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CDC" w:rsidRPr="0004211E" w:rsidRDefault="00673CDC" w:rsidP="00673CDC">
      <w:pPr>
        <w:framePr w:hSpace="180" w:wrap="around" w:vAnchor="text" w:hAnchor="page" w:x="2133" w:y="-41"/>
        <w:ind w:left="3686"/>
        <w:jc w:val="right"/>
        <w:rPr>
          <w:b/>
          <w:i/>
          <w:sz w:val="24"/>
          <w:szCs w:val="24"/>
        </w:rPr>
      </w:pPr>
      <w:r w:rsidRPr="0004211E">
        <w:rPr>
          <w:b/>
          <w:i/>
          <w:sz w:val="24"/>
          <w:szCs w:val="24"/>
        </w:rPr>
        <w:t xml:space="preserve">                                              Приложение 1    </w:t>
      </w:r>
    </w:p>
    <w:p w:rsidR="005A109D" w:rsidRPr="00673CDC" w:rsidRDefault="005A109D" w:rsidP="00673CDC">
      <w:pPr>
        <w:pStyle w:val="a3"/>
        <w:kinsoku w:val="0"/>
        <w:overflowPunct w:val="0"/>
        <w:ind w:left="1633" w:right="1518"/>
        <w:jc w:val="center"/>
        <w:rPr>
          <w:spacing w:val="-2"/>
        </w:rPr>
      </w:pPr>
    </w:p>
    <w:p w:rsidR="005E4500" w:rsidRPr="0004211E" w:rsidRDefault="005A109D" w:rsidP="0049354A">
      <w:pPr>
        <w:jc w:val="right"/>
        <w:rPr>
          <w:b/>
          <w:i/>
          <w:sz w:val="24"/>
          <w:szCs w:val="24"/>
        </w:rPr>
      </w:pPr>
      <w:r w:rsidRPr="0004211E">
        <w:rPr>
          <w:b/>
          <w:i/>
          <w:sz w:val="24"/>
          <w:szCs w:val="24"/>
        </w:rPr>
        <w:t xml:space="preserve">к </w:t>
      </w:r>
      <w:r w:rsidR="00B01CF9" w:rsidRPr="0004211E">
        <w:rPr>
          <w:b/>
          <w:i/>
          <w:sz w:val="24"/>
          <w:szCs w:val="24"/>
        </w:rPr>
        <w:t xml:space="preserve"> </w:t>
      </w:r>
      <w:r w:rsidRPr="0004211E">
        <w:rPr>
          <w:b/>
          <w:i/>
          <w:sz w:val="24"/>
          <w:szCs w:val="24"/>
        </w:rPr>
        <w:t>Основной образовательной  программе</w:t>
      </w:r>
    </w:p>
    <w:p w:rsidR="005A109D" w:rsidRPr="0004211E" w:rsidRDefault="005A109D" w:rsidP="0049354A">
      <w:pPr>
        <w:jc w:val="right"/>
        <w:rPr>
          <w:b/>
          <w:i/>
          <w:sz w:val="24"/>
          <w:szCs w:val="24"/>
        </w:rPr>
      </w:pPr>
      <w:r w:rsidRPr="0004211E">
        <w:rPr>
          <w:b/>
          <w:i/>
          <w:sz w:val="24"/>
          <w:szCs w:val="24"/>
        </w:rPr>
        <w:t xml:space="preserve"> основного   общего образования, утвержденной приказом </w:t>
      </w:r>
    </w:p>
    <w:p w:rsidR="005A109D" w:rsidRPr="0004211E" w:rsidRDefault="005A109D" w:rsidP="0049354A">
      <w:pPr>
        <w:jc w:val="right"/>
        <w:rPr>
          <w:rFonts w:eastAsia="Times New Roman"/>
          <w:b/>
          <w:sz w:val="24"/>
          <w:szCs w:val="24"/>
        </w:rPr>
      </w:pPr>
      <w:r w:rsidRPr="0004211E">
        <w:rPr>
          <w:b/>
          <w:i/>
          <w:sz w:val="24"/>
          <w:szCs w:val="24"/>
        </w:rPr>
        <w:t>Приказ №  85 - ОД от  29.08.2022г.</w:t>
      </w:r>
    </w:p>
    <w:p w:rsidR="005A109D" w:rsidRPr="0004211E" w:rsidRDefault="005A109D" w:rsidP="005A109D">
      <w:pPr>
        <w:rPr>
          <w:rFonts w:eastAsia="Times New Roman"/>
          <w:sz w:val="24"/>
          <w:szCs w:val="24"/>
        </w:rPr>
      </w:pPr>
    </w:p>
    <w:p w:rsidR="005A109D" w:rsidRPr="0004211E" w:rsidRDefault="005A109D" w:rsidP="005A109D">
      <w:pPr>
        <w:rPr>
          <w:rFonts w:eastAsia="Times New Roman"/>
          <w:sz w:val="24"/>
          <w:szCs w:val="24"/>
        </w:rPr>
      </w:pPr>
    </w:p>
    <w:p w:rsidR="005A109D" w:rsidRPr="0004211E" w:rsidRDefault="005A109D" w:rsidP="005A109D">
      <w:pPr>
        <w:rPr>
          <w:rFonts w:eastAsia="Times New Roman"/>
          <w:sz w:val="24"/>
          <w:szCs w:val="24"/>
        </w:rPr>
      </w:pPr>
    </w:p>
    <w:p w:rsidR="005A109D" w:rsidRDefault="005A109D" w:rsidP="005A109D">
      <w:pPr>
        <w:rPr>
          <w:rFonts w:eastAsia="Times New Roman"/>
          <w:sz w:val="24"/>
          <w:szCs w:val="24"/>
        </w:rPr>
      </w:pPr>
    </w:p>
    <w:p w:rsidR="00673CDC" w:rsidRDefault="00673CDC" w:rsidP="005A109D">
      <w:pPr>
        <w:rPr>
          <w:rFonts w:eastAsia="Times New Roman"/>
          <w:sz w:val="24"/>
          <w:szCs w:val="24"/>
        </w:rPr>
      </w:pPr>
    </w:p>
    <w:p w:rsidR="00673CDC" w:rsidRPr="0004211E" w:rsidRDefault="00673CDC" w:rsidP="005A109D">
      <w:pPr>
        <w:rPr>
          <w:rFonts w:eastAsia="Times New Roman"/>
          <w:sz w:val="24"/>
          <w:szCs w:val="24"/>
        </w:rPr>
      </w:pPr>
    </w:p>
    <w:p w:rsidR="005A109D" w:rsidRPr="0004211E" w:rsidRDefault="005A109D" w:rsidP="005A109D">
      <w:pPr>
        <w:rPr>
          <w:rFonts w:eastAsia="Times New Roman"/>
          <w:sz w:val="24"/>
          <w:szCs w:val="24"/>
        </w:rPr>
      </w:pPr>
    </w:p>
    <w:p w:rsidR="005A109D" w:rsidRPr="0004211E" w:rsidRDefault="005A109D" w:rsidP="005A109D">
      <w:pPr>
        <w:jc w:val="center"/>
        <w:rPr>
          <w:rFonts w:eastAsia="Times New Roman"/>
          <w:b/>
          <w:sz w:val="24"/>
          <w:szCs w:val="24"/>
        </w:rPr>
      </w:pPr>
    </w:p>
    <w:p w:rsidR="005A109D" w:rsidRDefault="005A109D" w:rsidP="005A109D">
      <w:pPr>
        <w:jc w:val="center"/>
        <w:rPr>
          <w:rFonts w:eastAsia="Times New Roman"/>
          <w:b/>
          <w:sz w:val="24"/>
          <w:szCs w:val="24"/>
        </w:rPr>
      </w:pPr>
      <w:r w:rsidRPr="0004211E">
        <w:rPr>
          <w:rFonts w:eastAsia="Times New Roman"/>
          <w:b/>
          <w:sz w:val="24"/>
          <w:szCs w:val="24"/>
        </w:rPr>
        <w:t>РАБОЧАЯ ПРОГРАММА</w:t>
      </w:r>
    </w:p>
    <w:p w:rsidR="00673CDC" w:rsidRDefault="00673CDC" w:rsidP="005A109D">
      <w:pPr>
        <w:jc w:val="center"/>
        <w:rPr>
          <w:rFonts w:eastAsia="Times New Roman"/>
          <w:b/>
          <w:sz w:val="24"/>
          <w:szCs w:val="24"/>
        </w:rPr>
      </w:pPr>
    </w:p>
    <w:p w:rsidR="00673CDC" w:rsidRDefault="00673CDC" w:rsidP="005A109D">
      <w:pPr>
        <w:jc w:val="center"/>
        <w:rPr>
          <w:rFonts w:eastAsia="Times New Roman"/>
          <w:b/>
          <w:sz w:val="24"/>
          <w:szCs w:val="24"/>
        </w:rPr>
      </w:pPr>
    </w:p>
    <w:p w:rsidR="00673CDC" w:rsidRDefault="00673CDC" w:rsidP="005A109D">
      <w:pPr>
        <w:jc w:val="center"/>
        <w:rPr>
          <w:rFonts w:eastAsia="Times New Roman"/>
          <w:b/>
          <w:sz w:val="24"/>
          <w:szCs w:val="24"/>
        </w:rPr>
      </w:pPr>
    </w:p>
    <w:p w:rsidR="00673CDC" w:rsidRDefault="00673CDC" w:rsidP="005A109D">
      <w:pPr>
        <w:jc w:val="center"/>
        <w:rPr>
          <w:rFonts w:eastAsia="Times New Roman"/>
          <w:b/>
          <w:sz w:val="24"/>
          <w:szCs w:val="24"/>
        </w:rPr>
      </w:pPr>
    </w:p>
    <w:p w:rsidR="00673CDC" w:rsidRDefault="00673CDC" w:rsidP="005A109D">
      <w:pPr>
        <w:jc w:val="center"/>
        <w:rPr>
          <w:rFonts w:eastAsia="Times New Roman"/>
          <w:b/>
          <w:sz w:val="24"/>
          <w:szCs w:val="24"/>
        </w:rPr>
      </w:pPr>
    </w:p>
    <w:p w:rsidR="00673CDC" w:rsidRPr="0004211E" w:rsidRDefault="00673CDC" w:rsidP="005A109D">
      <w:pPr>
        <w:jc w:val="center"/>
        <w:rPr>
          <w:rFonts w:eastAsia="Times New Roman"/>
          <w:b/>
          <w:sz w:val="24"/>
          <w:szCs w:val="24"/>
        </w:rPr>
      </w:pPr>
      <w:bookmarkStart w:id="0" w:name="_GoBack"/>
      <w:bookmarkEnd w:id="0"/>
    </w:p>
    <w:p w:rsidR="005A109D" w:rsidRPr="0004211E" w:rsidRDefault="005A109D" w:rsidP="005A109D">
      <w:pPr>
        <w:jc w:val="center"/>
        <w:rPr>
          <w:rFonts w:eastAsia="Times New Roman"/>
          <w:b/>
          <w:sz w:val="24"/>
          <w:szCs w:val="24"/>
        </w:rPr>
      </w:pPr>
    </w:p>
    <w:p w:rsidR="00151CE4" w:rsidRPr="0004211E" w:rsidRDefault="00151CE4" w:rsidP="00151CE4">
      <w:pPr>
        <w:suppressLineNumbers/>
        <w:suppressAutoHyphens/>
        <w:rPr>
          <w:rFonts w:eastAsia="WenQuanYi Micro Hei"/>
          <w:b/>
          <w:i/>
          <w:kern w:val="2"/>
          <w:sz w:val="24"/>
          <w:szCs w:val="24"/>
          <w:lang w:eastAsia="zh-CN" w:bidi="hi-IN"/>
        </w:rPr>
      </w:pPr>
      <w:r w:rsidRPr="0004211E">
        <w:rPr>
          <w:sz w:val="24"/>
          <w:szCs w:val="24"/>
        </w:rPr>
        <w:t xml:space="preserve">Наименование учебного предмета: </w:t>
      </w:r>
      <w:r w:rsidRPr="0004211E">
        <w:rPr>
          <w:rFonts w:eastAsia="WenQuanYi Micro Hei"/>
          <w:b/>
          <w:i/>
          <w:kern w:val="2"/>
          <w:sz w:val="24"/>
          <w:szCs w:val="24"/>
          <w:lang w:eastAsia="zh-CN" w:bidi="hi-IN"/>
        </w:rPr>
        <w:t>Русский язык</w:t>
      </w:r>
    </w:p>
    <w:p w:rsidR="00151CE4" w:rsidRPr="0004211E" w:rsidRDefault="00151CE4" w:rsidP="00151CE4">
      <w:pPr>
        <w:pStyle w:val="af3"/>
      </w:pPr>
      <w:r w:rsidRPr="0004211E">
        <w:t xml:space="preserve">Класс:  </w:t>
      </w:r>
      <w:r w:rsidR="0004211E" w:rsidRPr="0004211E">
        <w:rPr>
          <w:b/>
        </w:rPr>
        <w:t>5-9</w:t>
      </w:r>
      <w:r w:rsidRPr="0004211E">
        <w:rPr>
          <w:b/>
        </w:rPr>
        <w:t xml:space="preserve"> класс</w:t>
      </w:r>
      <w:r w:rsidRPr="0004211E">
        <w:t>.</w:t>
      </w:r>
    </w:p>
    <w:p w:rsidR="00151CE4" w:rsidRPr="0004211E" w:rsidRDefault="00151CE4" w:rsidP="00151CE4">
      <w:pPr>
        <w:pStyle w:val="af3"/>
      </w:pPr>
      <w:r w:rsidRPr="0004211E">
        <w:t xml:space="preserve">Количество часов по учебному плану:  </w:t>
      </w:r>
    </w:p>
    <w:p w:rsidR="00151CE4" w:rsidRPr="0004211E" w:rsidRDefault="00151CE4" w:rsidP="00151CE4">
      <w:pPr>
        <w:pStyle w:val="af3"/>
        <w:rPr>
          <w:b/>
          <w:i/>
        </w:rPr>
      </w:pPr>
      <w:r w:rsidRPr="0004211E">
        <w:rPr>
          <w:b/>
          <w:i/>
        </w:rPr>
        <w:t>5 класс</w:t>
      </w:r>
      <w:r w:rsidRPr="0004211E">
        <w:t xml:space="preserve"> -</w:t>
      </w:r>
      <w:r w:rsidRPr="0004211E">
        <w:rPr>
          <w:b/>
          <w:i/>
        </w:rPr>
        <w:t xml:space="preserve">204  часа   в год; в неделю  6 часов. </w:t>
      </w:r>
    </w:p>
    <w:p w:rsidR="0004211E" w:rsidRPr="0004211E" w:rsidRDefault="00151CE4" w:rsidP="00151CE4">
      <w:pPr>
        <w:pStyle w:val="af3"/>
        <w:rPr>
          <w:b/>
          <w:i/>
        </w:rPr>
      </w:pPr>
      <w:r w:rsidRPr="0004211E">
        <w:rPr>
          <w:b/>
          <w:i/>
        </w:rPr>
        <w:t>6 класс</w:t>
      </w:r>
      <w:r w:rsidRPr="0004211E">
        <w:t xml:space="preserve"> -</w:t>
      </w:r>
      <w:r w:rsidRPr="0004211E">
        <w:rPr>
          <w:b/>
          <w:i/>
        </w:rPr>
        <w:t>204  часа   в год; в неделю  6 часов.</w:t>
      </w:r>
    </w:p>
    <w:p w:rsidR="0004211E" w:rsidRPr="0004211E" w:rsidRDefault="0004211E" w:rsidP="00151CE4">
      <w:pPr>
        <w:pStyle w:val="af3"/>
        <w:rPr>
          <w:b/>
          <w:i/>
        </w:rPr>
      </w:pPr>
      <w:r w:rsidRPr="0004211E">
        <w:rPr>
          <w:b/>
          <w:i/>
        </w:rPr>
        <w:t>7 класс -136 часов в год; в неделю 4 часа.</w:t>
      </w:r>
    </w:p>
    <w:p w:rsidR="00151CE4" w:rsidRPr="0004211E" w:rsidRDefault="0004211E" w:rsidP="00151CE4">
      <w:pPr>
        <w:pStyle w:val="af3"/>
        <w:rPr>
          <w:b/>
          <w:i/>
        </w:rPr>
      </w:pPr>
      <w:r w:rsidRPr="0004211E">
        <w:rPr>
          <w:b/>
          <w:i/>
        </w:rPr>
        <w:t>8 класс – 102 часа в год; в неделю 3 часа.</w:t>
      </w:r>
      <w:r w:rsidR="00151CE4" w:rsidRPr="0004211E">
        <w:rPr>
          <w:b/>
          <w:i/>
        </w:rPr>
        <w:t xml:space="preserve"> </w:t>
      </w:r>
    </w:p>
    <w:p w:rsidR="0004211E" w:rsidRPr="0004211E" w:rsidRDefault="0004211E" w:rsidP="00151CE4">
      <w:pPr>
        <w:pStyle w:val="af3"/>
        <w:rPr>
          <w:b/>
          <w:i/>
        </w:rPr>
      </w:pPr>
      <w:r w:rsidRPr="0004211E">
        <w:rPr>
          <w:b/>
          <w:i/>
        </w:rPr>
        <w:t>9 класс – 102 часа в год; в неделю 3 часа.</w:t>
      </w:r>
    </w:p>
    <w:p w:rsidR="005A109D" w:rsidRPr="0004211E" w:rsidRDefault="005A109D" w:rsidP="005A109D">
      <w:pPr>
        <w:jc w:val="center"/>
        <w:rPr>
          <w:rFonts w:eastAsia="Times New Roman"/>
          <w:sz w:val="24"/>
          <w:szCs w:val="24"/>
        </w:rPr>
      </w:pPr>
    </w:p>
    <w:p w:rsidR="005A109D" w:rsidRPr="0004211E" w:rsidRDefault="005A109D" w:rsidP="005A109D">
      <w:pPr>
        <w:jc w:val="center"/>
        <w:rPr>
          <w:rFonts w:eastAsia="Times New Roman"/>
          <w:sz w:val="24"/>
          <w:szCs w:val="24"/>
        </w:rPr>
      </w:pPr>
    </w:p>
    <w:p w:rsidR="00694C24" w:rsidRPr="0004211E" w:rsidRDefault="005E4500" w:rsidP="0004211E">
      <w:pPr>
        <w:suppressLineNumbers/>
        <w:suppressAutoHyphens/>
        <w:rPr>
          <w:rFonts w:eastAsia="WenQuanYi Micro Hei"/>
          <w:b/>
          <w:i/>
          <w:kern w:val="2"/>
          <w:sz w:val="24"/>
          <w:szCs w:val="24"/>
          <w:lang w:eastAsia="zh-CN" w:bidi="hi-IN"/>
        </w:rPr>
        <w:sectPr w:rsidR="00694C24" w:rsidRPr="0004211E" w:rsidSect="005E4500">
          <w:pgSz w:w="16840" w:h="11900" w:orient="landscape"/>
          <w:pgMar w:top="720" w:right="397" w:bottom="720" w:left="720" w:header="720" w:footer="720" w:gutter="0"/>
          <w:cols w:space="720" w:equalWidth="0">
            <w:col w:w="15723"/>
          </w:cols>
          <w:noEndnote/>
          <w:docGrid w:linePitch="299"/>
        </w:sectPr>
      </w:pPr>
      <w:r w:rsidRPr="0004211E">
        <w:rPr>
          <w:rFonts w:eastAsia="WenQuanYi Micro Hei"/>
          <w:kern w:val="2"/>
          <w:sz w:val="24"/>
          <w:szCs w:val="24"/>
          <w:lang w:eastAsia="zh-CN" w:bidi="hi-IN"/>
        </w:rPr>
        <w:t xml:space="preserve">                       </w:t>
      </w:r>
    </w:p>
    <w:p w:rsidR="00694C24" w:rsidRPr="0004211E" w:rsidRDefault="00694C24" w:rsidP="005A109D">
      <w:pPr>
        <w:pStyle w:val="a3"/>
        <w:kinsoku w:val="0"/>
        <w:overflowPunct w:val="0"/>
        <w:spacing w:before="66"/>
        <w:ind w:left="0" w:right="155"/>
      </w:pPr>
      <w:r w:rsidRPr="0004211E">
        <w:lastRenderedPageBreak/>
        <w:t>Рабочая программа по русскому языку на уровне основного общего образования подготовлена на основе</w:t>
      </w:r>
      <w:r w:rsidRPr="0004211E">
        <w:rPr>
          <w:spacing w:val="-6"/>
        </w:rPr>
        <w:t xml:space="preserve"> </w:t>
      </w:r>
      <w:r w:rsidRPr="0004211E">
        <w:t>Федерального</w:t>
      </w:r>
      <w:r w:rsidRPr="0004211E">
        <w:rPr>
          <w:spacing w:val="-6"/>
        </w:rPr>
        <w:t xml:space="preserve"> </w:t>
      </w:r>
      <w:r w:rsidRPr="0004211E">
        <w:t>государственного</w:t>
      </w:r>
      <w:r w:rsidRPr="0004211E">
        <w:rPr>
          <w:spacing w:val="-6"/>
        </w:rPr>
        <w:t xml:space="preserve"> </w:t>
      </w:r>
      <w:r w:rsidRPr="0004211E">
        <w:t>образовательного</w:t>
      </w:r>
      <w:r w:rsidRPr="0004211E">
        <w:rPr>
          <w:spacing w:val="-6"/>
        </w:rPr>
        <w:t xml:space="preserve"> </w:t>
      </w:r>
      <w:r w:rsidRPr="0004211E">
        <w:t>стандарта</w:t>
      </w:r>
      <w:r w:rsidRPr="0004211E">
        <w:rPr>
          <w:spacing w:val="-6"/>
        </w:rPr>
        <w:t xml:space="preserve"> </w:t>
      </w:r>
      <w:r w:rsidRPr="0004211E">
        <w:t>основного</w:t>
      </w:r>
      <w:r w:rsidRPr="0004211E">
        <w:rPr>
          <w:spacing w:val="-6"/>
        </w:rPr>
        <w:t xml:space="preserve"> </w:t>
      </w:r>
      <w:r w:rsidRPr="0004211E">
        <w:t>общего</w:t>
      </w:r>
      <w:r w:rsidRPr="0004211E">
        <w:rPr>
          <w:spacing w:val="-6"/>
        </w:rPr>
        <w:t xml:space="preserve"> </w:t>
      </w:r>
      <w:r w:rsidRPr="0004211E">
        <w:t>образования (Приказ</w:t>
      </w:r>
      <w:r w:rsidRPr="0004211E">
        <w:rPr>
          <w:spacing w:val="-3"/>
        </w:rPr>
        <w:t xml:space="preserve"> </w:t>
      </w:r>
      <w:r w:rsidRPr="0004211E">
        <w:t>Минпросвещения</w:t>
      </w:r>
      <w:r w:rsidRPr="0004211E">
        <w:rPr>
          <w:spacing w:val="-3"/>
        </w:rPr>
        <w:t xml:space="preserve"> </w:t>
      </w:r>
      <w:r w:rsidRPr="0004211E">
        <w:t>России</w:t>
      </w:r>
      <w:r w:rsidRPr="0004211E">
        <w:rPr>
          <w:spacing w:val="-2"/>
        </w:rPr>
        <w:t xml:space="preserve"> </w:t>
      </w:r>
      <w:r w:rsidRPr="0004211E">
        <w:t>от</w:t>
      </w:r>
      <w:r w:rsidRPr="0004211E">
        <w:rPr>
          <w:spacing w:val="-3"/>
        </w:rPr>
        <w:t xml:space="preserve"> </w:t>
      </w:r>
      <w:r w:rsidRPr="0004211E">
        <w:t>31</w:t>
      </w:r>
      <w:r w:rsidRPr="0004211E">
        <w:rPr>
          <w:spacing w:val="-2"/>
        </w:rPr>
        <w:t xml:space="preserve"> </w:t>
      </w:r>
      <w:r w:rsidRPr="0004211E">
        <w:t>05</w:t>
      </w:r>
      <w:r w:rsidRPr="0004211E">
        <w:rPr>
          <w:spacing w:val="-2"/>
        </w:rPr>
        <w:t xml:space="preserve"> </w:t>
      </w:r>
      <w:r w:rsidRPr="0004211E">
        <w:t>2021</w:t>
      </w:r>
      <w:r w:rsidRPr="0004211E">
        <w:rPr>
          <w:spacing w:val="-2"/>
        </w:rPr>
        <w:t xml:space="preserve"> </w:t>
      </w:r>
      <w:r w:rsidRPr="0004211E">
        <w:t>г</w:t>
      </w:r>
      <w:r w:rsidRPr="0004211E">
        <w:rPr>
          <w:spacing w:val="-2"/>
        </w:rPr>
        <w:t xml:space="preserve"> </w:t>
      </w:r>
      <w:r w:rsidRPr="0004211E">
        <w:t>№</w:t>
      </w:r>
      <w:r w:rsidRPr="0004211E">
        <w:rPr>
          <w:spacing w:val="-3"/>
        </w:rPr>
        <w:t xml:space="preserve"> </w:t>
      </w:r>
      <w:r w:rsidRPr="0004211E">
        <w:t>287,</w:t>
      </w:r>
      <w:r w:rsidRPr="0004211E">
        <w:rPr>
          <w:spacing w:val="-2"/>
        </w:rPr>
        <w:t xml:space="preserve"> </w:t>
      </w:r>
      <w:r w:rsidRPr="0004211E">
        <w:t>зарегистрирован</w:t>
      </w:r>
      <w:r w:rsidRPr="0004211E">
        <w:rPr>
          <w:spacing w:val="-2"/>
        </w:rPr>
        <w:t xml:space="preserve"> </w:t>
      </w:r>
      <w:r w:rsidRPr="0004211E">
        <w:t>Министерством</w:t>
      </w:r>
      <w:r w:rsidRPr="0004211E">
        <w:rPr>
          <w:spacing w:val="-2"/>
        </w:rPr>
        <w:t xml:space="preserve"> </w:t>
      </w:r>
      <w:r w:rsidRPr="0004211E">
        <w:t>юстиции Российской Федерации 05 07 2021 г , рег номер — 64101) (далее — ФГОС ООО),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Примерной программы воспитания,</w:t>
      </w:r>
      <w:r w:rsidRPr="0004211E">
        <w:rPr>
          <w:spacing w:val="-1"/>
        </w:rPr>
        <w:t xml:space="preserve"> </w:t>
      </w:r>
      <w:r w:rsidRPr="0004211E">
        <w:t>с</w:t>
      </w:r>
      <w:r w:rsidRPr="0004211E">
        <w:rPr>
          <w:spacing w:val="-1"/>
        </w:rPr>
        <w:t xml:space="preserve"> </w:t>
      </w:r>
      <w:r w:rsidRPr="0004211E">
        <w:t>учётом</w:t>
      </w:r>
      <w:r w:rsidRPr="0004211E">
        <w:rPr>
          <w:spacing w:val="-1"/>
        </w:rPr>
        <w:t xml:space="preserve"> </w:t>
      </w:r>
      <w:r w:rsidRPr="0004211E">
        <w:t>распределённых</w:t>
      </w:r>
      <w:r w:rsidRPr="0004211E">
        <w:rPr>
          <w:spacing w:val="-1"/>
        </w:rPr>
        <w:t xml:space="preserve"> </w:t>
      </w:r>
      <w:r w:rsidRPr="0004211E">
        <w:t>по</w:t>
      </w:r>
      <w:r w:rsidRPr="0004211E">
        <w:rPr>
          <w:spacing w:val="-1"/>
        </w:rPr>
        <w:t xml:space="preserve"> </w:t>
      </w:r>
      <w:r w:rsidRPr="0004211E">
        <w:t>классам</w:t>
      </w:r>
      <w:r w:rsidRPr="0004211E">
        <w:rPr>
          <w:spacing w:val="-1"/>
        </w:rPr>
        <w:t xml:space="preserve"> </w:t>
      </w:r>
      <w:r w:rsidRPr="0004211E">
        <w:t>проверяемых</w:t>
      </w:r>
      <w:r w:rsidRPr="0004211E">
        <w:rPr>
          <w:spacing w:val="-1"/>
        </w:rPr>
        <w:t xml:space="preserve"> </w:t>
      </w:r>
      <w:r w:rsidRPr="0004211E">
        <w:t>требований</w:t>
      </w:r>
      <w:r w:rsidRPr="0004211E">
        <w:rPr>
          <w:spacing w:val="-1"/>
        </w:rPr>
        <w:t xml:space="preserve"> </w:t>
      </w:r>
      <w:r w:rsidRPr="0004211E">
        <w:t>к</w:t>
      </w:r>
      <w:r w:rsidRPr="0004211E">
        <w:rPr>
          <w:spacing w:val="-2"/>
        </w:rPr>
        <w:t xml:space="preserve"> </w:t>
      </w:r>
      <w:r w:rsidRPr="0004211E">
        <w:t>результатам</w:t>
      </w:r>
      <w:r w:rsidRPr="0004211E">
        <w:rPr>
          <w:spacing w:val="-1"/>
        </w:rPr>
        <w:t xml:space="preserve"> </w:t>
      </w:r>
      <w:r w:rsidRPr="0004211E">
        <w:t>освоения Основной образовательной программы основного общего образования.</w:t>
      </w:r>
      <w:r w:rsidRPr="0004211E">
        <w:rPr>
          <w:b/>
          <w:bCs/>
        </w:rPr>
        <w:t xml:space="preserve"> </w:t>
      </w:r>
    </w:p>
    <w:p w:rsidR="00694C24" w:rsidRPr="0004211E" w:rsidRDefault="00694C24" w:rsidP="00765453">
      <w:pPr>
        <w:pStyle w:val="a3"/>
        <w:kinsoku w:val="0"/>
        <w:overflowPunct w:val="0"/>
        <w:spacing w:before="208"/>
        <w:ind w:right="155" w:firstLine="180"/>
      </w:pPr>
      <w:r w:rsidRPr="0004211E">
        <w:t>Личностные</w:t>
      </w:r>
      <w:r w:rsidRPr="0004211E">
        <w:rPr>
          <w:spacing w:val="40"/>
        </w:rPr>
        <w:t xml:space="preserve"> </w:t>
      </w:r>
      <w:r w:rsidRPr="0004211E">
        <w:t>и</w:t>
      </w:r>
      <w:r w:rsidRPr="0004211E">
        <w:rPr>
          <w:spacing w:val="80"/>
        </w:rPr>
        <w:t xml:space="preserve"> </w:t>
      </w:r>
      <w:r w:rsidRPr="0004211E">
        <w:t>метапредметные</w:t>
      </w:r>
      <w:r w:rsidRPr="0004211E">
        <w:rPr>
          <w:spacing w:val="80"/>
        </w:rPr>
        <w:t xml:space="preserve"> </w:t>
      </w:r>
      <w:r w:rsidRPr="0004211E">
        <w:t>результаты</w:t>
      </w:r>
      <w:r w:rsidRPr="0004211E">
        <w:rPr>
          <w:spacing w:val="80"/>
        </w:rPr>
        <w:t xml:space="preserve"> </w:t>
      </w:r>
      <w:r w:rsidRPr="0004211E">
        <w:t>представлены с учётом особенностей преподавания русского</w:t>
      </w:r>
      <w:r w:rsidRPr="0004211E">
        <w:rPr>
          <w:spacing w:val="-4"/>
        </w:rPr>
        <w:t xml:space="preserve"> </w:t>
      </w:r>
      <w:r w:rsidRPr="0004211E">
        <w:t>языка</w:t>
      </w:r>
      <w:r w:rsidRPr="0004211E">
        <w:rPr>
          <w:spacing w:val="-4"/>
        </w:rPr>
        <w:t xml:space="preserve"> </w:t>
      </w:r>
      <w:r w:rsidRPr="0004211E">
        <w:t>в</w:t>
      </w:r>
      <w:r w:rsidRPr="0004211E">
        <w:rPr>
          <w:spacing w:val="-5"/>
        </w:rPr>
        <w:t xml:space="preserve"> </w:t>
      </w:r>
      <w:r w:rsidRPr="0004211E">
        <w:t>основной</w:t>
      </w:r>
      <w:r w:rsidRPr="0004211E">
        <w:rPr>
          <w:spacing w:val="-4"/>
        </w:rPr>
        <w:t xml:space="preserve"> </w:t>
      </w:r>
      <w:r w:rsidRPr="0004211E">
        <w:t>общеобразовательной</w:t>
      </w:r>
      <w:r w:rsidRPr="0004211E">
        <w:rPr>
          <w:spacing w:val="-4"/>
        </w:rPr>
        <w:t xml:space="preserve"> </w:t>
      </w:r>
      <w:r w:rsidRPr="0004211E">
        <w:t>школе</w:t>
      </w:r>
      <w:r w:rsidRPr="0004211E">
        <w:rPr>
          <w:spacing w:val="-4"/>
        </w:rPr>
        <w:t xml:space="preserve"> </w:t>
      </w:r>
      <w:r w:rsidRPr="0004211E">
        <w:t>с</w:t>
      </w:r>
      <w:r w:rsidRPr="0004211E">
        <w:rPr>
          <w:spacing w:val="-4"/>
        </w:rPr>
        <w:t xml:space="preserve"> </w:t>
      </w:r>
      <w:r w:rsidRPr="0004211E">
        <w:t>учётом</w:t>
      </w:r>
      <w:r w:rsidRPr="0004211E">
        <w:rPr>
          <w:spacing w:val="-4"/>
        </w:rPr>
        <w:t xml:space="preserve"> </w:t>
      </w:r>
      <w:r w:rsidRPr="0004211E">
        <w:t>методических</w:t>
      </w:r>
      <w:r w:rsidRPr="0004211E">
        <w:rPr>
          <w:spacing w:val="-4"/>
        </w:rPr>
        <w:t xml:space="preserve"> </w:t>
      </w:r>
      <w:r w:rsidRPr="0004211E">
        <w:t>традиций</w:t>
      </w:r>
      <w:r w:rsidRPr="0004211E">
        <w:rPr>
          <w:spacing w:val="-4"/>
        </w:rPr>
        <w:t xml:space="preserve"> </w:t>
      </w:r>
      <w:r w:rsidRPr="0004211E">
        <w:t>построения школьного</w:t>
      </w:r>
      <w:r w:rsidRPr="0004211E">
        <w:rPr>
          <w:spacing w:val="40"/>
        </w:rPr>
        <w:t xml:space="preserve"> </w:t>
      </w:r>
      <w:r w:rsidRPr="0004211E">
        <w:t>курса</w:t>
      </w:r>
      <w:r w:rsidRPr="0004211E">
        <w:rPr>
          <w:spacing w:val="80"/>
        </w:rPr>
        <w:t xml:space="preserve"> </w:t>
      </w:r>
      <w:r w:rsidRPr="0004211E">
        <w:t>русского</w:t>
      </w:r>
      <w:r w:rsidRPr="0004211E">
        <w:rPr>
          <w:spacing w:val="80"/>
        </w:rPr>
        <w:t xml:space="preserve"> </w:t>
      </w:r>
      <w:r w:rsidRPr="0004211E">
        <w:t>языка,</w:t>
      </w:r>
      <w:r w:rsidRPr="0004211E">
        <w:rPr>
          <w:spacing w:val="80"/>
        </w:rPr>
        <w:t xml:space="preserve"> </w:t>
      </w:r>
      <w:r w:rsidRPr="0004211E">
        <w:t>реализованных в большей части входящих в Федеральный перечень УМК по русскому языку.</w:t>
      </w:r>
    </w:p>
    <w:p w:rsidR="00694C24" w:rsidRPr="0004211E" w:rsidRDefault="00FE36C7" w:rsidP="00FE36C7">
      <w:pPr>
        <w:pStyle w:val="11"/>
        <w:kinsoku w:val="0"/>
        <w:overflowPunct w:val="0"/>
        <w:outlineLvl w:val="9"/>
        <w:rPr>
          <w:spacing w:val="-2"/>
        </w:rPr>
      </w:pPr>
      <w:r w:rsidRPr="0004211E">
        <w:t>СОДЕРЖАНИЕ</w:t>
      </w:r>
      <w:r w:rsidRPr="0004211E">
        <w:rPr>
          <w:spacing w:val="-9"/>
        </w:rPr>
        <w:t xml:space="preserve"> </w:t>
      </w:r>
      <w:r w:rsidRPr="0004211E">
        <w:t>УЧЕБНОГО</w:t>
      </w:r>
      <w:r w:rsidRPr="0004211E">
        <w:rPr>
          <w:spacing w:val="-9"/>
        </w:rPr>
        <w:t xml:space="preserve"> </w:t>
      </w:r>
      <w:r w:rsidRPr="0004211E">
        <w:rPr>
          <w:spacing w:val="-2"/>
        </w:rPr>
        <w:t xml:space="preserve">ПРЕДМЕТА </w:t>
      </w:r>
      <w:r w:rsidRPr="0004211E">
        <w:t xml:space="preserve"> </w:t>
      </w:r>
      <w:r w:rsidR="00694C24" w:rsidRPr="0004211E">
        <w:t>«РУССКИЙ</w:t>
      </w:r>
      <w:r w:rsidR="00694C24" w:rsidRPr="0004211E">
        <w:rPr>
          <w:spacing w:val="-8"/>
        </w:rPr>
        <w:t xml:space="preserve"> </w:t>
      </w:r>
      <w:r w:rsidR="00694C24" w:rsidRPr="0004211E">
        <w:rPr>
          <w:spacing w:val="-2"/>
        </w:rPr>
        <w:t>ЯЗЫК»</w:t>
      </w:r>
    </w:p>
    <w:p w:rsidR="00694C24" w:rsidRPr="0004211E" w:rsidRDefault="00694C24" w:rsidP="00765453">
      <w:pPr>
        <w:pStyle w:val="a3"/>
        <w:kinsoku w:val="0"/>
        <w:overflowPunct w:val="0"/>
        <w:spacing w:before="157"/>
        <w:ind w:right="155" w:firstLine="180"/>
      </w:pPr>
      <w:r w:rsidRPr="0004211E">
        <w:t>Русский язык —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</w:t>
      </w:r>
      <w:r w:rsidRPr="0004211E">
        <w:rPr>
          <w:spacing w:val="-5"/>
        </w:rPr>
        <w:t xml:space="preserve"> </w:t>
      </w:r>
      <w:r w:rsidRPr="0004211E">
        <w:t>Федерации,</w:t>
      </w:r>
      <w:r w:rsidRPr="0004211E">
        <w:rPr>
          <w:spacing w:val="-5"/>
        </w:rPr>
        <w:t xml:space="preserve"> </w:t>
      </w:r>
      <w:r w:rsidRPr="0004211E">
        <w:t>основой</w:t>
      </w:r>
      <w:r w:rsidRPr="0004211E">
        <w:rPr>
          <w:spacing w:val="-5"/>
        </w:rPr>
        <w:t xml:space="preserve"> </w:t>
      </w:r>
      <w:r w:rsidRPr="0004211E">
        <w:t>их</w:t>
      </w:r>
      <w:r w:rsidRPr="0004211E">
        <w:rPr>
          <w:spacing w:val="-5"/>
        </w:rPr>
        <w:t xml:space="preserve"> </w:t>
      </w:r>
      <w:r w:rsidRPr="0004211E">
        <w:t>социально-экономической,</w:t>
      </w:r>
      <w:r w:rsidRPr="0004211E">
        <w:rPr>
          <w:spacing w:val="-5"/>
        </w:rPr>
        <w:t xml:space="preserve"> </w:t>
      </w:r>
      <w:r w:rsidRPr="0004211E">
        <w:t>культурной</w:t>
      </w:r>
      <w:r w:rsidRPr="0004211E">
        <w:rPr>
          <w:spacing w:val="-5"/>
        </w:rPr>
        <w:t xml:space="preserve"> </w:t>
      </w:r>
      <w:r w:rsidRPr="0004211E">
        <w:t>и</w:t>
      </w:r>
      <w:r w:rsidRPr="0004211E">
        <w:rPr>
          <w:spacing w:val="-5"/>
        </w:rPr>
        <w:t xml:space="preserve"> </w:t>
      </w:r>
      <w:r w:rsidRPr="0004211E">
        <w:t>духовной</w:t>
      </w:r>
      <w:r w:rsidRPr="0004211E">
        <w:rPr>
          <w:spacing w:val="-5"/>
        </w:rPr>
        <w:t xml:space="preserve"> </w:t>
      </w:r>
      <w:r w:rsidRPr="0004211E">
        <w:t>консолидации.</w:t>
      </w:r>
    </w:p>
    <w:p w:rsidR="00694C24" w:rsidRPr="0004211E" w:rsidRDefault="00694C24" w:rsidP="00765453">
      <w:pPr>
        <w:pStyle w:val="a3"/>
        <w:kinsoku w:val="0"/>
        <w:overflowPunct w:val="0"/>
        <w:ind w:right="155" w:firstLine="180"/>
      </w:pPr>
      <w:r w:rsidRPr="0004211E"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</w:t>
      </w:r>
      <w:r w:rsidRPr="0004211E">
        <w:rPr>
          <w:spacing w:val="-3"/>
        </w:rPr>
        <w:t xml:space="preserve"> </w:t>
      </w:r>
      <w:r w:rsidRPr="0004211E">
        <w:t>проживания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3"/>
        </w:rPr>
        <w:t xml:space="preserve"> </w:t>
      </w:r>
      <w:r w:rsidRPr="0004211E">
        <w:t>этнической</w:t>
      </w:r>
      <w:r w:rsidRPr="0004211E">
        <w:rPr>
          <w:spacing w:val="-3"/>
        </w:rPr>
        <w:t xml:space="preserve"> </w:t>
      </w:r>
      <w:r w:rsidRPr="0004211E">
        <w:t>принадлежности</w:t>
      </w:r>
      <w:r w:rsidRPr="0004211E">
        <w:rPr>
          <w:spacing w:val="-3"/>
        </w:rPr>
        <w:t xml:space="preserve"> </w:t>
      </w:r>
      <w:r w:rsidRPr="0004211E">
        <w:t>Знание</w:t>
      </w:r>
      <w:r w:rsidRPr="0004211E">
        <w:rPr>
          <w:spacing w:val="-3"/>
        </w:rPr>
        <w:t xml:space="preserve"> </w:t>
      </w:r>
      <w:r w:rsidRPr="0004211E">
        <w:t>русского</w:t>
      </w:r>
      <w:r w:rsidRPr="0004211E">
        <w:rPr>
          <w:spacing w:val="-3"/>
        </w:rPr>
        <w:t xml:space="preserve"> </w:t>
      </w:r>
      <w:r w:rsidRPr="0004211E">
        <w:t>языка</w:t>
      </w:r>
      <w:r w:rsidRPr="0004211E">
        <w:rPr>
          <w:spacing w:val="-3"/>
        </w:rPr>
        <w:t xml:space="preserve"> </w:t>
      </w:r>
      <w:r w:rsidRPr="0004211E">
        <w:t>и</w:t>
      </w:r>
      <w:r w:rsidRPr="0004211E">
        <w:rPr>
          <w:spacing w:val="-3"/>
        </w:rPr>
        <w:t xml:space="preserve"> </w:t>
      </w:r>
      <w:r w:rsidRPr="0004211E">
        <w:t>владение</w:t>
      </w:r>
      <w:r w:rsidRPr="0004211E">
        <w:rPr>
          <w:spacing w:val="-3"/>
        </w:rPr>
        <w:t xml:space="preserve"> </w:t>
      </w:r>
      <w:r w:rsidRPr="0004211E">
        <w:t>им</w:t>
      </w:r>
      <w:r w:rsidRPr="0004211E">
        <w:rPr>
          <w:spacing w:val="-3"/>
        </w:rPr>
        <w:t xml:space="preserve"> </w:t>
      </w:r>
      <w:r w:rsidRPr="0004211E">
        <w:t>в</w:t>
      </w:r>
      <w:r w:rsidRPr="0004211E">
        <w:rPr>
          <w:spacing w:val="-4"/>
        </w:rPr>
        <w:t xml:space="preserve"> </w:t>
      </w:r>
      <w:r w:rsidRPr="0004211E">
        <w:t>разных</w:t>
      </w:r>
      <w:r w:rsidRPr="0004211E">
        <w:rPr>
          <w:spacing w:val="-3"/>
        </w:rPr>
        <w:t xml:space="preserve"> </w:t>
      </w:r>
      <w:r w:rsidRPr="0004211E">
        <w:t>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694C24" w:rsidRPr="0004211E" w:rsidRDefault="00694C24" w:rsidP="00765453">
      <w:pPr>
        <w:pStyle w:val="a3"/>
        <w:kinsoku w:val="0"/>
        <w:overflowPunct w:val="0"/>
        <w:ind w:firstLine="180"/>
      </w:pPr>
      <w:r w:rsidRPr="0004211E"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</w:t>
      </w:r>
      <w:r w:rsidRPr="0004211E">
        <w:rPr>
          <w:spacing w:val="-5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мировоззрения</w:t>
      </w:r>
      <w:r w:rsidRPr="0004211E">
        <w:rPr>
          <w:spacing w:val="-5"/>
        </w:rPr>
        <w:t xml:space="preserve"> </w:t>
      </w:r>
      <w:r w:rsidRPr="0004211E">
        <w:t>личности,</w:t>
      </w:r>
      <w:r w:rsidRPr="0004211E">
        <w:rPr>
          <w:spacing w:val="-4"/>
        </w:rPr>
        <w:t xml:space="preserve"> </w:t>
      </w:r>
      <w:r w:rsidRPr="0004211E">
        <w:t>является</w:t>
      </w:r>
      <w:r w:rsidRPr="0004211E">
        <w:rPr>
          <w:spacing w:val="-5"/>
        </w:rPr>
        <w:t xml:space="preserve"> </w:t>
      </w:r>
      <w:r w:rsidRPr="0004211E">
        <w:t>важнейшим</w:t>
      </w:r>
      <w:r w:rsidRPr="0004211E">
        <w:rPr>
          <w:spacing w:val="-4"/>
        </w:rPr>
        <w:t xml:space="preserve"> </w:t>
      </w:r>
      <w:r w:rsidRPr="0004211E">
        <w:t>средством</w:t>
      </w:r>
      <w:r w:rsidRPr="0004211E">
        <w:rPr>
          <w:spacing w:val="-4"/>
        </w:rPr>
        <w:t xml:space="preserve"> </w:t>
      </w:r>
      <w:r w:rsidRPr="0004211E">
        <w:t>хранения</w:t>
      </w:r>
      <w:r w:rsidRPr="0004211E">
        <w:rPr>
          <w:spacing w:val="-5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передачи информации, культурных традиций, истории русского и других народов России.</w:t>
      </w:r>
    </w:p>
    <w:p w:rsidR="00694C24" w:rsidRPr="0004211E" w:rsidRDefault="00694C24" w:rsidP="00765453">
      <w:pPr>
        <w:pStyle w:val="a3"/>
        <w:kinsoku w:val="0"/>
        <w:overflowPunct w:val="0"/>
        <w:ind w:right="356" w:firstLine="180"/>
        <w:rPr>
          <w:spacing w:val="-2"/>
        </w:rPr>
      </w:pPr>
      <w:r w:rsidRPr="0004211E">
        <w:t>Обучение русскому языку в школе направлено на совершенствование нравственной и коммуникативной</w:t>
      </w:r>
      <w:r w:rsidRPr="0004211E">
        <w:rPr>
          <w:spacing w:val="-5"/>
        </w:rPr>
        <w:t xml:space="preserve"> </w:t>
      </w:r>
      <w:r w:rsidRPr="0004211E">
        <w:t>культуры</w:t>
      </w:r>
      <w:r w:rsidRPr="0004211E">
        <w:rPr>
          <w:spacing w:val="-5"/>
        </w:rPr>
        <w:t xml:space="preserve"> </w:t>
      </w:r>
      <w:r w:rsidRPr="0004211E">
        <w:t>ученика,</w:t>
      </w:r>
      <w:r w:rsidRPr="0004211E">
        <w:rPr>
          <w:spacing w:val="-5"/>
        </w:rPr>
        <w:t xml:space="preserve"> </w:t>
      </w:r>
      <w:r w:rsidRPr="0004211E">
        <w:t>развитие</w:t>
      </w:r>
      <w:r w:rsidRPr="0004211E">
        <w:rPr>
          <w:spacing w:val="-5"/>
        </w:rPr>
        <w:t xml:space="preserve"> </w:t>
      </w:r>
      <w:r w:rsidRPr="0004211E">
        <w:t>его</w:t>
      </w:r>
      <w:r w:rsidRPr="0004211E">
        <w:rPr>
          <w:spacing w:val="-5"/>
        </w:rPr>
        <w:t xml:space="preserve"> </w:t>
      </w:r>
      <w:r w:rsidRPr="0004211E">
        <w:t>интеллектуальных</w:t>
      </w:r>
      <w:r w:rsidRPr="0004211E">
        <w:rPr>
          <w:spacing w:val="-5"/>
        </w:rPr>
        <w:t xml:space="preserve"> </w:t>
      </w:r>
      <w:r w:rsidRPr="0004211E">
        <w:t>и</w:t>
      </w:r>
      <w:r w:rsidRPr="0004211E">
        <w:rPr>
          <w:spacing w:val="-5"/>
        </w:rPr>
        <w:t xml:space="preserve"> </w:t>
      </w:r>
      <w:r w:rsidRPr="0004211E">
        <w:t>творческих</w:t>
      </w:r>
      <w:r w:rsidRPr="0004211E">
        <w:rPr>
          <w:spacing w:val="-5"/>
        </w:rPr>
        <w:t xml:space="preserve"> </w:t>
      </w:r>
      <w:r w:rsidRPr="0004211E">
        <w:t xml:space="preserve">способностей, мышления, памяти и воображения, навыков самостоятельной учебной деятельности, </w:t>
      </w:r>
      <w:r w:rsidRPr="0004211E">
        <w:rPr>
          <w:spacing w:val="-2"/>
        </w:rPr>
        <w:t>самообразования.</w:t>
      </w:r>
    </w:p>
    <w:p w:rsidR="00694C24" w:rsidRPr="0004211E" w:rsidRDefault="00694C24" w:rsidP="00765453">
      <w:pPr>
        <w:pStyle w:val="a3"/>
        <w:kinsoku w:val="0"/>
        <w:overflowPunct w:val="0"/>
        <w:ind w:right="356" w:firstLine="180"/>
      </w:pPr>
      <w:r w:rsidRPr="0004211E">
        <w:t>Содержание обучения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</w:t>
      </w:r>
      <w:r w:rsidRPr="0004211E">
        <w:rPr>
          <w:spacing w:val="-3"/>
        </w:rPr>
        <w:t xml:space="preserve"> </w:t>
      </w:r>
      <w:r w:rsidRPr="0004211E">
        <w:t>расширять</w:t>
      </w:r>
      <w:r w:rsidRPr="0004211E">
        <w:rPr>
          <w:spacing w:val="-4"/>
        </w:rPr>
        <w:t xml:space="preserve"> </w:t>
      </w:r>
      <w:r w:rsidRPr="0004211E">
        <w:t>свои</w:t>
      </w:r>
      <w:r w:rsidRPr="0004211E">
        <w:rPr>
          <w:spacing w:val="-3"/>
        </w:rPr>
        <w:t xml:space="preserve"> </w:t>
      </w:r>
      <w:r w:rsidRPr="0004211E">
        <w:t>знания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3"/>
        </w:rPr>
        <w:t xml:space="preserve"> </w:t>
      </w:r>
      <w:r w:rsidRPr="0004211E">
        <w:t>возможности,</w:t>
      </w:r>
      <w:r w:rsidRPr="0004211E">
        <w:rPr>
          <w:spacing w:val="-3"/>
        </w:rPr>
        <w:t xml:space="preserve"> </w:t>
      </w:r>
      <w:r w:rsidRPr="0004211E">
        <w:t>участвовать</w:t>
      </w:r>
      <w:r w:rsidRPr="0004211E">
        <w:rPr>
          <w:spacing w:val="-4"/>
        </w:rPr>
        <w:t xml:space="preserve"> </w:t>
      </w:r>
      <w:r w:rsidRPr="0004211E">
        <w:t>в</w:t>
      </w:r>
      <w:r w:rsidRPr="0004211E">
        <w:rPr>
          <w:spacing w:val="-4"/>
        </w:rPr>
        <w:t xml:space="preserve"> </w:t>
      </w:r>
      <w:r w:rsidRPr="0004211E">
        <w:t>социальной</w:t>
      </w:r>
      <w:r w:rsidRPr="0004211E">
        <w:rPr>
          <w:spacing w:val="-3"/>
        </w:rPr>
        <w:t xml:space="preserve"> </w:t>
      </w:r>
      <w:r w:rsidRPr="0004211E">
        <w:t>жизни.</w:t>
      </w:r>
      <w:r w:rsidRPr="0004211E">
        <w:rPr>
          <w:spacing w:val="-3"/>
        </w:rPr>
        <w:t xml:space="preserve"> </w:t>
      </w:r>
      <w:r w:rsidRPr="0004211E">
        <w:t>Речевая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3"/>
        </w:rPr>
        <w:t xml:space="preserve"> </w:t>
      </w:r>
      <w:r w:rsidRPr="0004211E">
        <w:t>текстовая деятельность является системообразующей доминантой школьного курса русского языка.</w:t>
      </w:r>
    </w:p>
    <w:p w:rsidR="00694C24" w:rsidRPr="0004211E" w:rsidRDefault="00694C24" w:rsidP="00765453">
      <w:pPr>
        <w:pStyle w:val="a3"/>
        <w:kinsoku w:val="0"/>
        <w:overflowPunct w:val="0"/>
      </w:pPr>
      <w:r w:rsidRPr="0004211E">
        <w:t>Соответствующие умения и навыки представлены в перечне метапредметных и предметных результатов</w:t>
      </w:r>
      <w:r w:rsidRPr="0004211E">
        <w:rPr>
          <w:spacing w:val="-5"/>
        </w:rPr>
        <w:t xml:space="preserve"> </w:t>
      </w:r>
      <w:r w:rsidRPr="0004211E">
        <w:t>обучения,</w:t>
      </w:r>
      <w:r w:rsidRPr="0004211E">
        <w:rPr>
          <w:spacing w:val="-4"/>
        </w:rPr>
        <w:t xml:space="preserve"> </w:t>
      </w:r>
      <w:r w:rsidRPr="0004211E">
        <w:t>в</w:t>
      </w:r>
      <w:r w:rsidRPr="0004211E">
        <w:rPr>
          <w:spacing w:val="-5"/>
        </w:rPr>
        <w:t xml:space="preserve"> </w:t>
      </w:r>
      <w:r w:rsidRPr="0004211E">
        <w:t>содержании</w:t>
      </w:r>
      <w:r w:rsidRPr="0004211E">
        <w:rPr>
          <w:spacing w:val="-4"/>
        </w:rPr>
        <w:t xml:space="preserve"> </w:t>
      </w:r>
      <w:r w:rsidRPr="0004211E">
        <w:t>обучения</w:t>
      </w:r>
      <w:r w:rsidRPr="0004211E">
        <w:rPr>
          <w:spacing w:val="-5"/>
        </w:rPr>
        <w:t xml:space="preserve"> </w:t>
      </w:r>
      <w:r w:rsidRPr="0004211E">
        <w:t>(разделы</w:t>
      </w:r>
      <w:r w:rsidRPr="0004211E">
        <w:rPr>
          <w:spacing w:val="-4"/>
        </w:rPr>
        <w:t xml:space="preserve"> </w:t>
      </w:r>
      <w:r w:rsidRPr="0004211E">
        <w:t>«Язык</w:t>
      </w:r>
      <w:r w:rsidRPr="0004211E">
        <w:rPr>
          <w:spacing w:val="-5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речь»,</w:t>
      </w:r>
      <w:r w:rsidRPr="0004211E">
        <w:rPr>
          <w:spacing w:val="-4"/>
        </w:rPr>
        <w:t xml:space="preserve"> </w:t>
      </w:r>
      <w:r w:rsidRPr="0004211E">
        <w:t>«Текст»,</w:t>
      </w:r>
      <w:r w:rsidRPr="0004211E">
        <w:rPr>
          <w:spacing w:val="-4"/>
        </w:rPr>
        <w:t xml:space="preserve"> </w:t>
      </w:r>
      <w:r w:rsidRPr="0004211E">
        <w:t>«Функциональные разновидности языка»).</w:t>
      </w:r>
    </w:p>
    <w:p w:rsidR="00FE36C7" w:rsidRPr="0004211E" w:rsidRDefault="00694C24" w:rsidP="00FE36C7">
      <w:pPr>
        <w:pStyle w:val="a3"/>
        <w:kinsoku w:val="0"/>
        <w:overflowPunct w:val="0"/>
        <w:spacing w:before="157"/>
        <w:ind w:left="286"/>
        <w:rPr>
          <w:spacing w:val="-2"/>
        </w:rPr>
      </w:pPr>
      <w:r w:rsidRPr="0004211E">
        <w:t xml:space="preserve"> </w:t>
      </w:r>
      <w:r w:rsidR="00FE36C7" w:rsidRPr="0004211E">
        <w:t>Целями</w:t>
      </w:r>
      <w:r w:rsidR="00FE36C7" w:rsidRPr="0004211E">
        <w:rPr>
          <w:spacing w:val="-5"/>
        </w:rPr>
        <w:t xml:space="preserve"> </w:t>
      </w:r>
      <w:r w:rsidR="00FE36C7" w:rsidRPr="0004211E">
        <w:t>изучения</w:t>
      </w:r>
      <w:r w:rsidR="00FE36C7" w:rsidRPr="0004211E">
        <w:rPr>
          <w:spacing w:val="-4"/>
        </w:rPr>
        <w:t xml:space="preserve"> </w:t>
      </w:r>
      <w:r w:rsidR="00FE36C7" w:rsidRPr="0004211E">
        <w:t>русского</w:t>
      </w:r>
      <w:r w:rsidR="00FE36C7" w:rsidRPr="0004211E">
        <w:rPr>
          <w:spacing w:val="-3"/>
        </w:rPr>
        <w:t xml:space="preserve"> </w:t>
      </w:r>
      <w:r w:rsidR="00FE36C7" w:rsidRPr="0004211E">
        <w:t>языка</w:t>
      </w:r>
      <w:r w:rsidR="00FE36C7" w:rsidRPr="0004211E">
        <w:rPr>
          <w:spacing w:val="-3"/>
        </w:rPr>
        <w:t xml:space="preserve"> </w:t>
      </w:r>
      <w:r w:rsidR="00FE36C7" w:rsidRPr="0004211E">
        <w:t>по</w:t>
      </w:r>
      <w:r w:rsidR="00FE36C7" w:rsidRPr="0004211E">
        <w:rPr>
          <w:spacing w:val="-2"/>
        </w:rPr>
        <w:t xml:space="preserve"> </w:t>
      </w:r>
      <w:r w:rsidR="00FE36C7" w:rsidRPr="0004211E">
        <w:t>программам</w:t>
      </w:r>
      <w:r w:rsidR="00FE36C7" w:rsidRPr="0004211E">
        <w:rPr>
          <w:spacing w:val="-3"/>
        </w:rPr>
        <w:t xml:space="preserve"> </w:t>
      </w:r>
      <w:r w:rsidR="00FE36C7" w:rsidRPr="0004211E">
        <w:t>основного</w:t>
      </w:r>
      <w:r w:rsidR="00FE36C7" w:rsidRPr="0004211E">
        <w:rPr>
          <w:spacing w:val="-3"/>
        </w:rPr>
        <w:t xml:space="preserve"> </w:t>
      </w:r>
      <w:r w:rsidR="00FE36C7" w:rsidRPr="0004211E">
        <w:t>общего</w:t>
      </w:r>
      <w:r w:rsidR="00FE36C7" w:rsidRPr="0004211E">
        <w:rPr>
          <w:spacing w:val="-3"/>
        </w:rPr>
        <w:t xml:space="preserve"> </w:t>
      </w:r>
      <w:r w:rsidR="00FE36C7" w:rsidRPr="0004211E">
        <w:t>образования</w:t>
      </w:r>
      <w:r w:rsidR="00FE36C7" w:rsidRPr="0004211E">
        <w:rPr>
          <w:spacing w:val="-3"/>
        </w:rPr>
        <w:t xml:space="preserve"> </w:t>
      </w:r>
      <w:r w:rsidR="00FE36C7" w:rsidRPr="0004211E">
        <w:rPr>
          <w:spacing w:val="-2"/>
        </w:rPr>
        <w:t>являются:</w:t>
      </w:r>
    </w:p>
    <w:p w:rsidR="00FE36C7" w:rsidRPr="0004211E" w:rsidRDefault="00FE36C7" w:rsidP="00FE36C7">
      <w:pPr>
        <w:pStyle w:val="a3"/>
        <w:kinsoku w:val="0"/>
        <w:overflowPunct w:val="0"/>
        <w:spacing w:before="66" w:line="292" w:lineRule="auto"/>
        <w:ind w:right="356" w:firstLine="240"/>
      </w:pPr>
      <w:r w:rsidRPr="0004211E">
        <w:t>осознание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проявление</w:t>
      </w:r>
      <w:r w:rsidRPr="0004211E">
        <w:rPr>
          <w:spacing w:val="-4"/>
        </w:rPr>
        <w:t xml:space="preserve"> </w:t>
      </w:r>
      <w:r w:rsidRPr="0004211E">
        <w:t>общероссийской</w:t>
      </w:r>
      <w:r w:rsidRPr="0004211E">
        <w:rPr>
          <w:spacing w:val="-4"/>
        </w:rPr>
        <w:t xml:space="preserve"> </w:t>
      </w:r>
      <w:r w:rsidRPr="0004211E">
        <w:t>гражданственности,</w:t>
      </w:r>
      <w:r w:rsidRPr="0004211E">
        <w:rPr>
          <w:spacing w:val="-4"/>
        </w:rPr>
        <w:t xml:space="preserve"> </w:t>
      </w:r>
      <w:r w:rsidRPr="0004211E">
        <w:t>патриотизма,</w:t>
      </w:r>
      <w:r w:rsidRPr="0004211E">
        <w:rPr>
          <w:spacing w:val="-4"/>
        </w:rPr>
        <w:t xml:space="preserve"> </w:t>
      </w:r>
      <w:r w:rsidRPr="0004211E">
        <w:t>уважения</w:t>
      </w:r>
      <w:r w:rsidRPr="0004211E">
        <w:rPr>
          <w:spacing w:val="-5"/>
        </w:rPr>
        <w:t xml:space="preserve"> </w:t>
      </w:r>
      <w:r w:rsidRPr="0004211E">
        <w:t>к</w:t>
      </w:r>
      <w:r w:rsidRPr="0004211E">
        <w:rPr>
          <w:spacing w:val="-5"/>
        </w:rPr>
        <w:t xml:space="preserve"> </w:t>
      </w:r>
      <w:r w:rsidRPr="0004211E">
        <w:t>русскому языку как государственному языку Российской Федерации и языку межнационального общения; проявление</w:t>
      </w:r>
      <w:r w:rsidRPr="0004211E">
        <w:rPr>
          <w:spacing w:val="-4"/>
        </w:rPr>
        <w:t xml:space="preserve"> </w:t>
      </w:r>
      <w:r w:rsidRPr="0004211E">
        <w:t>сознательного</w:t>
      </w:r>
      <w:r w:rsidRPr="0004211E">
        <w:rPr>
          <w:spacing w:val="-4"/>
        </w:rPr>
        <w:t xml:space="preserve"> </w:t>
      </w:r>
      <w:r w:rsidRPr="0004211E">
        <w:t>отношения</w:t>
      </w:r>
      <w:r w:rsidRPr="0004211E">
        <w:rPr>
          <w:spacing w:val="-4"/>
        </w:rPr>
        <w:t xml:space="preserve"> </w:t>
      </w:r>
      <w:r w:rsidRPr="0004211E">
        <w:t>к</w:t>
      </w:r>
      <w:r w:rsidRPr="0004211E">
        <w:rPr>
          <w:spacing w:val="-5"/>
        </w:rPr>
        <w:t xml:space="preserve"> </w:t>
      </w:r>
      <w:r w:rsidRPr="0004211E">
        <w:t>языку</w:t>
      </w:r>
      <w:r w:rsidRPr="0004211E">
        <w:rPr>
          <w:spacing w:val="-4"/>
        </w:rPr>
        <w:t xml:space="preserve"> </w:t>
      </w:r>
      <w:r w:rsidRPr="0004211E">
        <w:t>как</w:t>
      </w:r>
      <w:r w:rsidRPr="0004211E">
        <w:rPr>
          <w:spacing w:val="-4"/>
        </w:rPr>
        <w:t xml:space="preserve"> </w:t>
      </w:r>
      <w:r w:rsidRPr="0004211E">
        <w:t>к</w:t>
      </w:r>
      <w:r w:rsidRPr="0004211E">
        <w:rPr>
          <w:spacing w:val="-5"/>
        </w:rPr>
        <w:t xml:space="preserve"> </w:t>
      </w:r>
      <w:r w:rsidRPr="0004211E">
        <w:t>общероссийской</w:t>
      </w:r>
      <w:r w:rsidRPr="0004211E">
        <w:rPr>
          <w:spacing w:val="-4"/>
        </w:rPr>
        <w:t xml:space="preserve"> </w:t>
      </w:r>
      <w:r w:rsidRPr="0004211E">
        <w:t>ценности,</w:t>
      </w:r>
      <w:r w:rsidRPr="0004211E">
        <w:rPr>
          <w:spacing w:val="-4"/>
        </w:rPr>
        <w:t xml:space="preserve"> </w:t>
      </w:r>
      <w:r w:rsidRPr="0004211E">
        <w:t>форме</w:t>
      </w:r>
      <w:r w:rsidRPr="0004211E">
        <w:rPr>
          <w:spacing w:val="-4"/>
        </w:rPr>
        <w:t xml:space="preserve"> </w:t>
      </w:r>
      <w:r w:rsidRPr="0004211E">
        <w:t>выражения</w:t>
      </w:r>
      <w:r w:rsidRPr="0004211E">
        <w:rPr>
          <w:spacing w:val="-4"/>
        </w:rPr>
        <w:t xml:space="preserve"> </w:t>
      </w:r>
      <w:r w:rsidRPr="0004211E">
        <w:t xml:space="preserve">и хранения духовного богатства русского и других народов России, как к средству общения и получения знаний в разных </w:t>
      </w:r>
      <w:r w:rsidRPr="0004211E">
        <w:lastRenderedPageBreak/>
        <w:t>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FE36C7" w:rsidRPr="0004211E" w:rsidRDefault="00FE36C7" w:rsidP="00FE36C7">
      <w:pPr>
        <w:pStyle w:val="a3"/>
        <w:kinsoku w:val="0"/>
        <w:overflowPunct w:val="0"/>
        <w:spacing w:line="292" w:lineRule="auto"/>
        <w:ind w:firstLine="240"/>
      </w:pPr>
      <w:r w:rsidRPr="0004211E">
        <w:t>овладение</w:t>
      </w:r>
      <w:r w:rsidRPr="0004211E">
        <w:rPr>
          <w:spacing w:val="-5"/>
        </w:rPr>
        <w:t xml:space="preserve"> </w:t>
      </w:r>
      <w:r w:rsidRPr="0004211E">
        <w:t>русским</w:t>
      </w:r>
      <w:r w:rsidRPr="0004211E">
        <w:rPr>
          <w:spacing w:val="-5"/>
        </w:rPr>
        <w:t xml:space="preserve"> </w:t>
      </w:r>
      <w:r w:rsidRPr="0004211E">
        <w:t>языком</w:t>
      </w:r>
      <w:r w:rsidRPr="0004211E">
        <w:rPr>
          <w:spacing w:val="-5"/>
        </w:rPr>
        <w:t xml:space="preserve"> </w:t>
      </w:r>
      <w:r w:rsidRPr="0004211E">
        <w:t>как</w:t>
      </w:r>
      <w:r w:rsidRPr="0004211E">
        <w:rPr>
          <w:spacing w:val="-6"/>
        </w:rPr>
        <w:t xml:space="preserve"> </w:t>
      </w:r>
      <w:r w:rsidRPr="0004211E">
        <w:t>инструментом</w:t>
      </w:r>
      <w:r w:rsidRPr="0004211E">
        <w:rPr>
          <w:spacing w:val="-5"/>
        </w:rPr>
        <w:t xml:space="preserve"> </w:t>
      </w:r>
      <w:r w:rsidRPr="0004211E">
        <w:t>личностного</w:t>
      </w:r>
      <w:r w:rsidRPr="0004211E">
        <w:rPr>
          <w:spacing w:val="-5"/>
        </w:rPr>
        <w:t xml:space="preserve"> </w:t>
      </w:r>
      <w:r w:rsidRPr="0004211E">
        <w:t>развития,</w:t>
      </w:r>
      <w:r w:rsidRPr="0004211E">
        <w:rPr>
          <w:spacing w:val="-5"/>
        </w:rPr>
        <w:t xml:space="preserve"> </w:t>
      </w:r>
      <w:r w:rsidRPr="0004211E">
        <w:t>инструментом</w:t>
      </w:r>
      <w:r w:rsidRPr="0004211E">
        <w:rPr>
          <w:spacing w:val="-5"/>
        </w:rPr>
        <w:t xml:space="preserve"> </w:t>
      </w:r>
      <w:r w:rsidRPr="0004211E">
        <w:t>формирования социальных взаимоотношений, инструментом преобразования мира;</w:t>
      </w:r>
    </w:p>
    <w:p w:rsidR="00FE36C7" w:rsidRPr="0004211E" w:rsidRDefault="00FE36C7" w:rsidP="00FE36C7">
      <w:pPr>
        <w:pStyle w:val="a3"/>
        <w:kinsoku w:val="0"/>
        <w:overflowPunct w:val="0"/>
        <w:spacing w:line="292" w:lineRule="auto"/>
        <w:ind w:right="356" w:firstLine="240"/>
      </w:pPr>
      <w:r w:rsidRPr="0004211E">
        <w:t>овладение знаниями о русском языке, его устройстве и закономерностях функционирования, о стилистических</w:t>
      </w:r>
      <w:r w:rsidRPr="0004211E">
        <w:rPr>
          <w:spacing w:val="-5"/>
        </w:rPr>
        <w:t xml:space="preserve"> </w:t>
      </w:r>
      <w:r w:rsidRPr="0004211E">
        <w:t>ресурсах</w:t>
      </w:r>
      <w:r w:rsidRPr="0004211E">
        <w:rPr>
          <w:spacing w:val="-5"/>
        </w:rPr>
        <w:t xml:space="preserve"> </w:t>
      </w:r>
      <w:r w:rsidRPr="0004211E">
        <w:t>русского</w:t>
      </w:r>
      <w:r w:rsidRPr="0004211E">
        <w:rPr>
          <w:spacing w:val="-5"/>
        </w:rPr>
        <w:t xml:space="preserve"> </w:t>
      </w:r>
      <w:r w:rsidRPr="0004211E">
        <w:t>языка;</w:t>
      </w:r>
      <w:r w:rsidRPr="0004211E">
        <w:rPr>
          <w:spacing w:val="-6"/>
        </w:rPr>
        <w:t xml:space="preserve"> </w:t>
      </w:r>
      <w:r w:rsidRPr="0004211E">
        <w:t>практическое</w:t>
      </w:r>
      <w:r w:rsidRPr="0004211E">
        <w:rPr>
          <w:spacing w:val="-5"/>
        </w:rPr>
        <w:t xml:space="preserve"> </w:t>
      </w:r>
      <w:r w:rsidRPr="0004211E">
        <w:t>овладение</w:t>
      </w:r>
      <w:r w:rsidRPr="0004211E">
        <w:rPr>
          <w:spacing w:val="-5"/>
        </w:rPr>
        <w:t xml:space="preserve"> </w:t>
      </w:r>
      <w:r w:rsidRPr="0004211E">
        <w:t>нормами</w:t>
      </w:r>
      <w:r w:rsidRPr="0004211E">
        <w:rPr>
          <w:spacing w:val="-5"/>
        </w:rPr>
        <w:t xml:space="preserve"> </w:t>
      </w:r>
      <w:r w:rsidRPr="0004211E">
        <w:t>русского</w:t>
      </w:r>
      <w:r w:rsidRPr="0004211E">
        <w:rPr>
          <w:spacing w:val="-5"/>
        </w:rPr>
        <w:t xml:space="preserve"> </w:t>
      </w:r>
      <w:r w:rsidRPr="0004211E">
        <w:t>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</w:r>
    </w:p>
    <w:p w:rsidR="00FE36C7" w:rsidRPr="0004211E" w:rsidRDefault="00FE36C7" w:rsidP="00FE36C7">
      <w:pPr>
        <w:pStyle w:val="a3"/>
        <w:kinsoku w:val="0"/>
        <w:overflowPunct w:val="0"/>
        <w:spacing w:line="292" w:lineRule="auto"/>
        <w:ind w:right="155" w:firstLine="240"/>
      </w:pPr>
      <w:r w:rsidRPr="0004211E">
        <w:t>совершенствование речевой деятельности, коммуникативных умений, обеспечивающих эффективное</w:t>
      </w:r>
      <w:r w:rsidRPr="0004211E">
        <w:rPr>
          <w:spacing w:val="-4"/>
        </w:rPr>
        <w:t xml:space="preserve"> </w:t>
      </w:r>
      <w:r w:rsidRPr="0004211E">
        <w:t>взаимодействие</w:t>
      </w:r>
      <w:r w:rsidRPr="0004211E">
        <w:rPr>
          <w:spacing w:val="-4"/>
        </w:rPr>
        <w:t xml:space="preserve"> </w:t>
      </w:r>
      <w:r w:rsidRPr="0004211E">
        <w:t>с</w:t>
      </w:r>
      <w:r w:rsidRPr="0004211E">
        <w:rPr>
          <w:spacing w:val="-4"/>
        </w:rPr>
        <w:t xml:space="preserve"> </w:t>
      </w:r>
      <w:r w:rsidRPr="0004211E">
        <w:t>окружающими</w:t>
      </w:r>
      <w:r w:rsidRPr="0004211E">
        <w:rPr>
          <w:spacing w:val="-4"/>
        </w:rPr>
        <w:t xml:space="preserve"> </w:t>
      </w:r>
      <w:r w:rsidRPr="0004211E">
        <w:t>людьми</w:t>
      </w:r>
      <w:r w:rsidRPr="0004211E">
        <w:rPr>
          <w:spacing w:val="-4"/>
        </w:rPr>
        <w:t xml:space="preserve"> </w:t>
      </w:r>
      <w:r w:rsidRPr="0004211E">
        <w:t>в</w:t>
      </w:r>
      <w:r w:rsidRPr="0004211E">
        <w:rPr>
          <w:spacing w:val="-5"/>
        </w:rPr>
        <w:t xml:space="preserve"> </w:t>
      </w:r>
      <w:r w:rsidRPr="0004211E">
        <w:t>ситуациях</w:t>
      </w:r>
      <w:r w:rsidRPr="0004211E">
        <w:rPr>
          <w:spacing w:val="-4"/>
        </w:rPr>
        <w:t xml:space="preserve"> </w:t>
      </w:r>
      <w:r w:rsidRPr="0004211E">
        <w:t>формального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неформального межличностного</w:t>
      </w:r>
      <w:r w:rsidRPr="0004211E">
        <w:rPr>
          <w:spacing w:val="-5"/>
        </w:rPr>
        <w:t xml:space="preserve"> </w:t>
      </w:r>
      <w:r w:rsidRPr="0004211E">
        <w:t>и</w:t>
      </w:r>
      <w:r w:rsidRPr="0004211E">
        <w:rPr>
          <w:spacing w:val="-5"/>
        </w:rPr>
        <w:t xml:space="preserve"> </w:t>
      </w:r>
      <w:r w:rsidRPr="0004211E">
        <w:t>межкультурного</w:t>
      </w:r>
      <w:r w:rsidRPr="0004211E">
        <w:rPr>
          <w:spacing w:val="-5"/>
        </w:rPr>
        <w:t xml:space="preserve"> </w:t>
      </w:r>
      <w:r w:rsidRPr="0004211E">
        <w:t>общения;</w:t>
      </w:r>
      <w:r w:rsidRPr="0004211E">
        <w:rPr>
          <w:spacing w:val="-5"/>
        </w:rPr>
        <w:t xml:space="preserve"> </w:t>
      </w:r>
      <w:r w:rsidRPr="0004211E">
        <w:t>овладение</w:t>
      </w:r>
      <w:r w:rsidRPr="0004211E">
        <w:rPr>
          <w:spacing w:val="-5"/>
        </w:rPr>
        <w:t xml:space="preserve"> </w:t>
      </w:r>
      <w:r w:rsidRPr="0004211E">
        <w:t>русским</w:t>
      </w:r>
      <w:r w:rsidRPr="0004211E">
        <w:rPr>
          <w:spacing w:val="-5"/>
        </w:rPr>
        <w:t xml:space="preserve"> </w:t>
      </w:r>
      <w:r w:rsidRPr="0004211E">
        <w:t>языком</w:t>
      </w:r>
      <w:r w:rsidRPr="0004211E">
        <w:rPr>
          <w:spacing w:val="-5"/>
        </w:rPr>
        <w:t xml:space="preserve"> </w:t>
      </w:r>
      <w:r w:rsidRPr="0004211E">
        <w:t>как</w:t>
      </w:r>
      <w:r w:rsidRPr="0004211E">
        <w:rPr>
          <w:spacing w:val="-5"/>
        </w:rPr>
        <w:t xml:space="preserve"> </w:t>
      </w:r>
      <w:r w:rsidRPr="0004211E">
        <w:t>средством</w:t>
      </w:r>
      <w:r w:rsidRPr="0004211E">
        <w:rPr>
          <w:spacing w:val="-5"/>
        </w:rPr>
        <w:t xml:space="preserve"> </w:t>
      </w:r>
      <w:r w:rsidRPr="0004211E">
        <w:t>получения различной информации, в том числе знаний по разным учебным предметам;</w:t>
      </w:r>
    </w:p>
    <w:p w:rsidR="00FE36C7" w:rsidRPr="0004211E" w:rsidRDefault="00FE36C7" w:rsidP="00FE36C7">
      <w:pPr>
        <w:pStyle w:val="a3"/>
        <w:kinsoku w:val="0"/>
        <w:overflowPunct w:val="0"/>
        <w:spacing w:line="292" w:lineRule="auto"/>
        <w:ind w:right="155" w:firstLine="240"/>
      </w:pPr>
      <w:r w:rsidRPr="0004211E"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</w:t>
      </w:r>
      <w:r w:rsidRPr="0004211E">
        <w:rPr>
          <w:spacing w:val="-3"/>
        </w:rPr>
        <w:t xml:space="preserve"> </w:t>
      </w:r>
      <w:r w:rsidRPr="0004211E">
        <w:t>закономерностей</w:t>
      </w:r>
      <w:r w:rsidRPr="0004211E">
        <w:rPr>
          <w:spacing w:val="-3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правил,</w:t>
      </w:r>
      <w:r w:rsidRPr="0004211E">
        <w:rPr>
          <w:spacing w:val="-3"/>
        </w:rPr>
        <w:t xml:space="preserve"> </w:t>
      </w:r>
      <w:r w:rsidRPr="0004211E">
        <w:t>конкретизации</w:t>
      </w:r>
      <w:r w:rsidRPr="0004211E">
        <w:rPr>
          <w:spacing w:val="-3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т.</w:t>
      </w:r>
      <w:r w:rsidRPr="0004211E">
        <w:rPr>
          <w:spacing w:val="-3"/>
        </w:rPr>
        <w:t xml:space="preserve"> </w:t>
      </w:r>
      <w:r w:rsidRPr="0004211E">
        <w:t>п.</w:t>
      </w:r>
      <w:r w:rsidRPr="0004211E">
        <w:rPr>
          <w:spacing w:val="-3"/>
        </w:rPr>
        <w:t xml:space="preserve"> </w:t>
      </w:r>
      <w:r w:rsidRPr="0004211E">
        <w:t>в</w:t>
      </w:r>
      <w:r w:rsidRPr="0004211E">
        <w:rPr>
          <w:spacing w:val="-4"/>
        </w:rPr>
        <w:t xml:space="preserve"> </w:t>
      </w:r>
      <w:r w:rsidRPr="0004211E">
        <w:t>процессе</w:t>
      </w:r>
      <w:r w:rsidRPr="0004211E">
        <w:rPr>
          <w:spacing w:val="-3"/>
        </w:rPr>
        <w:t xml:space="preserve"> </w:t>
      </w:r>
      <w:r w:rsidRPr="0004211E">
        <w:t>изучения</w:t>
      </w:r>
      <w:r w:rsidRPr="0004211E">
        <w:rPr>
          <w:spacing w:val="-4"/>
        </w:rPr>
        <w:t xml:space="preserve"> </w:t>
      </w:r>
      <w:r w:rsidRPr="0004211E">
        <w:t>русского</w:t>
      </w:r>
      <w:r w:rsidRPr="0004211E">
        <w:rPr>
          <w:spacing w:val="-3"/>
        </w:rPr>
        <w:t xml:space="preserve"> </w:t>
      </w:r>
      <w:r w:rsidRPr="0004211E">
        <w:t>языка;</w:t>
      </w:r>
    </w:p>
    <w:p w:rsidR="00FE36C7" w:rsidRPr="0004211E" w:rsidRDefault="00FE36C7" w:rsidP="00FE36C7">
      <w:pPr>
        <w:pStyle w:val="a3"/>
        <w:kinsoku w:val="0"/>
        <w:overflowPunct w:val="0"/>
        <w:spacing w:line="292" w:lineRule="auto"/>
        <w:ind w:right="180" w:firstLine="240"/>
      </w:pPr>
      <w:r w:rsidRPr="0004211E">
        <w:t>развитие</w:t>
      </w:r>
      <w:r w:rsidRPr="0004211E">
        <w:rPr>
          <w:spacing w:val="-5"/>
        </w:rPr>
        <w:t xml:space="preserve"> </w:t>
      </w:r>
      <w:r w:rsidRPr="0004211E">
        <w:t>функциональной</w:t>
      </w:r>
      <w:r w:rsidRPr="0004211E">
        <w:rPr>
          <w:spacing w:val="-5"/>
        </w:rPr>
        <w:t xml:space="preserve"> </w:t>
      </w:r>
      <w:r w:rsidRPr="0004211E">
        <w:t>грамотности:</w:t>
      </w:r>
      <w:r w:rsidRPr="0004211E">
        <w:rPr>
          <w:spacing w:val="-6"/>
        </w:rPr>
        <w:t xml:space="preserve"> </w:t>
      </w:r>
      <w:r w:rsidRPr="0004211E">
        <w:t>умений</w:t>
      </w:r>
      <w:r w:rsidRPr="0004211E">
        <w:rPr>
          <w:spacing w:val="-5"/>
        </w:rPr>
        <w:t xml:space="preserve"> </w:t>
      </w:r>
      <w:r w:rsidRPr="0004211E">
        <w:t>осуществлять</w:t>
      </w:r>
      <w:r w:rsidRPr="0004211E">
        <w:rPr>
          <w:spacing w:val="-6"/>
        </w:rPr>
        <w:t xml:space="preserve"> </w:t>
      </w:r>
      <w:r w:rsidRPr="0004211E">
        <w:t>информационный</w:t>
      </w:r>
      <w:r w:rsidRPr="0004211E">
        <w:rPr>
          <w:spacing w:val="-5"/>
        </w:rPr>
        <w:t xml:space="preserve"> </w:t>
      </w:r>
      <w:r w:rsidRPr="0004211E">
        <w:t>поиск,</w:t>
      </w:r>
      <w:r w:rsidRPr="0004211E">
        <w:rPr>
          <w:spacing w:val="-5"/>
        </w:rPr>
        <w:t xml:space="preserve"> </w:t>
      </w:r>
      <w:r w:rsidRPr="0004211E">
        <w:t>извлекать</w:t>
      </w:r>
      <w:r w:rsidRPr="0004211E">
        <w:rPr>
          <w:spacing w:val="-6"/>
        </w:rPr>
        <w:t xml:space="preserve"> </w:t>
      </w:r>
      <w:r w:rsidRPr="0004211E">
        <w:t>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др.); освоение стратегий и тактик информационно-смысловой переработки текста, овладение способами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FE36C7" w:rsidRPr="0004211E" w:rsidRDefault="00FE36C7" w:rsidP="00FE36C7">
      <w:pPr>
        <w:pStyle w:val="a3"/>
        <w:kinsoku w:val="0"/>
        <w:overflowPunct w:val="0"/>
        <w:spacing w:before="156" w:line="292" w:lineRule="auto"/>
        <w:ind w:firstLine="180"/>
      </w:pPr>
      <w:r w:rsidRPr="0004211E">
        <w:t>В</w:t>
      </w:r>
      <w:r w:rsidRPr="0004211E">
        <w:rPr>
          <w:spacing w:val="-6"/>
        </w:rPr>
        <w:t xml:space="preserve"> </w:t>
      </w:r>
      <w:r w:rsidRPr="0004211E">
        <w:t>соответствии</w:t>
      </w:r>
      <w:r w:rsidRPr="0004211E">
        <w:rPr>
          <w:spacing w:val="-5"/>
        </w:rPr>
        <w:t xml:space="preserve"> </w:t>
      </w:r>
      <w:r w:rsidRPr="0004211E">
        <w:t>с</w:t>
      </w:r>
      <w:r w:rsidRPr="0004211E">
        <w:rPr>
          <w:spacing w:val="-5"/>
        </w:rPr>
        <w:t xml:space="preserve"> </w:t>
      </w:r>
      <w:r w:rsidRPr="0004211E">
        <w:t>Федеральным</w:t>
      </w:r>
      <w:r w:rsidRPr="0004211E">
        <w:rPr>
          <w:spacing w:val="-5"/>
        </w:rPr>
        <w:t xml:space="preserve"> </w:t>
      </w:r>
      <w:r w:rsidRPr="0004211E">
        <w:t>государственным</w:t>
      </w:r>
      <w:r w:rsidRPr="0004211E">
        <w:rPr>
          <w:spacing w:val="-5"/>
        </w:rPr>
        <w:t xml:space="preserve"> </w:t>
      </w:r>
      <w:r w:rsidRPr="0004211E">
        <w:t>образовательным</w:t>
      </w:r>
      <w:r w:rsidRPr="0004211E">
        <w:rPr>
          <w:spacing w:val="-5"/>
        </w:rPr>
        <w:t xml:space="preserve"> </w:t>
      </w:r>
      <w:r w:rsidRPr="0004211E">
        <w:t>стандартом</w:t>
      </w:r>
      <w:r w:rsidRPr="0004211E">
        <w:rPr>
          <w:spacing w:val="-5"/>
        </w:rPr>
        <w:t xml:space="preserve"> </w:t>
      </w:r>
      <w:r w:rsidRPr="0004211E">
        <w:t>основного</w:t>
      </w:r>
      <w:r w:rsidRPr="0004211E">
        <w:rPr>
          <w:spacing w:val="-5"/>
        </w:rPr>
        <w:t xml:space="preserve"> </w:t>
      </w:r>
      <w:r w:rsidRPr="0004211E">
        <w:t>общего образования учебный предмет «Русский язык» входит в</w:t>
      </w:r>
      <w:r w:rsidRPr="0004211E">
        <w:rPr>
          <w:spacing w:val="40"/>
        </w:rPr>
        <w:t xml:space="preserve"> </w:t>
      </w:r>
      <w:r w:rsidRPr="0004211E">
        <w:t>предметную</w:t>
      </w:r>
      <w:r w:rsidRPr="0004211E">
        <w:rPr>
          <w:spacing w:val="40"/>
        </w:rPr>
        <w:t xml:space="preserve"> </w:t>
      </w:r>
      <w:r w:rsidRPr="0004211E">
        <w:t>область</w:t>
      </w:r>
      <w:r w:rsidRPr="0004211E">
        <w:rPr>
          <w:spacing w:val="40"/>
        </w:rPr>
        <w:t xml:space="preserve"> </w:t>
      </w:r>
      <w:r w:rsidRPr="0004211E">
        <w:t>«Русский язык и литература» и является обязательным для</w:t>
      </w:r>
      <w:r w:rsidRPr="0004211E">
        <w:rPr>
          <w:spacing w:val="40"/>
        </w:rPr>
        <w:t xml:space="preserve"> </w:t>
      </w:r>
      <w:r w:rsidRPr="0004211E">
        <w:t>изучения.</w:t>
      </w:r>
    </w:p>
    <w:p w:rsidR="00FE36C7" w:rsidRPr="0004211E" w:rsidRDefault="00FE36C7" w:rsidP="00FE36C7">
      <w:pPr>
        <w:pStyle w:val="a3"/>
        <w:kinsoku w:val="0"/>
        <w:overflowPunct w:val="0"/>
        <w:spacing w:line="292" w:lineRule="auto"/>
        <w:ind w:right="155" w:firstLine="180"/>
        <w:rPr>
          <w:spacing w:val="-2"/>
        </w:rPr>
      </w:pPr>
      <w:r w:rsidRPr="0004211E">
        <w:t>Содержание учебного предмета «Русский язык», представленное в рабочей программе, соответствует</w:t>
      </w:r>
      <w:r w:rsidRPr="0004211E">
        <w:rPr>
          <w:spacing w:val="-6"/>
        </w:rPr>
        <w:t xml:space="preserve"> </w:t>
      </w:r>
      <w:r w:rsidRPr="0004211E">
        <w:t>ФГОС</w:t>
      </w:r>
      <w:r w:rsidRPr="0004211E">
        <w:rPr>
          <w:spacing w:val="-6"/>
        </w:rPr>
        <w:t xml:space="preserve"> </w:t>
      </w:r>
      <w:r w:rsidRPr="0004211E">
        <w:t>ООО,</w:t>
      </w:r>
      <w:r w:rsidRPr="0004211E">
        <w:rPr>
          <w:spacing w:val="-5"/>
        </w:rPr>
        <w:t xml:space="preserve"> </w:t>
      </w:r>
      <w:r w:rsidRPr="0004211E">
        <w:t>Примерной</w:t>
      </w:r>
      <w:r w:rsidRPr="0004211E">
        <w:rPr>
          <w:spacing w:val="-5"/>
        </w:rPr>
        <w:t xml:space="preserve"> </w:t>
      </w:r>
      <w:r w:rsidRPr="0004211E">
        <w:t>основной</w:t>
      </w:r>
      <w:r w:rsidRPr="0004211E">
        <w:rPr>
          <w:spacing w:val="-5"/>
        </w:rPr>
        <w:t xml:space="preserve"> </w:t>
      </w:r>
      <w:r w:rsidRPr="0004211E">
        <w:t>образовательной</w:t>
      </w:r>
      <w:r w:rsidRPr="0004211E">
        <w:rPr>
          <w:spacing w:val="-5"/>
        </w:rPr>
        <w:t xml:space="preserve"> </w:t>
      </w:r>
      <w:r w:rsidRPr="0004211E">
        <w:t>программе</w:t>
      </w:r>
      <w:r w:rsidRPr="0004211E">
        <w:rPr>
          <w:spacing w:val="-5"/>
        </w:rPr>
        <w:t xml:space="preserve"> </w:t>
      </w:r>
      <w:r w:rsidRPr="0004211E">
        <w:t>основного</w:t>
      </w:r>
      <w:r w:rsidRPr="0004211E">
        <w:rPr>
          <w:spacing w:val="-5"/>
        </w:rPr>
        <w:t xml:space="preserve"> </w:t>
      </w:r>
      <w:r w:rsidRPr="0004211E">
        <w:t xml:space="preserve">общего </w:t>
      </w:r>
      <w:r w:rsidRPr="0004211E">
        <w:rPr>
          <w:spacing w:val="-2"/>
        </w:rPr>
        <w:t>образования.</w:t>
      </w:r>
    </w:p>
    <w:p w:rsidR="00FE36C7" w:rsidRPr="0004211E" w:rsidRDefault="00FE36C7" w:rsidP="00FE36C7">
      <w:pPr>
        <w:pStyle w:val="a3"/>
        <w:kinsoku w:val="0"/>
        <w:overflowPunct w:val="0"/>
        <w:spacing w:line="274" w:lineRule="exact"/>
        <w:ind w:left="286"/>
        <w:rPr>
          <w:spacing w:val="-2"/>
        </w:rPr>
      </w:pPr>
      <w:r w:rsidRPr="0004211E">
        <w:t>Учебным</w:t>
      </w:r>
      <w:r w:rsidRPr="0004211E">
        <w:rPr>
          <w:spacing w:val="-4"/>
        </w:rPr>
        <w:t xml:space="preserve"> </w:t>
      </w:r>
      <w:r w:rsidRPr="0004211E">
        <w:t>планом</w:t>
      </w:r>
      <w:r w:rsidRPr="0004211E">
        <w:rPr>
          <w:spacing w:val="-2"/>
        </w:rPr>
        <w:t xml:space="preserve"> </w:t>
      </w:r>
      <w:r w:rsidRPr="0004211E">
        <w:t>на</w:t>
      </w:r>
      <w:r w:rsidRPr="0004211E">
        <w:rPr>
          <w:spacing w:val="-2"/>
        </w:rPr>
        <w:t xml:space="preserve"> </w:t>
      </w:r>
      <w:r w:rsidRPr="0004211E">
        <w:t>изучение</w:t>
      </w:r>
      <w:r w:rsidRPr="0004211E">
        <w:rPr>
          <w:spacing w:val="-2"/>
        </w:rPr>
        <w:t xml:space="preserve"> </w:t>
      </w:r>
      <w:r w:rsidRPr="0004211E">
        <w:t>русского</w:t>
      </w:r>
      <w:r w:rsidRPr="0004211E">
        <w:rPr>
          <w:spacing w:val="-1"/>
        </w:rPr>
        <w:t xml:space="preserve"> </w:t>
      </w:r>
      <w:r w:rsidRPr="0004211E">
        <w:t>языка</w:t>
      </w:r>
      <w:r w:rsidRPr="0004211E">
        <w:rPr>
          <w:spacing w:val="-2"/>
        </w:rPr>
        <w:t xml:space="preserve"> </w:t>
      </w:r>
      <w:r w:rsidRPr="0004211E">
        <w:t>в</w:t>
      </w:r>
      <w:r w:rsidRPr="0004211E">
        <w:rPr>
          <w:spacing w:val="-3"/>
        </w:rPr>
        <w:t xml:space="preserve"> </w:t>
      </w:r>
      <w:r w:rsidRPr="0004211E">
        <w:t>5</w:t>
      </w:r>
      <w:r w:rsidRPr="0004211E">
        <w:rPr>
          <w:spacing w:val="-2"/>
        </w:rPr>
        <w:t xml:space="preserve"> </w:t>
      </w:r>
      <w:r w:rsidRPr="0004211E">
        <w:t>классе</w:t>
      </w:r>
      <w:r w:rsidR="003C51F5" w:rsidRPr="0004211E">
        <w:t xml:space="preserve"> </w:t>
      </w:r>
      <w:r w:rsidRPr="0004211E">
        <w:rPr>
          <w:spacing w:val="-1"/>
        </w:rPr>
        <w:t xml:space="preserve"> </w:t>
      </w:r>
      <w:r w:rsidRPr="0004211E">
        <w:t>отводится</w:t>
      </w:r>
      <w:r w:rsidRPr="0004211E">
        <w:rPr>
          <w:spacing w:val="55"/>
        </w:rPr>
        <w:t xml:space="preserve"> </w:t>
      </w:r>
      <w:r w:rsidRPr="0004211E">
        <w:t>-</w:t>
      </w:r>
      <w:r w:rsidRPr="0004211E">
        <w:rPr>
          <w:spacing w:val="-3"/>
        </w:rPr>
        <w:t xml:space="preserve"> </w:t>
      </w:r>
      <w:r w:rsidRPr="0004211E">
        <w:t xml:space="preserve"> 204</w:t>
      </w:r>
      <w:r w:rsidRPr="0004211E">
        <w:rPr>
          <w:spacing w:val="-1"/>
        </w:rPr>
        <w:t xml:space="preserve"> </w:t>
      </w:r>
      <w:r w:rsidRPr="0004211E">
        <w:t>ч.</w:t>
      </w:r>
      <w:r w:rsidRPr="0004211E">
        <w:rPr>
          <w:spacing w:val="-2"/>
        </w:rPr>
        <w:t xml:space="preserve"> </w:t>
      </w:r>
      <w:r w:rsidRPr="0004211E">
        <w:t>(6</w:t>
      </w:r>
      <w:r w:rsidRPr="0004211E">
        <w:rPr>
          <w:spacing w:val="-2"/>
        </w:rPr>
        <w:t xml:space="preserve"> </w:t>
      </w:r>
      <w:r w:rsidRPr="0004211E">
        <w:t>часов</w:t>
      </w:r>
      <w:r w:rsidRPr="0004211E">
        <w:rPr>
          <w:spacing w:val="-3"/>
        </w:rPr>
        <w:t xml:space="preserve"> </w:t>
      </w:r>
      <w:r w:rsidRPr="0004211E">
        <w:t>в</w:t>
      </w:r>
      <w:r w:rsidR="00F911FC" w:rsidRPr="0004211E">
        <w:rPr>
          <w:spacing w:val="-2"/>
        </w:rPr>
        <w:t xml:space="preserve"> неделю), 6 классе - </w:t>
      </w:r>
      <w:r w:rsidR="00F911FC" w:rsidRPr="0004211E">
        <w:t>204</w:t>
      </w:r>
      <w:r w:rsidR="00F911FC" w:rsidRPr="0004211E">
        <w:rPr>
          <w:spacing w:val="-1"/>
        </w:rPr>
        <w:t xml:space="preserve"> </w:t>
      </w:r>
      <w:r w:rsidR="00F911FC" w:rsidRPr="0004211E">
        <w:t>ч.</w:t>
      </w:r>
      <w:r w:rsidR="00F911FC" w:rsidRPr="0004211E">
        <w:rPr>
          <w:spacing w:val="-2"/>
        </w:rPr>
        <w:t xml:space="preserve"> </w:t>
      </w:r>
      <w:r w:rsidR="00F911FC" w:rsidRPr="0004211E">
        <w:t>(6</w:t>
      </w:r>
      <w:r w:rsidR="00F911FC" w:rsidRPr="0004211E">
        <w:rPr>
          <w:spacing w:val="-2"/>
        </w:rPr>
        <w:t xml:space="preserve"> </w:t>
      </w:r>
      <w:r w:rsidR="00F911FC" w:rsidRPr="0004211E">
        <w:t>часов</w:t>
      </w:r>
      <w:r w:rsidR="00F911FC" w:rsidRPr="0004211E">
        <w:rPr>
          <w:spacing w:val="-3"/>
        </w:rPr>
        <w:t xml:space="preserve"> </w:t>
      </w:r>
      <w:r w:rsidR="00F911FC" w:rsidRPr="0004211E">
        <w:t>в</w:t>
      </w:r>
      <w:r w:rsidR="00F911FC" w:rsidRPr="0004211E">
        <w:rPr>
          <w:spacing w:val="-2"/>
        </w:rPr>
        <w:t xml:space="preserve"> неделю).</w:t>
      </w:r>
    </w:p>
    <w:p w:rsidR="00FE36C7" w:rsidRPr="0004211E" w:rsidRDefault="00FE36C7" w:rsidP="00FE36C7">
      <w:pPr>
        <w:rPr>
          <w:b/>
          <w:bCs/>
          <w:sz w:val="24"/>
          <w:szCs w:val="24"/>
        </w:rPr>
      </w:pPr>
      <w:bookmarkStart w:id="1" w:name="bookmark7"/>
      <w:r w:rsidRPr="0004211E">
        <w:rPr>
          <w:b/>
          <w:bCs/>
          <w:sz w:val="24"/>
          <w:szCs w:val="24"/>
        </w:rPr>
        <w:t>5 КЛАСС</w:t>
      </w:r>
      <w:bookmarkEnd w:id="1"/>
    </w:p>
    <w:p w:rsidR="00FE36C7" w:rsidRPr="0004211E" w:rsidRDefault="00FE36C7" w:rsidP="00FE36C7">
      <w:pPr>
        <w:ind w:firstLine="720"/>
        <w:jc w:val="both"/>
        <w:rPr>
          <w:b/>
          <w:bCs/>
          <w:sz w:val="24"/>
          <w:szCs w:val="24"/>
        </w:rPr>
      </w:pPr>
      <w:r w:rsidRPr="0004211E">
        <w:rPr>
          <w:b/>
          <w:bCs/>
          <w:sz w:val="24"/>
          <w:szCs w:val="24"/>
        </w:rPr>
        <w:t>ВВЕДЕНИЕ</w:t>
      </w:r>
      <w:r w:rsidR="00C42342" w:rsidRPr="0004211E">
        <w:rPr>
          <w:b/>
          <w:bCs/>
          <w:sz w:val="24"/>
          <w:szCs w:val="24"/>
        </w:rPr>
        <w:t xml:space="preserve"> </w:t>
      </w:r>
      <w:r w:rsidR="006264E8" w:rsidRPr="0004211E">
        <w:rPr>
          <w:b/>
          <w:bCs/>
          <w:sz w:val="24"/>
          <w:szCs w:val="24"/>
        </w:rPr>
        <w:t xml:space="preserve"> 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Знакомство с учебным комплексом по русскому языку.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Роль языка в жизни общества.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</w:p>
    <w:p w:rsidR="00FE36C7" w:rsidRPr="0004211E" w:rsidRDefault="00FE36C7" w:rsidP="00FE36C7">
      <w:pPr>
        <w:jc w:val="both"/>
        <w:rPr>
          <w:sz w:val="24"/>
          <w:szCs w:val="24"/>
        </w:rPr>
      </w:pPr>
      <w:bookmarkStart w:id="2" w:name="bookmark8"/>
      <w:r w:rsidRPr="0004211E">
        <w:rPr>
          <w:sz w:val="24"/>
          <w:szCs w:val="24"/>
        </w:rPr>
        <w:t>Вводный курс</w:t>
      </w:r>
      <w:bookmarkEnd w:id="2"/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Орфография.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Орфограмма.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Правописание безударных гласных в корне слова, в при</w:t>
      </w:r>
      <w:r w:rsidRPr="0004211E">
        <w:rPr>
          <w:sz w:val="24"/>
          <w:szCs w:val="24"/>
        </w:rPr>
        <w:softHyphen/>
        <w:t>ставках; и, а, у после шипящих; глухих и звонких соглас</w:t>
      </w:r>
      <w:r w:rsidRPr="0004211E">
        <w:rPr>
          <w:sz w:val="24"/>
          <w:szCs w:val="24"/>
        </w:rPr>
        <w:softHyphen/>
        <w:t xml:space="preserve">ных, непроизносимых </w:t>
      </w:r>
      <w:r w:rsidRPr="0004211E">
        <w:rPr>
          <w:sz w:val="24"/>
          <w:szCs w:val="24"/>
        </w:rPr>
        <w:lastRenderedPageBreak/>
        <w:t>согласных, удвоенных согласных в корне слова.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</w:p>
    <w:p w:rsidR="00FE36C7" w:rsidRPr="0004211E" w:rsidRDefault="00FE36C7" w:rsidP="00FE36C7">
      <w:pPr>
        <w:ind w:firstLine="720"/>
        <w:jc w:val="both"/>
        <w:rPr>
          <w:b/>
          <w:bCs/>
          <w:sz w:val="24"/>
          <w:szCs w:val="24"/>
        </w:rPr>
      </w:pPr>
      <w:r w:rsidRPr="0004211E">
        <w:rPr>
          <w:b/>
          <w:bCs/>
          <w:sz w:val="24"/>
          <w:szCs w:val="24"/>
        </w:rPr>
        <w:t>МОРФОЛОГИЯ И ОРФОГРАФИЯ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Части речи. Самостоятельные и служебные части речи.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Имя существительное. Морфологические признаки су</w:t>
      </w:r>
      <w:r w:rsidRPr="0004211E">
        <w:rPr>
          <w:sz w:val="24"/>
          <w:szCs w:val="24"/>
        </w:rPr>
        <w:softHyphen/>
        <w:t>ществительного. Склонение. Имена существительные собст</w:t>
      </w:r>
      <w:r w:rsidRPr="0004211E">
        <w:rPr>
          <w:sz w:val="24"/>
          <w:szCs w:val="24"/>
        </w:rPr>
        <w:softHyphen/>
        <w:t>венные.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Правописание падежных окончаний.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Имя прилагательное. Связь прилагательного с именем су</w:t>
      </w:r>
      <w:r w:rsidRPr="0004211E">
        <w:rPr>
          <w:sz w:val="24"/>
          <w:szCs w:val="24"/>
        </w:rPr>
        <w:softHyphen/>
        <w:t>ществительным 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Морфологические признаки прилагательных.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Правописание безударных гласных в окончаниях имён прилагательных.</w:t>
      </w:r>
    </w:p>
    <w:p w:rsidR="00FE36C7" w:rsidRPr="0004211E" w:rsidRDefault="00FE36C7" w:rsidP="00FE36C7">
      <w:pPr>
        <w:ind w:left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Глагол. Морфологические признаки глагола. Прошедшее, настоящее и будущее время. Спряжение глагола.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 xml:space="preserve">Правописание гласных перед суффиксом </w:t>
      </w:r>
      <w:r w:rsidR="00C42342" w:rsidRPr="0004211E">
        <w:rPr>
          <w:sz w:val="24"/>
          <w:szCs w:val="24"/>
        </w:rPr>
        <w:t>–</w:t>
      </w:r>
      <w:r w:rsidRPr="0004211E">
        <w:rPr>
          <w:sz w:val="24"/>
          <w:szCs w:val="24"/>
        </w:rPr>
        <w:t>л- и в оконча</w:t>
      </w:r>
      <w:r w:rsidRPr="0004211E">
        <w:rPr>
          <w:sz w:val="24"/>
          <w:szCs w:val="24"/>
        </w:rPr>
        <w:softHyphen/>
        <w:t>ниях глаголов.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Буква ь в глаголах 2-го лица единственного числа.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 xml:space="preserve">Глаголы с </w:t>
      </w:r>
      <w:r w:rsidR="00C42342" w:rsidRPr="0004211E">
        <w:rPr>
          <w:sz w:val="24"/>
          <w:szCs w:val="24"/>
        </w:rPr>
        <w:t>–</w:t>
      </w:r>
      <w:r w:rsidRPr="0004211E">
        <w:rPr>
          <w:sz w:val="24"/>
          <w:szCs w:val="24"/>
        </w:rPr>
        <w:t xml:space="preserve">тся и </w:t>
      </w:r>
      <w:r w:rsidR="00C42342" w:rsidRPr="0004211E">
        <w:rPr>
          <w:sz w:val="24"/>
          <w:szCs w:val="24"/>
        </w:rPr>
        <w:t>–</w:t>
      </w:r>
      <w:r w:rsidRPr="0004211E">
        <w:rPr>
          <w:sz w:val="24"/>
          <w:szCs w:val="24"/>
        </w:rPr>
        <w:t>тъся.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Наречие. Различение наречий по вопросу.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Правописание наиболее употребительных наречий по спи</w:t>
      </w:r>
      <w:r w:rsidRPr="0004211E">
        <w:rPr>
          <w:sz w:val="24"/>
          <w:szCs w:val="24"/>
        </w:rPr>
        <w:softHyphen/>
        <w:t>ску.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 xml:space="preserve">Местоимение. Личные я, ты, он и др. Притяжательные мой, твой, наш, ваш, свой. Вопросительные кто? </w:t>
      </w:r>
      <w:r w:rsidR="00C42342" w:rsidRPr="0004211E">
        <w:rPr>
          <w:sz w:val="24"/>
          <w:szCs w:val="24"/>
        </w:rPr>
        <w:t>Ч</w:t>
      </w:r>
      <w:r w:rsidRPr="0004211E">
        <w:rPr>
          <w:sz w:val="24"/>
          <w:szCs w:val="24"/>
        </w:rPr>
        <w:t xml:space="preserve">то? </w:t>
      </w:r>
      <w:r w:rsidR="00C42342" w:rsidRPr="0004211E">
        <w:rPr>
          <w:sz w:val="24"/>
          <w:szCs w:val="24"/>
        </w:rPr>
        <w:t>К</w:t>
      </w:r>
      <w:r w:rsidRPr="0004211E">
        <w:rPr>
          <w:sz w:val="24"/>
          <w:szCs w:val="24"/>
        </w:rPr>
        <w:t>а</w:t>
      </w:r>
      <w:r w:rsidRPr="0004211E">
        <w:rPr>
          <w:sz w:val="24"/>
          <w:szCs w:val="24"/>
        </w:rPr>
        <w:softHyphen/>
        <w:t xml:space="preserve">кой? </w:t>
      </w:r>
      <w:r w:rsidR="00C42342" w:rsidRPr="0004211E">
        <w:rPr>
          <w:sz w:val="24"/>
          <w:szCs w:val="24"/>
        </w:rPr>
        <w:t>И</w:t>
      </w:r>
      <w:r w:rsidRPr="0004211E">
        <w:rPr>
          <w:sz w:val="24"/>
          <w:szCs w:val="24"/>
        </w:rPr>
        <w:t xml:space="preserve"> др. Неопределённые кто-то, что-либо, какой-либо, кое-кто и др.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Раздельное написание местоимений с предлогами.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Дефис в неопределённых местоимениях.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Предлог. Разграничение предлогов и приставок. Раздель</w:t>
      </w:r>
      <w:r w:rsidRPr="0004211E">
        <w:rPr>
          <w:sz w:val="24"/>
          <w:szCs w:val="24"/>
        </w:rPr>
        <w:softHyphen/>
        <w:t>ное написание предлогов с именами существительными.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Союз. Союзы и, а, но между однородными членами и в сложных предложениях.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Частица. Частицы не, бы (б), ли (ль), же (ж) и др. Их зна</w:t>
      </w:r>
      <w:r w:rsidRPr="0004211E">
        <w:rPr>
          <w:sz w:val="24"/>
          <w:szCs w:val="24"/>
        </w:rPr>
        <w:softHyphen/>
        <w:t>чение в предложениях.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Раздельное написание частиц с другими словами.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</w:p>
    <w:p w:rsidR="00FE36C7" w:rsidRPr="0004211E" w:rsidRDefault="00FE36C7" w:rsidP="00FE36C7">
      <w:pPr>
        <w:ind w:firstLine="720"/>
        <w:jc w:val="both"/>
        <w:rPr>
          <w:b/>
          <w:bCs/>
          <w:sz w:val="24"/>
          <w:szCs w:val="24"/>
        </w:rPr>
      </w:pPr>
      <w:r w:rsidRPr="0004211E">
        <w:rPr>
          <w:b/>
          <w:bCs/>
          <w:sz w:val="24"/>
          <w:szCs w:val="24"/>
        </w:rPr>
        <w:t>СИНТАКСИС И ПУНКТУАЦИЯ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Понятие о синтаксисе и пунктуации.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Предложение. Грамматическая основа предложения. Ин</w:t>
      </w:r>
      <w:r w:rsidRPr="0004211E">
        <w:rPr>
          <w:sz w:val="24"/>
          <w:szCs w:val="24"/>
        </w:rPr>
        <w:softHyphen/>
        <w:t>тонация конца предложения.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Виды предложений по цели высказывания. Невосклица</w:t>
      </w:r>
      <w:r w:rsidRPr="0004211E">
        <w:rPr>
          <w:sz w:val="24"/>
          <w:szCs w:val="24"/>
        </w:rPr>
        <w:softHyphen/>
        <w:t>тельные и восклицательные предложения.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Знаки препинания в конце предложения.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Главные члены предложения.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Тире между подлежащим и сказуемым (при их выраже</w:t>
      </w:r>
      <w:r w:rsidRPr="0004211E">
        <w:rPr>
          <w:sz w:val="24"/>
          <w:szCs w:val="24"/>
        </w:rPr>
        <w:softHyphen/>
      </w:r>
      <w:r w:rsidR="00C42342" w:rsidRPr="0004211E">
        <w:rPr>
          <w:sz w:val="24"/>
          <w:szCs w:val="24"/>
        </w:rPr>
        <w:pgNum/>
      </w:r>
      <w:r w:rsidR="00C42342" w:rsidRPr="0004211E">
        <w:rPr>
          <w:sz w:val="24"/>
          <w:szCs w:val="24"/>
        </w:rPr>
        <w:t>ен</w:t>
      </w:r>
      <w:r w:rsidRPr="0004211E">
        <w:rPr>
          <w:sz w:val="24"/>
          <w:szCs w:val="24"/>
        </w:rPr>
        <w:t xml:space="preserve"> именем существительным в именительном падеже).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Второстепенные члены предложения (определение, до</w:t>
      </w:r>
      <w:r w:rsidRPr="0004211E">
        <w:rPr>
          <w:sz w:val="24"/>
          <w:szCs w:val="24"/>
        </w:rPr>
        <w:softHyphen/>
        <w:t>полнение, обстоятельство).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Словосочетание. Подчинительные и сочинительные сло</w:t>
      </w:r>
      <w:r w:rsidRPr="0004211E">
        <w:rPr>
          <w:sz w:val="24"/>
          <w:szCs w:val="24"/>
        </w:rPr>
        <w:softHyphen/>
        <w:t>восочетания. Словосочетания в предложении.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Предложения с однородными членами. Обобщающее сло</w:t>
      </w:r>
      <w:r w:rsidRPr="0004211E">
        <w:rPr>
          <w:sz w:val="24"/>
          <w:szCs w:val="24"/>
        </w:rPr>
        <w:softHyphen/>
        <w:t>во перед однородными членами.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Знаки препинания в предложениях с однородными члена</w:t>
      </w:r>
      <w:r w:rsidRPr="0004211E">
        <w:rPr>
          <w:sz w:val="24"/>
          <w:szCs w:val="24"/>
        </w:rPr>
        <w:softHyphen/>
        <w:t>ми (соединёнными только интонацией, одиночными союза</w:t>
      </w:r>
      <w:r w:rsidRPr="0004211E">
        <w:rPr>
          <w:sz w:val="24"/>
          <w:szCs w:val="24"/>
        </w:rPr>
        <w:softHyphen/>
        <w:t>ми и, а, но, а также повторяющимся союзом и) и обобщаю</w:t>
      </w:r>
      <w:r w:rsidRPr="0004211E">
        <w:rPr>
          <w:sz w:val="24"/>
          <w:szCs w:val="24"/>
        </w:rPr>
        <w:softHyphen/>
        <w:t>щим словом перед однородными членами.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Предложения с обращениями.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lastRenderedPageBreak/>
        <w:t>Знаки препинания в предложениях с обращением.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Предложения с вводными словами (указывающими на уверенность или неуверенность говорящего по отношению к высказываемому).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Знаки препинания в предложениях с вводными словами.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Сложное предложение.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Сложносочинённые предложения.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Сложноподчинённые предложения.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Сложные бессоюзные предложения.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Запятая между частями сложного предложения.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Предложения с прямой речью (прямая речь после слов ав</w:t>
      </w:r>
      <w:r w:rsidRPr="0004211E">
        <w:rPr>
          <w:sz w:val="24"/>
          <w:szCs w:val="24"/>
        </w:rPr>
        <w:softHyphen/>
        <w:t>тора и перед ними).</w:t>
      </w:r>
      <w:r w:rsidRPr="0004211E">
        <w:rPr>
          <w:sz w:val="24"/>
          <w:szCs w:val="24"/>
        </w:rPr>
        <w:tab/>
        <w:t>,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Диалог.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Знаки препинания в предложениях с прямой речью (в ука</w:t>
      </w:r>
      <w:r w:rsidRPr="0004211E">
        <w:rPr>
          <w:sz w:val="24"/>
          <w:szCs w:val="24"/>
        </w:rPr>
        <w:softHyphen/>
        <w:t>занных выше случаях). Оформление диалога на письме.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bookmarkStart w:id="3" w:name="bookmark9"/>
      <w:r w:rsidRPr="0004211E">
        <w:rPr>
          <w:sz w:val="24"/>
          <w:szCs w:val="24"/>
        </w:rPr>
        <w:t>Основной курс</w:t>
      </w:r>
      <w:bookmarkEnd w:id="3"/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Понятие о литературном языке.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Литературный язык — основа русского национального языка. Нормы литературного языка: произносительные (ор</w:t>
      </w:r>
      <w:r w:rsidRPr="0004211E">
        <w:rPr>
          <w:sz w:val="24"/>
          <w:szCs w:val="24"/>
        </w:rPr>
        <w:softHyphen/>
        <w:t>фоэпические), морфологические, синтаксические, стилисти</w:t>
      </w:r>
      <w:r w:rsidRPr="0004211E">
        <w:rPr>
          <w:sz w:val="24"/>
          <w:szCs w:val="24"/>
        </w:rPr>
        <w:softHyphen/>
        <w:t xml:space="preserve">ческие, орфографические, пунктуационные и др. 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</w:p>
    <w:p w:rsidR="00FE36C7" w:rsidRPr="0004211E" w:rsidRDefault="00FE36C7" w:rsidP="00FE36C7">
      <w:pPr>
        <w:ind w:firstLine="720"/>
        <w:jc w:val="both"/>
        <w:rPr>
          <w:b/>
          <w:bCs/>
          <w:sz w:val="24"/>
          <w:szCs w:val="24"/>
        </w:rPr>
      </w:pPr>
      <w:r w:rsidRPr="0004211E">
        <w:rPr>
          <w:b/>
          <w:bCs/>
          <w:sz w:val="24"/>
          <w:szCs w:val="24"/>
        </w:rPr>
        <w:t>ФОНЕТИКА. ГРАФИКА. ОРФОГРАФИЯ. ОРФОЭПИЯ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Звуки речи. Звуки речи и буквы. Алфавит.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Элементы фонетической транскрипции.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Гласные и согласные звуки.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Слог.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Правила переноса слов.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Ударение, его особенности в русском языке. Гласные ударные и безударные.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Выразительные средства фонетики.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Понятие об орфограмме. Сильная и слабая позиция звука.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Правописание безударных гласных в корне.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Звонкие и глухие согласные звуки. Сонорные согласные. Шипящие согласные.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Правописание парных звонких и глухих согласных на конце и в середине слов перед согласными.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Твёрдые и мягкие согласные звуки.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Обозначение мягкости согласных на письме с помощью ь.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Значение букв е, ё, ю, я.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 xml:space="preserve">Правописание разделительных ъ </w:t>
      </w:r>
      <w:r w:rsidR="00C42342" w:rsidRPr="0004211E">
        <w:rPr>
          <w:sz w:val="24"/>
          <w:szCs w:val="24"/>
        </w:rPr>
        <w:t>–</w:t>
      </w:r>
      <w:r w:rsidRPr="0004211E">
        <w:rPr>
          <w:sz w:val="24"/>
          <w:szCs w:val="24"/>
        </w:rPr>
        <w:t>и ъ.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Правописание гласных после шипящих.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Правописание мягкого знака после шипящих на конце слов.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Правописание гласных и а ы после ц.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Орфографический словарь.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Основные нормы литературного произношения. Допустимые варианты орфоэпической нормы. Орфоэпический сло</w:t>
      </w:r>
      <w:r w:rsidRPr="0004211E">
        <w:rPr>
          <w:sz w:val="24"/>
          <w:szCs w:val="24"/>
        </w:rPr>
        <w:softHyphen/>
        <w:t>варь.</w:t>
      </w:r>
    </w:p>
    <w:p w:rsidR="00FE36C7" w:rsidRPr="0004211E" w:rsidRDefault="00FE36C7" w:rsidP="00FE36C7">
      <w:pPr>
        <w:jc w:val="both"/>
        <w:rPr>
          <w:sz w:val="24"/>
          <w:szCs w:val="24"/>
        </w:rPr>
      </w:pPr>
    </w:p>
    <w:p w:rsidR="00FE36C7" w:rsidRPr="0004211E" w:rsidRDefault="00FE36C7" w:rsidP="00FE36C7">
      <w:pPr>
        <w:jc w:val="both"/>
        <w:rPr>
          <w:b/>
          <w:bCs/>
          <w:sz w:val="24"/>
          <w:szCs w:val="24"/>
        </w:rPr>
      </w:pPr>
      <w:r w:rsidRPr="0004211E">
        <w:rPr>
          <w:sz w:val="24"/>
          <w:szCs w:val="24"/>
        </w:rPr>
        <w:tab/>
      </w:r>
      <w:r w:rsidRPr="0004211E">
        <w:rPr>
          <w:sz w:val="24"/>
          <w:szCs w:val="24"/>
        </w:rPr>
        <w:tab/>
      </w:r>
      <w:r w:rsidRPr="0004211E">
        <w:rPr>
          <w:b/>
          <w:bCs/>
          <w:sz w:val="24"/>
          <w:szCs w:val="24"/>
        </w:rPr>
        <w:t>МОРФЕМИКА, СЛОВООБРАЗОВАНИЕ, ОРФОГРАФИЯ.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Понятие о морфемике. Морфема — минимальная значимая единица языка. Основа слова и окончание. Корень слова. Однокоренные (родственные) слова. Приставки, суф</w:t>
      </w:r>
      <w:r w:rsidRPr="0004211E">
        <w:rPr>
          <w:sz w:val="24"/>
          <w:szCs w:val="24"/>
        </w:rPr>
        <w:softHyphen/>
        <w:t>фиксы.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Словообразовательные и словоизменительные морфемы.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Словообразование. Основные способы образования слов. Богатство словообразовательной системы русского языка.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Элементы этимологического анализа слова.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Выразительные средства морфемики и словообразования.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Правописание сложных и сложносокращённых слов.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Чередование звуков в корне слова.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Правописание корней и приставок. Правописание без</w:t>
      </w:r>
      <w:r w:rsidRPr="0004211E">
        <w:rPr>
          <w:sz w:val="24"/>
          <w:szCs w:val="24"/>
        </w:rPr>
        <w:softHyphen/>
        <w:t>ударных гласных в корне слова.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Правописание корней с чередованием гласных а — о.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Правописание корней с чередованием гласных е — и.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Правописание согласных и гласных в приставках.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Правописание приставок, оканчивающихся на з (с).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Правописание приставок роз- (рос-) —раз- (рас-).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Буква ы после приставок, оканчивающихся на соглас</w:t>
      </w:r>
      <w:r w:rsidRPr="0004211E">
        <w:rPr>
          <w:sz w:val="24"/>
          <w:szCs w:val="24"/>
        </w:rPr>
        <w:softHyphen/>
        <w:t>ный.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Правописание приставок при- и пре-.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Словообразовательные и этимологические словари рус</w:t>
      </w:r>
      <w:r w:rsidRPr="0004211E">
        <w:rPr>
          <w:sz w:val="24"/>
          <w:szCs w:val="24"/>
        </w:rPr>
        <w:softHyphen/>
        <w:t>ского языка.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ab/>
      </w:r>
    </w:p>
    <w:p w:rsidR="00FE36C7" w:rsidRPr="0004211E" w:rsidRDefault="00FE36C7" w:rsidP="00FE36C7">
      <w:pPr>
        <w:ind w:left="720" w:firstLine="720"/>
        <w:jc w:val="both"/>
        <w:rPr>
          <w:b/>
          <w:bCs/>
          <w:sz w:val="24"/>
          <w:szCs w:val="24"/>
        </w:rPr>
      </w:pPr>
      <w:r w:rsidRPr="0004211E">
        <w:rPr>
          <w:b/>
          <w:bCs/>
          <w:sz w:val="24"/>
          <w:szCs w:val="24"/>
        </w:rPr>
        <w:t>ЛЕКСИКОЛОГИЯ И ФРАЗЕОЛОГИЯ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Понятие о лексикологии. Лексикология как раздел науки о языке. Лексика как словарный состав языка. Сло</w:t>
      </w:r>
      <w:r w:rsidRPr="0004211E">
        <w:rPr>
          <w:sz w:val="24"/>
          <w:szCs w:val="24"/>
        </w:rPr>
        <w:softHyphen/>
        <w:t>варное богатство русского языка.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Лексическое значение слова. Основные способы его толко</w:t>
      </w:r>
      <w:r w:rsidRPr="0004211E">
        <w:rPr>
          <w:sz w:val="24"/>
          <w:szCs w:val="24"/>
        </w:rPr>
        <w:softHyphen/>
        <w:t>вания.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Однозначные и многозначные слова.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Прямое и переносное значения слова. Основания для пе</w:t>
      </w:r>
      <w:r w:rsidRPr="0004211E">
        <w:rPr>
          <w:sz w:val="24"/>
          <w:szCs w:val="24"/>
        </w:rPr>
        <w:softHyphen/>
        <w:t>реноса значения.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Изобразительные средства языка, основанные на употреб</w:t>
      </w:r>
      <w:r w:rsidRPr="0004211E">
        <w:rPr>
          <w:sz w:val="24"/>
          <w:szCs w:val="24"/>
        </w:rPr>
        <w:softHyphen/>
      </w:r>
      <w:r w:rsidR="00C42342" w:rsidRPr="0004211E">
        <w:rPr>
          <w:sz w:val="24"/>
          <w:szCs w:val="24"/>
        </w:rPr>
        <w:pgNum/>
      </w:r>
      <w:r w:rsidR="00C42342" w:rsidRPr="0004211E">
        <w:rPr>
          <w:sz w:val="24"/>
          <w:szCs w:val="24"/>
        </w:rPr>
        <w:t>ени</w:t>
      </w:r>
      <w:r w:rsidRPr="0004211E">
        <w:rPr>
          <w:sz w:val="24"/>
          <w:szCs w:val="24"/>
        </w:rPr>
        <w:t xml:space="preserve"> слова в переносном значении.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Омонимы. Синонимы. Антонимы. Текстообразующая роль синонимов и антонимов (в том числе контекстуальных). Словари синонимов и антонимов.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Историческая изменчивость словарного состава языка. Образование новых слов и заимствование как основные пути пополнения словарного состава языка.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Старославянизмы. Их стилистические функции.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Исконно русские и заимствованные слова. Основные при чины заимствования слов. Основные языки-источники лексических заимствований в русском языке. Оценка речи с точки зрения целесообразности и уместности использования иноязычной речи. Словари иностранных слов и их использо</w:t>
      </w:r>
      <w:r w:rsidRPr="0004211E">
        <w:rPr>
          <w:sz w:val="24"/>
          <w:szCs w:val="24"/>
        </w:rPr>
        <w:softHyphen/>
        <w:t>вание.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Устаревшие слова и неологизмы. Основные причины по</w:t>
      </w:r>
      <w:r w:rsidRPr="0004211E">
        <w:rPr>
          <w:sz w:val="24"/>
          <w:szCs w:val="24"/>
        </w:rPr>
        <w:softHyphen/>
        <w:t>явления устаревших слов и неологизмов в процессе развития языка. Два типа устаревших слов: историзмы и архаизмы. Общеязыковые и индивидуально-авторские неологизмы. Наблюдение за использованием устаревших слов и неологиз</w:t>
      </w:r>
      <w:r w:rsidRPr="0004211E">
        <w:rPr>
          <w:sz w:val="24"/>
          <w:szCs w:val="24"/>
        </w:rPr>
        <w:softHyphen/>
        <w:t>мов в текстах.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lastRenderedPageBreak/>
        <w:t>Нейтральные и стилистически окрашенные слова. Книж</w:t>
      </w:r>
      <w:r w:rsidRPr="0004211E">
        <w:rPr>
          <w:sz w:val="24"/>
          <w:szCs w:val="24"/>
        </w:rPr>
        <w:softHyphen/>
        <w:t>ные слова и разговорные слова. Оценка собственной чужой речи с точки зрения уместности использования стилистиче</w:t>
      </w:r>
      <w:r w:rsidRPr="0004211E">
        <w:rPr>
          <w:sz w:val="24"/>
          <w:szCs w:val="24"/>
        </w:rPr>
        <w:softHyphen/>
        <w:t>ски окрашенной лексики в различных ситуациях речевого общения.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Общеупотребительная лексика и лексика ограниченного употребления. Диалектизмы, профессионализмы, жарго</w:t>
      </w:r>
      <w:r w:rsidRPr="0004211E">
        <w:rPr>
          <w:sz w:val="24"/>
          <w:szCs w:val="24"/>
        </w:rPr>
        <w:softHyphen/>
        <w:t>низмы. Неоправданное расширение сферы употребления жаргонизмов в разговорной речи.</w:t>
      </w:r>
    </w:p>
    <w:p w:rsidR="00FE36C7" w:rsidRPr="0004211E" w:rsidRDefault="00FE36C7" w:rsidP="00FE36C7">
      <w:pPr>
        <w:ind w:firstLine="720"/>
        <w:jc w:val="both"/>
        <w:rPr>
          <w:sz w:val="24"/>
          <w:szCs w:val="24"/>
        </w:rPr>
      </w:pPr>
      <w:r w:rsidRPr="0004211E">
        <w:rPr>
          <w:sz w:val="24"/>
          <w:szCs w:val="24"/>
        </w:rPr>
        <w:t>Фразеологизмы. Их отличие от свободных сочетаний слов. Особенности употребления фразеологизмов в речи. Вы</w:t>
      </w:r>
      <w:r w:rsidRPr="0004211E">
        <w:rPr>
          <w:sz w:val="24"/>
          <w:szCs w:val="24"/>
        </w:rPr>
        <w:softHyphen/>
        <w:t>разительность фразеологизмов.</w:t>
      </w:r>
    </w:p>
    <w:p w:rsidR="005E4500" w:rsidRPr="0004211E" w:rsidRDefault="005E4500" w:rsidP="005E4500">
      <w:pPr>
        <w:shd w:val="clear" w:color="auto" w:fill="FFFFFF"/>
        <w:ind w:firstLine="227"/>
        <w:jc w:val="both"/>
        <w:rPr>
          <w:rFonts w:eastAsia="Times New Roman"/>
          <w:sz w:val="24"/>
          <w:szCs w:val="24"/>
        </w:rPr>
      </w:pPr>
      <w:r w:rsidRPr="0004211E">
        <w:rPr>
          <w:rFonts w:eastAsia="Times New Roman"/>
          <w:b/>
          <w:bCs/>
          <w:sz w:val="24"/>
          <w:szCs w:val="24"/>
        </w:rPr>
        <w:t>ТЕКСТ</w:t>
      </w:r>
    </w:p>
    <w:p w:rsidR="005E4500" w:rsidRPr="0004211E" w:rsidRDefault="005E4500" w:rsidP="005E4500">
      <w:pPr>
        <w:shd w:val="clear" w:color="auto" w:fill="FFFFFF"/>
        <w:ind w:firstLine="227"/>
        <w:jc w:val="both"/>
        <w:rPr>
          <w:rFonts w:eastAsia="Times New Roman"/>
          <w:sz w:val="24"/>
          <w:szCs w:val="24"/>
        </w:rPr>
      </w:pPr>
      <w:r w:rsidRPr="0004211E">
        <w:rPr>
          <w:rFonts w:eastAsia="Times New Roman"/>
          <w:sz w:val="24"/>
          <w:szCs w:val="24"/>
        </w:rPr>
        <w:t>Текст и его основные признаки. Тема и главная мысль текста. Микротема текста. Ключевые слова.</w:t>
      </w:r>
    </w:p>
    <w:p w:rsidR="005E4500" w:rsidRPr="0004211E" w:rsidRDefault="005E4500" w:rsidP="005E4500">
      <w:pPr>
        <w:shd w:val="clear" w:color="auto" w:fill="FFFFFF"/>
        <w:ind w:firstLine="227"/>
        <w:jc w:val="both"/>
        <w:rPr>
          <w:rFonts w:eastAsia="Times New Roman"/>
          <w:sz w:val="24"/>
          <w:szCs w:val="24"/>
        </w:rPr>
      </w:pPr>
      <w:r w:rsidRPr="0004211E">
        <w:rPr>
          <w:rFonts w:eastAsia="Times New Roman"/>
          <w:sz w:val="24"/>
          <w:szCs w:val="24"/>
        </w:rPr>
        <w:t>Функционально-смысловые типы речи: описание, повествование, рассуждение; их особенности.</w:t>
      </w:r>
    </w:p>
    <w:p w:rsidR="005E4500" w:rsidRPr="0004211E" w:rsidRDefault="005E4500" w:rsidP="005E4500">
      <w:pPr>
        <w:shd w:val="clear" w:color="auto" w:fill="FFFFFF"/>
        <w:ind w:firstLine="227"/>
        <w:jc w:val="both"/>
        <w:rPr>
          <w:rFonts w:eastAsia="Times New Roman"/>
          <w:sz w:val="24"/>
          <w:szCs w:val="24"/>
        </w:rPr>
      </w:pPr>
      <w:r w:rsidRPr="0004211E">
        <w:rPr>
          <w:rFonts w:eastAsia="Times New Roman"/>
          <w:sz w:val="24"/>
          <w:szCs w:val="24"/>
        </w:rPr>
        <w:t>Композиционная структура текста. Абзац как средство членения текста на композиционно-смысловые части.</w:t>
      </w:r>
    </w:p>
    <w:p w:rsidR="005E4500" w:rsidRPr="0004211E" w:rsidRDefault="005E4500" w:rsidP="005E4500">
      <w:pPr>
        <w:shd w:val="clear" w:color="auto" w:fill="FFFFFF"/>
        <w:ind w:firstLine="227"/>
        <w:jc w:val="both"/>
        <w:rPr>
          <w:rFonts w:eastAsia="Times New Roman"/>
          <w:sz w:val="24"/>
          <w:szCs w:val="24"/>
        </w:rPr>
      </w:pPr>
      <w:r w:rsidRPr="0004211E">
        <w:rPr>
          <w:rFonts w:eastAsia="Times New Roman"/>
          <w:sz w:val="24"/>
          <w:szCs w:val="24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5E4500" w:rsidRPr="0004211E" w:rsidRDefault="005E4500" w:rsidP="005E4500">
      <w:pPr>
        <w:shd w:val="clear" w:color="auto" w:fill="FFFFFF"/>
        <w:ind w:firstLine="227"/>
        <w:jc w:val="both"/>
        <w:rPr>
          <w:rFonts w:eastAsia="Times New Roman"/>
          <w:sz w:val="24"/>
          <w:szCs w:val="24"/>
        </w:rPr>
      </w:pPr>
      <w:r w:rsidRPr="0004211E">
        <w:rPr>
          <w:rFonts w:eastAsia="Times New Roman"/>
          <w:sz w:val="24"/>
          <w:szCs w:val="24"/>
        </w:rPr>
        <w:t>Повествование как тип речи. Рассказ.</w:t>
      </w:r>
    </w:p>
    <w:p w:rsidR="005E4500" w:rsidRPr="0004211E" w:rsidRDefault="005E4500" w:rsidP="005E4500">
      <w:pPr>
        <w:shd w:val="clear" w:color="auto" w:fill="FFFFFF"/>
        <w:ind w:firstLine="227"/>
        <w:jc w:val="both"/>
        <w:rPr>
          <w:rFonts w:eastAsia="Times New Roman"/>
          <w:sz w:val="24"/>
          <w:szCs w:val="24"/>
        </w:rPr>
      </w:pPr>
      <w:r w:rsidRPr="0004211E">
        <w:rPr>
          <w:rFonts w:eastAsia="Times New Roman"/>
          <w:sz w:val="24"/>
          <w:szCs w:val="24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5E4500" w:rsidRPr="0004211E" w:rsidRDefault="005E4500" w:rsidP="005E4500">
      <w:pPr>
        <w:shd w:val="clear" w:color="auto" w:fill="FFFFFF"/>
        <w:ind w:firstLine="227"/>
        <w:jc w:val="both"/>
        <w:rPr>
          <w:rFonts w:eastAsia="Times New Roman"/>
          <w:sz w:val="24"/>
          <w:szCs w:val="24"/>
        </w:rPr>
      </w:pPr>
      <w:r w:rsidRPr="0004211E">
        <w:rPr>
          <w:rFonts w:eastAsia="Times New Roman"/>
          <w:sz w:val="24"/>
          <w:szCs w:val="24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5E4500" w:rsidRPr="0004211E" w:rsidRDefault="005E4500" w:rsidP="005E4500">
      <w:pPr>
        <w:shd w:val="clear" w:color="auto" w:fill="FFFFFF"/>
        <w:ind w:firstLine="227"/>
        <w:jc w:val="both"/>
        <w:rPr>
          <w:rFonts w:eastAsia="Times New Roman"/>
          <w:sz w:val="24"/>
          <w:szCs w:val="24"/>
        </w:rPr>
      </w:pPr>
      <w:r w:rsidRPr="0004211E">
        <w:rPr>
          <w:rFonts w:eastAsia="Times New Roman"/>
          <w:sz w:val="24"/>
          <w:szCs w:val="24"/>
        </w:rPr>
        <w:t>Информационная переработка текста: простой и сложный план текста.</w:t>
      </w:r>
    </w:p>
    <w:p w:rsidR="004415DB" w:rsidRPr="0004211E" w:rsidRDefault="004415DB" w:rsidP="00C44E32">
      <w:pPr>
        <w:jc w:val="both"/>
        <w:rPr>
          <w:b/>
          <w:sz w:val="24"/>
          <w:szCs w:val="24"/>
        </w:rPr>
      </w:pPr>
    </w:p>
    <w:p w:rsidR="00CA4A9D" w:rsidRPr="0004211E" w:rsidRDefault="00CA4A9D" w:rsidP="00CA4A9D">
      <w:pPr>
        <w:shd w:val="clear" w:color="auto" w:fill="FFFFFF"/>
        <w:spacing w:after="160"/>
        <w:jc w:val="both"/>
        <w:rPr>
          <w:rFonts w:eastAsia="Times New Roman"/>
          <w:b/>
          <w:bCs/>
          <w:sz w:val="24"/>
          <w:szCs w:val="24"/>
        </w:rPr>
      </w:pPr>
      <w:r w:rsidRPr="0004211E">
        <w:rPr>
          <w:rFonts w:eastAsia="Times New Roman"/>
          <w:b/>
          <w:bCs/>
          <w:sz w:val="24"/>
          <w:szCs w:val="24"/>
        </w:rPr>
        <w:t xml:space="preserve">6 класс </w:t>
      </w:r>
    </w:p>
    <w:p w:rsidR="00CA4A9D" w:rsidRPr="0004211E" w:rsidRDefault="00CA4A9D" w:rsidP="00CA4A9D">
      <w:pPr>
        <w:shd w:val="clear" w:color="auto" w:fill="FFFFFF"/>
        <w:spacing w:before="100" w:beforeAutospacing="1" w:after="199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b/>
          <w:bCs/>
          <w:color w:val="000000"/>
          <w:sz w:val="24"/>
          <w:szCs w:val="24"/>
        </w:rPr>
        <w:t xml:space="preserve"> О языке </w:t>
      </w:r>
    </w:p>
    <w:p w:rsidR="00CA4A9D" w:rsidRPr="0004211E" w:rsidRDefault="00CA4A9D" w:rsidP="00CA4A9D">
      <w:pPr>
        <w:shd w:val="clear" w:color="auto" w:fill="FFFFFF"/>
        <w:spacing w:before="100" w:beforeAutospacing="1" w:after="199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Русский язык — один из богатейших языков мира. </w:t>
      </w:r>
    </w:p>
    <w:p w:rsidR="00CA4A9D" w:rsidRPr="0004211E" w:rsidRDefault="00CA4A9D" w:rsidP="00CA4A9D">
      <w:pPr>
        <w:shd w:val="clear" w:color="auto" w:fill="FFFFFF"/>
        <w:spacing w:before="100" w:beforeAutospacing="1" w:after="199"/>
        <w:contextualSpacing/>
        <w:jc w:val="both"/>
        <w:rPr>
          <w:rFonts w:eastAsia="Times New Roman"/>
          <w:b/>
          <w:color w:val="000000"/>
          <w:sz w:val="24"/>
          <w:szCs w:val="24"/>
        </w:rPr>
      </w:pPr>
      <w:r w:rsidRPr="0004211E">
        <w:rPr>
          <w:rFonts w:eastAsia="Times New Roman"/>
          <w:b/>
          <w:color w:val="000000"/>
          <w:sz w:val="24"/>
          <w:szCs w:val="24"/>
        </w:rPr>
        <w:t>Повторение изученного в 5 классе. </w:t>
      </w:r>
    </w:p>
    <w:p w:rsidR="00CA4A9D" w:rsidRPr="0004211E" w:rsidRDefault="00CA4A9D" w:rsidP="00CA4A9D">
      <w:pPr>
        <w:shd w:val="clear" w:color="auto" w:fill="FFFFFF"/>
        <w:spacing w:before="100" w:beforeAutospacing="1" w:after="199"/>
        <w:contextualSpacing/>
        <w:jc w:val="both"/>
        <w:rPr>
          <w:rFonts w:eastAsia="Times New Roman"/>
          <w:b/>
          <w:color w:val="000000"/>
          <w:sz w:val="24"/>
          <w:szCs w:val="24"/>
        </w:rPr>
      </w:pPr>
      <w:r w:rsidRPr="0004211E">
        <w:rPr>
          <w:rFonts w:eastAsia="Times New Roman"/>
          <w:sz w:val="24"/>
          <w:szCs w:val="24"/>
        </w:rPr>
        <w:t>Повторение фонетики, морфемики, словообразования, лексикологии. Основные орфограммы и пунктограммы.</w:t>
      </w:r>
    </w:p>
    <w:p w:rsidR="00CA4A9D" w:rsidRPr="0004211E" w:rsidRDefault="00CA4A9D" w:rsidP="00CA4A9D">
      <w:pPr>
        <w:shd w:val="clear" w:color="auto" w:fill="FFFFFF"/>
        <w:spacing w:before="100" w:beforeAutospacing="1" w:after="199"/>
        <w:contextualSpacing/>
        <w:jc w:val="both"/>
        <w:rPr>
          <w:rFonts w:eastAsia="Times New Roman"/>
          <w:b/>
          <w:color w:val="000000"/>
          <w:sz w:val="24"/>
          <w:szCs w:val="24"/>
        </w:rPr>
      </w:pPr>
      <w:r w:rsidRPr="0004211E">
        <w:rPr>
          <w:rFonts w:eastAsia="Times New Roman"/>
          <w:b/>
          <w:bCs/>
          <w:color w:val="000000"/>
          <w:sz w:val="24"/>
          <w:szCs w:val="24"/>
        </w:rPr>
        <w:t>Грамматика. МОРФОЛОГИЯ</w:t>
      </w:r>
      <w:r w:rsidRPr="0004211E">
        <w:rPr>
          <w:rFonts w:eastAsia="Times New Roman"/>
          <w:color w:val="000000"/>
          <w:sz w:val="24"/>
          <w:szCs w:val="24"/>
        </w:rPr>
        <w:t>. </w:t>
      </w:r>
      <w:r w:rsidRPr="0004211E">
        <w:rPr>
          <w:rFonts w:eastAsia="Times New Roman"/>
          <w:b/>
          <w:bCs/>
          <w:color w:val="000000"/>
          <w:sz w:val="24"/>
          <w:szCs w:val="24"/>
        </w:rPr>
        <w:t>ПОНЯТИЕ О МОРФОЛОГИИ</w:t>
      </w:r>
    </w:p>
    <w:p w:rsidR="00CA4A9D" w:rsidRPr="0004211E" w:rsidRDefault="00CA4A9D" w:rsidP="00CA4A9D">
      <w:pPr>
        <w:shd w:val="clear" w:color="auto" w:fill="FFFFFF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Система частей речи в русском языке. Основания их выделения: общее грамматическое значение, морфологические признаки, синтаксическая роль. Части речи самостоятельные и служебные. </w:t>
      </w:r>
    </w:p>
    <w:p w:rsidR="00CA4A9D" w:rsidRPr="0004211E" w:rsidRDefault="00CA4A9D" w:rsidP="00CA4A9D">
      <w:pPr>
        <w:shd w:val="clear" w:color="auto" w:fill="FFFFFF"/>
        <w:contextualSpacing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04211E">
        <w:rPr>
          <w:rFonts w:eastAsia="Times New Roman"/>
          <w:b/>
          <w:bCs/>
          <w:color w:val="000000"/>
          <w:sz w:val="24"/>
          <w:szCs w:val="24"/>
        </w:rPr>
        <w:t xml:space="preserve">САМОСТОЯТЕЛЬНЫЕ ЧАСТИ РЕЧИ. </w:t>
      </w:r>
    </w:p>
    <w:p w:rsidR="00CA4A9D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b/>
          <w:color w:val="000000"/>
          <w:sz w:val="24"/>
          <w:szCs w:val="24"/>
        </w:rPr>
        <w:t>ИМЯ СУЩЕСТВИТЕЛЬНОЕ</w:t>
      </w:r>
      <w:r w:rsidRPr="0004211E">
        <w:rPr>
          <w:rFonts w:eastAsia="Times New Roman"/>
          <w:color w:val="000000"/>
          <w:sz w:val="24"/>
          <w:szCs w:val="24"/>
        </w:rPr>
        <w:t>.</w:t>
      </w:r>
    </w:p>
    <w:p w:rsidR="003A3E6F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 Понятие об имени существительном. </w:t>
      </w:r>
    </w:p>
    <w:p w:rsidR="003A3E6F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Нарицательные и собственные имена существительные. Правописание собственных имён существительных (заглавная буква и кавычки).</w:t>
      </w:r>
    </w:p>
    <w:p w:rsidR="003A3E6F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Одушевлённые и неодушевлённые имена существительные. </w:t>
      </w:r>
    </w:p>
    <w:p w:rsidR="003A3E6F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Род как постоянный признак имён существительных. </w:t>
      </w:r>
    </w:p>
    <w:p w:rsidR="003A3E6F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Число имён существительных. Существительные, имеющие форму только единственного или только множественного числа. </w:t>
      </w:r>
    </w:p>
    <w:p w:rsidR="003A3E6F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Система падежей в русском языке и типы склонения имён существительных. </w:t>
      </w:r>
    </w:p>
    <w:p w:rsidR="003A3E6F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Склонение существительных в единственном числе. </w:t>
      </w:r>
    </w:p>
    <w:p w:rsidR="003A3E6F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Склонение существительных во множественном числе. </w:t>
      </w:r>
    </w:p>
    <w:p w:rsidR="003A3E6F" w:rsidRPr="0004211E" w:rsidRDefault="00CA4A9D" w:rsidP="00CA4A9D">
      <w:pPr>
        <w:shd w:val="clear" w:color="auto" w:fill="FFFFFF"/>
        <w:jc w:val="both"/>
        <w:rPr>
          <w:rFonts w:eastAsia="Times New Roman"/>
          <w:i/>
          <w:iCs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Правописание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ъ и ов</w:t>
      </w:r>
      <w:r w:rsidRPr="0004211E">
        <w:rPr>
          <w:rFonts w:eastAsia="Times New Roman"/>
          <w:color w:val="000000"/>
          <w:sz w:val="24"/>
          <w:szCs w:val="24"/>
        </w:rPr>
        <w:t>—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ев </w:t>
      </w:r>
      <w:r w:rsidRPr="0004211E">
        <w:rPr>
          <w:rFonts w:eastAsia="Times New Roman"/>
          <w:color w:val="000000"/>
          <w:sz w:val="24"/>
          <w:szCs w:val="24"/>
        </w:rPr>
        <w:t>в родительном падеже множественного числа после шипящих и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ц. </w:t>
      </w:r>
    </w:p>
    <w:p w:rsidR="003A3E6F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lastRenderedPageBreak/>
        <w:t xml:space="preserve">Разносклоняемые имена существительные. </w:t>
      </w:r>
    </w:p>
    <w:p w:rsidR="003A3E6F" w:rsidRPr="0004211E" w:rsidRDefault="00CA4A9D" w:rsidP="00CA4A9D">
      <w:pPr>
        <w:shd w:val="clear" w:color="auto" w:fill="FFFFFF"/>
        <w:jc w:val="both"/>
        <w:rPr>
          <w:rFonts w:eastAsia="Times New Roman"/>
          <w:i/>
          <w:iCs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Правописание суффикса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-ен- </w:t>
      </w:r>
      <w:r w:rsidRPr="0004211E">
        <w:rPr>
          <w:rFonts w:eastAsia="Times New Roman"/>
          <w:color w:val="000000"/>
          <w:sz w:val="24"/>
          <w:szCs w:val="24"/>
        </w:rPr>
        <w:t>в существительных на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-мя. </w:t>
      </w:r>
    </w:p>
    <w:p w:rsidR="003A3E6F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Неизменяемые существительные. </w:t>
      </w:r>
    </w:p>
    <w:p w:rsidR="003A3E6F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Словообразование имён существительных с помощью суффиксов, приставок. </w:t>
      </w:r>
    </w:p>
    <w:p w:rsidR="003A3E6F" w:rsidRPr="0004211E" w:rsidRDefault="00CA4A9D" w:rsidP="00CA4A9D">
      <w:pPr>
        <w:shd w:val="clear" w:color="auto" w:fill="FFFFFF"/>
        <w:jc w:val="both"/>
        <w:rPr>
          <w:rFonts w:eastAsia="Times New Roman"/>
          <w:i/>
          <w:iCs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Правописание суффиксов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-ик-, -ек-; -ок-, -ек-; -онък-(-ОНОК-), -еньк- </w:t>
      </w:r>
      <w:r w:rsidRPr="0004211E">
        <w:rPr>
          <w:rFonts w:eastAsia="Times New Roman"/>
          <w:color w:val="000000"/>
          <w:sz w:val="24"/>
          <w:szCs w:val="24"/>
        </w:rPr>
        <w:t>после шипящих; суффиксов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-чик-, -щик-. </w:t>
      </w:r>
    </w:p>
    <w:p w:rsidR="003A3E6F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Правописание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не </w:t>
      </w:r>
      <w:r w:rsidRPr="0004211E">
        <w:rPr>
          <w:rFonts w:eastAsia="Times New Roman"/>
          <w:color w:val="000000"/>
          <w:sz w:val="24"/>
          <w:szCs w:val="24"/>
        </w:rPr>
        <w:t xml:space="preserve">с именами существительными. </w:t>
      </w:r>
    </w:p>
    <w:p w:rsidR="00CA4A9D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Правописание сложных имён существительных.</w:t>
      </w:r>
    </w:p>
    <w:p w:rsidR="00F418FE" w:rsidRPr="0004211E" w:rsidRDefault="00CA4A9D" w:rsidP="00CA4A9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04211E">
        <w:rPr>
          <w:rFonts w:eastAsia="Times New Roman"/>
          <w:b/>
          <w:bCs/>
          <w:color w:val="000000"/>
          <w:sz w:val="24"/>
          <w:szCs w:val="24"/>
        </w:rPr>
        <w:t>ГЛАГОЛ. </w:t>
      </w:r>
    </w:p>
    <w:p w:rsidR="00FE2BA0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Понятие о глаголе. Роль глагола в речи. Группы глаголов по значению. </w:t>
      </w:r>
    </w:p>
    <w:p w:rsidR="00FE2BA0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Правописание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не </w:t>
      </w:r>
      <w:r w:rsidRPr="0004211E">
        <w:rPr>
          <w:rFonts w:eastAsia="Times New Roman"/>
          <w:color w:val="000000"/>
          <w:sz w:val="24"/>
          <w:szCs w:val="24"/>
        </w:rPr>
        <w:t xml:space="preserve">с глаголами. </w:t>
      </w:r>
    </w:p>
    <w:p w:rsidR="00FE2BA0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Инфинитив. Суффиксы инфинитива. Основа инфинитива. Буква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ъ </w:t>
      </w:r>
      <w:r w:rsidRPr="0004211E">
        <w:rPr>
          <w:rFonts w:eastAsia="Times New Roman"/>
          <w:color w:val="000000"/>
          <w:sz w:val="24"/>
          <w:szCs w:val="24"/>
        </w:rPr>
        <w:t xml:space="preserve">в инфинитиве. </w:t>
      </w:r>
    </w:p>
    <w:p w:rsidR="00FE2BA0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Возвратные глаголы. Добавочные смысловые оттенки возвратных глаголов. </w:t>
      </w:r>
    </w:p>
    <w:p w:rsidR="00FE2BA0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Правописание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–тся </w:t>
      </w:r>
      <w:r w:rsidRPr="0004211E">
        <w:rPr>
          <w:rFonts w:eastAsia="Times New Roman"/>
          <w:color w:val="000000"/>
          <w:sz w:val="24"/>
          <w:szCs w:val="24"/>
        </w:rPr>
        <w:t>и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–тъся </w:t>
      </w:r>
      <w:r w:rsidRPr="0004211E">
        <w:rPr>
          <w:rFonts w:eastAsia="Times New Roman"/>
          <w:color w:val="000000"/>
          <w:sz w:val="24"/>
          <w:szCs w:val="24"/>
        </w:rPr>
        <w:t xml:space="preserve">в глаголах. </w:t>
      </w:r>
    </w:p>
    <w:p w:rsidR="00FE2BA0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Глаголы совершенного и несовершенного вида. Их значение и образование. </w:t>
      </w:r>
    </w:p>
    <w:p w:rsidR="00FE2BA0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Правописание корней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-бир</w:t>
      </w:r>
      <w:r w:rsidRPr="0004211E">
        <w:rPr>
          <w:rFonts w:eastAsia="Times New Roman"/>
          <w:color w:val="000000"/>
          <w:sz w:val="24"/>
          <w:szCs w:val="24"/>
        </w:rPr>
        <w:t>-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бер-, -мир</w:t>
      </w:r>
      <w:r w:rsidRPr="0004211E">
        <w:rPr>
          <w:rFonts w:eastAsia="Times New Roman"/>
          <w:color w:val="000000"/>
          <w:sz w:val="24"/>
          <w:szCs w:val="24"/>
        </w:rPr>
        <w:t>-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мер-, -тир-тер- </w:t>
      </w:r>
      <w:r w:rsidRPr="0004211E">
        <w:rPr>
          <w:rFonts w:eastAsia="Times New Roman"/>
          <w:color w:val="000000"/>
          <w:sz w:val="24"/>
          <w:szCs w:val="24"/>
        </w:rPr>
        <w:t>и др.</w:t>
      </w:r>
      <w:r w:rsidR="00FE2BA0" w:rsidRPr="0004211E">
        <w:rPr>
          <w:rFonts w:eastAsia="Times New Roman"/>
          <w:color w:val="000000"/>
          <w:sz w:val="24"/>
          <w:szCs w:val="24"/>
        </w:rPr>
        <w:t xml:space="preserve"> б</w:t>
      </w:r>
    </w:p>
    <w:p w:rsidR="00FE2BA0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Наклонение глагола. Изъявительное наклонение. </w:t>
      </w:r>
    </w:p>
    <w:p w:rsidR="00FE2BA0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Формы прошедшего, н</w:t>
      </w:r>
      <w:r w:rsidR="00FE2BA0" w:rsidRPr="0004211E">
        <w:rPr>
          <w:rFonts w:eastAsia="Times New Roman"/>
          <w:color w:val="000000"/>
          <w:sz w:val="24"/>
          <w:szCs w:val="24"/>
        </w:rPr>
        <w:t>астоящего и будущего времени гла</w:t>
      </w:r>
      <w:r w:rsidRPr="0004211E">
        <w:rPr>
          <w:rFonts w:eastAsia="Times New Roman"/>
          <w:color w:val="000000"/>
          <w:sz w:val="24"/>
          <w:szCs w:val="24"/>
        </w:rPr>
        <w:t>гола в изъявительном наклонении. Их значение.</w:t>
      </w:r>
    </w:p>
    <w:p w:rsidR="00FE2BA0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 Прошедшее время. Значение, образование и изменена глаголов прошедшего времени. </w:t>
      </w:r>
    </w:p>
    <w:p w:rsidR="00FE2BA0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Правописание глагольных суффиксов, стоящих перед </w:t>
      </w:r>
      <w:r w:rsidR="00FE2BA0" w:rsidRPr="0004211E">
        <w:rPr>
          <w:rFonts w:eastAsia="Times New Roman"/>
          <w:i/>
          <w:iCs/>
          <w:color w:val="000000"/>
          <w:sz w:val="24"/>
          <w:szCs w:val="24"/>
        </w:rPr>
        <w:t>–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л</w:t>
      </w:r>
      <w:r w:rsidR="00FE2BA0" w:rsidRPr="0004211E">
        <w:rPr>
          <w:rFonts w:eastAsia="Times New Roman"/>
          <w:i/>
          <w:iCs/>
          <w:color w:val="000000"/>
          <w:sz w:val="24"/>
          <w:szCs w:val="24"/>
        </w:rPr>
        <w:t xml:space="preserve"> </w:t>
      </w:r>
      <w:r w:rsidRPr="0004211E">
        <w:rPr>
          <w:rFonts w:eastAsia="Times New Roman"/>
          <w:color w:val="000000"/>
          <w:sz w:val="24"/>
          <w:szCs w:val="24"/>
        </w:rPr>
        <w:t xml:space="preserve">в глаголах прошедшего времени. </w:t>
      </w:r>
    </w:p>
    <w:p w:rsidR="00FE2BA0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Правописание гласных в окончаниях глаголов прошедшего времени.</w:t>
      </w:r>
    </w:p>
    <w:p w:rsidR="00FE2BA0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 Настоящее и будущее время. Образование настоящего и будущего времени от глаголов совершенного и несовершенного вида. Изменение глаголов настоящего и будущего времени по лицам и числам. Основа настоящего (будущего) времени. Употребление глаголов в форме настоящего и будущего времени в значении прошедшего времени. </w:t>
      </w:r>
    </w:p>
    <w:p w:rsidR="00FE2BA0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Лицо и число глаголов. Значение 1,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2, </w:t>
      </w:r>
      <w:r w:rsidRPr="0004211E">
        <w:rPr>
          <w:rFonts w:eastAsia="Times New Roman"/>
          <w:color w:val="000000"/>
          <w:sz w:val="24"/>
          <w:szCs w:val="24"/>
        </w:rPr>
        <w:t>3-го лица.</w:t>
      </w:r>
    </w:p>
    <w:p w:rsidR="00FE2BA0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 Буква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ь </w:t>
      </w:r>
      <w:r w:rsidRPr="0004211E">
        <w:rPr>
          <w:rFonts w:eastAsia="Times New Roman"/>
          <w:color w:val="000000"/>
          <w:sz w:val="24"/>
          <w:szCs w:val="24"/>
        </w:rPr>
        <w:t xml:space="preserve">в формах глагола 2-го лица единственного числа. </w:t>
      </w:r>
    </w:p>
    <w:p w:rsidR="00FE2BA0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Спряжение глаголов. Окончания глаголов I и II</w:t>
      </w:r>
      <w:r w:rsidR="00FE2BA0" w:rsidRPr="0004211E">
        <w:rPr>
          <w:rFonts w:eastAsia="Times New Roman"/>
          <w:color w:val="000000"/>
          <w:sz w:val="24"/>
          <w:szCs w:val="24"/>
        </w:rPr>
        <w:t xml:space="preserve"> </w:t>
      </w:r>
      <w:r w:rsidRPr="0004211E">
        <w:rPr>
          <w:rFonts w:eastAsia="Times New Roman"/>
          <w:color w:val="000000"/>
          <w:sz w:val="24"/>
          <w:szCs w:val="24"/>
        </w:rPr>
        <w:t>спряжения.</w:t>
      </w:r>
    </w:p>
    <w:p w:rsidR="00FE2BA0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 Разноспрягаемые глаголы. </w:t>
      </w:r>
    </w:p>
    <w:p w:rsidR="00FE2BA0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Буквы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е </w:t>
      </w:r>
      <w:r w:rsidRPr="0004211E">
        <w:rPr>
          <w:rFonts w:eastAsia="Times New Roman"/>
          <w:color w:val="000000"/>
          <w:sz w:val="24"/>
          <w:szCs w:val="24"/>
        </w:rPr>
        <w:t>и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и </w:t>
      </w:r>
      <w:r w:rsidRPr="0004211E">
        <w:rPr>
          <w:rFonts w:eastAsia="Times New Roman"/>
          <w:color w:val="000000"/>
          <w:sz w:val="24"/>
          <w:szCs w:val="24"/>
        </w:rPr>
        <w:t xml:space="preserve">окончаниях глаголов I и II спряжения. </w:t>
      </w:r>
    </w:p>
    <w:p w:rsidR="00FE2BA0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Условное наклонение глаголов. Значение, образование, изменение и употребление глаголов в условном наклонении. </w:t>
      </w:r>
    </w:p>
    <w:p w:rsidR="00FE2BA0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Правописание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бы </w:t>
      </w:r>
      <w:r w:rsidRPr="0004211E">
        <w:rPr>
          <w:rFonts w:eastAsia="Times New Roman"/>
          <w:color w:val="000000"/>
          <w:sz w:val="24"/>
          <w:szCs w:val="24"/>
        </w:rPr>
        <w:t xml:space="preserve">с глаголами в условном наклонении. </w:t>
      </w:r>
    </w:p>
    <w:p w:rsidR="00FE2BA0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Повелительное наклонение. Значение, образование и употребление глаголов в повелительном наклонении.</w:t>
      </w:r>
    </w:p>
    <w:p w:rsidR="00FE2BA0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 Правописание глаголов в повелительном наклонении.</w:t>
      </w:r>
    </w:p>
    <w:p w:rsidR="00FE2BA0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 Безличные глаголы. Их значение и употребление в предложениях с одним главным членом. </w:t>
      </w:r>
    </w:p>
    <w:p w:rsidR="00FE2BA0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Словообразование глаголов. Образование глаголов с помощью приставок и суффиксов. </w:t>
      </w:r>
    </w:p>
    <w:p w:rsidR="00CA4A9D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Правописание гласных в суффиксах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-ыва- (-ива-), -ова-(-ева-).</w:t>
      </w:r>
    </w:p>
    <w:p w:rsidR="00F418FE" w:rsidRPr="0004211E" w:rsidRDefault="00CA4A9D" w:rsidP="00CA4A9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04211E">
        <w:rPr>
          <w:rFonts w:eastAsia="Times New Roman"/>
          <w:b/>
          <w:bCs/>
          <w:color w:val="000000"/>
          <w:sz w:val="24"/>
          <w:szCs w:val="24"/>
        </w:rPr>
        <w:t>ИМЯ ПРИЛАГАТЕЛЬНОЕ.</w:t>
      </w:r>
    </w:p>
    <w:p w:rsidR="00F418FE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b/>
          <w:bCs/>
          <w:color w:val="000000"/>
          <w:sz w:val="24"/>
          <w:szCs w:val="24"/>
        </w:rPr>
        <w:t> </w:t>
      </w:r>
      <w:r w:rsidRPr="0004211E">
        <w:rPr>
          <w:rFonts w:eastAsia="Times New Roman"/>
          <w:color w:val="000000"/>
          <w:sz w:val="24"/>
          <w:szCs w:val="24"/>
        </w:rPr>
        <w:t xml:space="preserve">Понятие об имени прилагательном. Роль прилагательных в речи. </w:t>
      </w:r>
    </w:p>
    <w:p w:rsidR="00F418FE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lastRenderedPageBreak/>
        <w:t xml:space="preserve">Разряды прилагательных по значению. Качественные и относительные прилагательные. Грамматические особенности качественных имён прилагательных. </w:t>
      </w:r>
    </w:p>
    <w:p w:rsidR="00F418FE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Полные и краткие имена прилагательные. Изменение кратких прилагательных по числам и родам в единственном числе. Употребление кратких имён прилагательных в роли сказуемых. </w:t>
      </w:r>
    </w:p>
    <w:p w:rsidR="00F418FE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Правописание кратких имён прилагательных с основой на шипящую.</w:t>
      </w:r>
    </w:p>
    <w:p w:rsidR="00F418FE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Склонение полных прилагательных. </w:t>
      </w:r>
    </w:p>
    <w:p w:rsidR="00F418FE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Правописание падежных окончаний имён прилагательных. </w:t>
      </w:r>
    </w:p>
    <w:p w:rsidR="00F418FE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Правописание букв о и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е </w:t>
      </w:r>
      <w:r w:rsidRPr="0004211E">
        <w:rPr>
          <w:rFonts w:eastAsia="Times New Roman"/>
          <w:color w:val="000000"/>
          <w:sz w:val="24"/>
          <w:szCs w:val="24"/>
        </w:rPr>
        <w:t xml:space="preserve">в окончаниях прилагательных после шипящих. </w:t>
      </w:r>
    </w:p>
    <w:p w:rsidR="00F418FE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Имена прилагательные с суффиксом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-ий. </w:t>
      </w:r>
      <w:r w:rsidRPr="0004211E">
        <w:rPr>
          <w:rFonts w:eastAsia="Times New Roman"/>
          <w:color w:val="000000"/>
          <w:sz w:val="24"/>
          <w:szCs w:val="24"/>
        </w:rPr>
        <w:t xml:space="preserve">Особенности падежных окончаний этих прилагательных. </w:t>
      </w:r>
    </w:p>
    <w:p w:rsidR="00F418FE" w:rsidRPr="0004211E" w:rsidRDefault="00CA4A9D" w:rsidP="00CA4A9D">
      <w:pPr>
        <w:shd w:val="clear" w:color="auto" w:fill="FFFFFF"/>
        <w:jc w:val="both"/>
        <w:rPr>
          <w:rFonts w:eastAsia="Times New Roman"/>
          <w:i/>
          <w:iCs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Правописание падежных окончаний имён прилагательных типа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лисий.</w:t>
      </w:r>
    </w:p>
    <w:p w:rsidR="00F418FE" w:rsidRPr="0004211E" w:rsidRDefault="00CA4A9D" w:rsidP="00CA4A9D">
      <w:pPr>
        <w:shd w:val="clear" w:color="auto" w:fill="FFFFFF"/>
        <w:jc w:val="both"/>
        <w:rPr>
          <w:rFonts w:eastAsia="Times New Roman"/>
          <w:i/>
          <w:iCs/>
          <w:color w:val="000000"/>
          <w:sz w:val="24"/>
          <w:szCs w:val="24"/>
        </w:rPr>
      </w:pPr>
      <w:r w:rsidRPr="0004211E">
        <w:rPr>
          <w:rFonts w:eastAsia="Times New Roman"/>
          <w:i/>
          <w:iCs/>
          <w:color w:val="000000"/>
          <w:sz w:val="24"/>
          <w:szCs w:val="24"/>
        </w:rPr>
        <w:t> </w:t>
      </w:r>
      <w:r w:rsidRPr="0004211E">
        <w:rPr>
          <w:rFonts w:eastAsia="Times New Roman"/>
          <w:color w:val="000000"/>
          <w:sz w:val="24"/>
          <w:szCs w:val="24"/>
        </w:rPr>
        <w:t>Прилагательные с суффиксами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-ин- (-ын-), -ое- (-ев-).</w:t>
      </w:r>
    </w:p>
    <w:p w:rsidR="00F418FE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Степени сравнения имён прилагательных. Значение, образование и изменение прилагательных в сравнительной и превосходной степени. Употребление прилагательных в роли определений и сказуемых.</w:t>
      </w:r>
    </w:p>
    <w:p w:rsidR="00F418FE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 Словообразование имён прилагательных с помощью суффиксов, приставок и сложения основ.</w:t>
      </w:r>
    </w:p>
    <w:p w:rsidR="00F418FE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 Одна и две буквы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н </w:t>
      </w:r>
      <w:r w:rsidRPr="0004211E">
        <w:rPr>
          <w:rFonts w:eastAsia="Times New Roman"/>
          <w:color w:val="000000"/>
          <w:sz w:val="24"/>
          <w:szCs w:val="24"/>
        </w:rPr>
        <w:t>в суффиксах прилагательных.</w:t>
      </w:r>
    </w:p>
    <w:p w:rsidR="00F418FE" w:rsidRPr="0004211E" w:rsidRDefault="00CA4A9D" w:rsidP="00CA4A9D">
      <w:pPr>
        <w:shd w:val="clear" w:color="auto" w:fill="FFFFFF"/>
        <w:jc w:val="both"/>
        <w:rPr>
          <w:rFonts w:eastAsia="Times New Roman"/>
          <w:i/>
          <w:iCs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 Правописание суффиксов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-к- </w:t>
      </w:r>
      <w:r w:rsidRPr="0004211E">
        <w:rPr>
          <w:rFonts w:eastAsia="Times New Roman"/>
          <w:color w:val="000000"/>
          <w:sz w:val="24"/>
          <w:szCs w:val="24"/>
        </w:rPr>
        <w:t>и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-ск-. </w:t>
      </w:r>
    </w:p>
    <w:p w:rsidR="00F418FE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Правописание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не </w:t>
      </w:r>
      <w:r w:rsidRPr="0004211E">
        <w:rPr>
          <w:rFonts w:eastAsia="Times New Roman"/>
          <w:color w:val="000000"/>
          <w:sz w:val="24"/>
          <w:szCs w:val="24"/>
        </w:rPr>
        <w:t xml:space="preserve">с прилагательными. </w:t>
      </w:r>
    </w:p>
    <w:p w:rsidR="00F418FE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Слитное и дефисное написание сложных прилагательных. </w:t>
      </w:r>
    </w:p>
    <w:p w:rsidR="00CA4A9D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Особенности употребления разных форм прилагательных в разных стилях и жанрах речи. </w:t>
      </w:r>
    </w:p>
    <w:p w:rsidR="0019790E" w:rsidRPr="0004211E" w:rsidRDefault="00CA4A9D" w:rsidP="00CA4A9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04211E">
        <w:rPr>
          <w:rFonts w:eastAsia="Times New Roman"/>
          <w:b/>
          <w:bCs/>
          <w:color w:val="000000"/>
          <w:sz w:val="24"/>
          <w:szCs w:val="24"/>
        </w:rPr>
        <w:t>ИМЯ ЧИСЛИТЕЛЬНОЕ. </w:t>
      </w:r>
    </w:p>
    <w:p w:rsidR="009476A2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Понятие об имени числительном. Роль числительных в речи. </w:t>
      </w:r>
    </w:p>
    <w:p w:rsidR="009476A2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Имена числительные простые, сложные и составные. </w:t>
      </w:r>
    </w:p>
    <w:p w:rsidR="009476A2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Правописание гласной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и </w:t>
      </w:r>
      <w:r w:rsidRPr="0004211E">
        <w:rPr>
          <w:rFonts w:eastAsia="Times New Roman"/>
          <w:color w:val="000000"/>
          <w:sz w:val="24"/>
          <w:szCs w:val="24"/>
        </w:rPr>
        <w:t xml:space="preserve">в сложных прилагательных, в состав которых входят числительные. </w:t>
      </w:r>
    </w:p>
    <w:p w:rsidR="009476A2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Правописание удвоенной согласной в числительных. </w:t>
      </w:r>
    </w:p>
    <w:p w:rsidR="009476A2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Правописание мягкого знака в числительных.</w:t>
      </w:r>
    </w:p>
    <w:p w:rsidR="009476A2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 Количественные числительные, их значение, склонение, особенности употребления в словосочетании.</w:t>
      </w:r>
    </w:p>
    <w:p w:rsidR="009476A2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 Собирательные числительные, их значение, склонение и употребление. </w:t>
      </w:r>
    </w:p>
    <w:p w:rsidR="009476A2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Порядковые числительные, их значение и изменение. </w:t>
      </w:r>
    </w:p>
    <w:p w:rsidR="009476A2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Употребление прописной буквы в датах, обозначающих праздники. </w:t>
      </w:r>
    </w:p>
    <w:p w:rsidR="009476A2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Дробные числительные, их значение и изменение. </w:t>
      </w:r>
    </w:p>
    <w:p w:rsidR="00CA4A9D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Правописание падежных окончаний имён числительных. </w:t>
      </w:r>
    </w:p>
    <w:p w:rsidR="0019790E" w:rsidRPr="0004211E" w:rsidRDefault="00CA4A9D" w:rsidP="00CA4A9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04211E">
        <w:rPr>
          <w:rFonts w:eastAsia="Times New Roman"/>
          <w:b/>
          <w:bCs/>
          <w:color w:val="000000"/>
          <w:sz w:val="24"/>
          <w:szCs w:val="24"/>
        </w:rPr>
        <w:t>НАРЕЧИЕ. </w:t>
      </w:r>
    </w:p>
    <w:p w:rsidR="0019790E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Понятие о наречии как части речи. Роль наречий в речи. </w:t>
      </w:r>
    </w:p>
    <w:p w:rsidR="0019790E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Основные группы наречий по значению: наречия образа действия, меры и степени, места, времени, причины, цели. </w:t>
      </w:r>
    </w:p>
    <w:p w:rsidR="0019790E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Степени сравнения наречий.  </w:t>
      </w:r>
    </w:p>
    <w:p w:rsidR="0019790E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Словообразование наречий с помощью приставок и суффиксов. </w:t>
      </w:r>
    </w:p>
    <w:p w:rsidR="0019790E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Правописание суффиксов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-о</w:t>
      </w:r>
      <w:r w:rsidRPr="0004211E">
        <w:rPr>
          <w:rFonts w:eastAsia="Times New Roman"/>
          <w:color w:val="000000"/>
          <w:sz w:val="24"/>
          <w:szCs w:val="24"/>
        </w:rPr>
        <w:t>-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е </w:t>
      </w:r>
      <w:r w:rsidRPr="0004211E">
        <w:rPr>
          <w:rFonts w:eastAsia="Times New Roman"/>
          <w:color w:val="000000"/>
          <w:sz w:val="24"/>
          <w:szCs w:val="24"/>
        </w:rPr>
        <w:t>после шипящих</w:t>
      </w:r>
    </w:p>
    <w:p w:rsidR="0019790E" w:rsidRPr="0004211E" w:rsidRDefault="00CA4A9D" w:rsidP="00CA4A9D">
      <w:pPr>
        <w:shd w:val="clear" w:color="auto" w:fill="FFFFFF"/>
        <w:jc w:val="both"/>
        <w:rPr>
          <w:rFonts w:eastAsia="Times New Roman"/>
          <w:i/>
          <w:iCs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lastRenderedPageBreak/>
        <w:t>Правописание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н </w:t>
      </w:r>
      <w:r w:rsidRPr="0004211E">
        <w:rPr>
          <w:rFonts w:eastAsia="Times New Roman"/>
          <w:color w:val="000000"/>
          <w:sz w:val="24"/>
          <w:szCs w:val="24"/>
        </w:rPr>
        <w:t>и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нн </w:t>
      </w:r>
      <w:r w:rsidRPr="0004211E">
        <w:rPr>
          <w:rFonts w:eastAsia="Times New Roman"/>
          <w:color w:val="000000"/>
          <w:sz w:val="24"/>
          <w:szCs w:val="24"/>
        </w:rPr>
        <w:t>в наречиях на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-о.</w:t>
      </w:r>
    </w:p>
    <w:p w:rsidR="0019790E" w:rsidRPr="0004211E" w:rsidRDefault="00CA4A9D" w:rsidP="00CA4A9D">
      <w:pPr>
        <w:shd w:val="clear" w:color="auto" w:fill="FFFFFF"/>
        <w:jc w:val="both"/>
        <w:rPr>
          <w:rFonts w:eastAsia="Times New Roman"/>
          <w:i/>
          <w:iCs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Правописание наречий с приставками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с-, из-, до-, в-, на-за-. </w:t>
      </w:r>
    </w:p>
    <w:p w:rsidR="0019790E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Дефисное написание наречий с приставками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по-, в- </w:t>
      </w:r>
      <w:r w:rsidRPr="0004211E">
        <w:rPr>
          <w:rFonts w:eastAsia="Times New Roman"/>
          <w:color w:val="000000"/>
          <w:sz w:val="24"/>
          <w:szCs w:val="24"/>
        </w:rPr>
        <w:t xml:space="preserve">(во-), также наречий, образованных повтором слов. </w:t>
      </w:r>
    </w:p>
    <w:p w:rsidR="0019790E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Словообразование наречий путём перехода слов из одной части речи в другую. </w:t>
      </w:r>
    </w:p>
    <w:p w:rsidR="0019790E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Мягкий знак на конце наречий после шипящих. </w:t>
      </w:r>
    </w:p>
    <w:p w:rsidR="00CA4A9D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Слитное и раздельное написание наречий (по списку).</w:t>
      </w:r>
    </w:p>
    <w:p w:rsidR="0019790E" w:rsidRPr="0004211E" w:rsidRDefault="00CA4A9D" w:rsidP="00CA4A9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04211E">
        <w:rPr>
          <w:rFonts w:eastAsia="Times New Roman"/>
          <w:b/>
          <w:bCs/>
          <w:color w:val="000000"/>
          <w:sz w:val="24"/>
          <w:szCs w:val="24"/>
        </w:rPr>
        <w:t>КАТЕГОРИЯ СОСТОЯНИЯ. </w:t>
      </w:r>
    </w:p>
    <w:p w:rsidR="0019790E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Понятие о словах категории состояния. </w:t>
      </w:r>
    </w:p>
    <w:p w:rsidR="0019790E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Признаки слов категории состояния: общее грамматическое значение ее стояния, неизменяемость, синтаксическая функция — сказуемое в безличных предложениях.</w:t>
      </w:r>
    </w:p>
    <w:p w:rsidR="0019790E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Группы слов категории состояния по значению.</w:t>
      </w:r>
    </w:p>
    <w:p w:rsidR="00CA4A9D" w:rsidRPr="0004211E" w:rsidRDefault="0019790E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 Сходство</w:t>
      </w:r>
      <w:r w:rsidR="00CA4A9D" w:rsidRPr="0004211E">
        <w:rPr>
          <w:rFonts w:eastAsia="Times New Roman"/>
          <w:color w:val="000000"/>
          <w:sz w:val="24"/>
          <w:szCs w:val="24"/>
        </w:rPr>
        <w:t xml:space="preserve"> и различие наречий и слов категории состояния.</w:t>
      </w:r>
    </w:p>
    <w:p w:rsidR="0019790E" w:rsidRPr="0004211E" w:rsidRDefault="00CA4A9D" w:rsidP="00CA4A9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 </w:t>
      </w:r>
      <w:r w:rsidRPr="0004211E">
        <w:rPr>
          <w:rFonts w:eastAsia="Times New Roman"/>
          <w:b/>
          <w:bCs/>
          <w:color w:val="000000"/>
          <w:sz w:val="24"/>
          <w:szCs w:val="24"/>
        </w:rPr>
        <w:t>МЕСТОИМЕНИЕ.</w:t>
      </w:r>
    </w:p>
    <w:p w:rsidR="005C5303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b/>
          <w:bCs/>
          <w:color w:val="000000"/>
          <w:sz w:val="24"/>
          <w:szCs w:val="24"/>
        </w:rPr>
        <w:t> </w:t>
      </w:r>
      <w:r w:rsidRPr="0004211E">
        <w:rPr>
          <w:rFonts w:eastAsia="Times New Roman"/>
          <w:color w:val="000000"/>
          <w:sz w:val="24"/>
          <w:szCs w:val="24"/>
        </w:rPr>
        <w:t xml:space="preserve">Основание выделения местоимения как части речи: особое грамматическое значение (обозначает не называя, а указывая). Роль местоимений в речи. Соотносительность местоимений с другими частями речи (с существительными, прилагательными, числительными, наречиями). </w:t>
      </w:r>
    </w:p>
    <w:p w:rsidR="005C5303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Изменяемые и неизменяемые местоимения. </w:t>
      </w:r>
    </w:p>
    <w:p w:rsidR="005C5303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Разряды местоимений по значению и грамматическим свойствам. </w:t>
      </w:r>
    </w:p>
    <w:p w:rsidR="005C5303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Личные местоимения, их значение, изменение и роль в предложении. </w:t>
      </w:r>
    </w:p>
    <w:p w:rsidR="005C5303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Правописание местоимения с предлогами.</w:t>
      </w:r>
    </w:p>
    <w:p w:rsidR="005C5303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 Прописная буква в формах вежливости. </w:t>
      </w:r>
    </w:p>
    <w:p w:rsidR="005C5303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Возвратное местоимение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себя: </w:t>
      </w:r>
      <w:r w:rsidRPr="0004211E">
        <w:rPr>
          <w:rFonts w:eastAsia="Times New Roman"/>
          <w:color w:val="000000"/>
          <w:sz w:val="24"/>
          <w:szCs w:val="24"/>
        </w:rPr>
        <w:t xml:space="preserve">значение, формы изменения, роль в предложении. </w:t>
      </w:r>
    </w:p>
    <w:p w:rsidR="005C5303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Притяжательные местоимения: значение, изменение и роль в предложении. </w:t>
      </w:r>
    </w:p>
    <w:p w:rsidR="005C5303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Вопросительные местоимения: значение, изменяемые и неизменяемые, роль в предложении. </w:t>
      </w:r>
    </w:p>
    <w:p w:rsidR="005C5303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Относительные местоимения: значение, изменяемые и неизменяемые, роль в предложении.</w:t>
      </w:r>
    </w:p>
    <w:p w:rsidR="005C5303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 Запятая между частями сложного предложения, соединёнными относительным местоимением. </w:t>
      </w:r>
    </w:p>
    <w:p w:rsidR="005C5303" w:rsidRPr="0004211E" w:rsidRDefault="00CA4A9D" w:rsidP="00CA4A9D">
      <w:pPr>
        <w:shd w:val="clear" w:color="auto" w:fill="FFFFFF"/>
        <w:jc w:val="both"/>
        <w:rPr>
          <w:rFonts w:eastAsia="Times New Roman"/>
          <w:i/>
          <w:iCs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Неопределённые местоимения: значение, деление на изменяемые и неизменяемые, роль в предложении; синонимия неопределённых местоимений. Правописание неопределённых местоимений с морфемами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кое-, -то, -либо, -нибудь. </w:t>
      </w:r>
    </w:p>
    <w:p w:rsidR="005C5303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Правописание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не </w:t>
      </w:r>
      <w:r w:rsidRPr="0004211E">
        <w:rPr>
          <w:rFonts w:eastAsia="Times New Roman"/>
          <w:color w:val="000000"/>
          <w:sz w:val="24"/>
          <w:szCs w:val="24"/>
        </w:rPr>
        <w:t xml:space="preserve">в неопределённых местоимениях. </w:t>
      </w:r>
    </w:p>
    <w:p w:rsidR="005C5303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Отрицательные местоимения: значение, деление на изменяемые и неизменяемые, роль в предложении. </w:t>
      </w:r>
    </w:p>
    <w:p w:rsidR="005C5303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Правописание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не </w:t>
      </w:r>
      <w:r w:rsidRPr="0004211E">
        <w:rPr>
          <w:rFonts w:eastAsia="Times New Roman"/>
          <w:color w:val="000000"/>
          <w:sz w:val="24"/>
          <w:szCs w:val="24"/>
        </w:rPr>
        <w:t>и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ни </w:t>
      </w:r>
      <w:r w:rsidRPr="0004211E">
        <w:rPr>
          <w:rFonts w:eastAsia="Times New Roman"/>
          <w:color w:val="000000"/>
          <w:sz w:val="24"/>
          <w:szCs w:val="24"/>
        </w:rPr>
        <w:t>в отрицательных местоимениях.</w:t>
      </w:r>
    </w:p>
    <w:p w:rsidR="005C5303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 Определительные местоимения: значение, деление на изменяемые и неизменяемые, роль в предложении. </w:t>
      </w:r>
    </w:p>
    <w:p w:rsidR="005C5303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>Указательные местоимения: значение, деление на изменяемые и неизменяемые, роль в предложении.</w:t>
      </w:r>
    </w:p>
    <w:p w:rsidR="00CA4A9D" w:rsidRPr="0004211E" w:rsidRDefault="00CA4A9D" w:rsidP="00CA4A9D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04211E">
        <w:rPr>
          <w:rFonts w:eastAsia="Times New Roman"/>
          <w:color w:val="000000"/>
          <w:sz w:val="24"/>
          <w:szCs w:val="24"/>
        </w:rPr>
        <w:t xml:space="preserve"> Правописание местоимений-наречий </w:t>
      </w:r>
      <w:r w:rsidRPr="0004211E">
        <w:rPr>
          <w:rFonts w:eastAsia="Times New Roman"/>
          <w:i/>
          <w:iCs/>
          <w:color w:val="000000"/>
          <w:sz w:val="24"/>
          <w:szCs w:val="24"/>
        </w:rPr>
        <w:t>потому, затем, отсюда, поэтому </w:t>
      </w:r>
      <w:r w:rsidRPr="0004211E">
        <w:rPr>
          <w:rFonts w:eastAsia="Times New Roman"/>
          <w:color w:val="000000"/>
          <w:sz w:val="24"/>
          <w:szCs w:val="24"/>
        </w:rPr>
        <w:t>и др. </w:t>
      </w:r>
    </w:p>
    <w:p w:rsidR="00CA4A9D" w:rsidRPr="0004211E" w:rsidRDefault="00CA4A9D" w:rsidP="00CA4A9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04211E">
        <w:rPr>
          <w:rFonts w:eastAsia="Times New Roman"/>
          <w:b/>
          <w:bCs/>
          <w:color w:val="000000"/>
          <w:sz w:val="24"/>
          <w:szCs w:val="24"/>
        </w:rPr>
        <w:t>ПОВТОРЕНИЕ</w:t>
      </w:r>
    </w:p>
    <w:p w:rsidR="00CA4A9D" w:rsidRPr="0004211E" w:rsidRDefault="00CA4A9D" w:rsidP="00CA4A9D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04211E">
        <w:rPr>
          <w:sz w:val="24"/>
          <w:szCs w:val="24"/>
        </w:rPr>
        <w:t>Морфемный состав, синтаксическая функция и правописание слов разных частей речи.</w:t>
      </w:r>
    </w:p>
    <w:p w:rsidR="0004211E" w:rsidRPr="00D8119E" w:rsidRDefault="0004211E" w:rsidP="0004211E">
      <w:pPr>
        <w:spacing w:before="240" w:after="120" w:line="240" w:lineRule="atLeast"/>
        <w:outlineLvl w:val="1"/>
        <w:rPr>
          <w:rFonts w:ascii="LiberationSerif" w:eastAsia="Times New Roman" w:hAnsi="LiberationSerif"/>
          <w:b/>
          <w:bCs/>
          <w:caps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b/>
          <w:bCs/>
          <w:caps/>
          <w:color w:val="000000"/>
          <w:sz w:val="24"/>
          <w:szCs w:val="24"/>
        </w:rPr>
        <w:t>7 КЛАСС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b/>
          <w:bCs/>
          <w:color w:val="000000"/>
          <w:sz w:val="24"/>
          <w:szCs w:val="24"/>
        </w:rPr>
        <w:lastRenderedPageBreak/>
        <w:t>Общие сведения о языке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 xml:space="preserve">Русский язык как развивающееся явление. Взаимосвязь 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softHyphen/>
        <w:t>языка, культуры и истории народа.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b/>
          <w:bCs/>
          <w:color w:val="000000"/>
          <w:sz w:val="24"/>
          <w:szCs w:val="24"/>
        </w:rPr>
        <w:t>Язык и речь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Монолог-описание, монолог-рассуждение, монолог-повествование.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Виды диалога: побуждение к действию, обмен мнениями, запрос информации, сообщение информации.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b/>
          <w:bCs/>
          <w:color w:val="000000"/>
          <w:sz w:val="24"/>
          <w:szCs w:val="24"/>
        </w:rPr>
        <w:t>Текст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Текст как речевое произведение. Основные признаки текста (обобщение).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Структура текста. Абзац.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Способы и средства связи предложений в тексте (обобщение).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Рассуждение как функционально-смысловой тип речи.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Структурные особенности текста-рассуждения.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Функциональные разновидности языка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Публицистический стиль. Сфера употребления, функции, языковые особенности.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Жанры публицистического стиля (репортаж, заметка, интервью).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Употребление языковых средств выразительности в текстах публицистического стиля.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Официально-деловой стиль. Сфера употребления, функции, языковые особенности. Инструкция.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b/>
          <w:bCs/>
          <w:color w:val="000000"/>
          <w:sz w:val="24"/>
          <w:szCs w:val="24"/>
        </w:rPr>
        <w:t>Система языка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b/>
          <w:bCs/>
          <w:color w:val="000000"/>
          <w:sz w:val="24"/>
          <w:szCs w:val="24"/>
        </w:rPr>
        <w:t>Морфология. Культура речи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Морфология как раздел науки о языке (обобщение).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b/>
          <w:bCs/>
          <w:color w:val="000000"/>
          <w:sz w:val="24"/>
          <w:szCs w:val="24"/>
        </w:rPr>
        <w:t>Причастие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Причастия как особая группа слов. Признаки глагола и имени прилагательного в причастии.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Причастия настоящего и прошедшего времени. Действительные и страдательные причастия. Полные и краткие формы страдательных причастий. Склонение причастий.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Причастие в составе словосочетаний. Причастный оборот.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Морфологический анализ причастий.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Употребление причастия в речи. Созвучные причастия и имена прилагательные (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висящий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 —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висячий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,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горящий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 —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горячий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). Употребление причастий с суффиксом -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ся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. Согласование причастий в словосочетаниях типа </w:t>
      </w:r>
      <w:r w:rsidRPr="00D8119E">
        <w:rPr>
          <w:rFonts w:ascii="LiberationSerif" w:eastAsia="Times New Roman" w:hAnsi="LiberationSerif"/>
          <w:i/>
          <w:iCs/>
          <w:color w:val="000000"/>
          <w:sz w:val="24"/>
          <w:szCs w:val="24"/>
        </w:rPr>
        <w:t>прич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. + </w:t>
      </w:r>
      <w:r w:rsidRPr="00D8119E">
        <w:rPr>
          <w:rFonts w:ascii="LiberationSerif" w:eastAsia="Times New Roman" w:hAnsi="LiberationSerif"/>
          <w:i/>
          <w:iCs/>
          <w:color w:val="000000"/>
          <w:sz w:val="24"/>
          <w:szCs w:val="24"/>
        </w:rPr>
        <w:t>сущ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Ударение в некоторых формах причастий.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Правописание падежных окончаний причастий. Правописание гласных в суффиксах причастий. Правописание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н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 и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нн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 в суффиксах причастий и отглагольных имён прилагательных. Правописание окончаний причастий. Слитное и раздельное написание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не 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с причастиями.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lastRenderedPageBreak/>
        <w:t>Знаки препинания в предложениях с причастным оборотом.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b/>
          <w:bCs/>
          <w:color w:val="000000"/>
          <w:sz w:val="24"/>
          <w:szCs w:val="24"/>
        </w:rPr>
        <w:t>Деепричастие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Деепричастия как особая группа слов. Признаки глагола и наречия в деепричастии. Синтаксическая функция деепричастия, роль в речи.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Деепричастия совершенного и несовершенного вида.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Деепричастие в составе словосочетаний. Деепричастный оборот.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Морфологический анализ деепричастий.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Постановка ударения в деепричастиях.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Правописание гласных в суффиксах деепричастий. Слитное и раздельное написание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не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 с деепричастиями.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Правильное построение предложений с одиночными деепричастиями и деепричастными оборотами.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Знаки препинания в предложениях с одиночным деепричастием и деепричастным оборотом.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b/>
          <w:bCs/>
          <w:color w:val="000000"/>
          <w:sz w:val="24"/>
          <w:szCs w:val="24"/>
        </w:rPr>
        <w:t>Наречие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Общее грамматическое значение наречий.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Разряды наречий по значению. Простая и составная формы сравнительной и превосходной степеней сравнения наречий.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Словообразование наречий.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Синтаксические свойства наречий.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Морфологический анализ наречий.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Нормы постановки ударения в наречиях, нормы произношения наречий. Нормы образования степеней сравнения наречий.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Роль наречий в тексте.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Правописание наречий: слитное, раздельное, дефисное написание; слитное и раздельное написание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не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 с наречиями;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н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 и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нн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 в наречиях на -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о 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(-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е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); правописание суффиксов -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а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 и -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о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 наречий с приставками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из-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,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 до-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,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 с-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,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 в-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,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 на-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,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 за-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; употребление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ь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 после шипящих на конце наречий; правописание суффиксов наречий -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о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 и -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е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 после шипящих.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Слова категории состояния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Вопрос о словах категории состояния в системе частей речи. 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b/>
          <w:bCs/>
          <w:color w:val="000000"/>
          <w:sz w:val="24"/>
          <w:szCs w:val="24"/>
        </w:rPr>
        <w:t>Служебные части речи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Общая характеристика служебных частей речи. Отличие самостоятельных частей речи от служебных.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b/>
          <w:bCs/>
          <w:color w:val="000000"/>
          <w:sz w:val="24"/>
          <w:szCs w:val="24"/>
        </w:rPr>
        <w:t>Предлог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Предлог как служебная часть речи. Грамматические функции предлогов.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Разряды предлогов по происхождению: предлоги производ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softHyphen/>
        <w:t>ные и непроизводные. Разряды предлогов по строению: предлоги простые и составные.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Морфологический анализ предлогов.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Употребление предлогов в речи в соответствии с их значением и стилистическими особенностями.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Нормы употребления имён существительных и местоимений с предлогами. Правильное использование предлогов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из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 —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с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,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в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 —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на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. Правильное образование предложно-падежных форм с предлогами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по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,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благодаря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,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согласно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,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вопреки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,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наперерез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Правописание производных предлогов.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b/>
          <w:bCs/>
          <w:color w:val="000000"/>
          <w:sz w:val="24"/>
          <w:szCs w:val="24"/>
        </w:rPr>
        <w:t>Союз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lastRenderedPageBreak/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Морфологический анализ союзов.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Роль союзов в тексте. Употребление союзов в речи в соответствии с их значением и стилистическими особенностями. Использование союзов как средства связи предложений и частей текста.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Правописание союзов.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Знаки препинания в сложных союзных предложениях. Знаки препинания в предложениях с союзом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и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, связывающим однородные члены и части сложного предложения.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b/>
          <w:bCs/>
          <w:color w:val="000000"/>
          <w:sz w:val="24"/>
          <w:szCs w:val="24"/>
        </w:rPr>
        <w:t>Частица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Частица как служебная часть речи.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Разряды частиц по значению и употреблению: формообразующие, отрицательные, модальные.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Морфологический анализ частиц.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Смысловые различия частиц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не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 и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ни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. Использование частиц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не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 и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ни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 в письменной речи. Различение приставки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не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- и частицы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не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. Слитное и раздельное написание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не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 с разными частями речи (обобщение). Правописание частиц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бы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,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ли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,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же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 с другими словами. Дефисное написание частиц -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то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, -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таки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, -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ка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b/>
          <w:bCs/>
          <w:color w:val="000000"/>
          <w:sz w:val="24"/>
          <w:szCs w:val="24"/>
        </w:rPr>
        <w:t>Междометия и звукоподражательные слова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Междометия как особая группа слов.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Морфологический анализ междометий.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Звукоподражательные слова.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Омонимия слов разных частей речи. Грамматическая омонимия. Использование грамматических омонимов в речи.</w:t>
      </w:r>
    </w:p>
    <w:p w:rsidR="0004211E" w:rsidRPr="00D8119E" w:rsidRDefault="0004211E" w:rsidP="0004211E">
      <w:pPr>
        <w:spacing w:before="240" w:after="120" w:line="240" w:lineRule="atLeast"/>
        <w:outlineLvl w:val="1"/>
        <w:rPr>
          <w:rFonts w:ascii="LiberationSerif" w:eastAsia="Times New Roman" w:hAnsi="LiberationSerif"/>
          <w:b/>
          <w:bCs/>
          <w:caps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b/>
          <w:bCs/>
          <w:caps/>
          <w:color w:val="000000"/>
          <w:sz w:val="24"/>
          <w:szCs w:val="24"/>
        </w:rPr>
        <w:t>8 КЛАСС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b/>
          <w:bCs/>
          <w:color w:val="000000"/>
          <w:sz w:val="24"/>
          <w:szCs w:val="24"/>
        </w:rPr>
        <w:t>Общие сведения о языке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Русский язык в кругу других славянских языков.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Язык и речь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Монолог-описание, монолог-рассуждение, монолог-повествование; выступление с научным сообщением.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Диалог.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b/>
          <w:bCs/>
          <w:color w:val="000000"/>
          <w:sz w:val="24"/>
          <w:szCs w:val="24"/>
        </w:rPr>
        <w:t>Текст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Текст и его основные признаки.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Особенности функционально-смысловых типов речи (повествование, описание, рассуждение).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lastRenderedPageBreak/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Функциональные разновидности языка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Официально-деловой стиль. Сфера употребления, функции, языковые особенности.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Жанры официально-делового стиля (заявление, объяснительная записка, автобиография, характеристика).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Научный стиль. Сфера употребления, функции, языковые особенности.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b/>
          <w:bCs/>
          <w:color w:val="000000"/>
          <w:sz w:val="24"/>
          <w:szCs w:val="24"/>
        </w:rPr>
        <w:t>Система языка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b/>
          <w:bCs/>
          <w:color w:val="000000"/>
          <w:sz w:val="24"/>
          <w:szCs w:val="24"/>
        </w:rPr>
        <w:t>Синтаксис. Культура речи. Пунктуация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Синтаксис как раздел лингвистики.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Словосочетание и предложение как единицы синтаксиса.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Пунктуация. Функции знаков препинания.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b/>
          <w:bCs/>
          <w:color w:val="000000"/>
          <w:sz w:val="24"/>
          <w:szCs w:val="24"/>
        </w:rPr>
        <w:t>Словосочетание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Основные признаки словосочетания.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Виды словосочетаний по морфологическим свойствам главного слова: глагольные, именные, наречные.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Типы подчинительной связи слов в словосочетании: согласование, управление, примыкание.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Синтаксический анализ словосочетаний.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Грамматическая синонимия словосочетаний.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Нормы построения словосочетаний.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b/>
          <w:bCs/>
          <w:color w:val="000000"/>
          <w:sz w:val="24"/>
          <w:szCs w:val="24"/>
        </w:rPr>
        <w:t>Предложение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Употребление языковых форм выражения побуждения в побудительных предложениях.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Виды предложений по количеству грамматических основ (простые, сложные).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Виды простых предложений по наличию главных членов (двусоставные, односоставные).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Виды предложений по наличию второстепенных членов (распространённые, нераспространённые).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Предложения полные и неполные.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Грамматические, интонационные и пунктуационные особенности предложений со словами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да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,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нет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Нормы построения простого предложения, использования инверсии.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b/>
          <w:bCs/>
          <w:color w:val="000000"/>
          <w:sz w:val="24"/>
          <w:szCs w:val="24"/>
        </w:rPr>
        <w:t>Двусоставное предложение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Главные члены предложения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Подлежащее и сказуемое как главные члены предложения.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Способы выражения подлежащего.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lastRenderedPageBreak/>
        <w:t>Виды сказуемого (простое глагольное, составное глагольное, составное именное) и способы его выражения.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Тире между подлежащим и сказуемым.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Нормы согласования сказуемого с подлежащим, выраженным словосочетанием, сложносокращёнными словами, словами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большинство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 —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меньшинство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, количественными сочетаниями.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Второстепенные члены предложения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Второстепенные члены предложения, их виды.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Определение как второстепенный член предложения. Определения согласованные и несогласованные.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Приложение как особый вид определения.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Дополнение как второстепенный член предложения.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Дополнения прямые и косвенные.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Односоставные предложения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Односоставные предложения, их грамматические признаки.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Грамматические различия односоставных предложений и двусоставных неполных предложений.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Синтаксическая синонимия односоставных и двусоставных предложений.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Употребление односоставных предложений в речи.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Простое осложнённое предложение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Предложения с однородными членами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Однородные и неоднородные определения.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Предложения с обобщающими словами при однородных членах.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Нормы построения предложений с однородными членами, связанными двойными союзами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не только…</w:t>
      </w:r>
      <w:r w:rsidRPr="00D8119E">
        <w:rPr>
          <w:rFonts w:ascii="LiberationSerif" w:eastAsia="Times New Roman" w:hAnsi="LiberationSerif"/>
          <w:b/>
          <w:bCs/>
          <w:color w:val="000000"/>
          <w:sz w:val="24"/>
          <w:szCs w:val="24"/>
        </w:rPr>
        <w:t>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но и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,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как… так 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Нормы постановки знаков препинания в предложениях с однородными членами, связанными попарно, с помощью повторяющихся союзов (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и... и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,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или... или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,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либo... либo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,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ни... ни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,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тo... тo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).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Нормы постановки знаков препинания в предложениях с обобщающими словами при однородных членах.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Нормы постановки знаков препинания в простом и сложном предложениях с союзом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и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Предложения с обособленными членами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Уточняющие члены предложения, пояснительные и при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softHyphen/>
        <w:t>соединительные конструкции. 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Нормы постановки знаков препинания в предложениях со сравнительным оборотом; нормы обособления согласованных и 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Предложения с обращениями, вводными и вставными конструкциями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lastRenderedPageBreak/>
        <w:t>Обращение. Основные функции обращения. Распространённое и нераспространённое обращение.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Вводные конструкции.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Вставные конструкции.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Омонимия членов предложения и вводных слов, словосочетаний и предложений.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Нормы постановки знаков препинания в предложениях с вводными и вставными конструкциями, обращениями и междометиями.</w:t>
      </w:r>
    </w:p>
    <w:p w:rsidR="0004211E" w:rsidRPr="00D8119E" w:rsidRDefault="0004211E" w:rsidP="0004211E">
      <w:pPr>
        <w:spacing w:before="240" w:after="120" w:line="240" w:lineRule="atLeast"/>
        <w:outlineLvl w:val="1"/>
        <w:rPr>
          <w:rFonts w:ascii="LiberationSerif" w:eastAsia="Times New Roman" w:hAnsi="LiberationSerif"/>
          <w:b/>
          <w:bCs/>
          <w:caps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b/>
          <w:bCs/>
          <w:caps/>
          <w:color w:val="000000"/>
          <w:sz w:val="24"/>
          <w:szCs w:val="24"/>
        </w:rPr>
        <w:t>9 КЛАСС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b/>
          <w:bCs/>
          <w:color w:val="000000"/>
          <w:sz w:val="24"/>
          <w:szCs w:val="24"/>
        </w:rPr>
        <w:t>Общие сведения о языке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Роль русского языка в Российской Федерации.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Русский язык в современном мире.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b/>
          <w:bCs/>
          <w:color w:val="000000"/>
          <w:sz w:val="24"/>
          <w:szCs w:val="24"/>
        </w:rPr>
        <w:t>Язык и речь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Речь устная и письменная, монологическая и диалогическая, полилог (повторение).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Виды речевой деятельности: говорение, письмо, аудирование, чтение (повторение).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Виды аудирования: выборочное, ознакомительное, детальное.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Виды чтения: изучающее, ознакомительное, просмотровое, поисковое.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Подробное, сжатое, выборочное изложение прочитанного или прослушанного текста.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Соблюдение языковых норм (орфоэпических, лексических, грамматических, стилистических, орфографических, пунктуа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softHyphen/>
        <w:t>ционных) русского литературного языка в речевой практике при создании устных и письменных высказываний.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Приёмы работы с учебной книгой, лингвистическими словарями, справочной литературой.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b/>
          <w:bCs/>
          <w:color w:val="000000"/>
          <w:sz w:val="24"/>
          <w:szCs w:val="24"/>
        </w:rPr>
        <w:t>Текст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Информационная переработка текста.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Функциональные разновидности языка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lastRenderedPageBreak/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b/>
          <w:bCs/>
          <w:color w:val="000000"/>
          <w:sz w:val="24"/>
          <w:szCs w:val="24"/>
        </w:rPr>
        <w:t>Синтаксис. Культура речи. Пунктуация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b/>
          <w:bCs/>
          <w:color w:val="000000"/>
          <w:sz w:val="24"/>
          <w:szCs w:val="24"/>
        </w:rPr>
        <w:t>Сложное предложение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Понятие о сложном предложении (повторение).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Классификация сложных предложений. 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Смысловое, структурное и интонационное единство частей сложного предложения.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b/>
          <w:bCs/>
          <w:color w:val="000000"/>
          <w:sz w:val="24"/>
          <w:szCs w:val="24"/>
        </w:rPr>
        <w:t>Сложносочинённое предложение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Понятие о сложносочинённом предложении, его строении.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Виды сложносочинённых предложений. Средства связи частей сложносочинённого предложения.  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Интонационные особенности сложносочинённых предложений с разными смысловыми отношениями между частями.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Нормы построения сложносочинённого предложения; нормы постановки знаков препинания в сложных предложениях (обобщение).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Синтаксический и пунктуационный анализ сложносочинённых предложений.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b/>
          <w:bCs/>
          <w:color w:val="000000"/>
          <w:sz w:val="24"/>
          <w:szCs w:val="24"/>
        </w:rPr>
        <w:t>Сложноподчинённое предложение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Понятие о сложноподчинённом предложении. Главная и придаточная части предложения.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Союзы и союзные слова. Различия подчинительных союзов и союзных слов.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Грамматическая синонимия сложноподчинённых предложений и простых предложений с обособленными членами.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 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softHyphen/>
        <w:t>ными.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чтобы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, союзными словами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какой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, </w:t>
      </w:r>
      <w:r w:rsidRPr="00D8119E">
        <w:rPr>
          <w:rFonts w:ascii="LiberationSerif" w:eastAsia="Times New Roman" w:hAnsi="LiberationSerif"/>
          <w:b/>
          <w:bCs/>
          <w:i/>
          <w:iCs/>
          <w:color w:val="000000"/>
          <w:sz w:val="24"/>
          <w:szCs w:val="24"/>
        </w:rPr>
        <w:t>который</w:t>
      </w: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. Типичные грамматические ошибки при построении сложноподчинённых предложений.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Нормы постановки знаков препинания в сложноподчинённых предложениях.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Синтаксический и пунктуационный анализ сложноподчинённых предложений.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b/>
          <w:bCs/>
          <w:color w:val="000000"/>
          <w:sz w:val="24"/>
          <w:szCs w:val="24"/>
        </w:rPr>
        <w:t>Бессоюзное сложное предложение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lastRenderedPageBreak/>
        <w:t>Понятие о бессоюзном сложном предложении.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Синтаксический и пунктуационный анализ бессоюзных сложных предложений.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b/>
          <w:bCs/>
          <w:color w:val="000000"/>
          <w:sz w:val="24"/>
          <w:szCs w:val="24"/>
        </w:rPr>
        <w:t>Сложные предложения с разными видами союзной и бессоюзной связи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Типы сложных предложений с разными видами связи.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Синтаксический и пунктуационный анализ сложных предложений с разными видами союзной и бессоюзной связи.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b/>
          <w:bCs/>
          <w:color w:val="000000"/>
          <w:sz w:val="24"/>
          <w:szCs w:val="24"/>
        </w:rPr>
        <w:t>Прямая и косвенная речь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Прямая и косвенная речь. Синонимия предложений с прямой и косвенной речью.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Цитирование. Способы включения цитат в высказывание.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Нормы построения предложений с прямой и косвенной речью; нормы постановки знаков препинания в предложениях с косвенной речью, с прямой речью, при цитировании.</w:t>
      </w:r>
    </w:p>
    <w:p w:rsidR="0004211E" w:rsidRPr="00D8119E" w:rsidRDefault="0004211E" w:rsidP="0004211E">
      <w:pPr>
        <w:ind w:firstLine="227"/>
        <w:jc w:val="both"/>
        <w:rPr>
          <w:rFonts w:ascii="LiberationSerif" w:eastAsia="Times New Roman" w:hAnsi="LiberationSerif"/>
          <w:color w:val="000000"/>
          <w:sz w:val="24"/>
          <w:szCs w:val="24"/>
        </w:rPr>
      </w:pPr>
      <w:r w:rsidRPr="00D8119E">
        <w:rPr>
          <w:rFonts w:ascii="LiberationSerif" w:eastAsia="Times New Roman" w:hAnsi="LiberationSerif"/>
          <w:color w:val="000000"/>
          <w:sz w:val="24"/>
          <w:szCs w:val="24"/>
        </w:rPr>
        <w:t>Применение знаний по синтаксису и пунктуации в практике правописания.</w:t>
      </w:r>
    </w:p>
    <w:p w:rsidR="004415DB" w:rsidRPr="0004211E" w:rsidRDefault="004415DB" w:rsidP="004415DB">
      <w:pPr>
        <w:jc w:val="both"/>
        <w:rPr>
          <w:b/>
          <w:sz w:val="24"/>
          <w:szCs w:val="24"/>
        </w:rPr>
      </w:pPr>
    </w:p>
    <w:p w:rsidR="0004211E" w:rsidRPr="0004211E" w:rsidRDefault="0004211E" w:rsidP="004415DB">
      <w:pPr>
        <w:jc w:val="both"/>
        <w:rPr>
          <w:b/>
          <w:sz w:val="24"/>
          <w:szCs w:val="24"/>
        </w:rPr>
      </w:pPr>
    </w:p>
    <w:p w:rsidR="00C44E32" w:rsidRPr="0004211E" w:rsidRDefault="00C44E32" w:rsidP="004415DB">
      <w:pPr>
        <w:jc w:val="both"/>
        <w:rPr>
          <w:b/>
          <w:sz w:val="24"/>
          <w:szCs w:val="24"/>
        </w:rPr>
      </w:pPr>
      <w:r w:rsidRPr="0004211E">
        <w:rPr>
          <w:b/>
          <w:sz w:val="24"/>
          <w:szCs w:val="24"/>
        </w:rPr>
        <w:t>ПЛАНИРУЕМЫЕ ОБРАЗОВАТЕЛЬНЫЕ РЕЗУЛЬТАТЫ</w:t>
      </w:r>
    </w:p>
    <w:p w:rsidR="00FE36C7" w:rsidRPr="0004211E" w:rsidRDefault="00FE36C7" w:rsidP="00FE36C7">
      <w:pPr>
        <w:pStyle w:val="a3"/>
        <w:kinsoku w:val="0"/>
        <w:overflowPunct w:val="0"/>
        <w:spacing w:before="208"/>
        <w:rPr>
          <w:b/>
          <w:bCs/>
          <w:spacing w:val="-2"/>
        </w:rPr>
      </w:pPr>
      <w:r w:rsidRPr="0004211E">
        <w:rPr>
          <w:b/>
          <w:bCs/>
        </w:rPr>
        <w:t>ЛИЧНОСТНЫЕ</w:t>
      </w:r>
      <w:r w:rsidRPr="0004211E">
        <w:rPr>
          <w:b/>
          <w:bCs/>
          <w:spacing w:val="-10"/>
        </w:rPr>
        <w:t xml:space="preserve"> </w:t>
      </w:r>
      <w:r w:rsidRPr="0004211E">
        <w:rPr>
          <w:b/>
          <w:bCs/>
          <w:spacing w:val="-2"/>
        </w:rPr>
        <w:t>РЕЗУЛЬТАТЫ</w:t>
      </w:r>
    </w:p>
    <w:p w:rsidR="00FE36C7" w:rsidRPr="0004211E" w:rsidRDefault="00FE36C7" w:rsidP="00FE36C7">
      <w:pPr>
        <w:pStyle w:val="a3"/>
        <w:kinsoku w:val="0"/>
        <w:overflowPunct w:val="0"/>
        <w:spacing w:before="156"/>
        <w:ind w:right="155" w:firstLine="180"/>
      </w:pPr>
      <w:r w:rsidRPr="0004211E">
        <w:t>Личностные результаты освоения Примерной рабочей программы по русскому языку основного общего</w:t>
      </w:r>
      <w:r w:rsidRPr="0004211E">
        <w:rPr>
          <w:spacing w:val="-4"/>
        </w:rPr>
        <w:t xml:space="preserve"> </w:t>
      </w:r>
      <w:r w:rsidRPr="0004211E">
        <w:t>образования</w:t>
      </w:r>
      <w:r w:rsidRPr="0004211E">
        <w:rPr>
          <w:spacing w:val="-5"/>
        </w:rPr>
        <w:t xml:space="preserve"> </w:t>
      </w:r>
      <w:r w:rsidRPr="0004211E">
        <w:t>достигаются</w:t>
      </w:r>
      <w:r w:rsidRPr="0004211E">
        <w:rPr>
          <w:spacing w:val="-5"/>
        </w:rPr>
        <w:t xml:space="preserve"> </w:t>
      </w:r>
      <w:r w:rsidRPr="0004211E">
        <w:t>в</w:t>
      </w:r>
      <w:r w:rsidRPr="0004211E">
        <w:rPr>
          <w:spacing w:val="-5"/>
        </w:rPr>
        <w:t xml:space="preserve"> </w:t>
      </w:r>
      <w:r w:rsidRPr="0004211E">
        <w:t>единстве</w:t>
      </w:r>
      <w:r w:rsidRPr="0004211E">
        <w:rPr>
          <w:spacing w:val="-4"/>
        </w:rPr>
        <w:t xml:space="preserve"> </w:t>
      </w:r>
      <w:r w:rsidRPr="0004211E">
        <w:t>учебной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воспитательной</w:t>
      </w:r>
      <w:r w:rsidRPr="0004211E">
        <w:rPr>
          <w:spacing w:val="-4"/>
        </w:rPr>
        <w:t xml:space="preserve"> </w:t>
      </w:r>
      <w:r w:rsidRPr="0004211E">
        <w:t>деятельности</w:t>
      </w:r>
      <w:r w:rsidRPr="0004211E">
        <w:rPr>
          <w:spacing w:val="-4"/>
        </w:rPr>
        <w:t xml:space="preserve"> </w:t>
      </w:r>
      <w:r w:rsidRPr="0004211E">
        <w:t>в</w:t>
      </w:r>
      <w:r w:rsidRPr="0004211E">
        <w:rPr>
          <w:spacing w:val="-5"/>
        </w:rPr>
        <w:t xml:space="preserve"> </w:t>
      </w:r>
      <w:r w:rsidRPr="0004211E">
        <w:t>соответствии</w:t>
      </w:r>
      <w:r w:rsidRPr="0004211E">
        <w:rPr>
          <w:spacing w:val="-4"/>
        </w:rPr>
        <w:t xml:space="preserve"> </w:t>
      </w:r>
      <w:r w:rsidRPr="0004211E">
        <w:t>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E36C7" w:rsidRPr="0004211E" w:rsidRDefault="00FE36C7" w:rsidP="00FE36C7">
      <w:pPr>
        <w:pStyle w:val="a3"/>
        <w:kinsoku w:val="0"/>
        <w:overflowPunct w:val="0"/>
        <w:ind w:firstLine="180"/>
      </w:pPr>
      <w:r w:rsidRPr="0004211E">
        <w:t>Личностные</w:t>
      </w:r>
      <w:r w:rsidRPr="0004211E">
        <w:rPr>
          <w:spacing w:val="-4"/>
        </w:rPr>
        <w:t xml:space="preserve"> </w:t>
      </w:r>
      <w:r w:rsidRPr="0004211E">
        <w:t>результаты</w:t>
      </w:r>
      <w:r w:rsidRPr="0004211E">
        <w:rPr>
          <w:spacing w:val="-4"/>
        </w:rPr>
        <w:t xml:space="preserve"> </w:t>
      </w:r>
      <w:r w:rsidRPr="0004211E">
        <w:t>освоения</w:t>
      </w:r>
      <w:r w:rsidRPr="0004211E">
        <w:rPr>
          <w:spacing w:val="-5"/>
        </w:rPr>
        <w:t xml:space="preserve"> </w:t>
      </w:r>
      <w:r w:rsidRPr="0004211E">
        <w:t>Примерной</w:t>
      </w:r>
      <w:r w:rsidRPr="0004211E">
        <w:rPr>
          <w:spacing w:val="-4"/>
        </w:rPr>
        <w:t xml:space="preserve"> </w:t>
      </w:r>
      <w:r w:rsidRPr="0004211E">
        <w:t>рабочей</w:t>
      </w:r>
      <w:r w:rsidRPr="0004211E">
        <w:rPr>
          <w:spacing w:val="-4"/>
        </w:rPr>
        <w:t xml:space="preserve"> </w:t>
      </w:r>
      <w:r w:rsidRPr="0004211E">
        <w:t>программы</w:t>
      </w:r>
      <w:r w:rsidRPr="0004211E">
        <w:rPr>
          <w:spacing w:val="-4"/>
        </w:rPr>
        <w:t xml:space="preserve"> </w:t>
      </w:r>
      <w:r w:rsidRPr="0004211E">
        <w:t>по</w:t>
      </w:r>
      <w:r w:rsidRPr="0004211E">
        <w:rPr>
          <w:spacing w:val="-4"/>
        </w:rPr>
        <w:t xml:space="preserve"> </w:t>
      </w:r>
      <w:r w:rsidRPr="0004211E">
        <w:t>русскому</w:t>
      </w:r>
      <w:r w:rsidRPr="0004211E">
        <w:rPr>
          <w:spacing w:val="-4"/>
        </w:rPr>
        <w:t xml:space="preserve"> </w:t>
      </w:r>
      <w:r w:rsidRPr="0004211E">
        <w:t>языку</w:t>
      </w:r>
      <w:r w:rsidRPr="0004211E">
        <w:rPr>
          <w:spacing w:val="-4"/>
        </w:rPr>
        <w:t xml:space="preserve"> </w:t>
      </w:r>
      <w:r w:rsidRPr="0004211E">
        <w:t>для</w:t>
      </w:r>
      <w:r w:rsidRPr="0004211E">
        <w:rPr>
          <w:spacing w:val="-5"/>
        </w:rPr>
        <w:t xml:space="preserve"> </w:t>
      </w:r>
      <w:r w:rsidRPr="0004211E">
        <w:t>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FE36C7" w:rsidRPr="0004211E" w:rsidRDefault="00FE36C7" w:rsidP="00FE36C7">
      <w:pPr>
        <w:pStyle w:val="31"/>
        <w:kinsoku w:val="0"/>
        <w:overflowPunct w:val="0"/>
        <w:spacing w:line="240" w:lineRule="auto"/>
        <w:outlineLvl w:val="9"/>
        <w:rPr>
          <w:spacing w:val="-2"/>
        </w:rPr>
      </w:pPr>
      <w:r w:rsidRPr="0004211E">
        <w:t>Гражданского</w:t>
      </w:r>
      <w:r w:rsidRPr="0004211E">
        <w:rPr>
          <w:spacing w:val="-6"/>
        </w:rPr>
        <w:t xml:space="preserve"> </w:t>
      </w:r>
      <w:r w:rsidRPr="0004211E">
        <w:rPr>
          <w:spacing w:val="-2"/>
        </w:rPr>
        <w:t>воспитания:</w:t>
      </w:r>
    </w:p>
    <w:p w:rsidR="00FE36C7" w:rsidRPr="0004211E" w:rsidRDefault="00FE36C7" w:rsidP="00FE36C7">
      <w:pPr>
        <w:pStyle w:val="a3"/>
        <w:kinsoku w:val="0"/>
        <w:overflowPunct w:val="0"/>
        <w:spacing w:before="57"/>
        <w:ind w:right="166" w:firstLine="180"/>
      </w:pPr>
      <w:r w:rsidRPr="0004211E">
        <w:t>готовность</w:t>
      </w:r>
      <w:r w:rsidRPr="0004211E">
        <w:rPr>
          <w:spacing w:val="-3"/>
        </w:rPr>
        <w:t xml:space="preserve"> </w:t>
      </w:r>
      <w:r w:rsidRPr="0004211E">
        <w:t>к</w:t>
      </w:r>
      <w:r w:rsidRPr="0004211E">
        <w:rPr>
          <w:spacing w:val="-3"/>
        </w:rPr>
        <w:t xml:space="preserve"> </w:t>
      </w:r>
      <w:r w:rsidRPr="0004211E">
        <w:t>выполнению</w:t>
      </w:r>
      <w:r w:rsidRPr="0004211E">
        <w:rPr>
          <w:spacing w:val="-3"/>
        </w:rPr>
        <w:t xml:space="preserve"> </w:t>
      </w:r>
      <w:r w:rsidRPr="0004211E">
        <w:t>обязанностей</w:t>
      </w:r>
      <w:r w:rsidRPr="0004211E">
        <w:rPr>
          <w:spacing w:val="-2"/>
        </w:rPr>
        <w:t xml:space="preserve"> </w:t>
      </w:r>
      <w:r w:rsidRPr="0004211E">
        <w:t>гражданина</w:t>
      </w:r>
      <w:r w:rsidRPr="0004211E">
        <w:rPr>
          <w:spacing w:val="-2"/>
        </w:rPr>
        <w:t xml:space="preserve"> </w:t>
      </w:r>
      <w:r w:rsidRPr="0004211E">
        <w:t>и</w:t>
      </w:r>
      <w:r w:rsidRPr="0004211E">
        <w:rPr>
          <w:spacing w:val="-2"/>
        </w:rPr>
        <w:t xml:space="preserve"> </w:t>
      </w:r>
      <w:r w:rsidRPr="0004211E">
        <w:t>реализации</w:t>
      </w:r>
      <w:r w:rsidRPr="0004211E">
        <w:rPr>
          <w:spacing w:val="-2"/>
        </w:rPr>
        <w:t xml:space="preserve"> </w:t>
      </w:r>
      <w:r w:rsidRPr="0004211E">
        <w:t>его</w:t>
      </w:r>
      <w:r w:rsidRPr="0004211E">
        <w:rPr>
          <w:spacing w:val="-2"/>
        </w:rPr>
        <w:t xml:space="preserve"> </w:t>
      </w:r>
      <w:r w:rsidRPr="0004211E">
        <w:t>прав,</w:t>
      </w:r>
      <w:r w:rsidRPr="0004211E">
        <w:rPr>
          <w:spacing w:val="-2"/>
        </w:rPr>
        <w:t xml:space="preserve"> </w:t>
      </w:r>
      <w:r w:rsidRPr="0004211E">
        <w:t>уважение</w:t>
      </w:r>
      <w:r w:rsidRPr="0004211E">
        <w:rPr>
          <w:spacing w:val="-2"/>
        </w:rPr>
        <w:t xml:space="preserve"> </w:t>
      </w:r>
      <w:r w:rsidRPr="0004211E">
        <w:t>прав,</w:t>
      </w:r>
      <w:r w:rsidRPr="0004211E">
        <w:rPr>
          <w:spacing w:val="-2"/>
        </w:rPr>
        <w:t xml:space="preserve"> </w:t>
      </w:r>
      <w:r w:rsidRPr="0004211E">
        <w:t>свобод</w:t>
      </w:r>
      <w:r w:rsidRPr="0004211E">
        <w:rPr>
          <w:spacing w:val="-3"/>
        </w:rPr>
        <w:t xml:space="preserve"> </w:t>
      </w:r>
      <w:r w:rsidRPr="0004211E">
        <w:t>и законных интересов других людей; активное участие в жизни семьи, образовательной организации, местного</w:t>
      </w:r>
      <w:r w:rsidRPr="0004211E">
        <w:rPr>
          <w:spacing w:val="-3"/>
        </w:rPr>
        <w:t xml:space="preserve"> </w:t>
      </w:r>
      <w:r w:rsidRPr="0004211E">
        <w:t>сообщества,</w:t>
      </w:r>
      <w:r w:rsidRPr="0004211E">
        <w:rPr>
          <w:spacing w:val="-3"/>
        </w:rPr>
        <w:t xml:space="preserve"> </w:t>
      </w:r>
      <w:r w:rsidRPr="0004211E">
        <w:t>родного</w:t>
      </w:r>
      <w:r w:rsidRPr="0004211E">
        <w:rPr>
          <w:spacing w:val="-3"/>
        </w:rPr>
        <w:t xml:space="preserve"> </w:t>
      </w:r>
      <w:r w:rsidRPr="0004211E">
        <w:t>края,</w:t>
      </w:r>
      <w:r w:rsidRPr="0004211E">
        <w:rPr>
          <w:spacing w:val="-3"/>
        </w:rPr>
        <w:t xml:space="preserve"> </w:t>
      </w:r>
      <w:r w:rsidRPr="0004211E">
        <w:t>страны,</w:t>
      </w:r>
      <w:r w:rsidRPr="0004211E">
        <w:rPr>
          <w:spacing w:val="-3"/>
        </w:rPr>
        <w:t xml:space="preserve"> </w:t>
      </w:r>
      <w:r w:rsidRPr="0004211E">
        <w:t>в</w:t>
      </w:r>
      <w:r w:rsidRPr="0004211E">
        <w:rPr>
          <w:spacing w:val="-4"/>
        </w:rPr>
        <w:t xml:space="preserve"> </w:t>
      </w:r>
      <w:r w:rsidRPr="0004211E">
        <w:t>том</w:t>
      </w:r>
      <w:r w:rsidRPr="0004211E">
        <w:rPr>
          <w:spacing w:val="-3"/>
        </w:rPr>
        <w:t xml:space="preserve"> </w:t>
      </w:r>
      <w:r w:rsidRPr="0004211E">
        <w:t>числе</w:t>
      </w:r>
      <w:r w:rsidRPr="0004211E">
        <w:rPr>
          <w:spacing w:val="-3"/>
        </w:rPr>
        <w:t xml:space="preserve"> </w:t>
      </w:r>
      <w:r w:rsidRPr="0004211E">
        <w:t>в</w:t>
      </w:r>
      <w:r w:rsidRPr="0004211E">
        <w:rPr>
          <w:spacing w:val="-4"/>
        </w:rPr>
        <w:t xml:space="preserve"> </w:t>
      </w:r>
      <w:r w:rsidRPr="0004211E">
        <w:t>сопоставлении</w:t>
      </w:r>
      <w:r w:rsidRPr="0004211E">
        <w:rPr>
          <w:spacing w:val="-3"/>
        </w:rPr>
        <w:t xml:space="preserve"> </w:t>
      </w:r>
      <w:r w:rsidRPr="0004211E">
        <w:t>с</w:t>
      </w:r>
      <w:r w:rsidRPr="0004211E">
        <w:rPr>
          <w:spacing w:val="-3"/>
        </w:rPr>
        <w:t xml:space="preserve"> </w:t>
      </w:r>
      <w:r w:rsidRPr="0004211E">
        <w:t>ситуациями,</w:t>
      </w:r>
      <w:r w:rsidRPr="0004211E">
        <w:rPr>
          <w:spacing w:val="-3"/>
        </w:rPr>
        <w:t xml:space="preserve"> </w:t>
      </w:r>
      <w:r w:rsidRPr="0004211E">
        <w:t>отражёнными в литературных произведениях, написанных на русском языке; неприятие любых форм экстремизма, дискриминации; понимание роли различных социальных институтов в жизни человека;</w:t>
      </w:r>
      <w:r w:rsidRPr="0004211E">
        <w:rPr>
          <w:spacing w:val="40"/>
        </w:rPr>
        <w:t xml:space="preserve"> </w:t>
      </w:r>
      <w:r w:rsidRPr="0004211E"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</w:t>
      </w:r>
      <w:r w:rsidRPr="0004211E">
        <w:rPr>
          <w:spacing w:val="40"/>
        </w:rPr>
        <w:t xml:space="preserve"> </w:t>
      </w:r>
      <w:r w:rsidRPr="0004211E">
        <w:t xml:space="preserve">русском языке; готовность к разнообразной совместной деятельности, </w:t>
      </w:r>
      <w:r w:rsidRPr="0004211E">
        <w:lastRenderedPageBreak/>
        <w:t>стремление</w:t>
      </w:r>
    </w:p>
    <w:p w:rsidR="00FE36C7" w:rsidRPr="0004211E" w:rsidRDefault="00FE36C7" w:rsidP="00FE36C7">
      <w:pPr>
        <w:pStyle w:val="a3"/>
        <w:kinsoku w:val="0"/>
        <w:overflowPunct w:val="0"/>
      </w:pPr>
      <w:r w:rsidRPr="0004211E">
        <w:t>к</w:t>
      </w:r>
      <w:r w:rsidRPr="0004211E">
        <w:rPr>
          <w:spacing w:val="-5"/>
        </w:rPr>
        <w:t xml:space="preserve"> </w:t>
      </w:r>
      <w:r w:rsidRPr="0004211E">
        <w:t>взаимопониманию</w:t>
      </w:r>
      <w:r w:rsidRPr="0004211E">
        <w:rPr>
          <w:spacing w:val="-5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взаимопомощи;</w:t>
      </w:r>
      <w:r w:rsidRPr="0004211E">
        <w:rPr>
          <w:spacing w:val="-5"/>
        </w:rPr>
        <w:t xml:space="preserve"> </w:t>
      </w:r>
      <w:r w:rsidRPr="0004211E">
        <w:t>активное</w:t>
      </w:r>
      <w:r w:rsidRPr="0004211E">
        <w:rPr>
          <w:spacing w:val="-4"/>
        </w:rPr>
        <w:t xml:space="preserve"> </w:t>
      </w:r>
      <w:r w:rsidRPr="0004211E">
        <w:t>участие</w:t>
      </w:r>
      <w:r w:rsidRPr="0004211E">
        <w:rPr>
          <w:spacing w:val="-4"/>
        </w:rPr>
        <w:t xml:space="preserve"> </w:t>
      </w:r>
      <w:r w:rsidRPr="0004211E">
        <w:t>в</w:t>
      </w:r>
      <w:r w:rsidRPr="0004211E">
        <w:rPr>
          <w:spacing w:val="-5"/>
        </w:rPr>
        <w:t xml:space="preserve"> </w:t>
      </w:r>
      <w:r w:rsidRPr="0004211E">
        <w:t>школьном</w:t>
      </w:r>
      <w:r w:rsidRPr="0004211E">
        <w:rPr>
          <w:spacing w:val="-4"/>
        </w:rPr>
        <w:t xml:space="preserve"> </w:t>
      </w:r>
      <w:r w:rsidRPr="0004211E">
        <w:t>самоуправлении;</w:t>
      </w:r>
      <w:r w:rsidRPr="0004211E">
        <w:rPr>
          <w:spacing w:val="-5"/>
        </w:rPr>
        <w:t xml:space="preserve"> </w:t>
      </w:r>
      <w:r w:rsidRPr="0004211E">
        <w:t>готовность</w:t>
      </w:r>
      <w:r w:rsidRPr="0004211E">
        <w:rPr>
          <w:spacing w:val="-5"/>
        </w:rPr>
        <w:t xml:space="preserve"> </w:t>
      </w:r>
      <w:r w:rsidRPr="0004211E">
        <w:t>к участию в гуманитарной деятельности (помощь людям, нуждающимся в ней; волонтёрство).</w:t>
      </w:r>
    </w:p>
    <w:p w:rsidR="00FE36C7" w:rsidRPr="0004211E" w:rsidRDefault="00FE36C7" w:rsidP="00FE36C7">
      <w:pPr>
        <w:pStyle w:val="31"/>
        <w:kinsoku w:val="0"/>
        <w:overflowPunct w:val="0"/>
        <w:spacing w:line="240" w:lineRule="auto"/>
        <w:outlineLvl w:val="9"/>
        <w:rPr>
          <w:spacing w:val="-2"/>
        </w:rPr>
      </w:pPr>
      <w:r w:rsidRPr="0004211E">
        <w:t>Патриотического</w:t>
      </w:r>
      <w:r w:rsidRPr="0004211E">
        <w:rPr>
          <w:spacing w:val="-10"/>
        </w:rPr>
        <w:t xml:space="preserve"> </w:t>
      </w:r>
      <w:r w:rsidRPr="0004211E">
        <w:rPr>
          <w:spacing w:val="-2"/>
        </w:rPr>
        <w:t>воспитания:</w:t>
      </w:r>
    </w:p>
    <w:p w:rsidR="00FE36C7" w:rsidRPr="0004211E" w:rsidRDefault="00FE36C7" w:rsidP="00FE36C7">
      <w:pPr>
        <w:pStyle w:val="a3"/>
        <w:kinsoku w:val="0"/>
        <w:overflowPunct w:val="0"/>
        <w:spacing w:before="55"/>
        <w:ind w:right="175" w:firstLine="180"/>
      </w:pPr>
      <w:r w:rsidRPr="0004211E"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России; 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«Русский язык»; 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</w:t>
      </w:r>
      <w:r w:rsidRPr="0004211E">
        <w:rPr>
          <w:spacing w:val="-4"/>
        </w:rPr>
        <w:t xml:space="preserve"> </w:t>
      </w:r>
      <w:r w:rsidRPr="0004211E">
        <w:t>отражённым</w:t>
      </w:r>
      <w:r w:rsidRPr="0004211E">
        <w:rPr>
          <w:spacing w:val="-4"/>
        </w:rPr>
        <w:t xml:space="preserve"> </w:t>
      </w:r>
      <w:r w:rsidRPr="0004211E">
        <w:t>в</w:t>
      </w:r>
      <w:r w:rsidRPr="0004211E">
        <w:rPr>
          <w:spacing w:val="-5"/>
        </w:rPr>
        <w:t xml:space="preserve"> </w:t>
      </w:r>
      <w:r w:rsidRPr="0004211E">
        <w:t>художественных</w:t>
      </w:r>
      <w:r w:rsidRPr="0004211E">
        <w:rPr>
          <w:spacing w:val="-4"/>
        </w:rPr>
        <w:t xml:space="preserve"> </w:t>
      </w:r>
      <w:r w:rsidRPr="0004211E">
        <w:t>произведениях;</w:t>
      </w:r>
      <w:r w:rsidRPr="0004211E">
        <w:rPr>
          <w:spacing w:val="-5"/>
        </w:rPr>
        <w:t xml:space="preserve"> </w:t>
      </w:r>
      <w:r w:rsidRPr="0004211E">
        <w:t>уважение</w:t>
      </w:r>
      <w:r w:rsidRPr="0004211E">
        <w:rPr>
          <w:spacing w:val="-4"/>
        </w:rPr>
        <w:t xml:space="preserve"> </w:t>
      </w:r>
      <w:r w:rsidRPr="0004211E">
        <w:t>к</w:t>
      </w:r>
      <w:r w:rsidRPr="0004211E">
        <w:rPr>
          <w:spacing w:val="-5"/>
        </w:rPr>
        <w:t xml:space="preserve"> </w:t>
      </w:r>
      <w:r w:rsidRPr="0004211E">
        <w:t>символам</w:t>
      </w:r>
      <w:r w:rsidRPr="0004211E">
        <w:rPr>
          <w:spacing w:val="-4"/>
        </w:rPr>
        <w:t xml:space="preserve"> </w:t>
      </w:r>
      <w:r w:rsidRPr="0004211E">
        <w:t>России,</w:t>
      </w:r>
      <w:r w:rsidRPr="0004211E">
        <w:rPr>
          <w:spacing w:val="-4"/>
        </w:rPr>
        <w:t xml:space="preserve"> </w:t>
      </w:r>
      <w:r w:rsidRPr="0004211E">
        <w:t>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FE36C7" w:rsidRPr="0004211E" w:rsidRDefault="00FE36C7" w:rsidP="00FE36C7">
      <w:pPr>
        <w:pStyle w:val="31"/>
        <w:kinsoku w:val="0"/>
        <w:overflowPunct w:val="0"/>
        <w:spacing w:line="240" w:lineRule="auto"/>
        <w:outlineLvl w:val="9"/>
        <w:rPr>
          <w:spacing w:val="-2"/>
        </w:rPr>
      </w:pPr>
      <w:r w:rsidRPr="0004211E">
        <w:t>Духовно-нравственного</w:t>
      </w:r>
      <w:r w:rsidRPr="0004211E">
        <w:rPr>
          <w:spacing w:val="-14"/>
        </w:rPr>
        <w:t xml:space="preserve"> </w:t>
      </w:r>
      <w:r w:rsidRPr="0004211E">
        <w:rPr>
          <w:spacing w:val="-2"/>
        </w:rPr>
        <w:t>воспитания:</w:t>
      </w:r>
    </w:p>
    <w:p w:rsidR="00FE36C7" w:rsidRPr="0004211E" w:rsidRDefault="00FE36C7" w:rsidP="00FE36C7">
      <w:pPr>
        <w:pStyle w:val="a3"/>
        <w:kinsoku w:val="0"/>
        <w:overflowPunct w:val="0"/>
        <w:spacing w:before="60"/>
        <w:ind w:right="356" w:firstLine="180"/>
      </w:pPr>
      <w:r w:rsidRPr="0004211E">
        <w:t>ориентация на моральные ценности и нормы в ситуациях нравственного выбора; готовность оценивать</w:t>
      </w:r>
      <w:r w:rsidRPr="0004211E">
        <w:rPr>
          <w:spacing w:val="-4"/>
        </w:rPr>
        <w:t xml:space="preserve"> </w:t>
      </w:r>
      <w:r w:rsidRPr="0004211E">
        <w:t>своё</w:t>
      </w:r>
      <w:r w:rsidRPr="0004211E">
        <w:rPr>
          <w:spacing w:val="-3"/>
        </w:rPr>
        <w:t xml:space="preserve"> </w:t>
      </w:r>
      <w:r w:rsidRPr="0004211E">
        <w:t>поведение,</w:t>
      </w:r>
      <w:r w:rsidRPr="0004211E">
        <w:rPr>
          <w:spacing w:val="-3"/>
        </w:rPr>
        <w:t xml:space="preserve"> </w:t>
      </w:r>
      <w:r w:rsidRPr="0004211E">
        <w:t>в</w:t>
      </w:r>
      <w:r w:rsidRPr="0004211E">
        <w:rPr>
          <w:spacing w:val="-4"/>
        </w:rPr>
        <w:t xml:space="preserve"> </w:t>
      </w:r>
      <w:r w:rsidRPr="0004211E">
        <w:t>том</w:t>
      </w:r>
      <w:r w:rsidRPr="0004211E">
        <w:rPr>
          <w:spacing w:val="-3"/>
        </w:rPr>
        <w:t xml:space="preserve"> </w:t>
      </w:r>
      <w:r w:rsidRPr="0004211E">
        <w:t>числе</w:t>
      </w:r>
      <w:r w:rsidRPr="0004211E">
        <w:rPr>
          <w:spacing w:val="-3"/>
        </w:rPr>
        <w:t xml:space="preserve"> </w:t>
      </w:r>
      <w:r w:rsidRPr="0004211E">
        <w:t>речевое,</w:t>
      </w:r>
      <w:r w:rsidRPr="0004211E">
        <w:rPr>
          <w:spacing w:val="-3"/>
        </w:rPr>
        <w:t xml:space="preserve"> </w:t>
      </w:r>
      <w:r w:rsidRPr="0004211E">
        <w:t>и</w:t>
      </w:r>
      <w:r w:rsidRPr="0004211E">
        <w:rPr>
          <w:spacing w:val="-3"/>
        </w:rPr>
        <w:t xml:space="preserve"> </w:t>
      </w:r>
      <w:r w:rsidRPr="0004211E">
        <w:t>поступки,</w:t>
      </w:r>
      <w:r w:rsidRPr="0004211E">
        <w:rPr>
          <w:spacing w:val="-3"/>
        </w:rPr>
        <w:t xml:space="preserve"> </w:t>
      </w:r>
      <w:r w:rsidRPr="0004211E">
        <w:t>а</w:t>
      </w:r>
      <w:r w:rsidRPr="0004211E">
        <w:rPr>
          <w:spacing w:val="-3"/>
        </w:rPr>
        <w:t xml:space="preserve"> </w:t>
      </w:r>
      <w:r w:rsidRPr="0004211E">
        <w:t>также</w:t>
      </w:r>
      <w:r w:rsidRPr="0004211E">
        <w:rPr>
          <w:spacing w:val="-3"/>
        </w:rPr>
        <w:t xml:space="preserve"> </w:t>
      </w:r>
      <w:r w:rsidRPr="0004211E">
        <w:t>поведение</w:t>
      </w:r>
      <w:r w:rsidRPr="0004211E">
        <w:rPr>
          <w:spacing w:val="-3"/>
        </w:rPr>
        <w:t xml:space="preserve"> </w:t>
      </w:r>
      <w:r w:rsidRPr="0004211E">
        <w:t>и</w:t>
      </w:r>
      <w:r w:rsidRPr="0004211E">
        <w:rPr>
          <w:spacing w:val="-3"/>
        </w:rPr>
        <w:t xml:space="preserve"> </w:t>
      </w:r>
      <w:r w:rsidRPr="0004211E">
        <w:t>поступки</w:t>
      </w:r>
      <w:r w:rsidRPr="0004211E">
        <w:rPr>
          <w:spacing w:val="-3"/>
        </w:rPr>
        <w:t xml:space="preserve"> </w:t>
      </w:r>
      <w:r w:rsidRPr="0004211E">
        <w:t>других людей с позиции нравственных и правовых нормс учётом осознания последствий поступков; активное неприятие асоциальных поступков; свобода и ответственностьличности в условиях индивидуального и общественного пространства.</w:t>
      </w:r>
    </w:p>
    <w:p w:rsidR="00FE36C7" w:rsidRPr="0004211E" w:rsidRDefault="00FE36C7" w:rsidP="00FE36C7">
      <w:pPr>
        <w:pStyle w:val="31"/>
        <w:kinsoku w:val="0"/>
        <w:overflowPunct w:val="0"/>
        <w:spacing w:line="240" w:lineRule="auto"/>
        <w:outlineLvl w:val="9"/>
        <w:rPr>
          <w:spacing w:val="-2"/>
        </w:rPr>
      </w:pPr>
      <w:r w:rsidRPr="0004211E">
        <w:t>Эстетического</w:t>
      </w:r>
      <w:r w:rsidRPr="0004211E">
        <w:rPr>
          <w:spacing w:val="-11"/>
        </w:rPr>
        <w:t xml:space="preserve"> </w:t>
      </w:r>
      <w:r w:rsidRPr="0004211E">
        <w:rPr>
          <w:spacing w:val="-2"/>
        </w:rPr>
        <w:t>воспитания:</w:t>
      </w:r>
    </w:p>
    <w:p w:rsidR="00FE36C7" w:rsidRPr="0004211E" w:rsidRDefault="00FE36C7" w:rsidP="00FE36C7">
      <w:pPr>
        <w:pStyle w:val="a3"/>
        <w:kinsoku w:val="0"/>
        <w:overflowPunct w:val="0"/>
        <w:ind w:right="356" w:firstLine="180"/>
      </w:pPr>
      <w:r w:rsidRPr="0004211E">
        <w:t>восприимчивость к разным видам искусства, традициям и творчеству своего и других народов; понимание</w:t>
      </w:r>
      <w:r w:rsidRPr="0004211E">
        <w:rPr>
          <w:spacing w:val="-6"/>
        </w:rPr>
        <w:t xml:space="preserve"> </w:t>
      </w:r>
      <w:r w:rsidRPr="0004211E">
        <w:t>эмоционального</w:t>
      </w:r>
      <w:r w:rsidRPr="0004211E">
        <w:rPr>
          <w:spacing w:val="-6"/>
        </w:rPr>
        <w:t xml:space="preserve"> </w:t>
      </w:r>
      <w:r w:rsidRPr="0004211E">
        <w:t>воздействия</w:t>
      </w:r>
      <w:r w:rsidRPr="0004211E">
        <w:rPr>
          <w:spacing w:val="-6"/>
        </w:rPr>
        <w:t xml:space="preserve"> </w:t>
      </w:r>
      <w:r w:rsidRPr="0004211E">
        <w:t>искусства;</w:t>
      </w:r>
      <w:r w:rsidRPr="0004211E">
        <w:rPr>
          <w:spacing w:val="-7"/>
        </w:rPr>
        <w:t xml:space="preserve"> </w:t>
      </w:r>
      <w:r w:rsidRPr="0004211E">
        <w:t>осознание</w:t>
      </w:r>
      <w:r w:rsidRPr="0004211E">
        <w:rPr>
          <w:spacing w:val="-6"/>
        </w:rPr>
        <w:t xml:space="preserve"> </w:t>
      </w:r>
      <w:r w:rsidRPr="0004211E">
        <w:t>важности</w:t>
      </w:r>
      <w:r w:rsidRPr="0004211E">
        <w:rPr>
          <w:spacing w:val="-6"/>
        </w:rPr>
        <w:t xml:space="preserve"> </w:t>
      </w:r>
      <w:r w:rsidRPr="0004211E">
        <w:t>художественной</w:t>
      </w:r>
      <w:r w:rsidRPr="0004211E">
        <w:rPr>
          <w:spacing w:val="-6"/>
        </w:rPr>
        <w:t xml:space="preserve"> </w:t>
      </w:r>
      <w:r w:rsidRPr="0004211E">
        <w:t>культуры как средства коммуникации и самовыражения; осознание важности русского языка как средства коммуникации</w:t>
      </w:r>
      <w:r w:rsidRPr="0004211E">
        <w:rPr>
          <w:spacing w:val="-2"/>
        </w:rPr>
        <w:t xml:space="preserve"> </w:t>
      </w:r>
      <w:r w:rsidRPr="0004211E">
        <w:t>и</w:t>
      </w:r>
      <w:r w:rsidRPr="0004211E">
        <w:rPr>
          <w:spacing w:val="-2"/>
        </w:rPr>
        <w:t xml:space="preserve"> </w:t>
      </w:r>
      <w:r w:rsidRPr="0004211E">
        <w:t>самовыражения;</w:t>
      </w:r>
      <w:r w:rsidRPr="0004211E">
        <w:rPr>
          <w:spacing w:val="-3"/>
        </w:rPr>
        <w:t xml:space="preserve"> </w:t>
      </w:r>
      <w:r w:rsidRPr="0004211E">
        <w:t>понимание</w:t>
      </w:r>
      <w:r w:rsidRPr="0004211E">
        <w:rPr>
          <w:spacing w:val="-2"/>
        </w:rPr>
        <w:t xml:space="preserve"> </w:t>
      </w:r>
      <w:r w:rsidRPr="0004211E">
        <w:t>ценности</w:t>
      </w:r>
      <w:r w:rsidRPr="0004211E">
        <w:rPr>
          <w:spacing w:val="-2"/>
        </w:rPr>
        <w:t xml:space="preserve"> </w:t>
      </w:r>
      <w:r w:rsidRPr="0004211E">
        <w:t>отечественного</w:t>
      </w:r>
      <w:r w:rsidRPr="0004211E">
        <w:rPr>
          <w:spacing w:val="-2"/>
        </w:rPr>
        <w:t xml:space="preserve"> </w:t>
      </w:r>
      <w:r w:rsidRPr="0004211E">
        <w:t>и</w:t>
      </w:r>
      <w:r w:rsidRPr="0004211E">
        <w:rPr>
          <w:spacing w:val="-2"/>
        </w:rPr>
        <w:t xml:space="preserve"> </w:t>
      </w:r>
      <w:r w:rsidRPr="0004211E">
        <w:t>мирового</w:t>
      </w:r>
      <w:r w:rsidRPr="0004211E">
        <w:rPr>
          <w:spacing w:val="-2"/>
        </w:rPr>
        <w:t xml:space="preserve"> </w:t>
      </w:r>
      <w:r w:rsidRPr="0004211E">
        <w:t>искусства,</w:t>
      </w:r>
      <w:r w:rsidRPr="0004211E">
        <w:rPr>
          <w:spacing w:val="-2"/>
        </w:rPr>
        <w:t xml:space="preserve"> </w:t>
      </w:r>
      <w:r w:rsidRPr="0004211E">
        <w:t>роли этнических культурных традиций и народного творчества; стремление к самовыражению в разных видах искусства.</w:t>
      </w:r>
    </w:p>
    <w:p w:rsidR="00FE36C7" w:rsidRPr="0004211E" w:rsidRDefault="00FE36C7" w:rsidP="00FE36C7">
      <w:pPr>
        <w:pStyle w:val="a3"/>
        <w:kinsoku w:val="0"/>
        <w:overflowPunct w:val="0"/>
        <w:ind w:left="0"/>
        <w:rPr>
          <w:spacing w:val="-2"/>
        </w:rPr>
      </w:pPr>
      <w:r w:rsidRPr="0004211E">
        <w:t>Физического</w:t>
      </w:r>
      <w:r w:rsidRPr="0004211E">
        <w:rPr>
          <w:spacing w:val="-8"/>
        </w:rPr>
        <w:t xml:space="preserve"> </w:t>
      </w:r>
      <w:r w:rsidRPr="0004211E">
        <w:t>воспитания,</w:t>
      </w:r>
      <w:r w:rsidRPr="0004211E">
        <w:rPr>
          <w:spacing w:val="-5"/>
        </w:rPr>
        <w:t xml:space="preserve"> </w:t>
      </w:r>
      <w:r w:rsidRPr="0004211E">
        <w:t>формирования</w:t>
      </w:r>
      <w:r w:rsidRPr="0004211E">
        <w:rPr>
          <w:spacing w:val="-7"/>
        </w:rPr>
        <w:t xml:space="preserve"> </w:t>
      </w:r>
      <w:r w:rsidRPr="0004211E">
        <w:t>культуры</w:t>
      </w:r>
      <w:r w:rsidRPr="0004211E">
        <w:rPr>
          <w:spacing w:val="-5"/>
        </w:rPr>
        <w:t xml:space="preserve"> </w:t>
      </w:r>
      <w:r w:rsidRPr="0004211E">
        <w:t>здоровья</w:t>
      </w:r>
      <w:r w:rsidRPr="0004211E">
        <w:rPr>
          <w:spacing w:val="-7"/>
        </w:rPr>
        <w:t xml:space="preserve"> </w:t>
      </w:r>
      <w:r w:rsidRPr="0004211E">
        <w:t>и</w:t>
      </w:r>
      <w:r w:rsidRPr="0004211E">
        <w:rPr>
          <w:spacing w:val="-6"/>
        </w:rPr>
        <w:t xml:space="preserve"> </w:t>
      </w:r>
      <w:r w:rsidRPr="0004211E">
        <w:t>эмоционального</w:t>
      </w:r>
      <w:r w:rsidRPr="0004211E">
        <w:rPr>
          <w:spacing w:val="-5"/>
        </w:rPr>
        <w:t xml:space="preserve"> </w:t>
      </w:r>
      <w:r w:rsidRPr="0004211E">
        <w:rPr>
          <w:spacing w:val="-2"/>
        </w:rPr>
        <w:t>благополучия:</w:t>
      </w:r>
    </w:p>
    <w:p w:rsidR="00FE36C7" w:rsidRPr="0004211E" w:rsidRDefault="00FE36C7" w:rsidP="00FE36C7">
      <w:pPr>
        <w:pStyle w:val="a3"/>
        <w:kinsoku w:val="0"/>
        <w:overflowPunct w:val="0"/>
        <w:ind w:right="236" w:firstLine="180"/>
      </w:pPr>
      <w:r w:rsidRPr="0004211E">
        <w:t>осознание ценности жизни с опорой на собственный жизненный и читательский опыт; ответственное отношение к своему здоровью и установка на здоровый образ жизни (здоровое питание,</w:t>
      </w:r>
      <w:r w:rsidRPr="0004211E">
        <w:rPr>
          <w:spacing w:val="-5"/>
        </w:rPr>
        <w:t xml:space="preserve"> </w:t>
      </w:r>
      <w:r w:rsidRPr="0004211E">
        <w:t>соблюдение</w:t>
      </w:r>
      <w:r w:rsidRPr="0004211E">
        <w:rPr>
          <w:spacing w:val="-5"/>
        </w:rPr>
        <w:t xml:space="preserve"> </w:t>
      </w:r>
      <w:r w:rsidRPr="0004211E">
        <w:t>гигиенических</w:t>
      </w:r>
      <w:r w:rsidRPr="0004211E">
        <w:rPr>
          <w:spacing w:val="-5"/>
        </w:rPr>
        <w:t xml:space="preserve"> </w:t>
      </w:r>
      <w:r w:rsidRPr="0004211E">
        <w:t>правил,</w:t>
      </w:r>
      <w:r w:rsidRPr="0004211E">
        <w:rPr>
          <w:spacing w:val="-5"/>
        </w:rPr>
        <w:t xml:space="preserve"> </w:t>
      </w:r>
      <w:r w:rsidRPr="0004211E">
        <w:t>сбалансированный</w:t>
      </w:r>
      <w:r w:rsidRPr="0004211E">
        <w:rPr>
          <w:spacing w:val="-5"/>
        </w:rPr>
        <w:t xml:space="preserve"> </w:t>
      </w:r>
      <w:r w:rsidRPr="0004211E">
        <w:t>режим</w:t>
      </w:r>
      <w:r w:rsidRPr="0004211E">
        <w:rPr>
          <w:spacing w:val="-5"/>
        </w:rPr>
        <w:t xml:space="preserve"> </w:t>
      </w:r>
      <w:r w:rsidRPr="0004211E">
        <w:t>занятий</w:t>
      </w:r>
      <w:r w:rsidRPr="0004211E">
        <w:rPr>
          <w:spacing w:val="-5"/>
        </w:rPr>
        <w:t xml:space="preserve"> </w:t>
      </w:r>
      <w:r w:rsidRPr="0004211E">
        <w:t>и</w:t>
      </w:r>
      <w:r w:rsidRPr="0004211E">
        <w:rPr>
          <w:spacing w:val="-5"/>
        </w:rPr>
        <w:t xml:space="preserve"> </w:t>
      </w:r>
      <w:r w:rsidRPr="0004211E">
        <w:t>отдыха,</w:t>
      </w:r>
      <w:r w:rsidRPr="0004211E">
        <w:rPr>
          <w:spacing w:val="-5"/>
        </w:rPr>
        <w:t xml:space="preserve"> </w:t>
      </w:r>
      <w:r w:rsidRPr="0004211E">
        <w:t>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</w:t>
      </w:r>
    </w:p>
    <w:p w:rsidR="00FE36C7" w:rsidRPr="0004211E" w:rsidRDefault="00FE36C7" w:rsidP="00FE36C7">
      <w:pPr>
        <w:pStyle w:val="a3"/>
        <w:kinsoku w:val="0"/>
        <w:overflowPunct w:val="0"/>
      </w:pPr>
      <w:r w:rsidRPr="0004211E">
        <w:t>в</w:t>
      </w:r>
      <w:r w:rsidRPr="0004211E">
        <w:rPr>
          <w:spacing w:val="-5"/>
        </w:rPr>
        <w:t xml:space="preserve"> </w:t>
      </w:r>
      <w:r w:rsidRPr="0004211E">
        <w:t>процессе</w:t>
      </w:r>
      <w:r w:rsidRPr="0004211E">
        <w:rPr>
          <w:spacing w:val="-4"/>
        </w:rPr>
        <w:t xml:space="preserve"> </w:t>
      </w:r>
      <w:r w:rsidRPr="0004211E">
        <w:t>школьного</w:t>
      </w:r>
      <w:r w:rsidRPr="0004211E">
        <w:rPr>
          <w:spacing w:val="-4"/>
        </w:rPr>
        <w:t xml:space="preserve"> </w:t>
      </w:r>
      <w:r w:rsidRPr="0004211E">
        <w:t>языкового</w:t>
      </w:r>
      <w:r w:rsidRPr="0004211E">
        <w:rPr>
          <w:spacing w:val="-4"/>
        </w:rPr>
        <w:t xml:space="preserve"> </w:t>
      </w:r>
      <w:r w:rsidRPr="0004211E">
        <w:t>образования;</w:t>
      </w:r>
      <w:r w:rsidRPr="0004211E">
        <w:rPr>
          <w:spacing w:val="-5"/>
        </w:rPr>
        <w:t xml:space="preserve"> </w:t>
      </w:r>
      <w:r w:rsidRPr="0004211E">
        <w:t>способность</w:t>
      </w:r>
      <w:r w:rsidRPr="0004211E">
        <w:rPr>
          <w:spacing w:val="-5"/>
        </w:rPr>
        <w:t xml:space="preserve"> </w:t>
      </w:r>
      <w:r w:rsidRPr="0004211E">
        <w:t>адаптироваться</w:t>
      </w:r>
      <w:r w:rsidRPr="0004211E">
        <w:rPr>
          <w:spacing w:val="-5"/>
        </w:rPr>
        <w:t xml:space="preserve"> </w:t>
      </w:r>
      <w:r w:rsidRPr="0004211E">
        <w:t>к</w:t>
      </w:r>
      <w:r w:rsidRPr="0004211E">
        <w:rPr>
          <w:spacing w:val="-5"/>
        </w:rPr>
        <w:t xml:space="preserve"> </w:t>
      </w:r>
      <w:r w:rsidRPr="0004211E">
        <w:t>стрессовым</w:t>
      </w:r>
      <w:r w:rsidRPr="0004211E">
        <w:rPr>
          <w:spacing w:val="-4"/>
        </w:rPr>
        <w:t xml:space="preserve"> </w:t>
      </w:r>
      <w:r w:rsidRPr="0004211E">
        <w:t>ситуациям</w:t>
      </w:r>
      <w:r w:rsidRPr="0004211E">
        <w:rPr>
          <w:spacing w:val="-4"/>
        </w:rPr>
        <w:t xml:space="preserve"> </w:t>
      </w:r>
      <w:r w:rsidRPr="0004211E">
        <w:t>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FE36C7" w:rsidRPr="0004211E" w:rsidRDefault="00FE36C7" w:rsidP="00FE36C7">
      <w:pPr>
        <w:pStyle w:val="a3"/>
        <w:kinsoku w:val="0"/>
        <w:overflowPunct w:val="0"/>
        <w:ind w:left="286"/>
        <w:rPr>
          <w:spacing w:val="-2"/>
        </w:rPr>
      </w:pPr>
      <w:r w:rsidRPr="0004211E">
        <w:t>умение</w:t>
      </w:r>
      <w:r w:rsidRPr="0004211E">
        <w:rPr>
          <w:spacing w:val="-2"/>
        </w:rPr>
        <w:t xml:space="preserve"> </w:t>
      </w:r>
      <w:r w:rsidRPr="0004211E">
        <w:t>принимать</w:t>
      </w:r>
      <w:r w:rsidRPr="0004211E">
        <w:rPr>
          <w:spacing w:val="-2"/>
        </w:rPr>
        <w:t xml:space="preserve"> </w:t>
      </w:r>
      <w:r w:rsidRPr="0004211E">
        <w:t>себя</w:t>
      </w:r>
      <w:r w:rsidRPr="0004211E">
        <w:rPr>
          <w:spacing w:val="-2"/>
        </w:rPr>
        <w:t xml:space="preserve"> </w:t>
      </w:r>
      <w:r w:rsidRPr="0004211E">
        <w:t>и</w:t>
      </w:r>
      <w:r w:rsidRPr="0004211E">
        <w:rPr>
          <w:spacing w:val="-1"/>
        </w:rPr>
        <w:t xml:space="preserve"> </w:t>
      </w:r>
      <w:r w:rsidRPr="0004211E">
        <w:t>других,</w:t>
      </w:r>
      <w:r w:rsidRPr="0004211E">
        <w:rPr>
          <w:spacing w:val="-1"/>
        </w:rPr>
        <w:t xml:space="preserve"> </w:t>
      </w:r>
      <w:r w:rsidRPr="0004211E">
        <w:t>не</w:t>
      </w:r>
      <w:r w:rsidRPr="0004211E">
        <w:rPr>
          <w:spacing w:val="-1"/>
        </w:rPr>
        <w:t xml:space="preserve"> </w:t>
      </w:r>
      <w:r w:rsidRPr="0004211E">
        <w:rPr>
          <w:spacing w:val="-2"/>
        </w:rPr>
        <w:t>осуждая;</w:t>
      </w:r>
    </w:p>
    <w:p w:rsidR="00FE36C7" w:rsidRPr="0004211E" w:rsidRDefault="00FE36C7" w:rsidP="00FE36C7">
      <w:pPr>
        <w:pStyle w:val="a3"/>
        <w:kinsoku w:val="0"/>
        <w:overflowPunct w:val="0"/>
        <w:spacing w:before="56"/>
        <w:ind w:firstLine="180"/>
      </w:pPr>
      <w:r w:rsidRPr="0004211E">
        <w:t>умение</w:t>
      </w:r>
      <w:r w:rsidRPr="0004211E">
        <w:rPr>
          <w:spacing w:val="-5"/>
        </w:rPr>
        <w:t xml:space="preserve"> </w:t>
      </w:r>
      <w:r w:rsidRPr="0004211E">
        <w:t>осознавать</w:t>
      </w:r>
      <w:r w:rsidRPr="0004211E">
        <w:rPr>
          <w:spacing w:val="-5"/>
        </w:rPr>
        <w:t xml:space="preserve"> </w:t>
      </w:r>
      <w:r w:rsidRPr="0004211E">
        <w:t>своё</w:t>
      </w:r>
      <w:r w:rsidRPr="0004211E">
        <w:rPr>
          <w:spacing w:val="-5"/>
        </w:rPr>
        <w:t xml:space="preserve"> </w:t>
      </w:r>
      <w:r w:rsidRPr="0004211E">
        <w:t>эмоциональное</w:t>
      </w:r>
      <w:r w:rsidRPr="0004211E">
        <w:rPr>
          <w:spacing w:val="-5"/>
        </w:rPr>
        <w:t xml:space="preserve"> </w:t>
      </w:r>
      <w:r w:rsidRPr="0004211E">
        <w:t>состояние</w:t>
      </w:r>
      <w:r w:rsidRPr="0004211E">
        <w:rPr>
          <w:spacing w:val="-5"/>
        </w:rPr>
        <w:t xml:space="preserve"> </w:t>
      </w:r>
      <w:r w:rsidRPr="0004211E">
        <w:t>и</w:t>
      </w:r>
      <w:r w:rsidRPr="0004211E">
        <w:rPr>
          <w:spacing w:val="-5"/>
        </w:rPr>
        <w:t xml:space="preserve"> </w:t>
      </w:r>
      <w:r w:rsidRPr="0004211E">
        <w:t>эмоциональное</w:t>
      </w:r>
      <w:r w:rsidRPr="0004211E">
        <w:rPr>
          <w:spacing w:val="-5"/>
        </w:rPr>
        <w:t xml:space="preserve"> </w:t>
      </w:r>
      <w:r w:rsidRPr="0004211E">
        <w:t>состояние</w:t>
      </w:r>
      <w:r w:rsidRPr="0004211E">
        <w:rPr>
          <w:spacing w:val="-5"/>
        </w:rPr>
        <w:t xml:space="preserve"> </w:t>
      </w:r>
      <w:r w:rsidRPr="0004211E">
        <w:t>других,</w:t>
      </w:r>
      <w:r w:rsidRPr="0004211E">
        <w:rPr>
          <w:spacing w:val="-5"/>
        </w:rPr>
        <w:t xml:space="preserve"> </w:t>
      </w:r>
      <w:r w:rsidRPr="0004211E">
        <w:t>использовать адекватные</w:t>
      </w:r>
      <w:r w:rsidRPr="0004211E">
        <w:rPr>
          <w:spacing w:val="-1"/>
        </w:rPr>
        <w:t xml:space="preserve"> </w:t>
      </w:r>
      <w:r w:rsidRPr="0004211E">
        <w:t>языковые</w:t>
      </w:r>
      <w:r w:rsidRPr="0004211E">
        <w:rPr>
          <w:spacing w:val="-1"/>
        </w:rPr>
        <w:t xml:space="preserve"> </w:t>
      </w:r>
      <w:r w:rsidRPr="0004211E">
        <w:t>средства</w:t>
      </w:r>
      <w:r w:rsidRPr="0004211E">
        <w:rPr>
          <w:spacing w:val="-1"/>
        </w:rPr>
        <w:t xml:space="preserve"> </w:t>
      </w:r>
      <w:r w:rsidRPr="0004211E">
        <w:t>для</w:t>
      </w:r>
      <w:r w:rsidRPr="0004211E">
        <w:rPr>
          <w:spacing w:val="-2"/>
        </w:rPr>
        <w:t xml:space="preserve"> </w:t>
      </w:r>
      <w:r w:rsidRPr="0004211E">
        <w:t>выражения</w:t>
      </w:r>
      <w:r w:rsidRPr="0004211E">
        <w:rPr>
          <w:spacing w:val="-2"/>
        </w:rPr>
        <w:t xml:space="preserve"> </w:t>
      </w:r>
      <w:r w:rsidRPr="0004211E">
        <w:t>своего</w:t>
      </w:r>
      <w:r w:rsidRPr="0004211E">
        <w:rPr>
          <w:spacing w:val="-1"/>
        </w:rPr>
        <w:t xml:space="preserve"> </w:t>
      </w:r>
      <w:r w:rsidRPr="0004211E">
        <w:t>состояния,</w:t>
      </w:r>
      <w:r w:rsidRPr="0004211E">
        <w:rPr>
          <w:spacing w:val="-1"/>
        </w:rPr>
        <w:t xml:space="preserve"> </w:t>
      </w:r>
      <w:r w:rsidRPr="0004211E">
        <w:t>в</w:t>
      </w:r>
      <w:r w:rsidRPr="0004211E">
        <w:rPr>
          <w:spacing w:val="-2"/>
        </w:rPr>
        <w:t xml:space="preserve"> </w:t>
      </w:r>
      <w:r w:rsidRPr="0004211E">
        <w:t>том</w:t>
      </w:r>
      <w:r w:rsidRPr="0004211E">
        <w:rPr>
          <w:spacing w:val="-1"/>
        </w:rPr>
        <w:t xml:space="preserve"> </w:t>
      </w:r>
      <w:r w:rsidRPr="0004211E">
        <w:t>числе</w:t>
      </w:r>
      <w:r w:rsidRPr="0004211E">
        <w:rPr>
          <w:spacing w:val="-1"/>
        </w:rPr>
        <w:t xml:space="preserve"> </w:t>
      </w:r>
      <w:r w:rsidRPr="0004211E">
        <w:t>опираясь</w:t>
      </w:r>
      <w:r w:rsidRPr="0004211E">
        <w:rPr>
          <w:spacing w:val="-2"/>
        </w:rPr>
        <w:t xml:space="preserve"> </w:t>
      </w:r>
      <w:r w:rsidRPr="0004211E">
        <w:t>на</w:t>
      </w:r>
      <w:r w:rsidRPr="0004211E">
        <w:rPr>
          <w:spacing w:val="-1"/>
        </w:rPr>
        <w:t xml:space="preserve"> </w:t>
      </w:r>
      <w:r w:rsidRPr="0004211E">
        <w:t>примеры</w:t>
      </w:r>
      <w:r w:rsidRPr="0004211E">
        <w:rPr>
          <w:spacing w:val="-1"/>
        </w:rPr>
        <w:t xml:space="preserve"> </w:t>
      </w:r>
      <w:r w:rsidRPr="0004211E">
        <w:t>из литературных произведений, написанных на русском языке; сформированность навыков рефлексии, признание своего права на ошибку и такого же права другого человека.</w:t>
      </w:r>
    </w:p>
    <w:p w:rsidR="00FE36C7" w:rsidRPr="0004211E" w:rsidRDefault="00FE36C7" w:rsidP="00FE36C7">
      <w:pPr>
        <w:pStyle w:val="a3"/>
        <w:kinsoku w:val="0"/>
        <w:overflowPunct w:val="0"/>
        <w:ind w:left="0"/>
        <w:rPr>
          <w:spacing w:val="-2"/>
        </w:rPr>
      </w:pPr>
      <w:r w:rsidRPr="0004211E">
        <w:t>Трудового</w:t>
      </w:r>
      <w:r w:rsidRPr="0004211E">
        <w:rPr>
          <w:spacing w:val="-4"/>
        </w:rPr>
        <w:t xml:space="preserve"> </w:t>
      </w:r>
      <w:r w:rsidRPr="0004211E">
        <w:rPr>
          <w:spacing w:val="-2"/>
        </w:rPr>
        <w:t>воспитания:</w:t>
      </w:r>
    </w:p>
    <w:p w:rsidR="00FE36C7" w:rsidRPr="0004211E" w:rsidRDefault="00FE36C7" w:rsidP="00FE36C7">
      <w:pPr>
        <w:pStyle w:val="a3"/>
        <w:kinsoku w:val="0"/>
        <w:overflowPunct w:val="0"/>
        <w:spacing w:before="61"/>
        <w:ind w:firstLine="180"/>
      </w:pPr>
      <w:r w:rsidRPr="0004211E">
        <w:t>установка</w:t>
      </w:r>
      <w:r w:rsidRPr="0004211E">
        <w:rPr>
          <w:spacing w:val="-3"/>
        </w:rPr>
        <w:t xml:space="preserve"> </w:t>
      </w:r>
      <w:r w:rsidRPr="0004211E">
        <w:t>на</w:t>
      </w:r>
      <w:r w:rsidRPr="0004211E">
        <w:rPr>
          <w:spacing w:val="-3"/>
        </w:rPr>
        <w:t xml:space="preserve"> </w:t>
      </w:r>
      <w:r w:rsidRPr="0004211E">
        <w:t>активное</w:t>
      </w:r>
      <w:r w:rsidRPr="0004211E">
        <w:rPr>
          <w:spacing w:val="-3"/>
        </w:rPr>
        <w:t xml:space="preserve"> </w:t>
      </w:r>
      <w:r w:rsidRPr="0004211E">
        <w:t>участие</w:t>
      </w:r>
      <w:r w:rsidRPr="0004211E">
        <w:rPr>
          <w:spacing w:val="-3"/>
        </w:rPr>
        <w:t xml:space="preserve"> </w:t>
      </w:r>
      <w:r w:rsidRPr="0004211E">
        <w:t>в</w:t>
      </w:r>
      <w:r w:rsidRPr="0004211E">
        <w:rPr>
          <w:spacing w:val="-4"/>
        </w:rPr>
        <w:t xml:space="preserve"> </w:t>
      </w:r>
      <w:r w:rsidRPr="0004211E">
        <w:t>решении</w:t>
      </w:r>
      <w:r w:rsidRPr="0004211E">
        <w:rPr>
          <w:spacing w:val="-3"/>
        </w:rPr>
        <w:t xml:space="preserve"> </w:t>
      </w:r>
      <w:r w:rsidRPr="0004211E">
        <w:t>практических</w:t>
      </w:r>
      <w:r w:rsidRPr="0004211E">
        <w:rPr>
          <w:spacing w:val="-3"/>
        </w:rPr>
        <w:t xml:space="preserve"> </w:t>
      </w:r>
      <w:r w:rsidRPr="0004211E">
        <w:t>задач</w:t>
      </w:r>
      <w:r w:rsidRPr="0004211E">
        <w:rPr>
          <w:spacing w:val="-4"/>
        </w:rPr>
        <w:t xml:space="preserve"> </w:t>
      </w:r>
      <w:r w:rsidRPr="0004211E">
        <w:t>(в</w:t>
      </w:r>
      <w:r w:rsidRPr="0004211E">
        <w:rPr>
          <w:spacing w:val="-4"/>
        </w:rPr>
        <w:t xml:space="preserve"> </w:t>
      </w:r>
      <w:r w:rsidRPr="0004211E">
        <w:t>рамках</w:t>
      </w:r>
      <w:r w:rsidRPr="0004211E">
        <w:rPr>
          <w:spacing w:val="-3"/>
        </w:rPr>
        <w:t xml:space="preserve"> </w:t>
      </w:r>
      <w:r w:rsidRPr="0004211E">
        <w:t>семьи,</w:t>
      </w:r>
      <w:r w:rsidRPr="0004211E">
        <w:rPr>
          <w:spacing w:val="-3"/>
        </w:rPr>
        <w:t xml:space="preserve"> </w:t>
      </w:r>
      <w:r w:rsidRPr="0004211E">
        <w:t>школы,</w:t>
      </w:r>
      <w:r w:rsidRPr="0004211E">
        <w:rPr>
          <w:spacing w:val="-3"/>
        </w:rPr>
        <w:t xml:space="preserve"> </w:t>
      </w:r>
      <w:r w:rsidRPr="0004211E">
        <w:t>города,</w:t>
      </w:r>
      <w:r w:rsidRPr="0004211E">
        <w:rPr>
          <w:spacing w:val="-3"/>
        </w:rPr>
        <w:t xml:space="preserve"> </w:t>
      </w:r>
      <w:r w:rsidRPr="0004211E">
        <w:t>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E36C7" w:rsidRPr="0004211E" w:rsidRDefault="00FE36C7" w:rsidP="00FE36C7">
      <w:pPr>
        <w:pStyle w:val="a3"/>
        <w:kinsoku w:val="0"/>
        <w:overflowPunct w:val="0"/>
        <w:ind w:right="236" w:firstLine="180"/>
      </w:pPr>
      <w:r w:rsidRPr="0004211E"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</w:t>
      </w:r>
      <w:r w:rsidRPr="0004211E">
        <w:rPr>
          <w:spacing w:val="-4"/>
        </w:rPr>
        <w:t xml:space="preserve"> </w:t>
      </w:r>
      <w:r w:rsidRPr="0004211E">
        <w:t>писателей;</w:t>
      </w:r>
      <w:r w:rsidRPr="0004211E">
        <w:rPr>
          <w:spacing w:val="-5"/>
        </w:rPr>
        <w:t xml:space="preserve"> </w:t>
      </w:r>
      <w:r w:rsidRPr="0004211E">
        <w:t>уважение</w:t>
      </w:r>
      <w:r w:rsidRPr="0004211E">
        <w:rPr>
          <w:spacing w:val="-4"/>
        </w:rPr>
        <w:t xml:space="preserve"> </w:t>
      </w:r>
      <w:r w:rsidRPr="0004211E">
        <w:t>к</w:t>
      </w:r>
      <w:r w:rsidRPr="0004211E">
        <w:rPr>
          <w:spacing w:val="-5"/>
        </w:rPr>
        <w:t xml:space="preserve"> </w:t>
      </w:r>
      <w:r w:rsidRPr="0004211E">
        <w:t>труду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результатам</w:t>
      </w:r>
      <w:r w:rsidRPr="0004211E">
        <w:rPr>
          <w:spacing w:val="-4"/>
        </w:rPr>
        <w:t xml:space="preserve"> </w:t>
      </w:r>
      <w:r w:rsidRPr="0004211E">
        <w:t>трудовой</w:t>
      </w:r>
      <w:r w:rsidRPr="0004211E">
        <w:rPr>
          <w:spacing w:val="-4"/>
        </w:rPr>
        <w:t xml:space="preserve"> </w:t>
      </w:r>
      <w:r w:rsidRPr="0004211E">
        <w:t>деятельности;</w:t>
      </w:r>
      <w:r w:rsidRPr="0004211E">
        <w:rPr>
          <w:spacing w:val="-5"/>
        </w:rPr>
        <w:t xml:space="preserve"> </w:t>
      </w:r>
      <w:r w:rsidRPr="0004211E">
        <w:t>осознанный</w:t>
      </w:r>
      <w:r w:rsidRPr="0004211E">
        <w:rPr>
          <w:spacing w:val="-4"/>
        </w:rPr>
        <w:t xml:space="preserve"> </w:t>
      </w:r>
      <w:r w:rsidRPr="0004211E">
        <w:t xml:space="preserve">выбор и построение индивидуальной траектории образования и жизненных планов с учётом личных и общественных интересов и потребностей; умение </w:t>
      </w:r>
      <w:r w:rsidRPr="0004211E">
        <w:lastRenderedPageBreak/>
        <w:t>рассказать о своих планах на будущее.</w:t>
      </w:r>
    </w:p>
    <w:p w:rsidR="00FE36C7" w:rsidRPr="0004211E" w:rsidRDefault="00FE36C7" w:rsidP="00FE36C7">
      <w:pPr>
        <w:pStyle w:val="31"/>
        <w:kinsoku w:val="0"/>
        <w:overflowPunct w:val="0"/>
        <w:spacing w:line="240" w:lineRule="auto"/>
        <w:outlineLvl w:val="9"/>
        <w:rPr>
          <w:spacing w:val="-2"/>
        </w:rPr>
      </w:pPr>
      <w:r w:rsidRPr="0004211E">
        <w:t>Экологического</w:t>
      </w:r>
      <w:r w:rsidRPr="0004211E">
        <w:rPr>
          <w:spacing w:val="-10"/>
        </w:rPr>
        <w:t xml:space="preserve"> </w:t>
      </w:r>
      <w:r w:rsidRPr="0004211E">
        <w:rPr>
          <w:spacing w:val="-2"/>
        </w:rPr>
        <w:t>воспитания:</w:t>
      </w:r>
    </w:p>
    <w:p w:rsidR="00FE36C7" w:rsidRPr="0004211E" w:rsidRDefault="00FE36C7" w:rsidP="00FE36C7">
      <w:pPr>
        <w:pStyle w:val="a3"/>
        <w:kinsoku w:val="0"/>
        <w:overflowPunct w:val="0"/>
        <w:spacing w:before="58"/>
        <w:ind w:firstLine="180"/>
      </w:pPr>
      <w:r w:rsidRPr="0004211E">
        <w:t>ориентация</w:t>
      </w:r>
      <w:r w:rsidRPr="0004211E">
        <w:rPr>
          <w:spacing w:val="-1"/>
        </w:rPr>
        <w:t xml:space="preserve"> </w:t>
      </w:r>
      <w:r w:rsidRPr="0004211E">
        <w:t>на применение знаний из</w:t>
      </w:r>
      <w:r w:rsidRPr="0004211E">
        <w:rPr>
          <w:spacing w:val="-1"/>
        </w:rPr>
        <w:t xml:space="preserve"> </w:t>
      </w:r>
      <w:r w:rsidRPr="0004211E">
        <w:t>области социальных и естественных наук</w:t>
      </w:r>
      <w:r w:rsidRPr="0004211E">
        <w:rPr>
          <w:spacing w:val="-1"/>
        </w:rPr>
        <w:t xml:space="preserve"> </w:t>
      </w:r>
      <w:r w:rsidRPr="0004211E">
        <w:t>для</w:t>
      </w:r>
      <w:r w:rsidRPr="0004211E">
        <w:rPr>
          <w:spacing w:val="-1"/>
        </w:rPr>
        <w:t xml:space="preserve"> </w:t>
      </w:r>
      <w:r w:rsidRPr="0004211E">
        <w:t>решения</w:t>
      </w:r>
      <w:r w:rsidRPr="0004211E">
        <w:rPr>
          <w:spacing w:val="-1"/>
        </w:rPr>
        <w:t xml:space="preserve"> </w:t>
      </w:r>
      <w:r w:rsidRPr="0004211E">
        <w:t>задач</w:t>
      </w:r>
      <w:r w:rsidRPr="0004211E">
        <w:rPr>
          <w:spacing w:val="-1"/>
        </w:rPr>
        <w:t xml:space="preserve"> </w:t>
      </w:r>
      <w:r w:rsidRPr="0004211E">
        <w:t>в области окружающей среды, планирования поступков и оценки их возможных последствий для окружающей</w:t>
      </w:r>
      <w:r w:rsidRPr="0004211E">
        <w:rPr>
          <w:spacing w:val="-4"/>
        </w:rPr>
        <w:t xml:space="preserve"> </w:t>
      </w:r>
      <w:r w:rsidRPr="0004211E">
        <w:t>среды;</w:t>
      </w:r>
      <w:r w:rsidRPr="0004211E">
        <w:rPr>
          <w:spacing w:val="-5"/>
        </w:rPr>
        <w:t xml:space="preserve"> </w:t>
      </w:r>
      <w:r w:rsidRPr="0004211E">
        <w:t>умение</w:t>
      </w:r>
      <w:r w:rsidRPr="0004211E">
        <w:rPr>
          <w:spacing w:val="-4"/>
        </w:rPr>
        <w:t xml:space="preserve"> </w:t>
      </w:r>
      <w:r w:rsidRPr="0004211E">
        <w:t>точно,</w:t>
      </w:r>
      <w:r w:rsidRPr="0004211E">
        <w:rPr>
          <w:spacing w:val="-4"/>
        </w:rPr>
        <w:t xml:space="preserve"> </w:t>
      </w:r>
      <w:r w:rsidRPr="0004211E">
        <w:t>логично</w:t>
      </w:r>
      <w:r w:rsidRPr="0004211E">
        <w:rPr>
          <w:spacing w:val="-4"/>
        </w:rPr>
        <w:t xml:space="preserve"> </w:t>
      </w:r>
      <w:r w:rsidRPr="0004211E">
        <w:t>выражать</w:t>
      </w:r>
      <w:r w:rsidRPr="0004211E">
        <w:rPr>
          <w:spacing w:val="-5"/>
        </w:rPr>
        <w:t xml:space="preserve"> </w:t>
      </w:r>
      <w:r w:rsidRPr="0004211E">
        <w:t>свою</w:t>
      </w:r>
      <w:r w:rsidRPr="0004211E">
        <w:rPr>
          <w:spacing w:val="-5"/>
        </w:rPr>
        <w:t xml:space="preserve"> </w:t>
      </w:r>
      <w:r w:rsidRPr="0004211E">
        <w:t>точку</w:t>
      </w:r>
      <w:r w:rsidRPr="0004211E">
        <w:rPr>
          <w:spacing w:val="-4"/>
        </w:rPr>
        <w:t xml:space="preserve"> </w:t>
      </w:r>
      <w:r w:rsidRPr="0004211E">
        <w:t>зрения</w:t>
      </w:r>
      <w:r w:rsidRPr="0004211E">
        <w:rPr>
          <w:spacing w:val="-5"/>
        </w:rPr>
        <w:t xml:space="preserve"> </w:t>
      </w:r>
      <w:r w:rsidRPr="0004211E">
        <w:t>на</w:t>
      </w:r>
      <w:r w:rsidRPr="0004211E">
        <w:rPr>
          <w:spacing w:val="-4"/>
        </w:rPr>
        <w:t xml:space="preserve"> </w:t>
      </w:r>
      <w:r w:rsidRPr="0004211E">
        <w:t>экологические</w:t>
      </w:r>
      <w:r w:rsidRPr="0004211E">
        <w:rPr>
          <w:spacing w:val="-4"/>
        </w:rPr>
        <w:t xml:space="preserve"> </w:t>
      </w:r>
      <w:r w:rsidRPr="0004211E">
        <w:t>проблемы;</w:t>
      </w:r>
    </w:p>
    <w:p w:rsidR="00FE36C7" w:rsidRPr="0004211E" w:rsidRDefault="00FE36C7" w:rsidP="00FE36C7">
      <w:pPr>
        <w:pStyle w:val="a3"/>
        <w:kinsoku w:val="0"/>
        <w:overflowPunct w:val="0"/>
        <w:ind w:right="155" w:firstLine="180"/>
      </w:pPr>
      <w:r w:rsidRPr="0004211E">
        <w:t>повышение уровня экологической культуры, осознание глобального характера экологических проблем</w:t>
      </w:r>
      <w:r w:rsidRPr="0004211E">
        <w:rPr>
          <w:spacing w:val="-3"/>
        </w:rPr>
        <w:t xml:space="preserve"> </w:t>
      </w:r>
      <w:r w:rsidRPr="0004211E">
        <w:t>и</w:t>
      </w:r>
      <w:r w:rsidRPr="0004211E">
        <w:rPr>
          <w:spacing w:val="-3"/>
        </w:rPr>
        <w:t xml:space="preserve"> </w:t>
      </w:r>
      <w:r w:rsidRPr="0004211E">
        <w:t>путей</w:t>
      </w:r>
      <w:r w:rsidRPr="0004211E">
        <w:rPr>
          <w:spacing w:val="-3"/>
        </w:rPr>
        <w:t xml:space="preserve"> </w:t>
      </w:r>
      <w:r w:rsidRPr="0004211E">
        <w:t>их</w:t>
      </w:r>
      <w:r w:rsidRPr="0004211E">
        <w:rPr>
          <w:spacing w:val="-3"/>
        </w:rPr>
        <w:t xml:space="preserve"> </w:t>
      </w:r>
      <w:r w:rsidRPr="0004211E">
        <w:t>решения;</w:t>
      </w:r>
      <w:r w:rsidRPr="0004211E">
        <w:rPr>
          <w:spacing w:val="-4"/>
        </w:rPr>
        <w:t xml:space="preserve"> </w:t>
      </w:r>
      <w:r w:rsidRPr="0004211E">
        <w:t>активное</w:t>
      </w:r>
      <w:r w:rsidRPr="0004211E">
        <w:rPr>
          <w:spacing w:val="-3"/>
        </w:rPr>
        <w:t xml:space="preserve"> </w:t>
      </w:r>
      <w:r w:rsidRPr="0004211E">
        <w:t>неприятие</w:t>
      </w:r>
      <w:r w:rsidRPr="0004211E">
        <w:rPr>
          <w:spacing w:val="-3"/>
        </w:rPr>
        <w:t xml:space="preserve"> </w:t>
      </w:r>
      <w:r w:rsidRPr="0004211E">
        <w:t>действий,</w:t>
      </w:r>
      <w:r w:rsidRPr="0004211E">
        <w:rPr>
          <w:spacing w:val="-3"/>
        </w:rPr>
        <w:t xml:space="preserve"> </w:t>
      </w:r>
      <w:r w:rsidRPr="0004211E">
        <w:t>приносящих</w:t>
      </w:r>
      <w:r w:rsidRPr="0004211E">
        <w:rPr>
          <w:spacing w:val="-3"/>
        </w:rPr>
        <w:t xml:space="preserve"> </w:t>
      </w:r>
      <w:r w:rsidRPr="0004211E">
        <w:t>вред</w:t>
      </w:r>
      <w:r w:rsidRPr="0004211E">
        <w:rPr>
          <w:spacing w:val="-4"/>
        </w:rPr>
        <w:t xml:space="preserve"> </w:t>
      </w:r>
      <w:r w:rsidRPr="0004211E">
        <w:t>окружающей</w:t>
      </w:r>
      <w:r w:rsidRPr="0004211E">
        <w:rPr>
          <w:spacing w:val="-3"/>
        </w:rPr>
        <w:t xml:space="preserve"> </w:t>
      </w:r>
      <w:r w:rsidRPr="0004211E">
        <w:t>среде,</w:t>
      </w:r>
      <w:r w:rsidRPr="0004211E">
        <w:rPr>
          <w:spacing w:val="-3"/>
        </w:rPr>
        <w:t xml:space="preserve"> </w:t>
      </w:r>
      <w:r w:rsidRPr="0004211E">
        <w:t>в том числе сформированное при знакомстве с литературными произведениями, поднимающими экологические проблемы;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FE36C7" w:rsidRPr="0004211E" w:rsidRDefault="00FE36C7" w:rsidP="00FE36C7">
      <w:pPr>
        <w:pStyle w:val="31"/>
        <w:kinsoku w:val="0"/>
        <w:overflowPunct w:val="0"/>
        <w:spacing w:line="240" w:lineRule="auto"/>
        <w:outlineLvl w:val="9"/>
        <w:rPr>
          <w:spacing w:val="-2"/>
        </w:rPr>
      </w:pPr>
      <w:r w:rsidRPr="0004211E">
        <w:t>Ценности</w:t>
      </w:r>
      <w:r w:rsidRPr="0004211E">
        <w:rPr>
          <w:spacing w:val="-7"/>
        </w:rPr>
        <w:t xml:space="preserve"> </w:t>
      </w:r>
      <w:r w:rsidRPr="0004211E">
        <w:t>научного</w:t>
      </w:r>
      <w:r w:rsidRPr="0004211E">
        <w:rPr>
          <w:spacing w:val="-5"/>
        </w:rPr>
        <w:t xml:space="preserve"> </w:t>
      </w:r>
      <w:r w:rsidRPr="0004211E">
        <w:rPr>
          <w:spacing w:val="-2"/>
        </w:rPr>
        <w:t>познания:</w:t>
      </w:r>
    </w:p>
    <w:p w:rsidR="00FE36C7" w:rsidRPr="0004211E" w:rsidRDefault="00FE36C7" w:rsidP="00FE36C7">
      <w:pPr>
        <w:pStyle w:val="a3"/>
        <w:kinsoku w:val="0"/>
        <w:overflowPunct w:val="0"/>
        <w:spacing w:before="58"/>
        <w:ind w:right="180" w:firstLine="180"/>
      </w:pPr>
      <w:r w:rsidRPr="0004211E"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</w:t>
      </w:r>
      <w:r w:rsidRPr="0004211E">
        <w:rPr>
          <w:spacing w:val="-5"/>
        </w:rPr>
        <w:t xml:space="preserve"> </w:t>
      </w:r>
      <w:r w:rsidRPr="0004211E">
        <w:t>средой;</w:t>
      </w:r>
      <w:r w:rsidRPr="0004211E">
        <w:rPr>
          <w:spacing w:val="-5"/>
        </w:rPr>
        <w:t xml:space="preserve"> </w:t>
      </w:r>
      <w:r w:rsidRPr="0004211E">
        <w:t>закономерностях</w:t>
      </w:r>
      <w:r w:rsidRPr="0004211E">
        <w:rPr>
          <w:spacing w:val="-5"/>
        </w:rPr>
        <w:t xml:space="preserve"> </w:t>
      </w:r>
      <w:r w:rsidRPr="0004211E">
        <w:t>развития</w:t>
      </w:r>
      <w:r w:rsidRPr="0004211E">
        <w:rPr>
          <w:spacing w:val="-5"/>
        </w:rPr>
        <w:t xml:space="preserve"> </w:t>
      </w:r>
      <w:r w:rsidRPr="0004211E">
        <w:t>языка;</w:t>
      </w:r>
      <w:r w:rsidRPr="0004211E">
        <w:rPr>
          <w:spacing w:val="-5"/>
        </w:rPr>
        <w:t xml:space="preserve"> </w:t>
      </w:r>
      <w:r w:rsidRPr="0004211E">
        <w:t>овладение</w:t>
      </w:r>
      <w:r w:rsidRPr="0004211E">
        <w:rPr>
          <w:spacing w:val="-5"/>
        </w:rPr>
        <w:t xml:space="preserve"> </w:t>
      </w:r>
      <w:r w:rsidRPr="0004211E">
        <w:t>языковой</w:t>
      </w:r>
      <w:r w:rsidRPr="0004211E">
        <w:rPr>
          <w:spacing w:val="-5"/>
        </w:rPr>
        <w:t xml:space="preserve"> </w:t>
      </w:r>
      <w:r w:rsidRPr="0004211E">
        <w:t>и</w:t>
      </w:r>
      <w:r w:rsidRPr="0004211E">
        <w:rPr>
          <w:spacing w:val="-5"/>
        </w:rPr>
        <w:t xml:space="preserve"> </w:t>
      </w:r>
      <w:r w:rsidRPr="0004211E">
        <w:t>читательской</w:t>
      </w:r>
      <w:r w:rsidRPr="0004211E">
        <w:rPr>
          <w:spacing w:val="-5"/>
        </w:rPr>
        <w:t xml:space="preserve"> </w:t>
      </w:r>
      <w:r w:rsidRPr="0004211E">
        <w:t>культурой, навыками чтения как средства познания мира; овладение основными навыками исследовательской деятельности с учётом специфики школьного языкового образования;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FE36C7" w:rsidRPr="0004211E" w:rsidRDefault="00FE36C7" w:rsidP="00FE36C7">
      <w:pPr>
        <w:pStyle w:val="31"/>
        <w:kinsoku w:val="0"/>
        <w:overflowPunct w:val="0"/>
        <w:spacing w:line="240" w:lineRule="auto"/>
        <w:ind w:left="0"/>
        <w:outlineLvl w:val="9"/>
        <w:rPr>
          <w:spacing w:val="-2"/>
        </w:rPr>
      </w:pPr>
      <w:r w:rsidRPr="0004211E">
        <w:t>Адаптации</w:t>
      </w:r>
      <w:r w:rsidRPr="0004211E">
        <w:rPr>
          <w:spacing w:val="-8"/>
        </w:rPr>
        <w:t xml:space="preserve"> </w:t>
      </w:r>
      <w:r w:rsidRPr="0004211E">
        <w:t>обучающегося</w:t>
      </w:r>
      <w:r w:rsidRPr="0004211E">
        <w:rPr>
          <w:spacing w:val="-6"/>
        </w:rPr>
        <w:t xml:space="preserve"> </w:t>
      </w:r>
      <w:r w:rsidRPr="0004211E">
        <w:t>к</w:t>
      </w:r>
      <w:r w:rsidRPr="0004211E">
        <w:rPr>
          <w:spacing w:val="-6"/>
        </w:rPr>
        <w:t xml:space="preserve"> </w:t>
      </w:r>
      <w:r w:rsidRPr="0004211E">
        <w:t>изменяющимся</w:t>
      </w:r>
      <w:r w:rsidRPr="0004211E">
        <w:rPr>
          <w:spacing w:val="-5"/>
        </w:rPr>
        <w:t xml:space="preserve"> </w:t>
      </w:r>
      <w:r w:rsidRPr="0004211E">
        <w:t>условиям</w:t>
      </w:r>
      <w:r w:rsidRPr="0004211E">
        <w:rPr>
          <w:spacing w:val="-6"/>
        </w:rPr>
        <w:t xml:space="preserve"> </w:t>
      </w:r>
      <w:r w:rsidRPr="0004211E">
        <w:t>социальной</w:t>
      </w:r>
      <w:r w:rsidRPr="0004211E">
        <w:rPr>
          <w:spacing w:val="-6"/>
        </w:rPr>
        <w:t xml:space="preserve"> </w:t>
      </w:r>
      <w:r w:rsidRPr="0004211E">
        <w:t>и</w:t>
      </w:r>
      <w:r w:rsidRPr="0004211E">
        <w:rPr>
          <w:spacing w:val="-6"/>
        </w:rPr>
        <w:t xml:space="preserve"> </w:t>
      </w:r>
      <w:r w:rsidRPr="0004211E">
        <w:t>природной</w:t>
      </w:r>
      <w:r w:rsidRPr="0004211E">
        <w:rPr>
          <w:spacing w:val="-5"/>
        </w:rPr>
        <w:t xml:space="preserve"> </w:t>
      </w:r>
      <w:r w:rsidRPr="0004211E">
        <w:rPr>
          <w:spacing w:val="-2"/>
        </w:rPr>
        <w:t>среды:</w:t>
      </w:r>
    </w:p>
    <w:p w:rsidR="00FE36C7" w:rsidRPr="0004211E" w:rsidRDefault="00FE36C7" w:rsidP="00FE36C7">
      <w:pPr>
        <w:pStyle w:val="a3"/>
        <w:kinsoku w:val="0"/>
        <w:overflowPunct w:val="0"/>
        <w:spacing w:before="60"/>
        <w:ind w:left="286"/>
        <w:rPr>
          <w:spacing w:val="-2"/>
        </w:rPr>
      </w:pPr>
      <w:r w:rsidRPr="0004211E">
        <w:t>освоение</w:t>
      </w:r>
      <w:r w:rsidRPr="0004211E">
        <w:rPr>
          <w:spacing w:val="-3"/>
        </w:rPr>
        <w:t xml:space="preserve"> </w:t>
      </w:r>
      <w:r w:rsidRPr="0004211E">
        <w:t>обучающимися</w:t>
      </w:r>
      <w:r w:rsidRPr="0004211E">
        <w:rPr>
          <w:spacing w:val="-4"/>
        </w:rPr>
        <w:t xml:space="preserve"> </w:t>
      </w:r>
      <w:r w:rsidRPr="0004211E">
        <w:t>социального</w:t>
      </w:r>
      <w:r w:rsidRPr="0004211E">
        <w:rPr>
          <w:spacing w:val="-2"/>
        </w:rPr>
        <w:t xml:space="preserve"> </w:t>
      </w:r>
      <w:r w:rsidRPr="0004211E">
        <w:t>опыта,</w:t>
      </w:r>
      <w:r w:rsidRPr="0004211E">
        <w:rPr>
          <w:spacing w:val="-3"/>
        </w:rPr>
        <w:t xml:space="preserve"> </w:t>
      </w:r>
      <w:r w:rsidRPr="0004211E">
        <w:t>основных</w:t>
      </w:r>
      <w:r w:rsidRPr="0004211E">
        <w:rPr>
          <w:spacing w:val="-2"/>
        </w:rPr>
        <w:t xml:space="preserve"> </w:t>
      </w:r>
      <w:r w:rsidRPr="0004211E">
        <w:t>социальных</w:t>
      </w:r>
      <w:r w:rsidRPr="0004211E">
        <w:rPr>
          <w:spacing w:val="-3"/>
        </w:rPr>
        <w:t xml:space="preserve"> </w:t>
      </w:r>
      <w:r w:rsidRPr="0004211E">
        <w:t>ролей,</w:t>
      </w:r>
      <w:r w:rsidRPr="0004211E">
        <w:rPr>
          <w:spacing w:val="-2"/>
        </w:rPr>
        <w:t xml:space="preserve"> </w:t>
      </w:r>
      <w:r w:rsidRPr="0004211E">
        <w:t>норм</w:t>
      </w:r>
      <w:r w:rsidRPr="0004211E">
        <w:rPr>
          <w:spacing w:val="-3"/>
        </w:rPr>
        <w:t xml:space="preserve"> </w:t>
      </w:r>
      <w:r w:rsidRPr="0004211E">
        <w:t>и</w:t>
      </w:r>
      <w:r w:rsidRPr="0004211E">
        <w:rPr>
          <w:spacing w:val="-2"/>
        </w:rPr>
        <w:t xml:space="preserve"> правил</w:t>
      </w:r>
    </w:p>
    <w:p w:rsidR="00FE36C7" w:rsidRPr="0004211E" w:rsidRDefault="00FE36C7" w:rsidP="00FE36C7">
      <w:pPr>
        <w:pStyle w:val="a3"/>
        <w:kinsoku w:val="0"/>
        <w:overflowPunct w:val="0"/>
        <w:spacing w:before="62"/>
        <w:ind w:right="126"/>
        <w:jc w:val="both"/>
      </w:pPr>
      <w:r w:rsidRPr="0004211E">
        <w:t>общественного</w:t>
      </w:r>
      <w:r w:rsidRPr="0004211E">
        <w:rPr>
          <w:spacing w:val="-4"/>
        </w:rPr>
        <w:t xml:space="preserve"> </w:t>
      </w:r>
      <w:r w:rsidRPr="0004211E">
        <w:t>поведения,</w:t>
      </w:r>
      <w:r w:rsidRPr="0004211E">
        <w:rPr>
          <w:spacing w:val="-4"/>
        </w:rPr>
        <w:t xml:space="preserve"> </w:t>
      </w:r>
      <w:r w:rsidRPr="0004211E">
        <w:t>форм</w:t>
      </w:r>
      <w:r w:rsidRPr="0004211E">
        <w:rPr>
          <w:spacing w:val="-4"/>
        </w:rPr>
        <w:t xml:space="preserve"> </w:t>
      </w:r>
      <w:r w:rsidRPr="0004211E">
        <w:t>социальной</w:t>
      </w:r>
      <w:r w:rsidRPr="0004211E">
        <w:rPr>
          <w:spacing w:val="-4"/>
        </w:rPr>
        <w:t xml:space="preserve"> </w:t>
      </w:r>
      <w:r w:rsidRPr="0004211E">
        <w:t>жизни</w:t>
      </w:r>
      <w:r w:rsidRPr="0004211E">
        <w:rPr>
          <w:spacing w:val="-4"/>
        </w:rPr>
        <w:t xml:space="preserve"> </w:t>
      </w:r>
      <w:r w:rsidRPr="0004211E">
        <w:t>в</w:t>
      </w:r>
      <w:r w:rsidRPr="0004211E">
        <w:rPr>
          <w:spacing w:val="-5"/>
        </w:rPr>
        <w:t xml:space="preserve"> </w:t>
      </w:r>
      <w:r w:rsidRPr="0004211E">
        <w:t>группах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сообществах,</w:t>
      </w:r>
      <w:r w:rsidRPr="0004211E">
        <w:rPr>
          <w:spacing w:val="-4"/>
        </w:rPr>
        <w:t xml:space="preserve"> </w:t>
      </w:r>
      <w:r w:rsidRPr="0004211E">
        <w:t>включая</w:t>
      </w:r>
      <w:r w:rsidRPr="0004211E">
        <w:rPr>
          <w:spacing w:val="-5"/>
        </w:rPr>
        <w:t xml:space="preserve"> </w:t>
      </w:r>
      <w:r w:rsidRPr="0004211E">
        <w:t>семью,</w:t>
      </w:r>
      <w:r w:rsidRPr="0004211E">
        <w:rPr>
          <w:spacing w:val="-4"/>
        </w:rPr>
        <w:t xml:space="preserve"> </w:t>
      </w:r>
      <w:r w:rsidRPr="0004211E">
        <w:t>группы, сформированные</w:t>
      </w:r>
      <w:r w:rsidRPr="0004211E">
        <w:rPr>
          <w:spacing w:val="-2"/>
        </w:rPr>
        <w:t xml:space="preserve"> </w:t>
      </w:r>
      <w:r w:rsidRPr="0004211E">
        <w:t>по</w:t>
      </w:r>
      <w:r w:rsidRPr="0004211E">
        <w:rPr>
          <w:spacing w:val="-2"/>
        </w:rPr>
        <w:t xml:space="preserve"> </w:t>
      </w:r>
      <w:r w:rsidRPr="0004211E">
        <w:t>профессиональной</w:t>
      </w:r>
      <w:r w:rsidRPr="0004211E">
        <w:rPr>
          <w:spacing w:val="-2"/>
        </w:rPr>
        <w:t xml:space="preserve"> </w:t>
      </w:r>
      <w:r w:rsidRPr="0004211E">
        <w:t>деятельности,</w:t>
      </w:r>
      <w:r w:rsidRPr="0004211E">
        <w:rPr>
          <w:spacing w:val="-2"/>
        </w:rPr>
        <w:t xml:space="preserve"> </w:t>
      </w:r>
      <w:r w:rsidRPr="0004211E">
        <w:t>а</w:t>
      </w:r>
      <w:r w:rsidRPr="0004211E">
        <w:rPr>
          <w:spacing w:val="-2"/>
        </w:rPr>
        <w:t xml:space="preserve"> </w:t>
      </w:r>
      <w:r w:rsidRPr="0004211E">
        <w:t>также</w:t>
      </w:r>
      <w:r w:rsidRPr="0004211E">
        <w:rPr>
          <w:spacing w:val="-2"/>
        </w:rPr>
        <w:t xml:space="preserve"> </w:t>
      </w:r>
      <w:r w:rsidRPr="0004211E">
        <w:t>в</w:t>
      </w:r>
      <w:r w:rsidRPr="0004211E">
        <w:rPr>
          <w:spacing w:val="-3"/>
        </w:rPr>
        <w:t xml:space="preserve"> </w:t>
      </w:r>
      <w:r w:rsidRPr="0004211E">
        <w:t>рамках</w:t>
      </w:r>
      <w:r w:rsidRPr="0004211E">
        <w:rPr>
          <w:spacing w:val="-2"/>
        </w:rPr>
        <w:t xml:space="preserve"> </w:t>
      </w:r>
      <w:r w:rsidRPr="0004211E">
        <w:t>социального</w:t>
      </w:r>
      <w:r w:rsidRPr="0004211E">
        <w:rPr>
          <w:spacing w:val="-2"/>
        </w:rPr>
        <w:t xml:space="preserve"> </w:t>
      </w:r>
      <w:r w:rsidRPr="0004211E">
        <w:t>взаимодействия</w:t>
      </w:r>
      <w:r w:rsidRPr="0004211E">
        <w:rPr>
          <w:spacing w:val="-3"/>
        </w:rPr>
        <w:t xml:space="preserve"> </w:t>
      </w:r>
      <w:r w:rsidRPr="0004211E">
        <w:t>с людьми из другой культурной среды;</w:t>
      </w:r>
    </w:p>
    <w:p w:rsidR="00FE36C7" w:rsidRPr="0004211E" w:rsidRDefault="00FE36C7" w:rsidP="00FE36C7">
      <w:pPr>
        <w:pStyle w:val="a3"/>
        <w:kinsoku w:val="0"/>
        <w:overflowPunct w:val="0"/>
        <w:ind w:firstLine="180"/>
      </w:pPr>
      <w:r w:rsidRPr="0004211E">
        <w:t>потребность во взаимодействии в условиях неопределённости, открытость опыту и знаниям других; потребность в действии в условиях неопределённости, в повышении уровня своей компетентности через</w:t>
      </w:r>
      <w:r w:rsidRPr="0004211E">
        <w:rPr>
          <w:spacing w:val="-4"/>
        </w:rPr>
        <w:t xml:space="preserve"> </w:t>
      </w:r>
      <w:r w:rsidRPr="0004211E">
        <w:t>практическую</w:t>
      </w:r>
      <w:r w:rsidRPr="0004211E">
        <w:rPr>
          <w:spacing w:val="-4"/>
        </w:rPr>
        <w:t xml:space="preserve"> </w:t>
      </w:r>
      <w:r w:rsidRPr="0004211E">
        <w:t>деятельность,</w:t>
      </w:r>
      <w:r w:rsidRPr="0004211E">
        <w:rPr>
          <w:spacing w:val="-3"/>
        </w:rPr>
        <w:t xml:space="preserve"> </w:t>
      </w:r>
      <w:r w:rsidRPr="0004211E">
        <w:t>в</w:t>
      </w:r>
      <w:r w:rsidRPr="0004211E">
        <w:rPr>
          <w:spacing w:val="-4"/>
        </w:rPr>
        <w:t xml:space="preserve"> </w:t>
      </w:r>
      <w:r w:rsidRPr="0004211E">
        <w:t>том</w:t>
      </w:r>
      <w:r w:rsidRPr="0004211E">
        <w:rPr>
          <w:spacing w:val="-3"/>
        </w:rPr>
        <w:t xml:space="preserve"> </w:t>
      </w:r>
      <w:r w:rsidRPr="0004211E">
        <w:t>числе</w:t>
      </w:r>
      <w:r w:rsidRPr="0004211E">
        <w:rPr>
          <w:spacing w:val="-3"/>
        </w:rPr>
        <w:t xml:space="preserve"> </w:t>
      </w:r>
      <w:r w:rsidRPr="0004211E">
        <w:t>умение</w:t>
      </w:r>
      <w:r w:rsidRPr="0004211E">
        <w:rPr>
          <w:spacing w:val="-3"/>
        </w:rPr>
        <w:t xml:space="preserve"> </w:t>
      </w:r>
      <w:r w:rsidRPr="0004211E">
        <w:t>учиться</w:t>
      </w:r>
      <w:r w:rsidRPr="0004211E">
        <w:rPr>
          <w:spacing w:val="-4"/>
        </w:rPr>
        <w:t xml:space="preserve"> </w:t>
      </w:r>
      <w:r w:rsidRPr="0004211E">
        <w:t>у</w:t>
      </w:r>
      <w:r w:rsidRPr="0004211E">
        <w:rPr>
          <w:spacing w:val="-3"/>
        </w:rPr>
        <w:t xml:space="preserve"> </w:t>
      </w:r>
      <w:r w:rsidRPr="0004211E">
        <w:t>других</w:t>
      </w:r>
      <w:r w:rsidRPr="0004211E">
        <w:rPr>
          <w:spacing w:val="-3"/>
        </w:rPr>
        <w:t xml:space="preserve"> </w:t>
      </w:r>
      <w:r w:rsidRPr="0004211E">
        <w:t>людей,</w:t>
      </w:r>
      <w:r w:rsidRPr="0004211E">
        <w:rPr>
          <w:spacing w:val="-3"/>
        </w:rPr>
        <w:t xml:space="preserve"> </w:t>
      </w:r>
      <w:r w:rsidRPr="0004211E">
        <w:t>получать</w:t>
      </w:r>
      <w:r w:rsidRPr="0004211E">
        <w:rPr>
          <w:spacing w:val="-4"/>
        </w:rPr>
        <w:t xml:space="preserve"> </w:t>
      </w:r>
      <w:r w:rsidRPr="0004211E">
        <w:t>в</w:t>
      </w:r>
      <w:r w:rsidRPr="0004211E">
        <w:rPr>
          <w:spacing w:val="-4"/>
        </w:rPr>
        <w:t xml:space="preserve"> </w:t>
      </w:r>
      <w:r w:rsidRPr="0004211E">
        <w:t>совместной деятельности новые знания, навыки и компетенции из опыта других;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развития;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FE36C7" w:rsidRPr="0004211E" w:rsidRDefault="00FE36C7" w:rsidP="00FE36C7">
      <w:pPr>
        <w:pStyle w:val="a3"/>
        <w:kinsoku w:val="0"/>
        <w:overflowPunct w:val="0"/>
        <w:ind w:right="155" w:firstLine="180"/>
      </w:pPr>
      <w:r w:rsidRPr="0004211E"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</w:t>
      </w:r>
      <w:r w:rsidRPr="0004211E">
        <w:rPr>
          <w:spacing w:val="-3"/>
        </w:rPr>
        <w:t xml:space="preserve"> </w:t>
      </w:r>
      <w:r w:rsidRPr="0004211E">
        <w:t>уметь</w:t>
      </w:r>
      <w:r w:rsidRPr="0004211E">
        <w:rPr>
          <w:spacing w:val="-4"/>
        </w:rPr>
        <w:t xml:space="preserve"> </w:t>
      </w:r>
      <w:r w:rsidRPr="0004211E">
        <w:t>находить</w:t>
      </w:r>
      <w:r w:rsidRPr="0004211E">
        <w:rPr>
          <w:spacing w:val="-4"/>
        </w:rPr>
        <w:t xml:space="preserve"> </w:t>
      </w:r>
      <w:r w:rsidRPr="0004211E">
        <w:t>позитивное</w:t>
      </w:r>
      <w:r w:rsidRPr="0004211E">
        <w:rPr>
          <w:spacing w:val="-3"/>
        </w:rPr>
        <w:t xml:space="preserve"> </w:t>
      </w:r>
      <w:r w:rsidRPr="0004211E">
        <w:t>в</w:t>
      </w:r>
      <w:r w:rsidRPr="0004211E">
        <w:rPr>
          <w:spacing w:val="-4"/>
        </w:rPr>
        <w:t xml:space="preserve"> </w:t>
      </w:r>
      <w:r w:rsidRPr="0004211E">
        <w:t>сложившейся</w:t>
      </w:r>
      <w:r w:rsidRPr="0004211E">
        <w:rPr>
          <w:spacing w:val="-4"/>
        </w:rPr>
        <w:t xml:space="preserve"> </w:t>
      </w:r>
      <w:r w:rsidRPr="0004211E">
        <w:t>ситуации;</w:t>
      </w:r>
      <w:r w:rsidRPr="0004211E">
        <w:rPr>
          <w:spacing w:val="-4"/>
        </w:rPr>
        <w:t xml:space="preserve"> </w:t>
      </w:r>
      <w:r w:rsidRPr="0004211E">
        <w:t>быть</w:t>
      </w:r>
      <w:r w:rsidRPr="0004211E">
        <w:rPr>
          <w:spacing w:val="-4"/>
        </w:rPr>
        <w:t xml:space="preserve"> </w:t>
      </w:r>
      <w:r w:rsidRPr="0004211E">
        <w:t>готовым</w:t>
      </w:r>
      <w:r w:rsidRPr="0004211E">
        <w:rPr>
          <w:spacing w:val="-3"/>
        </w:rPr>
        <w:t xml:space="preserve"> </w:t>
      </w:r>
      <w:r w:rsidRPr="0004211E">
        <w:t>действовать</w:t>
      </w:r>
      <w:r w:rsidRPr="0004211E">
        <w:rPr>
          <w:spacing w:val="-4"/>
        </w:rPr>
        <w:t xml:space="preserve"> </w:t>
      </w:r>
      <w:r w:rsidRPr="0004211E">
        <w:t>в</w:t>
      </w:r>
      <w:r w:rsidRPr="0004211E">
        <w:rPr>
          <w:spacing w:val="-4"/>
        </w:rPr>
        <w:t xml:space="preserve"> </w:t>
      </w:r>
      <w:r w:rsidRPr="0004211E">
        <w:t>отсутствие гарантий успеха.</w:t>
      </w:r>
    </w:p>
    <w:p w:rsidR="00FE36C7" w:rsidRPr="0004211E" w:rsidRDefault="00FE36C7" w:rsidP="00FE36C7">
      <w:pPr>
        <w:pStyle w:val="11"/>
        <w:kinsoku w:val="0"/>
        <w:overflowPunct w:val="0"/>
        <w:spacing w:before="180"/>
        <w:ind w:left="0"/>
        <w:jc w:val="both"/>
        <w:outlineLvl w:val="9"/>
        <w:rPr>
          <w:spacing w:val="-2"/>
        </w:rPr>
      </w:pPr>
      <w:r w:rsidRPr="0004211E">
        <w:t>МЕТАПРЕДМЕТНЫЕ</w:t>
      </w:r>
      <w:r w:rsidRPr="0004211E">
        <w:rPr>
          <w:spacing w:val="-14"/>
        </w:rPr>
        <w:t xml:space="preserve"> </w:t>
      </w:r>
      <w:r w:rsidRPr="0004211E">
        <w:rPr>
          <w:spacing w:val="-2"/>
        </w:rPr>
        <w:t>РЕЗУЛЬТАТЫ</w:t>
      </w:r>
    </w:p>
    <w:p w:rsidR="00FE36C7" w:rsidRPr="0004211E" w:rsidRDefault="00FE36C7" w:rsidP="00FE36C7">
      <w:pPr>
        <w:pStyle w:val="21"/>
        <w:numPr>
          <w:ilvl w:val="0"/>
          <w:numId w:val="1"/>
        </w:numPr>
        <w:tabs>
          <w:tab w:val="left" w:pos="527"/>
        </w:tabs>
        <w:kinsoku w:val="0"/>
        <w:overflowPunct w:val="0"/>
        <w:spacing w:before="157"/>
        <w:outlineLvl w:val="9"/>
        <w:rPr>
          <w:spacing w:val="-2"/>
        </w:rPr>
      </w:pPr>
      <w:r w:rsidRPr="0004211E">
        <w:t>Овладение</w:t>
      </w:r>
      <w:r w:rsidRPr="0004211E">
        <w:rPr>
          <w:spacing w:val="-11"/>
        </w:rPr>
        <w:t xml:space="preserve"> </w:t>
      </w:r>
      <w:r w:rsidRPr="0004211E">
        <w:t>универсальными</w:t>
      </w:r>
      <w:r w:rsidRPr="0004211E">
        <w:rPr>
          <w:spacing w:val="-10"/>
        </w:rPr>
        <w:t xml:space="preserve"> </w:t>
      </w:r>
      <w:r w:rsidRPr="0004211E">
        <w:t>учебными</w:t>
      </w:r>
      <w:r w:rsidRPr="0004211E">
        <w:rPr>
          <w:spacing w:val="-9"/>
        </w:rPr>
        <w:t xml:space="preserve"> </w:t>
      </w:r>
      <w:r w:rsidRPr="0004211E">
        <w:t>познавательными</w:t>
      </w:r>
      <w:r w:rsidRPr="0004211E">
        <w:rPr>
          <w:spacing w:val="-9"/>
        </w:rPr>
        <w:t xml:space="preserve"> </w:t>
      </w:r>
      <w:r w:rsidRPr="0004211E">
        <w:rPr>
          <w:spacing w:val="-2"/>
        </w:rPr>
        <w:t>действиями</w:t>
      </w:r>
    </w:p>
    <w:p w:rsidR="00FE36C7" w:rsidRPr="0004211E" w:rsidRDefault="00FE36C7" w:rsidP="00FE36C7">
      <w:pPr>
        <w:pStyle w:val="31"/>
        <w:kinsoku w:val="0"/>
        <w:overflowPunct w:val="0"/>
        <w:spacing w:before="60" w:line="240" w:lineRule="auto"/>
        <w:outlineLvl w:val="9"/>
        <w:rPr>
          <w:spacing w:val="-2"/>
        </w:rPr>
      </w:pPr>
      <w:r w:rsidRPr="0004211E">
        <w:t>Базовые</w:t>
      </w:r>
      <w:r w:rsidRPr="0004211E">
        <w:rPr>
          <w:spacing w:val="-6"/>
        </w:rPr>
        <w:t xml:space="preserve"> </w:t>
      </w:r>
      <w:r w:rsidRPr="0004211E">
        <w:t>логические</w:t>
      </w:r>
      <w:r w:rsidRPr="0004211E">
        <w:rPr>
          <w:spacing w:val="-6"/>
        </w:rPr>
        <w:t xml:space="preserve"> </w:t>
      </w:r>
      <w:r w:rsidRPr="0004211E">
        <w:rPr>
          <w:spacing w:val="-2"/>
        </w:rPr>
        <w:t>действия:</w:t>
      </w:r>
    </w:p>
    <w:p w:rsidR="00FE36C7" w:rsidRPr="0004211E" w:rsidRDefault="00FE36C7" w:rsidP="00FE36C7">
      <w:pPr>
        <w:pStyle w:val="a3"/>
        <w:kinsoku w:val="0"/>
        <w:overflowPunct w:val="0"/>
        <w:spacing w:before="60"/>
        <w:ind w:right="155" w:firstLine="180"/>
        <w:rPr>
          <w:spacing w:val="-2"/>
        </w:rPr>
      </w:pPr>
      <w:r w:rsidRPr="0004211E">
        <w:t>выявлять</w:t>
      </w:r>
      <w:r w:rsidRPr="0004211E">
        <w:rPr>
          <w:spacing w:val="-6"/>
        </w:rPr>
        <w:t xml:space="preserve"> </w:t>
      </w:r>
      <w:r w:rsidRPr="0004211E">
        <w:t>и</w:t>
      </w:r>
      <w:r w:rsidRPr="0004211E">
        <w:rPr>
          <w:spacing w:val="-5"/>
        </w:rPr>
        <w:t xml:space="preserve"> </w:t>
      </w:r>
      <w:r w:rsidRPr="0004211E">
        <w:t>характеризовать</w:t>
      </w:r>
      <w:r w:rsidRPr="0004211E">
        <w:rPr>
          <w:spacing w:val="-6"/>
        </w:rPr>
        <w:t xml:space="preserve"> </w:t>
      </w:r>
      <w:r w:rsidRPr="0004211E">
        <w:t>существенные</w:t>
      </w:r>
      <w:r w:rsidRPr="0004211E">
        <w:rPr>
          <w:spacing w:val="-5"/>
        </w:rPr>
        <w:t xml:space="preserve"> </w:t>
      </w:r>
      <w:r w:rsidRPr="0004211E">
        <w:t>признаки</w:t>
      </w:r>
      <w:r w:rsidRPr="0004211E">
        <w:rPr>
          <w:spacing w:val="-5"/>
        </w:rPr>
        <w:t xml:space="preserve"> </w:t>
      </w:r>
      <w:r w:rsidRPr="0004211E">
        <w:t>языковых</w:t>
      </w:r>
      <w:r w:rsidRPr="0004211E">
        <w:rPr>
          <w:spacing w:val="-5"/>
        </w:rPr>
        <w:t xml:space="preserve"> </w:t>
      </w:r>
      <w:r w:rsidRPr="0004211E">
        <w:t>единиц,</w:t>
      </w:r>
      <w:r w:rsidRPr="0004211E">
        <w:rPr>
          <w:spacing w:val="-5"/>
        </w:rPr>
        <w:t xml:space="preserve"> </w:t>
      </w:r>
      <w:r w:rsidRPr="0004211E">
        <w:t>языковых</w:t>
      </w:r>
      <w:r w:rsidRPr="0004211E">
        <w:rPr>
          <w:spacing w:val="-5"/>
        </w:rPr>
        <w:t xml:space="preserve"> </w:t>
      </w:r>
      <w:r w:rsidRPr="0004211E">
        <w:t>явлений</w:t>
      </w:r>
      <w:r w:rsidRPr="0004211E">
        <w:rPr>
          <w:spacing w:val="-5"/>
        </w:rPr>
        <w:t xml:space="preserve"> </w:t>
      </w:r>
      <w:r w:rsidRPr="0004211E">
        <w:t xml:space="preserve">и </w:t>
      </w:r>
      <w:r w:rsidRPr="0004211E">
        <w:rPr>
          <w:spacing w:val="-2"/>
        </w:rPr>
        <w:t>процессов;</w:t>
      </w:r>
    </w:p>
    <w:p w:rsidR="00FE36C7" w:rsidRPr="0004211E" w:rsidRDefault="00FE36C7" w:rsidP="00FE36C7">
      <w:pPr>
        <w:pStyle w:val="a3"/>
        <w:kinsoku w:val="0"/>
        <w:overflowPunct w:val="0"/>
        <w:ind w:firstLine="180"/>
      </w:pPr>
      <w:r w:rsidRPr="0004211E">
        <w:lastRenderedPageBreak/>
        <w:t>устанавливать</w:t>
      </w:r>
      <w:r w:rsidRPr="0004211E">
        <w:rPr>
          <w:spacing w:val="-6"/>
        </w:rPr>
        <w:t xml:space="preserve"> </w:t>
      </w:r>
      <w:r w:rsidRPr="0004211E">
        <w:t>существенный</w:t>
      </w:r>
      <w:r w:rsidRPr="0004211E">
        <w:rPr>
          <w:spacing w:val="-5"/>
        </w:rPr>
        <w:t xml:space="preserve"> </w:t>
      </w:r>
      <w:r w:rsidRPr="0004211E">
        <w:t>признак</w:t>
      </w:r>
      <w:r w:rsidRPr="0004211E">
        <w:rPr>
          <w:spacing w:val="-6"/>
        </w:rPr>
        <w:t xml:space="preserve"> </w:t>
      </w:r>
      <w:r w:rsidRPr="0004211E">
        <w:t>классификации</w:t>
      </w:r>
      <w:r w:rsidRPr="0004211E">
        <w:rPr>
          <w:spacing w:val="-5"/>
        </w:rPr>
        <w:t xml:space="preserve"> </w:t>
      </w:r>
      <w:r w:rsidRPr="0004211E">
        <w:t>языковых</w:t>
      </w:r>
      <w:r w:rsidRPr="0004211E">
        <w:rPr>
          <w:spacing w:val="-5"/>
        </w:rPr>
        <w:t xml:space="preserve"> </w:t>
      </w:r>
      <w:r w:rsidRPr="0004211E">
        <w:t>единиц</w:t>
      </w:r>
      <w:r w:rsidRPr="0004211E">
        <w:rPr>
          <w:spacing w:val="-5"/>
        </w:rPr>
        <w:t xml:space="preserve"> </w:t>
      </w:r>
      <w:r w:rsidRPr="0004211E">
        <w:t>(явлений),</w:t>
      </w:r>
      <w:r w:rsidRPr="0004211E">
        <w:rPr>
          <w:spacing w:val="-5"/>
        </w:rPr>
        <w:t xml:space="preserve"> </w:t>
      </w:r>
      <w:r w:rsidRPr="0004211E">
        <w:t>основания</w:t>
      </w:r>
      <w:r w:rsidRPr="0004211E">
        <w:rPr>
          <w:spacing w:val="-6"/>
        </w:rPr>
        <w:t xml:space="preserve"> </w:t>
      </w:r>
      <w:r w:rsidRPr="0004211E">
        <w:t>для обобщения и сравнения, критерии проводимого анализа; классифицировать языковые единицы по существенному признаку;</w:t>
      </w:r>
    </w:p>
    <w:p w:rsidR="00FE36C7" w:rsidRPr="0004211E" w:rsidRDefault="00FE36C7" w:rsidP="00FE36C7">
      <w:pPr>
        <w:pStyle w:val="a3"/>
        <w:kinsoku w:val="0"/>
        <w:overflowPunct w:val="0"/>
        <w:ind w:firstLine="180"/>
      </w:pPr>
      <w:r w:rsidRPr="0004211E">
        <w:t>выявлять</w:t>
      </w:r>
      <w:r w:rsidRPr="0004211E">
        <w:rPr>
          <w:spacing w:val="-5"/>
        </w:rPr>
        <w:t xml:space="preserve"> </w:t>
      </w:r>
      <w:r w:rsidRPr="0004211E">
        <w:t>закономерности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противоречия</w:t>
      </w:r>
      <w:r w:rsidRPr="0004211E">
        <w:rPr>
          <w:spacing w:val="-5"/>
        </w:rPr>
        <w:t xml:space="preserve"> </w:t>
      </w:r>
      <w:r w:rsidRPr="0004211E">
        <w:t>в</w:t>
      </w:r>
      <w:r w:rsidRPr="0004211E">
        <w:rPr>
          <w:spacing w:val="-5"/>
        </w:rPr>
        <w:t xml:space="preserve"> </w:t>
      </w:r>
      <w:r w:rsidRPr="0004211E">
        <w:t>рассматриваемых</w:t>
      </w:r>
      <w:r w:rsidRPr="0004211E">
        <w:rPr>
          <w:spacing w:val="-4"/>
        </w:rPr>
        <w:t xml:space="preserve"> </w:t>
      </w:r>
      <w:r w:rsidRPr="0004211E">
        <w:t>фактах,</w:t>
      </w:r>
      <w:r w:rsidRPr="0004211E">
        <w:rPr>
          <w:spacing w:val="-4"/>
        </w:rPr>
        <w:t xml:space="preserve"> </w:t>
      </w:r>
      <w:r w:rsidRPr="0004211E">
        <w:t>данных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наблюдениях; предлагать критерии для выявления закономерностей и противоречий;</w:t>
      </w:r>
    </w:p>
    <w:p w:rsidR="00FE36C7" w:rsidRPr="0004211E" w:rsidRDefault="00FE36C7" w:rsidP="00FE36C7">
      <w:pPr>
        <w:pStyle w:val="a3"/>
        <w:kinsoku w:val="0"/>
        <w:overflowPunct w:val="0"/>
        <w:ind w:left="286"/>
      </w:pPr>
      <w:r w:rsidRPr="0004211E">
        <w:t>выявлять</w:t>
      </w:r>
      <w:r w:rsidRPr="0004211E">
        <w:rPr>
          <w:spacing w:val="-5"/>
        </w:rPr>
        <w:t xml:space="preserve"> </w:t>
      </w:r>
      <w:r w:rsidRPr="0004211E">
        <w:t>дефицит</w:t>
      </w:r>
      <w:r w:rsidRPr="0004211E">
        <w:rPr>
          <w:spacing w:val="-5"/>
        </w:rPr>
        <w:t xml:space="preserve"> </w:t>
      </w:r>
      <w:r w:rsidRPr="0004211E">
        <w:t>информации</w:t>
      </w:r>
      <w:r w:rsidRPr="0004211E">
        <w:rPr>
          <w:spacing w:val="-4"/>
        </w:rPr>
        <w:t xml:space="preserve"> </w:t>
      </w:r>
      <w:r w:rsidRPr="0004211E">
        <w:t>текста,</w:t>
      </w:r>
      <w:r w:rsidRPr="0004211E">
        <w:rPr>
          <w:spacing w:val="-4"/>
        </w:rPr>
        <w:t xml:space="preserve"> </w:t>
      </w:r>
      <w:r w:rsidRPr="0004211E">
        <w:t>необходимой</w:t>
      </w:r>
      <w:r w:rsidRPr="0004211E">
        <w:rPr>
          <w:spacing w:val="-4"/>
        </w:rPr>
        <w:t xml:space="preserve"> </w:t>
      </w:r>
      <w:r w:rsidRPr="0004211E">
        <w:t>для</w:t>
      </w:r>
      <w:r w:rsidRPr="0004211E">
        <w:rPr>
          <w:spacing w:val="-5"/>
        </w:rPr>
        <w:t xml:space="preserve"> </w:t>
      </w:r>
      <w:r w:rsidRPr="0004211E">
        <w:t>решения</w:t>
      </w:r>
      <w:r w:rsidRPr="0004211E">
        <w:rPr>
          <w:spacing w:val="-5"/>
        </w:rPr>
        <w:t xml:space="preserve"> </w:t>
      </w:r>
      <w:r w:rsidRPr="0004211E">
        <w:t>поставленной</w:t>
      </w:r>
      <w:r w:rsidRPr="0004211E">
        <w:rPr>
          <w:spacing w:val="-4"/>
        </w:rPr>
        <w:t xml:space="preserve"> </w:t>
      </w:r>
      <w:r w:rsidRPr="0004211E">
        <w:t>учебной</w:t>
      </w:r>
      <w:r w:rsidRPr="0004211E">
        <w:rPr>
          <w:spacing w:val="-4"/>
        </w:rPr>
        <w:t xml:space="preserve"> </w:t>
      </w:r>
      <w:r w:rsidRPr="0004211E">
        <w:t>задачи; выявлять причинно-следственные связи при изучении языковых процессов; делать выводы с</w:t>
      </w:r>
    </w:p>
    <w:p w:rsidR="00FE36C7" w:rsidRPr="0004211E" w:rsidRDefault="00FE36C7" w:rsidP="00FE36C7">
      <w:pPr>
        <w:pStyle w:val="a3"/>
        <w:kinsoku w:val="0"/>
        <w:overflowPunct w:val="0"/>
      </w:pPr>
      <w:r w:rsidRPr="0004211E">
        <w:t>использованием</w:t>
      </w:r>
      <w:r w:rsidRPr="0004211E">
        <w:rPr>
          <w:spacing w:val="-6"/>
        </w:rPr>
        <w:t xml:space="preserve"> </w:t>
      </w:r>
      <w:r w:rsidRPr="0004211E">
        <w:t>дедуктивных</w:t>
      </w:r>
      <w:r w:rsidRPr="0004211E">
        <w:rPr>
          <w:spacing w:val="-6"/>
        </w:rPr>
        <w:t xml:space="preserve"> </w:t>
      </w:r>
      <w:r w:rsidRPr="0004211E">
        <w:t>и</w:t>
      </w:r>
      <w:r w:rsidRPr="0004211E">
        <w:rPr>
          <w:spacing w:val="-6"/>
        </w:rPr>
        <w:t xml:space="preserve"> </w:t>
      </w:r>
      <w:r w:rsidRPr="0004211E">
        <w:t>индуктивных</w:t>
      </w:r>
      <w:r w:rsidRPr="0004211E">
        <w:rPr>
          <w:spacing w:val="-6"/>
        </w:rPr>
        <w:t xml:space="preserve"> </w:t>
      </w:r>
      <w:r w:rsidRPr="0004211E">
        <w:t>умозаключений,</w:t>
      </w:r>
      <w:r w:rsidRPr="0004211E">
        <w:rPr>
          <w:spacing w:val="-6"/>
        </w:rPr>
        <w:t xml:space="preserve"> </w:t>
      </w:r>
      <w:r w:rsidRPr="0004211E">
        <w:t>умозаключений</w:t>
      </w:r>
      <w:r w:rsidRPr="0004211E">
        <w:rPr>
          <w:spacing w:val="-6"/>
        </w:rPr>
        <w:t xml:space="preserve"> </w:t>
      </w:r>
      <w:r w:rsidRPr="0004211E">
        <w:t>по</w:t>
      </w:r>
      <w:r w:rsidRPr="0004211E">
        <w:rPr>
          <w:spacing w:val="-6"/>
        </w:rPr>
        <w:t xml:space="preserve"> </w:t>
      </w:r>
      <w:r w:rsidRPr="0004211E">
        <w:t>аналогии, формулировать гипотезы о взаимосвязях;</w:t>
      </w:r>
    </w:p>
    <w:p w:rsidR="00FE36C7" w:rsidRPr="0004211E" w:rsidRDefault="00FE36C7" w:rsidP="00FE36C7">
      <w:pPr>
        <w:pStyle w:val="a3"/>
        <w:kinsoku w:val="0"/>
        <w:overflowPunct w:val="0"/>
        <w:ind w:right="457" w:firstLine="180"/>
        <w:jc w:val="both"/>
      </w:pPr>
      <w:r w:rsidRPr="0004211E">
        <w:t>самостоятельно выбирать способ решения учебной задачи при работе с разными типами текстов, разными</w:t>
      </w:r>
      <w:r w:rsidRPr="0004211E">
        <w:rPr>
          <w:spacing w:val="-4"/>
        </w:rPr>
        <w:t xml:space="preserve"> </w:t>
      </w:r>
      <w:r w:rsidRPr="0004211E">
        <w:t>единицами</w:t>
      </w:r>
      <w:r w:rsidRPr="0004211E">
        <w:rPr>
          <w:spacing w:val="-4"/>
        </w:rPr>
        <w:t xml:space="preserve"> </w:t>
      </w:r>
      <w:r w:rsidRPr="0004211E">
        <w:t>языка,</w:t>
      </w:r>
      <w:r w:rsidRPr="0004211E">
        <w:rPr>
          <w:spacing w:val="-4"/>
        </w:rPr>
        <w:t xml:space="preserve"> </w:t>
      </w:r>
      <w:r w:rsidRPr="0004211E">
        <w:t>сравнивая</w:t>
      </w:r>
      <w:r w:rsidRPr="0004211E">
        <w:rPr>
          <w:spacing w:val="-5"/>
        </w:rPr>
        <w:t xml:space="preserve"> </w:t>
      </w:r>
      <w:r w:rsidRPr="0004211E">
        <w:t>варианты</w:t>
      </w:r>
      <w:r w:rsidRPr="0004211E">
        <w:rPr>
          <w:spacing w:val="-4"/>
        </w:rPr>
        <w:t xml:space="preserve"> </w:t>
      </w:r>
      <w:r w:rsidRPr="0004211E">
        <w:t>решения</w:t>
      </w:r>
      <w:r w:rsidRPr="0004211E">
        <w:rPr>
          <w:spacing w:val="-5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выбирая</w:t>
      </w:r>
      <w:r w:rsidRPr="0004211E">
        <w:rPr>
          <w:spacing w:val="-5"/>
        </w:rPr>
        <w:t xml:space="preserve"> </w:t>
      </w:r>
      <w:r w:rsidRPr="0004211E">
        <w:t>оптимальный</w:t>
      </w:r>
      <w:r w:rsidRPr="0004211E">
        <w:rPr>
          <w:spacing w:val="-4"/>
        </w:rPr>
        <w:t xml:space="preserve"> </w:t>
      </w:r>
      <w:r w:rsidRPr="0004211E">
        <w:t>вариант</w:t>
      </w:r>
      <w:r w:rsidRPr="0004211E">
        <w:rPr>
          <w:spacing w:val="-5"/>
        </w:rPr>
        <w:t xml:space="preserve"> </w:t>
      </w:r>
      <w:r w:rsidRPr="0004211E">
        <w:t>с</w:t>
      </w:r>
      <w:r w:rsidRPr="0004211E">
        <w:rPr>
          <w:spacing w:val="-4"/>
        </w:rPr>
        <w:t xml:space="preserve"> </w:t>
      </w:r>
      <w:r w:rsidRPr="0004211E">
        <w:t>учётом самостоятельно выделенных критериев.</w:t>
      </w:r>
    </w:p>
    <w:p w:rsidR="00FE36C7" w:rsidRPr="0004211E" w:rsidRDefault="00FE36C7" w:rsidP="00FE36C7">
      <w:pPr>
        <w:pStyle w:val="31"/>
        <w:kinsoku w:val="0"/>
        <w:overflowPunct w:val="0"/>
        <w:spacing w:line="240" w:lineRule="auto"/>
        <w:jc w:val="both"/>
        <w:outlineLvl w:val="9"/>
        <w:rPr>
          <w:spacing w:val="-2"/>
        </w:rPr>
      </w:pPr>
      <w:r w:rsidRPr="0004211E">
        <w:t>Базовые</w:t>
      </w:r>
      <w:r w:rsidRPr="0004211E">
        <w:rPr>
          <w:spacing w:val="-8"/>
        </w:rPr>
        <w:t xml:space="preserve"> </w:t>
      </w:r>
      <w:r w:rsidRPr="0004211E">
        <w:t>исследовательские</w:t>
      </w:r>
      <w:r w:rsidRPr="0004211E">
        <w:rPr>
          <w:spacing w:val="-8"/>
        </w:rPr>
        <w:t xml:space="preserve"> </w:t>
      </w:r>
      <w:r w:rsidRPr="0004211E">
        <w:rPr>
          <w:spacing w:val="-2"/>
        </w:rPr>
        <w:t>действия:</w:t>
      </w:r>
    </w:p>
    <w:p w:rsidR="00FE36C7" w:rsidRPr="0004211E" w:rsidRDefault="00FE36C7" w:rsidP="00FE36C7">
      <w:pPr>
        <w:pStyle w:val="a3"/>
        <w:kinsoku w:val="0"/>
        <w:overflowPunct w:val="0"/>
        <w:spacing w:before="53"/>
        <w:ind w:left="286" w:right="909"/>
        <w:jc w:val="both"/>
      </w:pPr>
      <w:r w:rsidRPr="0004211E">
        <w:t>использовать</w:t>
      </w:r>
      <w:r w:rsidRPr="0004211E">
        <w:rPr>
          <w:spacing w:val="-6"/>
        </w:rPr>
        <w:t xml:space="preserve"> </w:t>
      </w:r>
      <w:r w:rsidRPr="0004211E">
        <w:t>вопросы</w:t>
      </w:r>
      <w:r w:rsidRPr="0004211E">
        <w:rPr>
          <w:spacing w:val="-5"/>
        </w:rPr>
        <w:t xml:space="preserve"> </w:t>
      </w:r>
      <w:r w:rsidRPr="0004211E">
        <w:t>как</w:t>
      </w:r>
      <w:r w:rsidRPr="0004211E">
        <w:rPr>
          <w:spacing w:val="-6"/>
        </w:rPr>
        <w:t xml:space="preserve"> </w:t>
      </w:r>
      <w:r w:rsidRPr="0004211E">
        <w:t>исследовательский</w:t>
      </w:r>
      <w:r w:rsidRPr="0004211E">
        <w:rPr>
          <w:spacing w:val="-5"/>
        </w:rPr>
        <w:t xml:space="preserve"> </w:t>
      </w:r>
      <w:r w:rsidRPr="0004211E">
        <w:t>инструмент</w:t>
      </w:r>
      <w:r w:rsidRPr="0004211E">
        <w:rPr>
          <w:spacing w:val="-6"/>
        </w:rPr>
        <w:t xml:space="preserve"> </w:t>
      </w:r>
      <w:r w:rsidRPr="0004211E">
        <w:t>познания</w:t>
      </w:r>
      <w:r w:rsidRPr="0004211E">
        <w:rPr>
          <w:spacing w:val="-6"/>
        </w:rPr>
        <w:t xml:space="preserve"> </w:t>
      </w:r>
      <w:r w:rsidRPr="0004211E">
        <w:t>в</w:t>
      </w:r>
      <w:r w:rsidRPr="0004211E">
        <w:rPr>
          <w:spacing w:val="-6"/>
        </w:rPr>
        <w:t xml:space="preserve"> </w:t>
      </w:r>
      <w:r w:rsidRPr="0004211E">
        <w:t>языковом</w:t>
      </w:r>
      <w:r w:rsidRPr="0004211E">
        <w:rPr>
          <w:spacing w:val="-5"/>
        </w:rPr>
        <w:t xml:space="preserve"> </w:t>
      </w:r>
      <w:r w:rsidRPr="0004211E">
        <w:t>образовании; формулировать вопросы, фиксирующие несоответствие между реальным и желательным</w:t>
      </w:r>
    </w:p>
    <w:p w:rsidR="00FE36C7" w:rsidRPr="0004211E" w:rsidRDefault="00FE36C7" w:rsidP="00FE36C7">
      <w:pPr>
        <w:pStyle w:val="a3"/>
        <w:kinsoku w:val="0"/>
        <w:overflowPunct w:val="0"/>
        <w:jc w:val="both"/>
        <w:rPr>
          <w:spacing w:val="-2"/>
        </w:rPr>
      </w:pPr>
      <w:r w:rsidRPr="0004211E">
        <w:t>состоянием</w:t>
      </w:r>
      <w:r w:rsidRPr="0004211E">
        <w:rPr>
          <w:spacing w:val="-6"/>
        </w:rPr>
        <w:t xml:space="preserve"> </w:t>
      </w:r>
      <w:r w:rsidRPr="0004211E">
        <w:t>ситуации,</w:t>
      </w:r>
      <w:r w:rsidRPr="0004211E">
        <w:rPr>
          <w:spacing w:val="-5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самостоятельно</w:t>
      </w:r>
      <w:r w:rsidRPr="0004211E">
        <w:rPr>
          <w:spacing w:val="-4"/>
        </w:rPr>
        <w:t xml:space="preserve"> </w:t>
      </w:r>
      <w:r w:rsidRPr="0004211E">
        <w:t>устанавливать</w:t>
      </w:r>
      <w:r w:rsidRPr="0004211E">
        <w:rPr>
          <w:spacing w:val="-4"/>
        </w:rPr>
        <w:t xml:space="preserve"> </w:t>
      </w:r>
      <w:r w:rsidRPr="0004211E">
        <w:t>искомое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rPr>
          <w:spacing w:val="-2"/>
        </w:rPr>
        <w:t>данное;</w:t>
      </w:r>
    </w:p>
    <w:p w:rsidR="00FE36C7" w:rsidRPr="0004211E" w:rsidRDefault="00FE36C7" w:rsidP="00FE36C7">
      <w:pPr>
        <w:pStyle w:val="a3"/>
        <w:kinsoku w:val="0"/>
        <w:overflowPunct w:val="0"/>
        <w:spacing w:before="60"/>
        <w:ind w:firstLine="180"/>
      </w:pPr>
      <w:r w:rsidRPr="0004211E">
        <w:t>формировать</w:t>
      </w:r>
      <w:r w:rsidRPr="0004211E">
        <w:rPr>
          <w:spacing w:val="-5"/>
        </w:rPr>
        <w:t xml:space="preserve"> </w:t>
      </w:r>
      <w:r w:rsidRPr="0004211E">
        <w:t>гипотезу</w:t>
      </w:r>
      <w:r w:rsidRPr="0004211E">
        <w:rPr>
          <w:spacing w:val="-4"/>
        </w:rPr>
        <w:t xml:space="preserve"> </w:t>
      </w:r>
      <w:r w:rsidRPr="0004211E">
        <w:t>об</w:t>
      </w:r>
      <w:r w:rsidRPr="0004211E">
        <w:rPr>
          <w:spacing w:val="-5"/>
        </w:rPr>
        <w:t xml:space="preserve"> </w:t>
      </w:r>
      <w:r w:rsidRPr="0004211E">
        <w:t>истинности</w:t>
      </w:r>
      <w:r w:rsidRPr="0004211E">
        <w:rPr>
          <w:spacing w:val="-4"/>
        </w:rPr>
        <w:t xml:space="preserve"> </w:t>
      </w:r>
      <w:r w:rsidRPr="0004211E">
        <w:t>собственных</w:t>
      </w:r>
      <w:r w:rsidRPr="0004211E">
        <w:rPr>
          <w:spacing w:val="-4"/>
        </w:rPr>
        <w:t xml:space="preserve"> </w:t>
      </w:r>
      <w:r w:rsidRPr="0004211E">
        <w:t>суждений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суждений</w:t>
      </w:r>
      <w:r w:rsidRPr="0004211E">
        <w:rPr>
          <w:spacing w:val="-4"/>
        </w:rPr>
        <w:t xml:space="preserve"> </w:t>
      </w:r>
      <w:r w:rsidRPr="0004211E">
        <w:t>других,</w:t>
      </w:r>
      <w:r w:rsidRPr="0004211E">
        <w:rPr>
          <w:spacing w:val="-4"/>
        </w:rPr>
        <w:t xml:space="preserve"> </w:t>
      </w:r>
      <w:r w:rsidRPr="0004211E">
        <w:t>аргументировать свою позицию, мнение;</w:t>
      </w:r>
    </w:p>
    <w:p w:rsidR="00FE36C7" w:rsidRPr="0004211E" w:rsidRDefault="00FE36C7" w:rsidP="00FE36C7">
      <w:pPr>
        <w:pStyle w:val="a3"/>
        <w:kinsoku w:val="0"/>
        <w:overflowPunct w:val="0"/>
        <w:ind w:left="286"/>
        <w:rPr>
          <w:spacing w:val="-2"/>
        </w:rPr>
      </w:pPr>
      <w:r w:rsidRPr="0004211E">
        <w:t>составлять</w:t>
      </w:r>
      <w:r w:rsidRPr="0004211E">
        <w:rPr>
          <w:spacing w:val="-7"/>
        </w:rPr>
        <w:t xml:space="preserve"> </w:t>
      </w:r>
      <w:r w:rsidRPr="0004211E">
        <w:t>алгоритм</w:t>
      </w:r>
      <w:r w:rsidRPr="0004211E">
        <w:rPr>
          <w:spacing w:val="-4"/>
        </w:rPr>
        <w:t xml:space="preserve"> </w:t>
      </w:r>
      <w:r w:rsidRPr="0004211E">
        <w:t>действий</w:t>
      </w:r>
      <w:r w:rsidRPr="0004211E">
        <w:rPr>
          <w:spacing w:val="-3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использовать</w:t>
      </w:r>
      <w:r w:rsidRPr="0004211E">
        <w:rPr>
          <w:spacing w:val="-4"/>
        </w:rPr>
        <w:t xml:space="preserve"> </w:t>
      </w:r>
      <w:r w:rsidRPr="0004211E">
        <w:t>его</w:t>
      </w:r>
      <w:r w:rsidRPr="0004211E">
        <w:rPr>
          <w:spacing w:val="-4"/>
        </w:rPr>
        <w:t xml:space="preserve"> </w:t>
      </w:r>
      <w:r w:rsidRPr="0004211E">
        <w:t>для</w:t>
      </w:r>
      <w:r w:rsidRPr="0004211E">
        <w:rPr>
          <w:spacing w:val="-4"/>
        </w:rPr>
        <w:t xml:space="preserve"> </w:t>
      </w:r>
      <w:r w:rsidRPr="0004211E">
        <w:t>решения</w:t>
      </w:r>
      <w:r w:rsidRPr="0004211E">
        <w:rPr>
          <w:spacing w:val="-5"/>
        </w:rPr>
        <w:t xml:space="preserve"> </w:t>
      </w:r>
      <w:r w:rsidRPr="0004211E">
        <w:t>учебных</w:t>
      </w:r>
      <w:r w:rsidRPr="0004211E">
        <w:rPr>
          <w:spacing w:val="-3"/>
        </w:rPr>
        <w:t xml:space="preserve"> </w:t>
      </w:r>
      <w:r w:rsidRPr="0004211E">
        <w:rPr>
          <w:spacing w:val="-2"/>
        </w:rPr>
        <w:t>задач;</w:t>
      </w:r>
    </w:p>
    <w:p w:rsidR="00FE36C7" w:rsidRPr="0004211E" w:rsidRDefault="00FE36C7" w:rsidP="00FE36C7">
      <w:pPr>
        <w:pStyle w:val="a3"/>
        <w:kinsoku w:val="0"/>
        <w:overflowPunct w:val="0"/>
        <w:spacing w:before="61"/>
        <w:ind w:firstLine="180"/>
      </w:pPr>
      <w:r w:rsidRPr="0004211E">
        <w:t>проводить по самостоятельно составленному плану небольшое исследование по установлению особенностей</w:t>
      </w:r>
      <w:r w:rsidRPr="0004211E">
        <w:rPr>
          <w:spacing w:val="-5"/>
        </w:rPr>
        <w:t xml:space="preserve"> </w:t>
      </w:r>
      <w:r w:rsidRPr="0004211E">
        <w:t>языковых</w:t>
      </w:r>
      <w:r w:rsidRPr="0004211E">
        <w:rPr>
          <w:spacing w:val="-5"/>
        </w:rPr>
        <w:t xml:space="preserve"> </w:t>
      </w:r>
      <w:r w:rsidRPr="0004211E">
        <w:t>единиц,</w:t>
      </w:r>
      <w:r w:rsidRPr="0004211E">
        <w:rPr>
          <w:spacing w:val="-5"/>
        </w:rPr>
        <w:t xml:space="preserve"> </w:t>
      </w:r>
      <w:r w:rsidRPr="0004211E">
        <w:t>процессов,</w:t>
      </w:r>
      <w:r w:rsidRPr="0004211E">
        <w:rPr>
          <w:spacing w:val="-5"/>
        </w:rPr>
        <w:t xml:space="preserve"> </w:t>
      </w:r>
      <w:r w:rsidRPr="0004211E">
        <w:t>причинно-следственных</w:t>
      </w:r>
      <w:r w:rsidRPr="0004211E">
        <w:rPr>
          <w:spacing w:val="-5"/>
        </w:rPr>
        <w:t xml:space="preserve"> </w:t>
      </w:r>
      <w:r w:rsidRPr="0004211E">
        <w:t>связей</w:t>
      </w:r>
      <w:r w:rsidRPr="0004211E">
        <w:rPr>
          <w:spacing w:val="-5"/>
        </w:rPr>
        <w:t xml:space="preserve"> </w:t>
      </w:r>
      <w:r w:rsidRPr="0004211E">
        <w:t>и</w:t>
      </w:r>
      <w:r w:rsidRPr="0004211E">
        <w:rPr>
          <w:spacing w:val="-5"/>
        </w:rPr>
        <w:t xml:space="preserve"> </w:t>
      </w:r>
      <w:r w:rsidRPr="0004211E">
        <w:t>зависимостей</w:t>
      </w:r>
      <w:r w:rsidRPr="0004211E">
        <w:rPr>
          <w:spacing w:val="-5"/>
        </w:rPr>
        <w:t xml:space="preserve"> </w:t>
      </w:r>
      <w:r w:rsidRPr="0004211E">
        <w:t>объектов между собой;</w:t>
      </w:r>
    </w:p>
    <w:p w:rsidR="00FE36C7" w:rsidRPr="0004211E" w:rsidRDefault="00FE36C7" w:rsidP="00FE36C7">
      <w:pPr>
        <w:pStyle w:val="a3"/>
        <w:kinsoku w:val="0"/>
        <w:overflowPunct w:val="0"/>
        <w:spacing w:before="70"/>
        <w:ind w:firstLine="180"/>
      </w:pPr>
      <w:r w:rsidRPr="0004211E">
        <w:t>оценивать</w:t>
      </w:r>
      <w:r w:rsidRPr="0004211E">
        <w:rPr>
          <w:spacing w:val="-5"/>
        </w:rPr>
        <w:t xml:space="preserve"> </w:t>
      </w:r>
      <w:r w:rsidRPr="0004211E">
        <w:t>на</w:t>
      </w:r>
      <w:r w:rsidRPr="0004211E">
        <w:rPr>
          <w:spacing w:val="-4"/>
        </w:rPr>
        <w:t xml:space="preserve"> </w:t>
      </w:r>
      <w:r w:rsidRPr="0004211E">
        <w:t>применимость</w:t>
      </w:r>
      <w:r w:rsidRPr="0004211E">
        <w:rPr>
          <w:spacing w:val="-5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достоверность</w:t>
      </w:r>
      <w:r w:rsidRPr="0004211E">
        <w:rPr>
          <w:spacing w:val="-5"/>
        </w:rPr>
        <w:t xml:space="preserve"> </w:t>
      </w:r>
      <w:r w:rsidRPr="0004211E">
        <w:t>информацию,</w:t>
      </w:r>
      <w:r w:rsidRPr="0004211E">
        <w:rPr>
          <w:spacing w:val="-4"/>
        </w:rPr>
        <w:t xml:space="preserve"> </w:t>
      </w:r>
      <w:r w:rsidRPr="0004211E">
        <w:t>полученную</w:t>
      </w:r>
      <w:r w:rsidRPr="0004211E">
        <w:rPr>
          <w:spacing w:val="-5"/>
        </w:rPr>
        <w:t xml:space="preserve"> </w:t>
      </w:r>
      <w:r w:rsidRPr="0004211E">
        <w:t>в</w:t>
      </w:r>
      <w:r w:rsidRPr="0004211E">
        <w:rPr>
          <w:spacing w:val="-5"/>
        </w:rPr>
        <w:t xml:space="preserve"> </w:t>
      </w:r>
      <w:r w:rsidRPr="0004211E">
        <w:t>ходе</w:t>
      </w:r>
      <w:r w:rsidRPr="0004211E">
        <w:rPr>
          <w:spacing w:val="-4"/>
        </w:rPr>
        <w:t xml:space="preserve"> </w:t>
      </w:r>
      <w:r w:rsidRPr="0004211E">
        <w:t>лингвистического исследования (эксперимента);</w:t>
      </w:r>
    </w:p>
    <w:p w:rsidR="00FE36C7" w:rsidRPr="0004211E" w:rsidRDefault="00FE36C7" w:rsidP="00FE36C7">
      <w:pPr>
        <w:pStyle w:val="a3"/>
        <w:kinsoku w:val="0"/>
        <w:overflowPunct w:val="0"/>
        <w:ind w:firstLine="180"/>
      </w:pPr>
      <w:r w:rsidRPr="0004211E">
        <w:t>самостоятельно</w:t>
      </w:r>
      <w:r w:rsidRPr="0004211E">
        <w:rPr>
          <w:spacing w:val="-5"/>
        </w:rPr>
        <w:t xml:space="preserve"> </w:t>
      </w:r>
      <w:r w:rsidRPr="0004211E">
        <w:t>формулировать</w:t>
      </w:r>
      <w:r w:rsidRPr="0004211E">
        <w:rPr>
          <w:spacing w:val="-6"/>
        </w:rPr>
        <w:t xml:space="preserve"> </w:t>
      </w:r>
      <w:r w:rsidRPr="0004211E">
        <w:t>обобщения</w:t>
      </w:r>
      <w:r w:rsidRPr="0004211E">
        <w:rPr>
          <w:spacing w:val="-6"/>
        </w:rPr>
        <w:t xml:space="preserve"> </w:t>
      </w:r>
      <w:r w:rsidRPr="0004211E">
        <w:t>и</w:t>
      </w:r>
      <w:r w:rsidRPr="0004211E">
        <w:rPr>
          <w:spacing w:val="-5"/>
        </w:rPr>
        <w:t xml:space="preserve"> </w:t>
      </w:r>
      <w:r w:rsidRPr="0004211E">
        <w:t>выводы</w:t>
      </w:r>
      <w:r w:rsidRPr="0004211E">
        <w:rPr>
          <w:spacing w:val="-5"/>
        </w:rPr>
        <w:t xml:space="preserve"> </w:t>
      </w:r>
      <w:r w:rsidRPr="0004211E">
        <w:t>по</w:t>
      </w:r>
      <w:r w:rsidRPr="0004211E">
        <w:rPr>
          <w:spacing w:val="-5"/>
        </w:rPr>
        <w:t xml:space="preserve"> </w:t>
      </w:r>
      <w:r w:rsidRPr="0004211E">
        <w:t>результатам</w:t>
      </w:r>
      <w:r w:rsidRPr="0004211E">
        <w:rPr>
          <w:spacing w:val="-5"/>
        </w:rPr>
        <w:t xml:space="preserve"> </w:t>
      </w:r>
      <w:r w:rsidRPr="0004211E">
        <w:t>проведённого</w:t>
      </w:r>
      <w:r w:rsidRPr="0004211E">
        <w:rPr>
          <w:spacing w:val="-5"/>
        </w:rPr>
        <w:t xml:space="preserve"> </w:t>
      </w:r>
      <w:r w:rsidRPr="0004211E">
        <w:t>наблюдения, исследования; владеть инструментами оценки достоверности полученных выводов и обобщений;</w:t>
      </w:r>
    </w:p>
    <w:p w:rsidR="00FE36C7" w:rsidRPr="0004211E" w:rsidRDefault="00FE36C7" w:rsidP="00FE36C7">
      <w:pPr>
        <w:pStyle w:val="a3"/>
        <w:kinsoku w:val="0"/>
        <w:overflowPunct w:val="0"/>
        <w:ind w:right="155" w:firstLine="180"/>
      </w:pPr>
      <w:r w:rsidRPr="0004211E">
        <w:t>прогнозировать возможное дальнейшее развитие процессов, событий и их последствия в аналогичных</w:t>
      </w:r>
      <w:r w:rsidRPr="0004211E">
        <w:rPr>
          <w:spacing w:val="-3"/>
        </w:rPr>
        <w:t xml:space="preserve"> </w:t>
      </w:r>
      <w:r w:rsidRPr="0004211E">
        <w:t>или</w:t>
      </w:r>
      <w:r w:rsidRPr="0004211E">
        <w:rPr>
          <w:spacing w:val="-3"/>
        </w:rPr>
        <w:t xml:space="preserve"> </w:t>
      </w:r>
      <w:r w:rsidRPr="0004211E">
        <w:t>сходных</w:t>
      </w:r>
      <w:r w:rsidRPr="0004211E">
        <w:rPr>
          <w:spacing w:val="-3"/>
        </w:rPr>
        <w:t xml:space="preserve"> </w:t>
      </w:r>
      <w:r w:rsidRPr="0004211E">
        <w:t>ситуациях,</w:t>
      </w:r>
      <w:r w:rsidRPr="0004211E">
        <w:rPr>
          <w:spacing w:val="-3"/>
        </w:rPr>
        <w:t xml:space="preserve"> </w:t>
      </w:r>
      <w:r w:rsidRPr="0004211E">
        <w:t>а</w:t>
      </w:r>
      <w:r w:rsidRPr="0004211E">
        <w:rPr>
          <w:spacing w:val="-3"/>
        </w:rPr>
        <w:t xml:space="preserve"> </w:t>
      </w:r>
      <w:r w:rsidRPr="0004211E">
        <w:t>также</w:t>
      </w:r>
      <w:r w:rsidRPr="0004211E">
        <w:rPr>
          <w:spacing w:val="-3"/>
        </w:rPr>
        <w:t xml:space="preserve"> </w:t>
      </w:r>
      <w:r w:rsidRPr="0004211E">
        <w:t>выдвигать</w:t>
      </w:r>
      <w:r w:rsidRPr="0004211E">
        <w:rPr>
          <w:spacing w:val="-4"/>
        </w:rPr>
        <w:t xml:space="preserve"> </w:t>
      </w:r>
      <w:r w:rsidRPr="0004211E">
        <w:t>предположения</w:t>
      </w:r>
      <w:r w:rsidRPr="0004211E">
        <w:rPr>
          <w:spacing w:val="-4"/>
        </w:rPr>
        <w:t xml:space="preserve"> </w:t>
      </w:r>
      <w:r w:rsidRPr="0004211E">
        <w:t>об</w:t>
      </w:r>
      <w:r w:rsidRPr="0004211E">
        <w:rPr>
          <w:spacing w:val="-4"/>
        </w:rPr>
        <w:t xml:space="preserve"> </w:t>
      </w:r>
      <w:r w:rsidRPr="0004211E">
        <w:t>их</w:t>
      </w:r>
      <w:r w:rsidRPr="0004211E">
        <w:rPr>
          <w:spacing w:val="-3"/>
        </w:rPr>
        <w:t xml:space="preserve"> </w:t>
      </w:r>
      <w:r w:rsidRPr="0004211E">
        <w:t>развитии</w:t>
      </w:r>
      <w:r w:rsidRPr="0004211E">
        <w:rPr>
          <w:spacing w:val="-3"/>
        </w:rPr>
        <w:t xml:space="preserve"> </w:t>
      </w:r>
      <w:r w:rsidRPr="0004211E">
        <w:t>в</w:t>
      </w:r>
      <w:r w:rsidRPr="0004211E">
        <w:rPr>
          <w:spacing w:val="-4"/>
        </w:rPr>
        <w:t xml:space="preserve"> </w:t>
      </w:r>
      <w:r w:rsidRPr="0004211E">
        <w:t>новых условиях и контекстах.</w:t>
      </w:r>
    </w:p>
    <w:p w:rsidR="00FE36C7" w:rsidRPr="0004211E" w:rsidRDefault="00FE36C7" w:rsidP="00FE36C7">
      <w:pPr>
        <w:pStyle w:val="31"/>
        <w:kinsoku w:val="0"/>
        <w:overflowPunct w:val="0"/>
        <w:spacing w:line="240" w:lineRule="auto"/>
        <w:outlineLvl w:val="9"/>
        <w:rPr>
          <w:spacing w:val="-2"/>
        </w:rPr>
      </w:pPr>
      <w:r w:rsidRPr="0004211E">
        <w:t>Работа</w:t>
      </w:r>
      <w:r w:rsidRPr="0004211E">
        <w:rPr>
          <w:spacing w:val="-2"/>
        </w:rPr>
        <w:t xml:space="preserve"> </w:t>
      </w:r>
      <w:r w:rsidRPr="0004211E">
        <w:t>с</w:t>
      </w:r>
      <w:r w:rsidRPr="0004211E">
        <w:rPr>
          <w:spacing w:val="-1"/>
        </w:rPr>
        <w:t xml:space="preserve"> </w:t>
      </w:r>
      <w:r w:rsidRPr="0004211E">
        <w:rPr>
          <w:spacing w:val="-2"/>
        </w:rPr>
        <w:t>информацией:</w:t>
      </w:r>
    </w:p>
    <w:p w:rsidR="00FE36C7" w:rsidRPr="0004211E" w:rsidRDefault="00FE36C7" w:rsidP="00FE36C7">
      <w:pPr>
        <w:pStyle w:val="a3"/>
        <w:kinsoku w:val="0"/>
        <w:overflowPunct w:val="0"/>
        <w:spacing w:before="57"/>
        <w:ind w:firstLine="180"/>
      </w:pPr>
      <w:r w:rsidRPr="0004211E">
        <w:t>применять</w:t>
      </w:r>
      <w:r w:rsidRPr="0004211E">
        <w:rPr>
          <w:spacing w:val="-4"/>
        </w:rPr>
        <w:t xml:space="preserve"> </w:t>
      </w:r>
      <w:r w:rsidRPr="0004211E">
        <w:t>различные</w:t>
      </w:r>
      <w:r w:rsidRPr="0004211E">
        <w:rPr>
          <w:spacing w:val="-3"/>
        </w:rPr>
        <w:t xml:space="preserve"> </w:t>
      </w:r>
      <w:r w:rsidRPr="0004211E">
        <w:t>методы,</w:t>
      </w:r>
      <w:r w:rsidRPr="0004211E">
        <w:rPr>
          <w:spacing w:val="-3"/>
        </w:rPr>
        <w:t xml:space="preserve"> </w:t>
      </w:r>
      <w:r w:rsidRPr="0004211E">
        <w:t>инструменты</w:t>
      </w:r>
      <w:r w:rsidRPr="0004211E">
        <w:rPr>
          <w:spacing w:val="-3"/>
        </w:rPr>
        <w:t xml:space="preserve"> </w:t>
      </w:r>
      <w:r w:rsidRPr="0004211E">
        <w:t>и</w:t>
      </w:r>
      <w:r w:rsidRPr="0004211E">
        <w:rPr>
          <w:spacing w:val="-3"/>
        </w:rPr>
        <w:t xml:space="preserve"> </w:t>
      </w:r>
      <w:r w:rsidRPr="0004211E">
        <w:t>запросы</w:t>
      </w:r>
      <w:r w:rsidRPr="0004211E">
        <w:rPr>
          <w:spacing w:val="-3"/>
        </w:rPr>
        <w:t xml:space="preserve"> </w:t>
      </w:r>
      <w:r w:rsidRPr="0004211E">
        <w:t>при</w:t>
      </w:r>
      <w:r w:rsidRPr="0004211E">
        <w:rPr>
          <w:spacing w:val="-3"/>
        </w:rPr>
        <w:t xml:space="preserve"> </w:t>
      </w:r>
      <w:r w:rsidRPr="0004211E">
        <w:t>поиске</w:t>
      </w:r>
      <w:r w:rsidRPr="0004211E">
        <w:rPr>
          <w:spacing w:val="-3"/>
        </w:rPr>
        <w:t xml:space="preserve"> </w:t>
      </w:r>
      <w:r w:rsidRPr="0004211E">
        <w:t>и</w:t>
      </w:r>
      <w:r w:rsidRPr="0004211E">
        <w:rPr>
          <w:spacing w:val="-3"/>
        </w:rPr>
        <w:t xml:space="preserve"> </w:t>
      </w:r>
      <w:r w:rsidRPr="0004211E">
        <w:t>отборе</w:t>
      </w:r>
      <w:r w:rsidRPr="0004211E">
        <w:rPr>
          <w:spacing w:val="-3"/>
        </w:rPr>
        <w:t xml:space="preserve"> </w:t>
      </w:r>
      <w:r w:rsidRPr="0004211E">
        <w:t>информации</w:t>
      </w:r>
      <w:r w:rsidRPr="0004211E">
        <w:rPr>
          <w:spacing w:val="-3"/>
        </w:rPr>
        <w:t xml:space="preserve"> </w:t>
      </w:r>
      <w:r w:rsidRPr="0004211E">
        <w:t>с</w:t>
      </w:r>
      <w:r w:rsidRPr="0004211E">
        <w:rPr>
          <w:spacing w:val="-3"/>
        </w:rPr>
        <w:t xml:space="preserve"> </w:t>
      </w:r>
      <w:r w:rsidRPr="0004211E">
        <w:t>учётом предложенной учебной задачи и заданных критериев;</w:t>
      </w:r>
    </w:p>
    <w:p w:rsidR="00FE36C7" w:rsidRPr="0004211E" w:rsidRDefault="00FE36C7" w:rsidP="00FE36C7">
      <w:pPr>
        <w:pStyle w:val="a3"/>
        <w:kinsoku w:val="0"/>
        <w:overflowPunct w:val="0"/>
        <w:ind w:firstLine="180"/>
      </w:pPr>
      <w:r w:rsidRPr="0004211E">
        <w:t>выбирать,</w:t>
      </w:r>
      <w:r w:rsidRPr="0004211E">
        <w:rPr>
          <w:spacing w:val="-6"/>
        </w:rPr>
        <w:t xml:space="preserve"> </w:t>
      </w:r>
      <w:r w:rsidRPr="0004211E">
        <w:t>анализировать,</w:t>
      </w:r>
      <w:r w:rsidRPr="0004211E">
        <w:rPr>
          <w:spacing w:val="-6"/>
        </w:rPr>
        <w:t xml:space="preserve"> </w:t>
      </w:r>
      <w:r w:rsidRPr="0004211E">
        <w:t>интерпретировать,</w:t>
      </w:r>
      <w:r w:rsidRPr="0004211E">
        <w:rPr>
          <w:spacing w:val="-6"/>
        </w:rPr>
        <w:t xml:space="preserve"> </w:t>
      </w:r>
      <w:r w:rsidRPr="0004211E">
        <w:t>обобщать</w:t>
      </w:r>
      <w:r w:rsidRPr="0004211E">
        <w:rPr>
          <w:spacing w:val="-7"/>
        </w:rPr>
        <w:t xml:space="preserve"> </w:t>
      </w:r>
      <w:r w:rsidRPr="0004211E">
        <w:t>и</w:t>
      </w:r>
      <w:r w:rsidRPr="0004211E">
        <w:rPr>
          <w:spacing w:val="-6"/>
        </w:rPr>
        <w:t xml:space="preserve"> </w:t>
      </w:r>
      <w:r w:rsidRPr="0004211E">
        <w:t>систематизировать</w:t>
      </w:r>
      <w:r w:rsidRPr="0004211E">
        <w:rPr>
          <w:spacing w:val="-7"/>
        </w:rPr>
        <w:t xml:space="preserve"> </w:t>
      </w:r>
      <w:r w:rsidRPr="0004211E">
        <w:t>информацию, представленную в текстах, таблицах, схемах;</w:t>
      </w:r>
    </w:p>
    <w:p w:rsidR="00FE36C7" w:rsidRPr="0004211E" w:rsidRDefault="00FE36C7" w:rsidP="00FE36C7">
      <w:pPr>
        <w:pStyle w:val="a3"/>
        <w:kinsoku w:val="0"/>
        <w:overflowPunct w:val="0"/>
        <w:ind w:right="155" w:firstLine="180"/>
      </w:pPr>
      <w:r w:rsidRPr="0004211E">
        <w:t>использовать различные виды аудирования и чтения для оценки текста с точки зрения достоверности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применимости</w:t>
      </w:r>
      <w:r w:rsidRPr="0004211E">
        <w:rPr>
          <w:spacing w:val="-4"/>
        </w:rPr>
        <w:t xml:space="preserve"> </w:t>
      </w:r>
      <w:r w:rsidRPr="0004211E">
        <w:t>содержащейся</w:t>
      </w:r>
      <w:r w:rsidRPr="0004211E">
        <w:rPr>
          <w:spacing w:val="-5"/>
        </w:rPr>
        <w:t xml:space="preserve"> </w:t>
      </w:r>
      <w:r w:rsidRPr="0004211E">
        <w:t>в</w:t>
      </w:r>
      <w:r w:rsidRPr="0004211E">
        <w:rPr>
          <w:spacing w:val="-5"/>
        </w:rPr>
        <w:t xml:space="preserve"> </w:t>
      </w:r>
      <w:r w:rsidRPr="0004211E">
        <w:t>нём</w:t>
      </w:r>
      <w:r w:rsidRPr="0004211E">
        <w:rPr>
          <w:spacing w:val="-4"/>
        </w:rPr>
        <w:t xml:space="preserve"> </w:t>
      </w:r>
      <w:r w:rsidRPr="0004211E">
        <w:t>информации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усвоения</w:t>
      </w:r>
      <w:r w:rsidRPr="0004211E">
        <w:rPr>
          <w:spacing w:val="-5"/>
        </w:rPr>
        <w:t xml:space="preserve"> </w:t>
      </w:r>
      <w:r w:rsidRPr="0004211E">
        <w:t>необходимой информации с целью решения учебных задач;</w:t>
      </w:r>
    </w:p>
    <w:p w:rsidR="00FE36C7" w:rsidRPr="0004211E" w:rsidRDefault="00FE36C7" w:rsidP="00FE36C7">
      <w:pPr>
        <w:pStyle w:val="a3"/>
        <w:kinsoku w:val="0"/>
        <w:overflowPunct w:val="0"/>
        <w:ind w:right="356" w:firstLine="180"/>
      </w:pPr>
      <w:r w:rsidRPr="0004211E">
        <w:t>использовать</w:t>
      </w:r>
      <w:r w:rsidRPr="0004211E">
        <w:rPr>
          <w:spacing w:val="-5"/>
        </w:rPr>
        <w:t xml:space="preserve"> </w:t>
      </w:r>
      <w:r w:rsidRPr="0004211E">
        <w:t>смысловое</w:t>
      </w:r>
      <w:r w:rsidRPr="0004211E">
        <w:rPr>
          <w:spacing w:val="-4"/>
        </w:rPr>
        <w:t xml:space="preserve"> </w:t>
      </w:r>
      <w:r w:rsidRPr="0004211E">
        <w:t>чтение</w:t>
      </w:r>
      <w:r w:rsidRPr="0004211E">
        <w:rPr>
          <w:spacing w:val="-4"/>
        </w:rPr>
        <w:t xml:space="preserve"> </w:t>
      </w:r>
      <w:r w:rsidRPr="0004211E">
        <w:t>для</w:t>
      </w:r>
      <w:r w:rsidRPr="0004211E">
        <w:rPr>
          <w:spacing w:val="-5"/>
        </w:rPr>
        <w:t xml:space="preserve"> </w:t>
      </w:r>
      <w:r w:rsidRPr="0004211E">
        <w:t>извлечения,</w:t>
      </w:r>
      <w:r w:rsidRPr="0004211E">
        <w:rPr>
          <w:spacing w:val="-4"/>
        </w:rPr>
        <w:t xml:space="preserve"> </w:t>
      </w:r>
      <w:r w:rsidRPr="0004211E">
        <w:t>обобщения</w:t>
      </w:r>
      <w:r w:rsidRPr="0004211E">
        <w:rPr>
          <w:spacing w:val="-5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систематизации</w:t>
      </w:r>
      <w:r w:rsidRPr="0004211E">
        <w:rPr>
          <w:spacing w:val="-4"/>
        </w:rPr>
        <w:t xml:space="preserve"> </w:t>
      </w:r>
      <w:r w:rsidRPr="0004211E">
        <w:t>информации</w:t>
      </w:r>
      <w:r w:rsidRPr="0004211E">
        <w:rPr>
          <w:spacing w:val="-4"/>
        </w:rPr>
        <w:t xml:space="preserve"> </w:t>
      </w:r>
      <w:r w:rsidRPr="0004211E">
        <w:t>из одного или нескольких источников с учётом поставленных целей;</w:t>
      </w:r>
    </w:p>
    <w:p w:rsidR="00FE36C7" w:rsidRPr="0004211E" w:rsidRDefault="00FE36C7" w:rsidP="00FE36C7">
      <w:pPr>
        <w:pStyle w:val="a3"/>
        <w:kinsoku w:val="0"/>
        <w:overflowPunct w:val="0"/>
        <w:ind w:firstLine="180"/>
      </w:pPr>
      <w:r w:rsidRPr="0004211E">
        <w:t>находить</w:t>
      </w:r>
      <w:r w:rsidRPr="0004211E">
        <w:rPr>
          <w:spacing w:val="-4"/>
        </w:rPr>
        <w:t xml:space="preserve"> </w:t>
      </w:r>
      <w:r w:rsidRPr="0004211E">
        <w:t>сходные</w:t>
      </w:r>
      <w:r w:rsidRPr="0004211E">
        <w:rPr>
          <w:spacing w:val="-3"/>
        </w:rPr>
        <w:t xml:space="preserve"> </w:t>
      </w:r>
      <w:r w:rsidRPr="0004211E">
        <w:t>аргументы</w:t>
      </w:r>
      <w:r w:rsidRPr="0004211E">
        <w:rPr>
          <w:spacing w:val="-3"/>
        </w:rPr>
        <w:t xml:space="preserve"> </w:t>
      </w:r>
      <w:r w:rsidRPr="0004211E">
        <w:t>(подтверждающие</w:t>
      </w:r>
      <w:r w:rsidRPr="0004211E">
        <w:rPr>
          <w:spacing w:val="-3"/>
        </w:rPr>
        <w:t xml:space="preserve"> </w:t>
      </w:r>
      <w:r w:rsidRPr="0004211E">
        <w:t>или</w:t>
      </w:r>
      <w:r w:rsidRPr="0004211E">
        <w:rPr>
          <w:spacing w:val="-3"/>
        </w:rPr>
        <w:t xml:space="preserve"> </w:t>
      </w:r>
      <w:r w:rsidRPr="0004211E">
        <w:t>опровергающие</w:t>
      </w:r>
      <w:r w:rsidRPr="0004211E">
        <w:rPr>
          <w:spacing w:val="-3"/>
        </w:rPr>
        <w:t xml:space="preserve"> </w:t>
      </w:r>
      <w:r w:rsidRPr="0004211E">
        <w:t>одну</w:t>
      </w:r>
      <w:r w:rsidRPr="0004211E">
        <w:rPr>
          <w:spacing w:val="-3"/>
        </w:rPr>
        <w:t xml:space="preserve"> </w:t>
      </w:r>
      <w:r w:rsidRPr="0004211E">
        <w:t>и</w:t>
      </w:r>
      <w:r w:rsidRPr="0004211E">
        <w:rPr>
          <w:spacing w:val="-3"/>
        </w:rPr>
        <w:t xml:space="preserve"> </w:t>
      </w:r>
      <w:r w:rsidRPr="0004211E">
        <w:t>ту</w:t>
      </w:r>
      <w:r w:rsidRPr="0004211E">
        <w:rPr>
          <w:spacing w:val="-3"/>
        </w:rPr>
        <w:t xml:space="preserve"> </w:t>
      </w:r>
      <w:r w:rsidRPr="0004211E">
        <w:t>же</w:t>
      </w:r>
      <w:r w:rsidRPr="0004211E">
        <w:rPr>
          <w:spacing w:val="-3"/>
        </w:rPr>
        <w:t xml:space="preserve"> </w:t>
      </w:r>
      <w:r w:rsidRPr="0004211E">
        <w:t>идею,</w:t>
      </w:r>
      <w:r w:rsidRPr="0004211E">
        <w:rPr>
          <w:spacing w:val="-3"/>
        </w:rPr>
        <w:t xml:space="preserve"> </w:t>
      </w:r>
      <w:r w:rsidRPr="0004211E">
        <w:t>версию)</w:t>
      </w:r>
      <w:r w:rsidRPr="0004211E">
        <w:rPr>
          <w:spacing w:val="-4"/>
        </w:rPr>
        <w:t xml:space="preserve"> </w:t>
      </w:r>
      <w:r w:rsidRPr="0004211E">
        <w:t>в различных информационных источниках;</w:t>
      </w:r>
    </w:p>
    <w:p w:rsidR="00FE36C7" w:rsidRPr="0004211E" w:rsidRDefault="00FE36C7" w:rsidP="00FE36C7">
      <w:pPr>
        <w:pStyle w:val="a3"/>
        <w:kinsoku w:val="0"/>
        <w:overflowPunct w:val="0"/>
        <w:ind w:firstLine="180"/>
      </w:pPr>
      <w:r w:rsidRPr="0004211E">
        <w:t>самостоятельно</w:t>
      </w:r>
      <w:r w:rsidRPr="0004211E">
        <w:rPr>
          <w:spacing w:val="-6"/>
        </w:rPr>
        <w:t xml:space="preserve"> </w:t>
      </w:r>
      <w:r w:rsidRPr="0004211E">
        <w:t>выбирать</w:t>
      </w:r>
      <w:r w:rsidRPr="0004211E">
        <w:rPr>
          <w:spacing w:val="-6"/>
        </w:rPr>
        <w:t xml:space="preserve"> </w:t>
      </w:r>
      <w:r w:rsidRPr="0004211E">
        <w:t>оптимальную</w:t>
      </w:r>
      <w:r w:rsidRPr="0004211E">
        <w:rPr>
          <w:spacing w:val="-6"/>
        </w:rPr>
        <w:t xml:space="preserve"> </w:t>
      </w:r>
      <w:r w:rsidRPr="0004211E">
        <w:t>форму</w:t>
      </w:r>
      <w:r w:rsidRPr="0004211E">
        <w:rPr>
          <w:spacing w:val="-6"/>
        </w:rPr>
        <w:t xml:space="preserve"> </w:t>
      </w:r>
      <w:r w:rsidRPr="0004211E">
        <w:t>представления</w:t>
      </w:r>
      <w:r w:rsidRPr="0004211E">
        <w:rPr>
          <w:spacing w:val="-6"/>
        </w:rPr>
        <w:t xml:space="preserve"> </w:t>
      </w:r>
      <w:r w:rsidRPr="0004211E">
        <w:t>информации</w:t>
      </w:r>
      <w:r w:rsidRPr="0004211E">
        <w:rPr>
          <w:spacing w:val="-6"/>
        </w:rPr>
        <w:t xml:space="preserve"> </w:t>
      </w:r>
      <w:r w:rsidRPr="0004211E">
        <w:t>(текст,</w:t>
      </w:r>
      <w:r w:rsidRPr="0004211E">
        <w:rPr>
          <w:spacing w:val="-6"/>
        </w:rPr>
        <w:t xml:space="preserve"> </w:t>
      </w:r>
      <w:r w:rsidRPr="0004211E">
        <w:t>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FE36C7" w:rsidRPr="0004211E" w:rsidRDefault="00FE36C7" w:rsidP="00FE36C7">
      <w:pPr>
        <w:pStyle w:val="a3"/>
        <w:kinsoku w:val="0"/>
        <w:overflowPunct w:val="0"/>
        <w:ind w:firstLine="180"/>
        <w:rPr>
          <w:spacing w:val="-2"/>
        </w:rPr>
      </w:pPr>
      <w:r w:rsidRPr="0004211E">
        <w:t>оценивать</w:t>
      </w:r>
      <w:r w:rsidRPr="0004211E">
        <w:rPr>
          <w:spacing w:val="-6"/>
        </w:rPr>
        <w:t xml:space="preserve"> </w:t>
      </w:r>
      <w:r w:rsidRPr="0004211E">
        <w:t>надёжность</w:t>
      </w:r>
      <w:r w:rsidRPr="0004211E">
        <w:rPr>
          <w:spacing w:val="-6"/>
        </w:rPr>
        <w:t xml:space="preserve"> </w:t>
      </w:r>
      <w:r w:rsidRPr="0004211E">
        <w:t>информации</w:t>
      </w:r>
      <w:r w:rsidRPr="0004211E">
        <w:rPr>
          <w:spacing w:val="-5"/>
        </w:rPr>
        <w:t xml:space="preserve"> </w:t>
      </w:r>
      <w:r w:rsidRPr="0004211E">
        <w:t>по</w:t>
      </w:r>
      <w:r w:rsidRPr="0004211E">
        <w:rPr>
          <w:spacing w:val="-5"/>
        </w:rPr>
        <w:t xml:space="preserve"> </w:t>
      </w:r>
      <w:r w:rsidRPr="0004211E">
        <w:t>критериям,</w:t>
      </w:r>
      <w:r w:rsidRPr="0004211E">
        <w:rPr>
          <w:spacing w:val="-5"/>
        </w:rPr>
        <w:t xml:space="preserve"> </w:t>
      </w:r>
      <w:r w:rsidRPr="0004211E">
        <w:t>предложенным</w:t>
      </w:r>
      <w:r w:rsidRPr="0004211E">
        <w:rPr>
          <w:spacing w:val="-5"/>
        </w:rPr>
        <w:t xml:space="preserve"> </w:t>
      </w:r>
      <w:r w:rsidRPr="0004211E">
        <w:t>учителем</w:t>
      </w:r>
      <w:r w:rsidRPr="0004211E">
        <w:rPr>
          <w:spacing w:val="-5"/>
        </w:rPr>
        <w:t xml:space="preserve"> </w:t>
      </w:r>
      <w:r w:rsidRPr="0004211E">
        <w:t>или</w:t>
      </w:r>
      <w:r w:rsidRPr="0004211E">
        <w:rPr>
          <w:spacing w:val="-5"/>
        </w:rPr>
        <w:t xml:space="preserve"> </w:t>
      </w:r>
      <w:r w:rsidRPr="0004211E">
        <w:t xml:space="preserve">сформулированным </w:t>
      </w:r>
      <w:r w:rsidRPr="0004211E">
        <w:rPr>
          <w:spacing w:val="-2"/>
        </w:rPr>
        <w:t>самостоятельно;</w:t>
      </w:r>
    </w:p>
    <w:p w:rsidR="00FE36C7" w:rsidRPr="0004211E" w:rsidRDefault="00FE36C7" w:rsidP="00FE36C7">
      <w:pPr>
        <w:pStyle w:val="a3"/>
        <w:kinsoku w:val="0"/>
        <w:overflowPunct w:val="0"/>
        <w:ind w:left="286"/>
        <w:rPr>
          <w:spacing w:val="-2"/>
        </w:rPr>
      </w:pPr>
      <w:r w:rsidRPr="0004211E">
        <w:t>эффективно</w:t>
      </w:r>
      <w:r w:rsidRPr="0004211E">
        <w:rPr>
          <w:spacing w:val="-6"/>
        </w:rPr>
        <w:t xml:space="preserve"> </w:t>
      </w:r>
      <w:r w:rsidRPr="0004211E">
        <w:t>запоминать</w:t>
      </w:r>
      <w:r w:rsidRPr="0004211E">
        <w:rPr>
          <w:spacing w:val="-6"/>
        </w:rPr>
        <w:t xml:space="preserve"> </w:t>
      </w:r>
      <w:r w:rsidRPr="0004211E">
        <w:t>и</w:t>
      </w:r>
      <w:r w:rsidRPr="0004211E">
        <w:rPr>
          <w:spacing w:val="-5"/>
        </w:rPr>
        <w:t xml:space="preserve"> </w:t>
      </w:r>
      <w:r w:rsidRPr="0004211E">
        <w:t>систематизировать</w:t>
      </w:r>
      <w:r w:rsidRPr="0004211E">
        <w:rPr>
          <w:spacing w:val="-6"/>
        </w:rPr>
        <w:t xml:space="preserve"> </w:t>
      </w:r>
      <w:r w:rsidRPr="0004211E">
        <w:rPr>
          <w:spacing w:val="-2"/>
        </w:rPr>
        <w:t>информацию.</w:t>
      </w:r>
    </w:p>
    <w:p w:rsidR="00FE36C7" w:rsidRPr="0004211E" w:rsidRDefault="00FE36C7" w:rsidP="00FE36C7">
      <w:pPr>
        <w:pStyle w:val="21"/>
        <w:numPr>
          <w:ilvl w:val="0"/>
          <w:numId w:val="1"/>
        </w:numPr>
        <w:tabs>
          <w:tab w:val="left" w:pos="527"/>
        </w:tabs>
        <w:kinsoku w:val="0"/>
        <w:overflowPunct w:val="0"/>
        <w:spacing w:before="172"/>
        <w:outlineLvl w:val="9"/>
        <w:rPr>
          <w:spacing w:val="-2"/>
        </w:rPr>
      </w:pPr>
      <w:r w:rsidRPr="0004211E">
        <w:t>Овладение</w:t>
      </w:r>
      <w:r w:rsidRPr="0004211E">
        <w:rPr>
          <w:spacing w:val="-11"/>
        </w:rPr>
        <w:t xml:space="preserve"> </w:t>
      </w:r>
      <w:r w:rsidRPr="0004211E">
        <w:t>универсальными</w:t>
      </w:r>
      <w:r w:rsidRPr="0004211E">
        <w:rPr>
          <w:spacing w:val="-10"/>
        </w:rPr>
        <w:t xml:space="preserve"> </w:t>
      </w:r>
      <w:r w:rsidRPr="0004211E">
        <w:t>учебными</w:t>
      </w:r>
      <w:r w:rsidRPr="0004211E">
        <w:rPr>
          <w:spacing w:val="-10"/>
        </w:rPr>
        <w:t xml:space="preserve"> </w:t>
      </w:r>
      <w:r w:rsidRPr="0004211E">
        <w:t>коммуникативными</w:t>
      </w:r>
      <w:r w:rsidRPr="0004211E">
        <w:rPr>
          <w:spacing w:val="-9"/>
        </w:rPr>
        <w:t xml:space="preserve"> </w:t>
      </w:r>
      <w:r w:rsidRPr="0004211E">
        <w:rPr>
          <w:spacing w:val="-2"/>
        </w:rPr>
        <w:t>действиями</w:t>
      </w:r>
    </w:p>
    <w:p w:rsidR="00FE36C7" w:rsidRPr="0004211E" w:rsidRDefault="00FE36C7" w:rsidP="00FE36C7">
      <w:pPr>
        <w:pStyle w:val="31"/>
        <w:kinsoku w:val="0"/>
        <w:overflowPunct w:val="0"/>
        <w:spacing w:before="60" w:line="240" w:lineRule="auto"/>
        <w:outlineLvl w:val="9"/>
        <w:rPr>
          <w:spacing w:val="-2"/>
        </w:rPr>
      </w:pPr>
      <w:r w:rsidRPr="0004211E">
        <w:rPr>
          <w:spacing w:val="-2"/>
        </w:rPr>
        <w:lastRenderedPageBreak/>
        <w:t>Общение:</w:t>
      </w:r>
    </w:p>
    <w:p w:rsidR="00FE36C7" w:rsidRPr="0004211E" w:rsidRDefault="00FE36C7" w:rsidP="00FE36C7">
      <w:pPr>
        <w:pStyle w:val="a3"/>
        <w:kinsoku w:val="0"/>
        <w:overflowPunct w:val="0"/>
        <w:spacing w:before="60"/>
        <w:ind w:right="155" w:firstLine="180"/>
      </w:pPr>
      <w:r w:rsidRPr="0004211E">
        <w:t>воспринимать и формулировать суждения, выражать эмоции в соответствии с условиями и целями общения;</w:t>
      </w:r>
      <w:r w:rsidRPr="0004211E">
        <w:rPr>
          <w:spacing w:val="-4"/>
        </w:rPr>
        <w:t xml:space="preserve"> </w:t>
      </w:r>
      <w:r w:rsidRPr="0004211E">
        <w:t>выражать</w:t>
      </w:r>
      <w:r w:rsidRPr="0004211E">
        <w:rPr>
          <w:spacing w:val="-4"/>
        </w:rPr>
        <w:t xml:space="preserve"> </w:t>
      </w:r>
      <w:r w:rsidRPr="0004211E">
        <w:t>себя</w:t>
      </w:r>
      <w:r w:rsidRPr="0004211E">
        <w:rPr>
          <w:spacing w:val="-4"/>
        </w:rPr>
        <w:t xml:space="preserve"> </w:t>
      </w:r>
      <w:r w:rsidRPr="0004211E">
        <w:t>(свою</w:t>
      </w:r>
      <w:r w:rsidRPr="0004211E">
        <w:rPr>
          <w:spacing w:val="-4"/>
        </w:rPr>
        <w:t xml:space="preserve"> </w:t>
      </w:r>
      <w:r w:rsidRPr="0004211E">
        <w:t>точку</w:t>
      </w:r>
      <w:r w:rsidRPr="0004211E">
        <w:rPr>
          <w:spacing w:val="-3"/>
        </w:rPr>
        <w:t xml:space="preserve"> </w:t>
      </w:r>
      <w:r w:rsidRPr="0004211E">
        <w:t>зрения)</w:t>
      </w:r>
      <w:r w:rsidRPr="0004211E">
        <w:rPr>
          <w:spacing w:val="-4"/>
        </w:rPr>
        <w:t xml:space="preserve"> </w:t>
      </w:r>
      <w:r w:rsidRPr="0004211E">
        <w:t>в</w:t>
      </w:r>
      <w:r w:rsidRPr="0004211E">
        <w:rPr>
          <w:spacing w:val="-4"/>
        </w:rPr>
        <w:t xml:space="preserve"> </w:t>
      </w:r>
      <w:r w:rsidRPr="0004211E">
        <w:t>диалогах</w:t>
      </w:r>
      <w:r w:rsidRPr="0004211E">
        <w:rPr>
          <w:spacing w:val="-3"/>
        </w:rPr>
        <w:t xml:space="preserve"> </w:t>
      </w:r>
      <w:r w:rsidRPr="0004211E">
        <w:t>и</w:t>
      </w:r>
      <w:r w:rsidRPr="0004211E">
        <w:rPr>
          <w:spacing w:val="-3"/>
        </w:rPr>
        <w:t xml:space="preserve"> </w:t>
      </w:r>
      <w:r w:rsidRPr="0004211E">
        <w:t>дискуссиях,</w:t>
      </w:r>
      <w:r w:rsidRPr="0004211E">
        <w:rPr>
          <w:spacing w:val="-3"/>
        </w:rPr>
        <w:t xml:space="preserve"> </w:t>
      </w:r>
      <w:r w:rsidRPr="0004211E">
        <w:t>в</w:t>
      </w:r>
      <w:r w:rsidRPr="0004211E">
        <w:rPr>
          <w:spacing w:val="-4"/>
        </w:rPr>
        <w:t xml:space="preserve"> </w:t>
      </w:r>
      <w:r w:rsidRPr="0004211E">
        <w:t>устной</w:t>
      </w:r>
      <w:r w:rsidRPr="0004211E">
        <w:rPr>
          <w:spacing w:val="-3"/>
        </w:rPr>
        <w:t xml:space="preserve"> </w:t>
      </w:r>
      <w:r w:rsidRPr="0004211E">
        <w:t>монологической</w:t>
      </w:r>
      <w:r w:rsidRPr="0004211E">
        <w:rPr>
          <w:spacing w:val="-3"/>
        </w:rPr>
        <w:t xml:space="preserve"> </w:t>
      </w:r>
      <w:r w:rsidRPr="0004211E">
        <w:t>речи и в письменных текстах;</w:t>
      </w:r>
    </w:p>
    <w:p w:rsidR="00FE36C7" w:rsidRPr="0004211E" w:rsidRDefault="00FE36C7" w:rsidP="00FE36C7">
      <w:pPr>
        <w:pStyle w:val="a3"/>
        <w:kinsoku w:val="0"/>
        <w:overflowPunct w:val="0"/>
        <w:ind w:left="286" w:right="1074"/>
      </w:pPr>
      <w:r w:rsidRPr="0004211E">
        <w:t>распознавать невербальные средства общения, понимать значение социальных знаков; знать</w:t>
      </w:r>
      <w:r w:rsidRPr="0004211E">
        <w:rPr>
          <w:spacing w:val="-5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распознавать</w:t>
      </w:r>
      <w:r w:rsidRPr="0004211E">
        <w:rPr>
          <w:spacing w:val="-5"/>
        </w:rPr>
        <w:t xml:space="preserve"> </w:t>
      </w:r>
      <w:r w:rsidRPr="0004211E">
        <w:t>предпосылки</w:t>
      </w:r>
      <w:r w:rsidRPr="0004211E">
        <w:rPr>
          <w:spacing w:val="-4"/>
        </w:rPr>
        <w:t xml:space="preserve"> </w:t>
      </w:r>
      <w:r w:rsidRPr="0004211E">
        <w:t>конфликтных</w:t>
      </w:r>
      <w:r w:rsidRPr="0004211E">
        <w:rPr>
          <w:spacing w:val="-4"/>
        </w:rPr>
        <w:t xml:space="preserve"> </w:t>
      </w:r>
      <w:r w:rsidRPr="0004211E">
        <w:t>ситуаций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смягчать</w:t>
      </w:r>
      <w:r w:rsidRPr="0004211E">
        <w:rPr>
          <w:spacing w:val="-5"/>
        </w:rPr>
        <w:t xml:space="preserve"> </w:t>
      </w:r>
      <w:r w:rsidRPr="0004211E">
        <w:t>конфликты,</w:t>
      </w:r>
      <w:r w:rsidRPr="0004211E">
        <w:rPr>
          <w:spacing w:val="-4"/>
        </w:rPr>
        <w:t xml:space="preserve"> </w:t>
      </w:r>
      <w:r w:rsidRPr="0004211E">
        <w:t>вести</w:t>
      </w:r>
    </w:p>
    <w:p w:rsidR="00FE36C7" w:rsidRPr="0004211E" w:rsidRDefault="00FE36C7" w:rsidP="00FE36C7">
      <w:pPr>
        <w:pStyle w:val="a3"/>
        <w:kinsoku w:val="0"/>
        <w:overflowPunct w:val="0"/>
        <w:rPr>
          <w:spacing w:val="-2"/>
        </w:rPr>
      </w:pPr>
      <w:r w:rsidRPr="0004211E">
        <w:rPr>
          <w:spacing w:val="-2"/>
        </w:rPr>
        <w:t>переговоры;</w:t>
      </w:r>
    </w:p>
    <w:p w:rsidR="00FE36C7" w:rsidRPr="0004211E" w:rsidRDefault="00FE36C7" w:rsidP="00FE36C7">
      <w:pPr>
        <w:pStyle w:val="a3"/>
        <w:kinsoku w:val="0"/>
        <w:overflowPunct w:val="0"/>
        <w:spacing w:before="59"/>
        <w:ind w:right="155" w:firstLine="180"/>
      </w:pPr>
      <w:r w:rsidRPr="0004211E">
        <w:t>понимать</w:t>
      </w:r>
      <w:r w:rsidRPr="0004211E">
        <w:rPr>
          <w:spacing w:val="-5"/>
        </w:rPr>
        <w:t xml:space="preserve"> </w:t>
      </w:r>
      <w:r w:rsidRPr="0004211E">
        <w:t>намерения</w:t>
      </w:r>
      <w:r w:rsidRPr="0004211E">
        <w:rPr>
          <w:spacing w:val="-5"/>
        </w:rPr>
        <w:t xml:space="preserve"> </w:t>
      </w:r>
      <w:r w:rsidRPr="0004211E">
        <w:t>других,</w:t>
      </w:r>
      <w:r w:rsidRPr="0004211E">
        <w:rPr>
          <w:spacing w:val="-4"/>
        </w:rPr>
        <w:t xml:space="preserve"> </w:t>
      </w:r>
      <w:r w:rsidRPr="0004211E">
        <w:t>проявлять</w:t>
      </w:r>
      <w:r w:rsidRPr="0004211E">
        <w:rPr>
          <w:spacing w:val="-5"/>
        </w:rPr>
        <w:t xml:space="preserve"> </w:t>
      </w:r>
      <w:r w:rsidRPr="0004211E">
        <w:t>уважительное</w:t>
      </w:r>
      <w:r w:rsidRPr="0004211E">
        <w:rPr>
          <w:spacing w:val="-4"/>
        </w:rPr>
        <w:t xml:space="preserve"> </w:t>
      </w:r>
      <w:r w:rsidRPr="0004211E">
        <w:t>отношение</w:t>
      </w:r>
      <w:r w:rsidRPr="0004211E">
        <w:rPr>
          <w:spacing w:val="-4"/>
        </w:rPr>
        <w:t xml:space="preserve"> </w:t>
      </w:r>
      <w:r w:rsidRPr="0004211E">
        <w:t>к</w:t>
      </w:r>
      <w:r w:rsidRPr="0004211E">
        <w:rPr>
          <w:spacing w:val="-5"/>
        </w:rPr>
        <w:t xml:space="preserve"> </w:t>
      </w:r>
      <w:r w:rsidRPr="0004211E">
        <w:t>собеседнику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в</w:t>
      </w:r>
      <w:r w:rsidRPr="0004211E">
        <w:rPr>
          <w:spacing w:val="-5"/>
        </w:rPr>
        <w:t xml:space="preserve"> </w:t>
      </w:r>
      <w:r w:rsidRPr="0004211E">
        <w:t>корректной форме формулировать свои возражения;</w:t>
      </w:r>
    </w:p>
    <w:p w:rsidR="00FE36C7" w:rsidRPr="0004211E" w:rsidRDefault="00FE36C7" w:rsidP="00FE36C7">
      <w:pPr>
        <w:pStyle w:val="a3"/>
        <w:kinsoku w:val="0"/>
        <w:overflowPunct w:val="0"/>
        <w:ind w:firstLine="180"/>
      </w:pPr>
      <w:r w:rsidRPr="0004211E">
        <w:t>в</w:t>
      </w:r>
      <w:r w:rsidRPr="0004211E">
        <w:rPr>
          <w:spacing w:val="-5"/>
        </w:rPr>
        <w:t xml:space="preserve"> </w:t>
      </w:r>
      <w:r w:rsidRPr="0004211E">
        <w:t>ходе</w:t>
      </w:r>
      <w:r w:rsidRPr="0004211E">
        <w:rPr>
          <w:spacing w:val="-4"/>
        </w:rPr>
        <w:t xml:space="preserve"> </w:t>
      </w:r>
      <w:r w:rsidRPr="0004211E">
        <w:t>диалога/дискуссии</w:t>
      </w:r>
      <w:r w:rsidRPr="0004211E">
        <w:rPr>
          <w:spacing w:val="-4"/>
        </w:rPr>
        <w:t xml:space="preserve"> </w:t>
      </w:r>
      <w:r w:rsidRPr="0004211E">
        <w:t>задавать</w:t>
      </w:r>
      <w:r w:rsidRPr="0004211E">
        <w:rPr>
          <w:spacing w:val="-5"/>
        </w:rPr>
        <w:t xml:space="preserve"> </w:t>
      </w:r>
      <w:r w:rsidRPr="0004211E">
        <w:t>вопросы</w:t>
      </w:r>
      <w:r w:rsidRPr="0004211E">
        <w:rPr>
          <w:spacing w:val="-4"/>
        </w:rPr>
        <w:t xml:space="preserve"> </w:t>
      </w:r>
      <w:r w:rsidRPr="0004211E">
        <w:t>по</w:t>
      </w:r>
      <w:r w:rsidRPr="0004211E">
        <w:rPr>
          <w:spacing w:val="-4"/>
        </w:rPr>
        <w:t xml:space="preserve"> </w:t>
      </w:r>
      <w:r w:rsidRPr="0004211E">
        <w:t>существу</w:t>
      </w:r>
      <w:r w:rsidRPr="0004211E">
        <w:rPr>
          <w:spacing w:val="-4"/>
        </w:rPr>
        <w:t xml:space="preserve"> </w:t>
      </w:r>
      <w:r w:rsidRPr="0004211E">
        <w:t>обсуждаемой</w:t>
      </w:r>
      <w:r w:rsidRPr="0004211E">
        <w:rPr>
          <w:spacing w:val="-4"/>
        </w:rPr>
        <w:t xml:space="preserve"> </w:t>
      </w:r>
      <w:r w:rsidRPr="0004211E">
        <w:t>темы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высказывать</w:t>
      </w:r>
      <w:r w:rsidRPr="0004211E">
        <w:rPr>
          <w:spacing w:val="-5"/>
        </w:rPr>
        <w:t xml:space="preserve"> </w:t>
      </w:r>
      <w:r w:rsidRPr="0004211E">
        <w:t>идеи, нацеленные на решение задачи и поддержание благожелательности общения;</w:t>
      </w:r>
    </w:p>
    <w:p w:rsidR="00FE36C7" w:rsidRPr="0004211E" w:rsidRDefault="00FE36C7" w:rsidP="00FE36C7">
      <w:pPr>
        <w:pStyle w:val="a3"/>
        <w:kinsoku w:val="0"/>
        <w:overflowPunct w:val="0"/>
        <w:ind w:firstLine="180"/>
      </w:pPr>
      <w:r w:rsidRPr="0004211E">
        <w:t>сопоставлять</w:t>
      </w:r>
      <w:r w:rsidRPr="0004211E">
        <w:rPr>
          <w:spacing w:val="-5"/>
        </w:rPr>
        <w:t xml:space="preserve"> </w:t>
      </w:r>
      <w:r w:rsidRPr="0004211E">
        <w:t>свои</w:t>
      </w:r>
      <w:r w:rsidRPr="0004211E">
        <w:rPr>
          <w:spacing w:val="-4"/>
        </w:rPr>
        <w:t xml:space="preserve"> </w:t>
      </w:r>
      <w:r w:rsidRPr="0004211E">
        <w:t>суждения</w:t>
      </w:r>
      <w:r w:rsidRPr="0004211E">
        <w:rPr>
          <w:spacing w:val="-5"/>
        </w:rPr>
        <w:t xml:space="preserve"> </w:t>
      </w:r>
      <w:r w:rsidRPr="0004211E">
        <w:t>с</w:t>
      </w:r>
      <w:r w:rsidRPr="0004211E">
        <w:rPr>
          <w:spacing w:val="-4"/>
        </w:rPr>
        <w:t xml:space="preserve"> </w:t>
      </w:r>
      <w:r w:rsidRPr="0004211E">
        <w:t>суждениями</w:t>
      </w:r>
      <w:r w:rsidRPr="0004211E">
        <w:rPr>
          <w:spacing w:val="-4"/>
        </w:rPr>
        <w:t xml:space="preserve"> </w:t>
      </w:r>
      <w:r w:rsidRPr="0004211E">
        <w:t>других</w:t>
      </w:r>
      <w:r w:rsidRPr="0004211E">
        <w:rPr>
          <w:spacing w:val="-4"/>
        </w:rPr>
        <w:t xml:space="preserve"> </w:t>
      </w:r>
      <w:r w:rsidRPr="0004211E">
        <w:t>участников</w:t>
      </w:r>
      <w:r w:rsidRPr="0004211E">
        <w:rPr>
          <w:spacing w:val="-5"/>
        </w:rPr>
        <w:t xml:space="preserve"> </w:t>
      </w:r>
      <w:r w:rsidRPr="0004211E">
        <w:t>диалога,</w:t>
      </w:r>
      <w:r w:rsidRPr="0004211E">
        <w:rPr>
          <w:spacing w:val="-4"/>
        </w:rPr>
        <w:t xml:space="preserve"> </w:t>
      </w:r>
      <w:r w:rsidRPr="0004211E">
        <w:t>обнаруживать</w:t>
      </w:r>
      <w:r w:rsidRPr="0004211E">
        <w:rPr>
          <w:spacing w:val="-5"/>
        </w:rPr>
        <w:t xml:space="preserve"> </w:t>
      </w:r>
      <w:r w:rsidRPr="0004211E">
        <w:t>различие</w:t>
      </w:r>
      <w:r w:rsidRPr="0004211E">
        <w:rPr>
          <w:spacing w:val="-4"/>
        </w:rPr>
        <w:t xml:space="preserve"> </w:t>
      </w:r>
      <w:r w:rsidRPr="0004211E">
        <w:t>и сходство позиций;</w:t>
      </w:r>
    </w:p>
    <w:p w:rsidR="00FE36C7" w:rsidRPr="0004211E" w:rsidRDefault="00FE36C7" w:rsidP="00FE36C7">
      <w:pPr>
        <w:pStyle w:val="a3"/>
        <w:kinsoku w:val="0"/>
        <w:overflowPunct w:val="0"/>
        <w:ind w:right="155" w:firstLine="180"/>
      </w:pPr>
      <w:r w:rsidRPr="0004211E">
        <w:t>публично</w:t>
      </w:r>
      <w:r w:rsidRPr="0004211E">
        <w:rPr>
          <w:spacing w:val="-7"/>
        </w:rPr>
        <w:t xml:space="preserve"> </w:t>
      </w:r>
      <w:r w:rsidRPr="0004211E">
        <w:t>представлять</w:t>
      </w:r>
      <w:r w:rsidRPr="0004211E">
        <w:rPr>
          <w:spacing w:val="-8"/>
        </w:rPr>
        <w:t xml:space="preserve"> </w:t>
      </w:r>
      <w:r w:rsidRPr="0004211E">
        <w:t>результаты</w:t>
      </w:r>
      <w:r w:rsidRPr="0004211E">
        <w:rPr>
          <w:spacing w:val="-7"/>
        </w:rPr>
        <w:t xml:space="preserve"> </w:t>
      </w:r>
      <w:r w:rsidRPr="0004211E">
        <w:t>проведённого</w:t>
      </w:r>
      <w:r w:rsidRPr="0004211E">
        <w:rPr>
          <w:spacing w:val="-7"/>
        </w:rPr>
        <w:t xml:space="preserve"> </w:t>
      </w:r>
      <w:r w:rsidRPr="0004211E">
        <w:t>языкового</w:t>
      </w:r>
      <w:r w:rsidRPr="0004211E">
        <w:rPr>
          <w:spacing w:val="-7"/>
        </w:rPr>
        <w:t xml:space="preserve"> </w:t>
      </w:r>
      <w:r w:rsidRPr="0004211E">
        <w:t>анализа,</w:t>
      </w:r>
      <w:r w:rsidRPr="0004211E">
        <w:rPr>
          <w:spacing w:val="-7"/>
        </w:rPr>
        <w:t xml:space="preserve"> </w:t>
      </w:r>
      <w:r w:rsidRPr="0004211E">
        <w:t>выполненного лингвистического эксперимента, исследования, проекта;</w:t>
      </w:r>
    </w:p>
    <w:p w:rsidR="00FE36C7" w:rsidRPr="0004211E" w:rsidRDefault="00FE36C7" w:rsidP="00FE36C7">
      <w:pPr>
        <w:pStyle w:val="a3"/>
        <w:kinsoku w:val="0"/>
        <w:overflowPunct w:val="0"/>
        <w:ind w:right="155" w:firstLine="180"/>
      </w:pPr>
      <w:r w:rsidRPr="0004211E">
        <w:t>самостоятельно выбирать формат выступления с учётом цели презентации и особенностей аудитории</w:t>
      </w:r>
      <w:r w:rsidRPr="0004211E">
        <w:rPr>
          <w:spacing w:val="-3"/>
        </w:rPr>
        <w:t xml:space="preserve"> </w:t>
      </w:r>
      <w:r w:rsidRPr="0004211E">
        <w:t>и</w:t>
      </w:r>
      <w:r w:rsidRPr="0004211E">
        <w:rPr>
          <w:spacing w:val="-3"/>
        </w:rPr>
        <w:t xml:space="preserve"> </w:t>
      </w:r>
      <w:r w:rsidRPr="0004211E">
        <w:t>в</w:t>
      </w:r>
      <w:r w:rsidRPr="0004211E">
        <w:rPr>
          <w:spacing w:val="-4"/>
        </w:rPr>
        <w:t xml:space="preserve"> </w:t>
      </w:r>
      <w:r w:rsidRPr="0004211E">
        <w:t>соответствии</w:t>
      </w:r>
      <w:r w:rsidRPr="0004211E">
        <w:rPr>
          <w:spacing w:val="-3"/>
        </w:rPr>
        <w:t xml:space="preserve"> </w:t>
      </w:r>
      <w:r w:rsidRPr="0004211E">
        <w:t>с</w:t>
      </w:r>
      <w:r w:rsidRPr="0004211E">
        <w:rPr>
          <w:spacing w:val="-3"/>
        </w:rPr>
        <w:t xml:space="preserve"> </w:t>
      </w:r>
      <w:r w:rsidRPr="0004211E">
        <w:t>ним</w:t>
      </w:r>
      <w:r w:rsidRPr="0004211E">
        <w:rPr>
          <w:spacing w:val="-3"/>
        </w:rPr>
        <w:t xml:space="preserve"> </w:t>
      </w:r>
      <w:r w:rsidRPr="0004211E">
        <w:t>составлять</w:t>
      </w:r>
      <w:r w:rsidRPr="0004211E">
        <w:rPr>
          <w:spacing w:val="-4"/>
        </w:rPr>
        <w:t xml:space="preserve"> </w:t>
      </w:r>
      <w:r w:rsidRPr="0004211E">
        <w:t>устные</w:t>
      </w:r>
      <w:r w:rsidRPr="0004211E">
        <w:rPr>
          <w:spacing w:val="-3"/>
        </w:rPr>
        <w:t xml:space="preserve"> </w:t>
      </w:r>
      <w:r w:rsidRPr="0004211E">
        <w:t>и</w:t>
      </w:r>
      <w:r w:rsidRPr="0004211E">
        <w:rPr>
          <w:spacing w:val="-3"/>
        </w:rPr>
        <w:t xml:space="preserve"> </w:t>
      </w:r>
      <w:r w:rsidRPr="0004211E">
        <w:t>письменные</w:t>
      </w:r>
      <w:r w:rsidRPr="0004211E">
        <w:rPr>
          <w:spacing w:val="-3"/>
        </w:rPr>
        <w:t xml:space="preserve"> </w:t>
      </w:r>
      <w:r w:rsidRPr="0004211E">
        <w:t>тексты</w:t>
      </w:r>
      <w:r w:rsidRPr="0004211E">
        <w:rPr>
          <w:spacing w:val="-3"/>
        </w:rPr>
        <w:t xml:space="preserve"> </w:t>
      </w:r>
      <w:r w:rsidRPr="0004211E">
        <w:t>с</w:t>
      </w:r>
      <w:r w:rsidRPr="0004211E">
        <w:rPr>
          <w:spacing w:val="-3"/>
        </w:rPr>
        <w:t xml:space="preserve"> </w:t>
      </w:r>
      <w:r w:rsidRPr="0004211E">
        <w:t>использованием иллюстративного материала.</w:t>
      </w:r>
    </w:p>
    <w:p w:rsidR="00FE36C7" w:rsidRPr="0004211E" w:rsidRDefault="00FE36C7" w:rsidP="00FE36C7">
      <w:pPr>
        <w:pStyle w:val="31"/>
        <w:kinsoku w:val="0"/>
        <w:overflowPunct w:val="0"/>
        <w:spacing w:line="240" w:lineRule="auto"/>
        <w:outlineLvl w:val="9"/>
        <w:rPr>
          <w:spacing w:val="-2"/>
        </w:rPr>
      </w:pPr>
      <w:r w:rsidRPr="0004211E">
        <w:t>Совместная</w:t>
      </w:r>
      <w:r w:rsidRPr="0004211E">
        <w:rPr>
          <w:spacing w:val="-8"/>
        </w:rPr>
        <w:t xml:space="preserve"> </w:t>
      </w:r>
      <w:r w:rsidRPr="0004211E">
        <w:rPr>
          <w:spacing w:val="-2"/>
        </w:rPr>
        <w:t>деятельность:</w:t>
      </w:r>
    </w:p>
    <w:p w:rsidR="00FE36C7" w:rsidRPr="0004211E" w:rsidRDefault="00FE36C7" w:rsidP="00FE36C7">
      <w:pPr>
        <w:pStyle w:val="a3"/>
        <w:kinsoku w:val="0"/>
        <w:overflowPunct w:val="0"/>
        <w:spacing w:before="55"/>
        <w:ind w:left="286"/>
        <w:rPr>
          <w:spacing w:val="-2"/>
        </w:rPr>
      </w:pPr>
      <w:r w:rsidRPr="0004211E">
        <w:t>понимать</w:t>
      </w:r>
      <w:r w:rsidRPr="0004211E">
        <w:rPr>
          <w:spacing w:val="-6"/>
        </w:rPr>
        <w:t xml:space="preserve"> </w:t>
      </w:r>
      <w:r w:rsidRPr="0004211E">
        <w:t>и</w:t>
      </w:r>
      <w:r w:rsidRPr="0004211E">
        <w:rPr>
          <w:spacing w:val="-3"/>
        </w:rPr>
        <w:t xml:space="preserve"> </w:t>
      </w:r>
      <w:r w:rsidRPr="0004211E">
        <w:t>использовать</w:t>
      </w:r>
      <w:r w:rsidRPr="0004211E">
        <w:rPr>
          <w:spacing w:val="-4"/>
        </w:rPr>
        <w:t xml:space="preserve"> </w:t>
      </w:r>
      <w:r w:rsidRPr="0004211E">
        <w:t>преимущества</w:t>
      </w:r>
      <w:r w:rsidRPr="0004211E">
        <w:rPr>
          <w:spacing w:val="-3"/>
        </w:rPr>
        <w:t xml:space="preserve"> </w:t>
      </w:r>
      <w:r w:rsidRPr="0004211E">
        <w:t>командной</w:t>
      </w:r>
      <w:r w:rsidRPr="0004211E">
        <w:rPr>
          <w:spacing w:val="-3"/>
        </w:rPr>
        <w:t xml:space="preserve"> </w:t>
      </w:r>
      <w:r w:rsidRPr="0004211E">
        <w:t>и</w:t>
      </w:r>
      <w:r w:rsidRPr="0004211E">
        <w:rPr>
          <w:spacing w:val="-3"/>
        </w:rPr>
        <w:t xml:space="preserve"> </w:t>
      </w:r>
      <w:r w:rsidRPr="0004211E">
        <w:t>индивидуальной</w:t>
      </w:r>
      <w:r w:rsidRPr="0004211E">
        <w:rPr>
          <w:spacing w:val="-3"/>
        </w:rPr>
        <w:t xml:space="preserve"> </w:t>
      </w:r>
      <w:r w:rsidRPr="0004211E">
        <w:t>работы</w:t>
      </w:r>
      <w:r w:rsidRPr="0004211E">
        <w:rPr>
          <w:spacing w:val="-3"/>
        </w:rPr>
        <w:t xml:space="preserve"> </w:t>
      </w:r>
      <w:r w:rsidRPr="0004211E">
        <w:t>при</w:t>
      </w:r>
      <w:r w:rsidRPr="0004211E">
        <w:rPr>
          <w:spacing w:val="-3"/>
        </w:rPr>
        <w:t xml:space="preserve"> </w:t>
      </w:r>
      <w:r w:rsidRPr="0004211E">
        <w:rPr>
          <w:spacing w:val="-2"/>
        </w:rPr>
        <w:t>решении</w:t>
      </w:r>
    </w:p>
    <w:p w:rsidR="00FE36C7" w:rsidRPr="0004211E" w:rsidRDefault="00FE36C7" w:rsidP="00FE36C7">
      <w:pPr>
        <w:pStyle w:val="a3"/>
        <w:kinsoku w:val="0"/>
        <w:overflowPunct w:val="0"/>
        <w:spacing w:before="62"/>
        <w:ind w:right="474"/>
        <w:jc w:val="both"/>
      </w:pPr>
      <w:r w:rsidRPr="0004211E">
        <w:t>конкретной</w:t>
      </w:r>
      <w:r w:rsidRPr="0004211E">
        <w:rPr>
          <w:spacing w:val="-5"/>
        </w:rPr>
        <w:t xml:space="preserve"> </w:t>
      </w:r>
      <w:r w:rsidRPr="0004211E">
        <w:t>проблемы,</w:t>
      </w:r>
      <w:r w:rsidRPr="0004211E">
        <w:rPr>
          <w:spacing w:val="-5"/>
        </w:rPr>
        <w:t xml:space="preserve"> </w:t>
      </w:r>
      <w:r w:rsidRPr="0004211E">
        <w:t>обосновывать</w:t>
      </w:r>
      <w:r w:rsidRPr="0004211E">
        <w:rPr>
          <w:spacing w:val="-6"/>
        </w:rPr>
        <w:t xml:space="preserve"> </w:t>
      </w:r>
      <w:r w:rsidRPr="0004211E">
        <w:t>необходимость</w:t>
      </w:r>
      <w:r w:rsidRPr="0004211E">
        <w:rPr>
          <w:spacing w:val="-6"/>
        </w:rPr>
        <w:t xml:space="preserve"> </w:t>
      </w:r>
      <w:r w:rsidRPr="0004211E">
        <w:t>применения</w:t>
      </w:r>
      <w:r w:rsidRPr="0004211E">
        <w:rPr>
          <w:spacing w:val="-6"/>
        </w:rPr>
        <w:t xml:space="preserve"> </w:t>
      </w:r>
      <w:r w:rsidRPr="0004211E">
        <w:t>групповых</w:t>
      </w:r>
      <w:r w:rsidRPr="0004211E">
        <w:rPr>
          <w:spacing w:val="-5"/>
        </w:rPr>
        <w:t xml:space="preserve"> </w:t>
      </w:r>
      <w:r w:rsidRPr="0004211E">
        <w:t>форм</w:t>
      </w:r>
      <w:r w:rsidRPr="0004211E">
        <w:rPr>
          <w:spacing w:val="-5"/>
        </w:rPr>
        <w:t xml:space="preserve"> </w:t>
      </w:r>
      <w:r w:rsidRPr="0004211E">
        <w:t>взаимодействия при решении поставленной задачи;</w:t>
      </w:r>
    </w:p>
    <w:p w:rsidR="00FE36C7" w:rsidRPr="0004211E" w:rsidRDefault="00FE36C7" w:rsidP="00FE36C7">
      <w:pPr>
        <w:pStyle w:val="a3"/>
        <w:kinsoku w:val="0"/>
        <w:overflowPunct w:val="0"/>
        <w:ind w:right="944" w:firstLine="180"/>
        <w:jc w:val="both"/>
        <w:rPr>
          <w:spacing w:val="-2"/>
        </w:rPr>
      </w:pPr>
      <w:r w:rsidRPr="0004211E">
        <w:t>принимать</w:t>
      </w:r>
      <w:r w:rsidRPr="0004211E">
        <w:rPr>
          <w:spacing w:val="-4"/>
        </w:rPr>
        <w:t xml:space="preserve"> </w:t>
      </w:r>
      <w:r w:rsidRPr="0004211E">
        <w:t>цель</w:t>
      </w:r>
      <w:r w:rsidRPr="0004211E">
        <w:rPr>
          <w:spacing w:val="-4"/>
        </w:rPr>
        <w:t xml:space="preserve"> </w:t>
      </w:r>
      <w:r w:rsidRPr="0004211E">
        <w:t>совместной</w:t>
      </w:r>
      <w:r w:rsidRPr="0004211E">
        <w:rPr>
          <w:spacing w:val="-3"/>
        </w:rPr>
        <w:t xml:space="preserve"> </w:t>
      </w:r>
      <w:r w:rsidRPr="0004211E">
        <w:t>деятельности,</w:t>
      </w:r>
      <w:r w:rsidRPr="0004211E">
        <w:rPr>
          <w:spacing w:val="-3"/>
        </w:rPr>
        <w:t xml:space="preserve"> </w:t>
      </w:r>
      <w:r w:rsidRPr="0004211E">
        <w:t>коллективно</w:t>
      </w:r>
      <w:r w:rsidRPr="0004211E">
        <w:rPr>
          <w:spacing w:val="-3"/>
        </w:rPr>
        <w:t xml:space="preserve"> </w:t>
      </w:r>
      <w:r w:rsidRPr="0004211E">
        <w:t>строить</w:t>
      </w:r>
      <w:r w:rsidRPr="0004211E">
        <w:rPr>
          <w:spacing w:val="-4"/>
        </w:rPr>
        <w:t xml:space="preserve"> </w:t>
      </w:r>
      <w:r w:rsidRPr="0004211E">
        <w:t>действия</w:t>
      </w:r>
      <w:r w:rsidRPr="0004211E">
        <w:rPr>
          <w:spacing w:val="-4"/>
        </w:rPr>
        <w:t xml:space="preserve"> </w:t>
      </w:r>
      <w:r w:rsidRPr="0004211E">
        <w:t>по</w:t>
      </w:r>
      <w:r w:rsidRPr="0004211E">
        <w:rPr>
          <w:spacing w:val="-3"/>
        </w:rPr>
        <w:t xml:space="preserve"> </w:t>
      </w:r>
      <w:r w:rsidRPr="0004211E">
        <w:t>её</w:t>
      </w:r>
      <w:r w:rsidRPr="0004211E">
        <w:rPr>
          <w:spacing w:val="-3"/>
        </w:rPr>
        <w:t xml:space="preserve"> </w:t>
      </w:r>
      <w:r w:rsidRPr="0004211E">
        <w:t>достижению: распределять роли, договариваться, обсуждать процесс и результат совместной работы; уметь обобщать</w:t>
      </w:r>
      <w:r w:rsidRPr="0004211E">
        <w:rPr>
          <w:spacing w:val="-6"/>
        </w:rPr>
        <w:t xml:space="preserve"> </w:t>
      </w:r>
      <w:r w:rsidRPr="0004211E">
        <w:t>мнения</w:t>
      </w:r>
      <w:r w:rsidRPr="0004211E">
        <w:rPr>
          <w:spacing w:val="-6"/>
        </w:rPr>
        <w:t xml:space="preserve"> </w:t>
      </w:r>
      <w:r w:rsidRPr="0004211E">
        <w:t>нескольких</w:t>
      </w:r>
      <w:r w:rsidRPr="0004211E">
        <w:rPr>
          <w:spacing w:val="-5"/>
        </w:rPr>
        <w:t xml:space="preserve"> </w:t>
      </w:r>
      <w:r w:rsidRPr="0004211E">
        <w:t>людей,</w:t>
      </w:r>
      <w:r w:rsidRPr="0004211E">
        <w:rPr>
          <w:spacing w:val="-5"/>
        </w:rPr>
        <w:t xml:space="preserve"> </w:t>
      </w:r>
      <w:r w:rsidRPr="0004211E">
        <w:t>проявлять</w:t>
      </w:r>
      <w:r w:rsidRPr="0004211E">
        <w:rPr>
          <w:spacing w:val="-6"/>
        </w:rPr>
        <w:t xml:space="preserve"> </w:t>
      </w:r>
      <w:r w:rsidRPr="0004211E">
        <w:t>готовность</w:t>
      </w:r>
      <w:r w:rsidRPr="0004211E">
        <w:rPr>
          <w:spacing w:val="-6"/>
        </w:rPr>
        <w:t xml:space="preserve"> </w:t>
      </w:r>
      <w:r w:rsidRPr="0004211E">
        <w:t>руководить,</w:t>
      </w:r>
      <w:r w:rsidRPr="0004211E">
        <w:rPr>
          <w:spacing w:val="-5"/>
        </w:rPr>
        <w:t xml:space="preserve"> </w:t>
      </w:r>
      <w:r w:rsidRPr="0004211E">
        <w:t>выполнять</w:t>
      </w:r>
      <w:r w:rsidRPr="0004211E">
        <w:rPr>
          <w:spacing w:val="-6"/>
        </w:rPr>
        <w:t xml:space="preserve"> </w:t>
      </w:r>
      <w:r w:rsidRPr="0004211E">
        <w:t xml:space="preserve">поручения, </w:t>
      </w:r>
      <w:r w:rsidRPr="0004211E">
        <w:rPr>
          <w:spacing w:val="-2"/>
        </w:rPr>
        <w:t>подчиняться;</w:t>
      </w:r>
    </w:p>
    <w:p w:rsidR="00FE36C7" w:rsidRPr="0004211E" w:rsidRDefault="00FE36C7" w:rsidP="00FE36C7">
      <w:pPr>
        <w:pStyle w:val="a3"/>
        <w:kinsoku w:val="0"/>
        <w:overflowPunct w:val="0"/>
        <w:ind w:firstLine="180"/>
      </w:pPr>
      <w:r w:rsidRPr="0004211E"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</w:t>
      </w:r>
      <w:r w:rsidRPr="0004211E">
        <w:rPr>
          <w:spacing w:val="-5"/>
        </w:rPr>
        <w:t xml:space="preserve"> </w:t>
      </w:r>
      <w:r w:rsidRPr="0004211E">
        <w:t>в</w:t>
      </w:r>
      <w:r w:rsidRPr="0004211E">
        <w:rPr>
          <w:spacing w:val="-5"/>
        </w:rPr>
        <w:t xml:space="preserve"> </w:t>
      </w:r>
      <w:r w:rsidRPr="0004211E">
        <w:t>групповых</w:t>
      </w:r>
      <w:r w:rsidRPr="0004211E">
        <w:rPr>
          <w:spacing w:val="-4"/>
        </w:rPr>
        <w:t xml:space="preserve"> </w:t>
      </w:r>
      <w:r w:rsidRPr="0004211E">
        <w:t>формах</w:t>
      </w:r>
      <w:r w:rsidRPr="0004211E">
        <w:rPr>
          <w:spacing w:val="-4"/>
        </w:rPr>
        <w:t xml:space="preserve"> </w:t>
      </w:r>
      <w:r w:rsidRPr="0004211E">
        <w:t>работы</w:t>
      </w:r>
      <w:r w:rsidRPr="0004211E">
        <w:rPr>
          <w:spacing w:val="-4"/>
        </w:rPr>
        <w:t xml:space="preserve"> </w:t>
      </w:r>
      <w:r w:rsidRPr="0004211E">
        <w:t>(обсуждения,</w:t>
      </w:r>
      <w:r w:rsidRPr="0004211E">
        <w:rPr>
          <w:spacing w:val="-4"/>
        </w:rPr>
        <w:t xml:space="preserve"> </w:t>
      </w:r>
      <w:r w:rsidRPr="0004211E">
        <w:t>обмен</w:t>
      </w:r>
      <w:r w:rsidRPr="0004211E">
        <w:rPr>
          <w:spacing w:val="-4"/>
        </w:rPr>
        <w:t xml:space="preserve"> </w:t>
      </w:r>
      <w:r w:rsidRPr="0004211E">
        <w:t>мнениями,</w:t>
      </w:r>
      <w:r w:rsidRPr="0004211E">
        <w:rPr>
          <w:spacing w:val="-4"/>
        </w:rPr>
        <w:t xml:space="preserve"> </w:t>
      </w:r>
      <w:r w:rsidRPr="0004211E">
        <w:t>«мозговой</w:t>
      </w:r>
      <w:r w:rsidRPr="0004211E">
        <w:rPr>
          <w:spacing w:val="-4"/>
        </w:rPr>
        <w:t xml:space="preserve"> </w:t>
      </w:r>
      <w:r w:rsidRPr="0004211E">
        <w:t>штурм»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иные);</w:t>
      </w:r>
    </w:p>
    <w:p w:rsidR="00FE36C7" w:rsidRPr="0004211E" w:rsidRDefault="00FE36C7" w:rsidP="00FE36C7">
      <w:pPr>
        <w:pStyle w:val="a3"/>
        <w:kinsoku w:val="0"/>
        <w:overflowPunct w:val="0"/>
        <w:ind w:firstLine="180"/>
      </w:pPr>
      <w:r w:rsidRPr="0004211E">
        <w:t>выполнять</w:t>
      </w:r>
      <w:r w:rsidRPr="0004211E">
        <w:rPr>
          <w:spacing w:val="-5"/>
        </w:rPr>
        <w:t xml:space="preserve"> </w:t>
      </w:r>
      <w:r w:rsidRPr="0004211E">
        <w:t>свою</w:t>
      </w:r>
      <w:r w:rsidRPr="0004211E">
        <w:rPr>
          <w:spacing w:val="-5"/>
        </w:rPr>
        <w:t xml:space="preserve"> </w:t>
      </w:r>
      <w:r w:rsidRPr="0004211E">
        <w:t>часть</w:t>
      </w:r>
      <w:r w:rsidRPr="0004211E">
        <w:rPr>
          <w:spacing w:val="-5"/>
        </w:rPr>
        <w:t xml:space="preserve"> </w:t>
      </w:r>
      <w:r w:rsidRPr="0004211E">
        <w:t>работы,</w:t>
      </w:r>
      <w:r w:rsidRPr="0004211E">
        <w:rPr>
          <w:spacing w:val="-4"/>
        </w:rPr>
        <w:t xml:space="preserve"> </w:t>
      </w:r>
      <w:r w:rsidRPr="0004211E">
        <w:t>достигать</w:t>
      </w:r>
      <w:r w:rsidRPr="0004211E">
        <w:rPr>
          <w:spacing w:val="-5"/>
        </w:rPr>
        <w:t xml:space="preserve"> </w:t>
      </w:r>
      <w:r w:rsidRPr="0004211E">
        <w:t>качественный</w:t>
      </w:r>
      <w:r w:rsidRPr="0004211E">
        <w:rPr>
          <w:spacing w:val="-4"/>
        </w:rPr>
        <w:t xml:space="preserve"> </w:t>
      </w:r>
      <w:r w:rsidRPr="0004211E">
        <w:t>результат</w:t>
      </w:r>
      <w:r w:rsidRPr="0004211E">
        <w:rPr>
          <w:spacing w:val="-5"/>
        </w:rPr>
        <w:t xml:space="preserve"> </w:t>
      </w:r>
      <w:r w:rsidRPr="0004211E">
        <w:t>по</w:t>
      </w:r>
      <w:r w:rsidRPr="0004211E">
        <w:rPr>
          <w:spacing w:val="-4"/>
        </w:rPr>
        <w:t xml:space="preserve"> </w:t>
      </w:r>
      <w:r w:rsidRPr="0004211E">
        <w:t>своему</w:t>
      </w:r>
      <w:r w:rsidRPr="0004211E">
        <w:rPr>
          <w:spacing w:val="-4"/>
        </w:rPr>
        <w:t xml:space="preserve"> </w:t>
      </w:r>
      <w:r w:rsidRPr="0004211E">
        <w:t>направлению</w:t>
      </w:r>
      <w:r w:rsidRPr="0004211E">
        <w:rPr>
          <w:spacing w:val="-5"/>
        </w:rPr>
        <w:t xml:space="preserve"> </w:t>
      </w:r>
      <w:r w:rsidRPr="0004211E">
        <w:t>и координировать свои действия с действиями других членов команды;</w:t>
      </w:r>
    </w:p>
    <w:p w:rsidR="00FE36C7" w:rsidRPr="0004211E" w:rsidRDefault="00FE36C7" w:rsidP="00FE36C7">
      <w:pPr>
        <w:pStyle w:val="a3"/>
        <w:kinsoku w:val="0"/>
        <w:overflowPunct w:val="0"/>
        <w:ind w:right="155" w:firstLine="180"/>
      </w:pPr>
      <w:r w:rsidRPr="0004211E">
        <w:t>оценивать качество своего вклада в общий продукт по критериям, самостоятельно сформулированным</w:t>
      </w:r>
      <w:r w:rsidRPr="0004211E">
        <w:rPr>
          <w:spacing w:val="-4"/>
        </w:rPr>
        <w:t xml:space="preserve"> </w:t>
      </w:r>
      <w:r w:rsidRPr="0004211E">
        <w:t>участниками</w:t>
      </w:r>
      <w:r w:rsidRPr="0004211E">
        <w:rPr>
          <w:spacing w:val="-4"/>
        </w:rPr>
        <w:t xml:space="preserve"> </w:t>
      </w:r>
      <w:r w:rsidRPr="0004211E">
        <w:t>взаимодействия;</w:t>
      </w:r>
      <w:r w:rsidRPr="0004211E">
        <w:rPr>
          <w:spacing w:val="-5"/>
        </w:rPr>
        <w:t xml:space="preserve"> </w:t>
      </w:r>
      <w:r w:rsidRPr="0004211E">
        <w:t>сравнивать</w:t>
      </w:r>
      <w:r w:rsidRPr="0004211E">
        <w:rPr>
          <w:spacing w:val="-5"/>
        </w:rPr>
        <w:t xml:space="preserve"> </w:t>
      </w:r>
      <w:r w:rsidRPr="0004211E">
        <w:t>результаты</w:t>
      </w:r>
      <w:r w:rsidRPr="0004211E">
        <w:rPr>
          <w:spacing w:val="-4"/>
        </w:rPr>
        <w:t xml:space="preserve"> </w:t>
      </w:r>
      <w:r w:rsidRPr="0004211E">
        <w:t>с</w:t>
      </w:r>
      <w:r w:rsidRPr="0004211E">
        <w:rPr>
          <w:spacing w:val="-4"/>
        </w:rPr>
        <w:t xml:space="preserve"> </w:t>
      </w:r>
      <w:r w:rsidRPr="0004211E">
        <w:t>исходной</w:t>
      </w:r>
      <w:r w:rsidRPr="0004211E">
        <w:rPr>
          <w:spacing w:val="-4"/>
        </w:rPr>
        <w:t xml:space="preserve"> </w:t>
      </w:r>
      <w:r w:rsidRPr="0004211E">
        <w:t>задачей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FE36C7" w:rsidRPr="0004211E" w:rsidRDefault="00FE36C7" w:rsidP="00FE36C7">
      <w:pPr>
        <w:pStyle w:val="21"/>
        <w:numPr>
          <w:ilvl w:val="0"/>
          <w:numId w:val="1"/>
        </w:numPr>
        <w:tabs>
          <w:tab w:val="left" w:pos="527"/>
        </w:tabs>
        <w:kinsoku w:val="0"/>
        <w:overflowPunct w:val="0"/>
        <w:spacing w:before="111"/>
        <w:outlineLvl w:val="9"/>
        <w:rPr>
          <w:spacing w:val="-2"/>
        </w:rPr>
      </w:pPr>
      <w:r w:rsidRPr="0004211E">
        <w:t>Овладение</w:t>
      </w:r>
      <w:r w:rsidRPr="0004211E">
        <w:rPr>
          <w:spacing w:val="-11"/>
        </w:rPr>
        <w:t xml:space="preserve"> </w:t>
      </w:r>
      <w:r w:rsidRPr="0004211E">
        <w:t>универсальными</w:t>
      </w:r>
      <w:r w:rsidRPr="0004211E">
        <w:rPr>
          <w:spacing w:val="-10"/>
        </w:rPr>
        <w:t xml:space="preserve"> </w:t>
      </w:r>
      <w:r w:rsidRPr="0004211E">
        <w:t>учебными</w:t>
      </w:r>
      <w:r w:rsidRPr="0004211E">
        <w:rPr>
          <w:spacing w:val="-9"/>
        </w:rPr>
        <w:t xml:space="preserve"> </w:t>
      </w:r>
      <w:r w:rsidRPr="0004211E">
        <w:t>регулятивными</w:t>
      </w:r>
      <w:r w:rsidRPr="0004211E">
        <w:rPr>
          <w:spacing w:val="-9"/>
        </w:rPr>
        <w:t xml:space="preserve"> </w:t>
      </w:r>
      <w:r w:rsidRPr="0004211E">
        <w:rPr>
          <w:spacing w:val="-2"/>
        </w:rPr>
        <w:t>действиями</w:t>
      </w:r>
    </w:p>
    <w:p w:rsidR="00FE36C7" w:rsidRPr="0004211E" w:rsidRDefault="00FE36C7" w:rsidP="00FE36C7">
      <w:pPr>
        <w:pStyle w:val="31"/>
        <w:kinsoku w:val="0"/>
        <w:overflowPunct w:val="0"/>
        <w:spacing w:before="60" w:line="240" w:lineRule="auto"/>
        <w:outlineLvl w:val="9"/>
        <w:rPr>
          <w:spacing w:val="-2"/>
        </w:rPr>
      </w:pPr>
      <w:r w:rsidRPr="0004211E">
        <w:rPr>
          <w:spacing w:val="-2"/>
        </w:rPr>
        <w:t>Самоорганизация:</w:t>
      </w:r>
    </w:p>
    <w:p w:rsidR="00FE36C7" w:rsidRPr="0004211E" w:rsidRDefault="00FE36C7" w:rsidP="00FE36C7">
      <w:pPr>
        <w:pStyle w:val="a3"/>
        <w:kinsoku w:val="0"/>
        <w:overflowPunct w:val="0"/>
        <w:spacing w:before="60"/>
        <w:ind w:left="286"/>
        <w:rPr>
          <w:spacing w:val="-2"/>
        </w:rPr>
      </w:pPr>
      <w:r w:rsidRPr="0004211E">
        <w:t>выявлять</w:t>
      </w:r>
      <w:r w:rsidRPr="0004211E">
        <w:rPr>
          <w:spacing w:val="-6"/>
        </w:rPr>
        <w:t xml:space="preserve"> </w:t>
      </w:r>
      <w:r w:rsidRPr="0004211E">
        <w:t>проблемы</w:t>
      </w:r>
      <w:r w:rsidRPr="0004211E">
        <w:rPr>
          <w:spacing w:val="-2"/>
        </w:rPr>
        <w:t xml:space="preserve"> </w:t>
      </w:r>
      <w:r w:rsidRPr="0004211E">
        <w:t>для</w:t>
      </w:r>
      <w:r w:rsidRPr="0004211E">
        <w:rPr>
          <w:spacing w:val="-4"/>
        </w:rPr>
        <w:t xml:space="preserve"> </w:t>
      </w:r>
      <w:r w:rsidRPr="0004211E">
        <w:t>решения</w:t>
      </w:r>
      <w:r w:rsidRPr="0004211E">
        <w:rPr>
          <w:spacing w:val="-3"/>
        </w:rPr>
        <w:t xml:space="preserve"> </w:t>
      </w:r>
      <w:r w:rsidRPr="0004211E">
        <w:t>в</w:t>
      </w:r>
      <w:r w:rsidRPr="0004211E">
        <w:rPr>
          <w:spacing w:val="-4"/>
        </w:rPr>
        <w:t xml:space="preserve"> </w:t>
      </w:r>
      <w:r w:rsidRPr="0004211E">
        <w:t>учебных</w:t>
      </w:r>
      <w:r w:rsidRPr="0004211E">
        <w:rPr>
          <w:spacing w:val="-2"/>
        </w:rPr>
        <w:t xml:space="preserve"> </w:t>
      </w:r>
      <w:r w:rsidRPr="0004211E">
        <w:t>и</w:t>
      </w:r>
      <w:r w:rsidRPr="0004211E">
        <w:rPr>
          <w:spacing w:val="-3"/>
        </w:rPr>
        <w:t xml:space="preserve"> </w:t>
      </w:r>
      <w:r w:rsidRPr="0004211E">
        <w:t>жизненных</w:t>
      </w:r>
      <w:r w:rsidRPr="0004211E">
        <w:rPr>
          <w:spacing w:val="-2"/>
        </w:rPr>
        <w:t xml:space="preserve"> ситуациях;</w:t>
      </w:r>
    </w:p>
    <w:p w:rsidR="00FE36C7" w:rsidRPr="0004211E" w:rsidRDefault="00FE36C7" w:rsidP="00FE36C7">
      <w:pPr>
        <w:pStyle w:val="a3"/>
        <w:kinsoku w:val="0"/>
        <w:overflowPunct w:val="0"/>
        <w:spacing w:before="60"/>
        <w:ind w:firstLine="180"/>
      </w:pPr>
      <w:r w:rsidRPr="0004211E">
        <w:t>ориентироваться</w:t>
      </w:r>
      <w:r w:rsidRPr="0004211E">
        <w:rPr>
          <w:spacing w:val="-5"/>
        </w:rPr>
        <w:t xml:space="preserve"> </w:t>
      </w:r>
      <w:r w:rsidRPr="0004211E">
        <w:t>в</w:t>
      </w:r>
      <w:r w:rsidRPr="0004211E">
        <w:rPr>
          <w:spacing w:val="-5"/>
        </w:rPr>
        <w:t xml:space="preserve"> </w:t>
      </w:r>
      <w:r w:rsidRPr="0004211E">
        <w:t>различных</w:t>
      </w:r>
      <w:r w:rsidRPr="0004211E">
        <w:rPr>
          <w:spacing w:val="-4"/>
        </w:rPr>
        <w:t xml:space="preserve"> </w:t>
      </w:r>
      <w:r w:rsidRPr="0004211E">
        <w:t>подходах</w:t>
      </w:r>
      <w:r w:rsidRPr="0004211E">
        <w:rPr>
          <w:spacing w:val="-4"/>
        </w:rPr>
        <w:t xml:space="preserve"> </w:t>
      </w:r>
      <w:r w:rsidRPr="0004211E">
        <w:t>к</w:t>
      </w:r>
      <w:r w:rsidRPr="0004211E">
        <w:rPr>
          <w:spacing w:val="-5"/>
        </w:rPr>
        <w:t xml:space="preserve"> </w:t>
      </w:r>
      <w:r w:rsidRPr="0004211E">
        <w:t>принятию</w:t>
      </w:r>
      <w:r w:rsidRPr="0004211E">
        <w:rPr>
          <w:spacing w:val="-5"/>
        </w:rPr>
        <w:t xml:space="preserve"> </w:t>
      </w:r>
      <w:r w:rsidRPr="0004211E">
        <w:t>решений</w:t>
      </w:r>
      <w:r w:rsidRPr="0004211E">
        <w:rPr>
          <w:spacing w:val="-4"/>
        </w:rPr>
        <w:t xml:space="preserve"> </w:t>
      </w:r>
      <w:r w:rsidRPr="0004211E">
        <w:t>(индивидуальное,</w:t>
      </w:r>
      <w:r w:rsidRPr="0004211E">
        <w:rPr>
          <w:spacing w:val="-4"/>
        </w:rPr>
        <w:t xml:space="preserve"> </w:t>
      </w:r>
      <w:r w:rsidRPr="0004211E">
        <w:t>принятие</w:t>
      </w:r>
      <w:r w:rsidRPr="0004211E">
        <w:rPr>
          <w:spacing w:val="-4"/>
        </w:rPr>
        <w:t xml:space="preserve"> </w:t>
      </w:r>
      <w:r w:rsidRPr="0004211E">
        <w:t>решения</w:t>
      </w:r>
      <w:r w:rsidRPr="0004211E">
        <w:rPr>
          <w:spacing w:val="-5"/>
        </w:rPr>
        <w:t xml:space="preserve"> </w:t>
      </w:r>
      <w:r w:rsidRPr="0004211E">
        <w:t>в группе, принятие решения группой);</w:t>
      </w:r>
    </w:p>
    <w:p w:rsidR="00FE36C7" w:rsidRPr="0004211E" w:rsidRDefault="00FE36C7" w:rsidP="00FE36C7">
      <w:pPr>
        <w:pStyle w:val="a3"/>
        <w:kinsoku w:val="0"/>
        <w:overflowPunct w:val="0"/>
        <w:ind w:firstLine="180"/>
      </w:pPr>
      <w:r w:rsidRPr="0004211E">
        <w:t>самостоятельно</w:t>
      </w:r>
      <w:r w:rsidRPr="0004211E">
        <w:rPr>
          <w:spacing w:val="-4"/>
        </w:rPr>
        <w:t xml:space="preserve"> </w:t>
      </w:r>
      <w:r w:rsidRPr="0004211E">
        <w:t>составлять</w:t>
      </w:r>
      <w:r w:rsidRPr="0004211E">
        <w:rPr>
          <w:spacing w:val="-5"/>
        </w:rPr>
        <w:t xml:space="preserve"> </w:t>
      </w:r>
      <w:r w:rsidRPr="0004211E">
        <w:t>алгоритм</w:t>
      </w:r>
      <w:r w:rsidRPr="0004211E">
        <w:rPr>
          <w:spacing w:val="-4"/>
        </w:rPr>
        <w:t xml:space="preserve"> </w:t>
      </w:r>
      <w:r w:rsidRPr="0004211E">
        <w:t>решения</w:t>
      </w:r>
      <w:r w:rsidRPr="0004211E">
        <w:rPr>
          <w:spacing w:val="-5"/>
        </w:rPr>
        <w:t xml:space="preserve"> </w:t>
      </w:r>
      <w:r w:rsidRPr="0004211E">
        <w:t>задачи</w:t>
      </w:r>
      <w:r w:rsidRPr="0004211E">
        <w:rPr>
          <w:spacing w:val="-4"/>
        </w:rPr>
        <w:t xml:space="preserve"> </w:t>
      </w:r>
      <w:r w:rsidRPr="0004211E">
        <w:t>(или</w:t>
      </w:r>
      <w:r w:rsidRPr="0004211E">
        <w:rPr>
          <w:spacing w:val="-4"/>
        </w:rPr>
        <w:t xml:space="preserve"> </w:t>
      </w:r>
      <w:r w:rsidRPr="0004211E">
        <w:t>его</w:t>
      </w:r>
      <w:r w:rsidRPr="0004211E">
        <w:rPr>
          <w:spacing w:val="-4"/>
        </w:rPr>
        <w:t xml:space="preserve"> </w:t>
      </w:r>
      <w:r w:rsidRPr="0004211E">
        <w:t>часть),</w:t>
      </w:r>
      <w:r w:rsidRPr="0004211E">
        <w:rPr>
          <w:spacing w:val="-4"/>
        </w:rPr>
        <w:t xml:space="preserve"> </w:t>
      </w:r>
      <w:r w:rsidRPr="0004211E">
        <w:t>выбирать</w:t>
      </w:r>
      <w:r w:rsidRPr="0004211E">
        <w:rPr>
          <w:spacing w:val="-5"/>
        </w:rPr>
        <w:t xml:space="preserve"> </w:t>
      </w:r>
      <w:r w:rsidRPr="0004211E">
        <w:t>способ</w:t>
      </w:r>
      <w:r w:rsidRPr="0004211E">
        <w:rPr>
          <w:spacing w:val="-5"/>
        </w:rPr>
        <w:t xml:space="preserve"> </w:t>
      </w:r>
      <w:r w:rsidRPr="0004211E">
        <w:t>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E36C7" w:rsidRPr="0004211E" w:rsidRDefault="00FE36C7" w:rsidP="00FE36C7">
      <w:pPr>
        <w:pStyle w:val="a3"/>
        <w:kinsoku w:val="0"/>
        <w:overflowPunct w:val="0"/>
        <w:ind w:left="286"/>
      </w:pPr>
      <w:r w:rsidRPr="0004211E">
        <w:t>самостоятельно</w:t>
      </w:r>
      <w:r w:rsidRPr="0004211E">
        <w:rPr>
          <w:spacing w:val="-4"/>
        </w:rPr>
        <w:t xml:space="preserve"> </w:t>
      </w:r>
      <w:r w:rsidRPr="0004211E">
        <w:t>составлять</w:t>
      </w:r>
      <w:r w:rsidRPr="0004211E">
        <w:rPr>
          <w:spacing w:val="-5"/>
        </w:rPr>
        <w:t xml:space="preserve"> </w:t>
      </w:r>
      <w:r w:rsidRPr="0004211E">
        <w:t>план</w:t>
      </w:r>
      <w:r w:rsidRPr="0004211E">
        <w:rPr>
          <w:spacing w:val="-4"/>
        </w:rPr>
        <w:t xml:space="preserve"> </w:t>
      </w:r>
      <w:r w:rsidRPr="0004211E">
        <w:t>действий,</w:t>
      </w:r>
      <w:r w:rsidRPr="0004211E">
        <w:rPr>
          <w:spacing w:val="-4"/>
        </w:rPr>
        <w:t xml:space="preserve"> </w:t>
      </w:r>
      <w:r w:rsidRPr="0004211E">
        <w:t>вносить</w:t>
      </w:r>
      <w:r w:rsidRPr="0004211E">
        <w:rPr>
          <w:spacing w:val="-5"/>
        </w:rPr>
        <w:t xml:space="preserve"> </w:t>
      </w:r>
      <w:r w:rsidRPr="0004211E">
        <w:t>необходимые</w:t>
      </w:r>
      <w:r w:rsidRPr="0004211E">
        <w:rPr>
          <w:spacing w:val="-4"/>
        </w:rPr>
        <w:t xml:space="preserve"> </w:t>
      </w:r>
      <w:r w:rsidRPr="0004211E">
        <w:t>коррективы</w:t>
      </w:r>
      <w:r w:rsidRPr="0004211E">
        <w:rPr>
          <w:spacing w:val="-4"/>
        </w:rPr>
        <w:t xml:space="preserve"> </w:t>
      </w:r>
      <w:r w:rsidRPr="0004211E">
        <w:t>в</w:t>
      </w:r>
      <w:r w:rsidRPr="0004211E">
        <w:rPr>
          <w:spacing w:val="-5"/>
        </w:rPr>
        <w:t xml:space="preserve"> </w:t>
      </w:r>
      <w:r w:rsidRPr="0004211E">
        <w:t>ходе</w:t>
      </w:r>
      <w:r w:rsidRPr="0004211E">
        <w:rPr>
          <w:spacing w:val="-4"/>
        </w:rPr>
        <w:t xml:space="preserve"> </w:t>
      </w:r>
      <w:r w:rsidRPr="0004211E">
        <w:t>его</w:t>
      </w:r>
      <w:r w:rsidRPr="0004211E">
        <w:rPr>
          <w:spacing w:val="-4"/>
        </w:rPr>
        <w:t xml:space="preserve"> </w:t>
      </w:r>
      <w:r w:rsidRPr="0004211E">
        <w:t>реализации; делать выбор и брать ответственность за решение.</w:t>
      </w:r>
    </w:p>
    <w:p w:rsidR="00FE36C7" w:rsidRPr="0004211E" w:rsidRDefault="00FE36C7" w:rsidP="00FE36C7">
      <w:pPr>
        <w:pStyle w:val="31"/>
        <w:kinsoku w:val="0"/>
        <w:overflowPunct w:val="0"/>
        <w:spacing w:line="240" w:lineRule="auto"/>
        <w:outlineLvl w:val="9"/>
        <w:rPr>
          <w:spacing w:val="-2"/>
        </w:rPr>
      </w:pPr>
      <w:r w:rsidRPr="0004211E">
        <w:rPr>
          <w:spacing w:val="-2"/>
        </w:rPr>
        <w:t>Самоконтроль:</w:t>
      </w:r>
    </w:p>
    <w:p w:rsidR="00FE36C7" w:rsidRPr="0004211E" w:rsidRDefault="00FE36C7" w:rsidP="00FE36C7">
      <w:pPr>
        <w:pStyle w:val="a3"/>
        <w:kinsoku w:val="0"/>
        <w:overflowPunct w:val="0"/>
        <w:spacing w:before="57"/>
        <w:ind w:left="286" w:right="155"/>
      </w:pPr>
      <w:r w:rsidRPr="0004211E">
        <w:lastRenderedPageBreak/>
        <w:t>владеть</w:t>
      </w:r>
      <w:r w:rsidRPr="0004211E">
        <w:rPr>
          <w:spacing w:val="-5"/>
        </w:rPr>
        <w:t xml:space="preserve"> </w:t>
      </w:r>
      <w:r w:rsidRPr="0004211E">
        <w:t>разными</w:t>
      </w:r>
      <w:r w:rsidRPr="0004211E">
        <w:rPr>
          <w:spacing w:val="-4"/>
        </w:rPr>
        <w:t xml:space="preserve"> </w:t>
      </w:r>
      <w:r w:rsidRPr="0004211E">
        <w:t>способами</w:t>
      </w:r>
      <w:r w:rsidRPr="0004211E">
        <w:rPr>
          <w:spacing w:val="-4"/>
        </w:rPr>
        <w:t xml:space="preserve"> </w:t>
      </w:r>
      <w:r w:rsidRPr="0004211E">
        <w:t>самоконтроля</w:t>
      </w:r>
      <w:r w:rsidRPr="0004211E">
        <w:rPr>
          <w:spacing w:val="-5"/>
        </w:rPr>
        <w:t xml:space="preserve"> </w:t>
      </w:r>
      <w:r w:rsidRPr="0004211E">
        <w:t>(в</w:t>
      </w:r>
      <w:r w:rsidRPr="0004211E">
        <w:rPr>
          <w:spacing w:val="-5"/>
        </w:rPr>
        <w:t xml:space="preserve"> </w:t>
      </w:r>
      <w:r w:rsidRPr="0004211E">
        <w:t>том</w:t>
      </w:r>
      <w:r w:rsidRPr="0004211E">
        <w:rPr>
          <w:spacing w:val="-4"/>
        </w:rPr>
        <w:t xml:space="preserve"> </w:t>
      </w:r>
      <w:r w:rsidRPr="0004211E">
        <w:t>числе</w:t>
      </w:r>
      <w:r w:rsidRPr="0004211E">
        <w:rPr>
          <w:spacing w:val="-4"/>
        </w:rPr>
        <w:t xml:space="preserve"> </w:t>
      </w:r>
      <w:r w:rsidRPr="0004211E">
        <w:t>речевого),</w:t>
      </w:r>
      <w:r w:rsidRPr="0004211E">
        <w:rPr>
          <w:spacing w:val="-4"/>
        </w:rPr>
        <w:t xml:space="preserve"> </w:t>
      </w:r>
      <w:r w:rsidRPr="0004211E">
        <w:t>самомотивации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рефлексии; давать адекватную оценку учебной ситуации и предлагать план её изменения;</w:t>
      </w:r>
    </w:p>
    <w:p w:rsidR="00FE36C7" w:rsidRPr="0004211E" w:rsidRDefault="00FE36C7" w:rsidP="00FE36C7">
      <w:pPr>
        <w:pStyle w:val="a3"/>
        <w:kinsoku w:val="0"/>
        <w:overflowPunct w:val="0"/>
        <w:ind w:firstLine="180"/>
      </w:pPr>
      <w:r w:rsidRPr="0004211E">
        <w:t>предвидеть</w:t>
      </w:r>
      <w:r w:rsidRPr="0004211E">
        <w:rPr>
          <w:spacing w:val="-5"/>
        </w:rPr>
        <w:t xml:space="preserve"> </w:t>
      </w:r>
      <w:r w:rsidRPr="0004211E">
        <w:t>трудности,</w:t>
      </w:r>
      <w:r w:rsidRPr="0004211E">
        <w:rPr>
          <w:spacing w:val="-4"/>
        </w:rPr>
        <w:t xml:space="preserve"> </w:t>
      </w:r>
      <w:r w:rsidRPr="0004211E">
        <w:t>которые</w:t>
      </w:r>
      <w:r w:rsidRPr="0004211E">
        <w:rPr>
          <w:spacing w:val="-4"/>
        </w:rPr>
        <w:t xml:space="preserve"> </w:t>
      </w:r>
      <w:r w:rsidRPr="0004211E">
        <w:t>могут</w:t>
      </w:r>
      <w:r w:rsidRPr="0004211E">
        <w:rPr>
          <w:spacing w:val="-5"/>
        </w:rPr>
        <w:t xml:space="preserve"> </w:t>
      </w:r>
      <w:r w:rsidRPr="0004211E">
        <w:t>возникнуть</w:t>
      </w:r>
      <w:r w:rsidRPr="0004211E">
        <w:rPr>
          <w:spacing w:val="-5"/>
        </w:rPr>
        <w:t xml:space="preserve"> </w:t>
      </w:r>
      <w:r w:rsidRPr="0004211E">
        <w:t>при</w:t>
      </w:r>
      <w:r w:rsidRPr="0004211E">
        <w:rPr>
          <w:spacing w:val="-4"/>
        </w:rPr>
        <w:t xml:space="preserve"> </w:t>
      </w:r>
      <w:r w:rsidRPr="0004211E">
        <w:t>решении</w:t>
      </w:r>
      <w:r w:rsidRPr="0004211E">
        <w:rPr>
          <w:spacing w:val="-4"/>
        </w:rPr>
        <w:t xml:space="preserve"> </w:t>
      </w:r>
      <w:r w:rsidRPr="0004211E">
        <w:t>учебной</w:t>
      </w:r>
      <w:r w:rsidRPr="0004211E">
        <w:rPr>
          <w:spacing w:val="-4"/>
        </w:rPr>
        <w:t xml:space="preserve"> </w:t>
      </w:r>
      <w:r w:rsidRPr="0004211E">
        <w:t>задачи,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адаптировать решение к меняющимся обстоятельствам;</w:t>
      </w:r>
    </w:p>
    <w:p w:rsidR="00FE36C7" w:rsidRPr="0004211E" w:rsidRDefault="00FE36C7" w:rsidP="00FE36C7">
      <w:pPr>
        <w:pStyle w:val="a3"/>
        <w:kinsoku w:val="0"/>
        <w:overflowPunct w:val="0"/>
        <w:ind w:right="180" w:firstLine="180"/>
      </w:pPr>
      <w:r w:rsidRPr="0004211E">
        <w:t>объяснять причины достижения (недостижения) результата деятельности; понимать причины коммуникативных</w:t>
      </w:r>
      <w:r w:rsidRPr="0004211E">
        <w:rPr>
          <w:spacing w:val="-4"/>
        </w:rPr>
        <w:t xml:space="preserve"> </w:t>
      </w:r>
      <w:r w:rsidRPr="0004211E">
        <w:t>неудач</w:t>
      </w:r>
      <w:r w:rsidRPr="0004211E">
        <w:rPr>
          <w:spacing w:val="-5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уметь</w:t>
      </w:r>
      <w:r w:rsidRPr="0004211E">
        <w:rPr>
          <w:spacing w:val="-5"/>
        </w:rPr>
        <w:t xml:space="preserve"> </w:t>
      </w:r>
      <w:r w:rsidRPr="0004211E">
        <w:t>предупреждать</w:t>
      </w:r>
      <w:r w:rsidRPr="0004211E">
        <w:rPr>
          <w:spacing w:val="-5"/>
        </w:rPr>
        <w:t xml:space="preserve"> </w:t>
      </w:r>
      <w:r w:rsidRPr="0004211E">
        <w:t>их,</w:t>
      </w:r>
      <w:r w:rsidRPr="0004211E">
        <w:rPr>
          <w:spacing w:val="-4"/>
        </w:rPr>
        <w:t xml:space="preserve"> </w:t>
      </w:r>
      <w:r w:rsidRPr="0004211E">
        <w:t>давать</w:t>
      </w:r>
      <w:r w:rsidRPr="0004211E">
        <w:rPr>
          <w:spacing w:val="-5"/>
        </w:rPr>
        <w:t xml:space="preserve"> </w:t>
      </w:r>
      <w:r w:rsidRPr="0004211E">
        <w:t>оценку</w:t>
      </w:r>
      <w:r w:rsidRPr="0004211E">
        <w:rPr>
          <w:spacing w:val="-4"/>
        </w:rPr>
        <w:t xml:space="preserve"> </w:t>
      </w:r>
      <w:r w:rsidRPr="0004211E">
        <w:t>приобретённому</w:t>
      </w:r>
      <w:r w:rsidRPr="0004211E">
        <w:rPr>
          <w:spacing w:val="-4"/>
        </w:rPr>
        <w:t xml:space="preserve"> </w:t>
      </w:r>
      <w:r w:rsidRPr="0004211E">
        <w:t>речевому</w:t>
      </w:r>
      <w:r w:rsidRPr="0004211E">
        <w:rPr>
          <w:spacing w:val="-4"/>
        </w:rPr>
        <w:t xml:space="preserve"> </w:t>
      </w:r>
      <w:r w:rsidRPr="0004211E">
        <w:t>опыту и корректировать собственную речь с учётом целей и условий общения; оценивать соответствие результата цели и условиям общения.</w:t>
      </w:r>
    </w:p>
    <w:p w:rsidR="00FE36C7" w:rsidRPr="0004211E" w:rsidRDefault="00FE36C7" w:rsidP="00FE36C7">
      <w:pPr>
        <w:pStyle w:val="31"/>
        <w:kinsoku w:val="0"/>
        <w:overflowPunct w:val="0"/>
        <w:spacing w:line="240" w:lineRule="auto"/>
        <w:outlineLvl w:val="9"/>
        <w:rPr>
          <w:spacing w:val="-2"/>
        </w:rPr>
      </w:pPr>
      <w:r w:rsidRPr="0004211E">
        <w:t>Эмоциональный</w:t>
      </w:r>
      <w:r w:rsidRPr="0004211E">
        <w:rPr>
          <w:spacing w:val="-9"/>
        </w:rPr>
        <w:t xml:space="preserve"> </w:t>
      </w:r>
      <w:r w:rsidRPr="0004211E">
        <w:rPr>
          <w:spacing w:val="-2"/>
        </w:rPr>
        <w:t>интеллект:</w:t>
      </w:r>
    </w:p>
    <w:p w:rsidR="00FE36C7" w:rsidRPr="0004211E" w:rsidRDefault="00FE36C7" w:rsidP="00FE36C7">
      <w:pPr>
        <w:pStyle w:val="a3"/>
        <w:kinsoku w:val="0"/>
        <w:overflowPunct w:val="0"/>
        <w:spacing w:before="58"/>
        <w:ind w:left="286"/>
        <w:rPr>
          <w:spacing w:val="-2"/>
        </w:rPr>
      </w:pPr>
      <w:r w:rsidRPr="0004211E">
        <w:t>развивать</w:t>
      </w:r>
      <w:r w:rsidRPr="0004211E">
        <w:rPr>
          <w:spacing w:val="-7"/>
        </w:rPr>
        <w:t xml:space="preserve"> </w:t>
      </w:r>
      <w:r w:rsidRPr="0004211E">
        <w:t>способность</w:t>
      </w:r>
      <w:r w:rsidRPr="0004211E">
        <w:rPr>
          <w:spacing w:val="-5"/>
        </w:rPr>
        <w:t xml:space="preserve"> </w:t>
      </w:r>
      <w:r w:rsidRPr="0004211E">
        <w:t>управлять</w:t>
      </w:r>
      <w:r w:rsidRPr="0004211E">
        <w:rPr>
          <w:spacing w:val="-5"/>
        </w:rPr>
        <w:t xml:space="preserve"> </w:t>
      </w:r>
      <w:r w:rsidRPr="0004211E">
        <w:t>собственными</w:t>
      </w:r>
      <w:r w:rsidRPr="0004211E">
        <w:rPr>
          <w:spacing w:val="-3"/>
        </w:rPr>
        <w:t xml:space="preserve"> </w:t>
      </w:r>
      <w:r w:rsidRPr="0004211E">
        <w:t>эмоциями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эмоциями</w:t>
      </w:r>
      <w:r w:rsidRPr="0004211E">
        <w:rPr>
          <w:spacing w:val="-3"/>
        </w:rPr>
        <w:t xml:space="preserve"> </w:t>
      </w:r>
      <w:r w:rsidRPr="0004211E">
        <w:rPr>
          <w:spacing w:val="-2"/>
        </w:rPr>
        <w:t>других;</w:t>
      </w:r>
    </w:p>
    <w:p w:rsidR="00FE36C7" w:rsidRPr="0004211E" w:rsidRDefault="00FE36C7" w:rsidP="00FE36C7">
      <w:pPr>
        <w:pStyle w:val="a3"/>
        <w:kinsoku w:val="0"/>
        <w:overflowPunct w:val="0"/>
        <w:spacing w:before="60"/>
        <w:ind w:firstLine="180"/>
      </w:pPr>
      <w:r w:rsidRPr="0004211E">
        <w:t>выявлять</w:t>
      </w:r>
      <w:r w:rsidRPr="0004211E">
        <w:rPr>
          <w:spacing w:val="-5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анализировать</w:t>
      </w:r>
      <w:r w:rsidRPr="0004211E">
        <w:rPr>
          <w:spacing w:val="-5"/>
        </w:rPr>
        <w:t xml:space="preserve"> </w:t>
      </w:r>
      <w:r w:rsidRPr="0004211E">
        <w:t>причины</w:t>
      </w:r>
      <w:r w:rsidRPr="0004211E">
        <w:rPr>
          <w:spacing w:val="-4"/>
        </w:rPr>
        <w:t xml:space="preserve"> </w:t>
      </w:r>
      <w:r w:rsidRPr="0004211E">
        <w:t>эмоций;</w:t>
      </w:r>
      <w:r w:rsidRPr="0004211E">
        <w:rPr>
          <w:spacing w:val="-5"/>
        </w:rPr>
        <w:t xml:space="preserve"> </w:t>
      </w:r>
      <w:r w:rsidRPr="0004211E">
        <w:t>понимать</w:t>
      </w:r>
      <w:r w:rsidRPr="0004211E">
        <w:rPr>
          <w:spacing w:val="-5"/>
        </w:rPr>
        <w:t xml:space="preserve"> </w:t>
      </w:r>
      <w:r w:rsidRPr="0004211E">
        <w:t>мотивы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намерения</w:t>
      </w:r>
      <w:r w:rsidRPr="0004211E">
        <w:rPr>
          <w:spacing w:val="-5"/>
        </w:rPr>
        <w:t xml:space="preserve"> </w:t>
      </w:r>
      <w:r w:rsidRPr="0004211E">
        <w:t>другого</w:t>
      </w:r>
      <w:r w:rsidRPr="0004211E">
        <w:rPr>
          <w:spacing w:val="-4"/>
        </w:rPr>
        <w:t xml:space="preserve"> </w:t>
      </w:r>
      <w:r w:rsidRPr="0004211E">
        <w:t>человека, анализируя речевую ситуацию; регулировать способ выражения собственных эмоций.</w:t>
      </w:r>
    </w:p>
    <w:p w:rsidR="00FE36C7" w:rsidRPr="0004211E" w:rsidRDefault="00FE36C7" w:rsidP="00FE36C7">
      <w:pPr>
        <w:pStyle w:val="31"/>
        <w:kinsoku w:val="0"/>
        <w:overflowPunct w:val="0"/>
        <w:spacing w:line="240" w:lineRule="auto"/>
        <w:outlineLvl w:val="9"/>
        <w:rPr>
          <w:spacing w:val="-2"/>
        </w:rPr>
      </w:pPr>
      <w:r w:rsidRPr="0004211E">
        <w:t>Принятие</w:t>
      </w:r>
      <w:r w:rsidRPr="0004211E">
        <w:rPr>
          <w:spacing w:val="-4"/>
        </w:rPr>
        <w:t xml:space="preserve"> </w:t>
      </w:r>
      <w:r w:rsidRPr="0004211E">
        <w:t>себя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3"/>
        </w:rPr>
        <w:t xml:space="preserve"> </w:t>
      </w:r>
      <w:r w:rsidRPr="0004211E">
        <w:rPr>
          <w:spacing w:val="-2"/>
        </w:rPr>
        <w:t>других:</w:t>
      </w:r>
    </w:p>
    <w:p w:rsidR="00FE36C7" w:rsidRPr="0004211E" w:rsidRDefault="00FE36C7" w:rsidP="00FE36C7">
      <w:pPr>
        <w:pStyle w:val="a3"/>
        <w:kinsoku w:val="0"/>
        <w:overflowPunct w:val="0"/>
        <w:spacing w:before="60"/>
        <w:ind w:left="286" w:right="4599"/>
      </w:pPr>
      <w:r w:rsidRPr="0004211E">
        <w:t>осознанно</w:t>
      </w:r>
      <w:r w:rsidRPr="0004211E">
        <w:rPr>
          <w:spacing w:val="-6"/>
        </w:rPr>
        <w:t xml:space="preserve"> </w:t>
      </w:r>
      <w:r w:rsidRPr="0004211E">
        <w:t>относиться</w:t>
      </w:r>
      <w:r w:rsidRPr="0004211E">
        <w:rPr>
          <w:spacing w:val="-6"/>
        </w:rPr>
        <w:t xml:space="preserve"> </w:t>
      </w:r>
      <w:r w:rsidRPr="0004211E">
        <w:t>к</w:t>
      </w:r>
      <w:r w:rsidRPr="0004211E">
        <w:rPr>
          <w:spacing w:val="-6"/>
        </w:rPr>
        <w:t xml:space="preserve"> </w:t>
      </w:r>
      <w:r w:rsidRPr="0004211E">
        <w:t>другому</w:t>
      </w:r>
      <w:r w:rsidRPr="0004211E">
        <w:rPr>
          <w:spacing w:val="-6"/>
        </w:rPr>
        <w:t xml:space="preserve"> </w:t>
      </w:r>
      <w:r w:rsidRPr="0004211E">
        <w:t>человеку</w:t>
      </w:r>
      <w:r w:rsidRPr="0004211E">
        <w:rPr>
          <w:spacing w:val="-6"/>
        </w:rPr>
        <w:t xml:space="preserve"> </w:t>
      </w:r>
      <w:r w:rsidRPr="0004211E">
        <w:t>и</w:t>
      </w:r>
      <w:r w:rsidRPr="0004211E">
        <w:rPr>
          <w:spacing w:val="-6"/>
        </w:rPr>
        <w:t xml:space="preserve"> </w:t>
      </w:r>
      <w:r w:rsidRPr="0004211E">
        <w:t>его</w:t>
      </w:r>
      <w:r w:rsidRPr="0004211E">
        <w:rPr>
          <w:spacing w:val="-6"/>
        </w:rPr>
        <w:t xml:space="preserve"> </w:t>
      </w:r>
      <w:r w:rsidRPr="0004211E">
        <w:t>мнению; признавать своё и чужое право на ошибку;</w:t>
      </w:r>
    </w:p>
    <w:p w:rsidR="00FE36C7" w:rsidRPr="0004211E" w:rsidRDefault="00FE36C7" w:rsidP="00FE36C7">
      <w:pPr>
        <w:pStyle w:val="a3"/>
        <w:kinsoku w:val="0"/>
        <w:overflowPunct w:val="0"/>
        <w:ind w:left="286" w:right="6162"/>
      </w:pPr>
      <w:r w:rsidRPr="0004211E">
        <w:t>принимать</w:t>
      </w:r>
      <w:r w:rsidRPr="0004211E">
        <w:rPr>
          <w:spacing w:val="-9"/>
        </w:rPr>
        <w:t xml:space="preserve"> </w:t>
      </w:r>
      <w:r w:rsidRPr="0004211E">
        <w:t>себя</w:t>
      </w:r>
      <w:r w:rsidRPr="0004211E">
        <w:rPr>
          <w:spacing w:val="-9"/>
        </w:rPr>
        <w:t xml:space="preserve"> </w:t>
      </w:r>
      <w:r w:rsidRPr="0004211E">
        <w:t>и</w:t>
      </w:r>
      <w:r w:rsidRPr="0004211E">
        <w:rPr>
          <w:spacing w:val="-8"/>
        </w:rPr>
        <w:t xml:space="preserve"> </w:t>
      </w:r>
      <w:r w:rsidRPr="0004211E">
        <w:t>других,</w:t>
      </w:r>
      <w:r w:rsidRPr="0004211E">
        <w:rPr>
          <w:spacing w:val="-8"/>
        </w:rPr>
        <w:t xml:space="preserve"> </w:t>
      </w:r>
      <w:r w:rsidRPr="0004211E">
        <w:t>не</w:t>
      </w:r>
      <w:r w:rsidRPr="0004211E">
        <w:rPr>
          <w:spacing w:val="-8"/>
        </w:rPr>
        <w:t xml:space="preserve"> </w:t>
      </w:r>
      <w:r w:rsidRPr="0004211E">
        <w:t>осуждая; проявлять открытость;</w:t>
      </w:r>
    </w:p>
    <w:p w:rsidR="00FE36C7" w:rsidRPr="0004211E" w:rsidRDefault="00FE36C7" w:rsidP="00FE36C7">
      <w:pPr>
        <w:pStyle w:val="a3"/>
        <w:kinsoku w:val="0"/>
        <w:overflowPunct w:val="0"/>
        <w:ind w:left="286"/>
        <w:rPr>
          <w:spacing w:val="-2"/>
        </w:rPr>
      </w:pPr>
      <w:r w:rsidRPr="0004211E">
        <w:t>осознавать</w:t>
      </w:r>
      <w:r w:rsidRPr="0004211E">
        <w:rPr>
          <w:spacing w:val="-6"/>
        </w:rPr>
        <w:t xml:space="preserve"> </w:t>
      </w:r>
      <w:r w:rsidRPr="0004211E">
        <w:t>невозможность</w:t>
      </w:r>
      <w:r w:rsidRPr="0004211E">
        <w:rPr>
          <w:spacing w:val="-6"/>
        </w:rPr>
        <w:t xml:space="preserve"> </w:t>
      </w:r>
      <w:r w:rsidRPr="0004211E">
        <w:t>контролировать</w:t>
      </w:r>
      <w:r w:rsidRPr="0004211E">
        <w:rPr>
          <w:spacing w:val="-6"/>
        </w:rPr>
        <w:t xml:space="preserve"> </w:t>
      </w:r>
      <w:r w:rsidRPr="0004211E">
        <w:t>всё</w:t>
      </w:r>
      <w:r w:rsidRPr="0004211E">
        <w:rPr>
          <w:spacing w:val="-5"/>
        </w:rPr>
        <w:t xml:space="preserve"> </w:t>
      </w:r>
      <w:r w:rsidRPr="0004211E">
        <w:rPr>
          <w:spacing w:val="-2"/>
        </w:rPr>
        <w:t>вокруг.</w:t>
      </w:r>
    </w:p>
    <w:p w:rsidR="00FE36C7" w:rsidRPr="0004211E" w:rsidRDefault="00FE36C7" w:rsidP="00FE36C7">
      <w:pPr>
        <w:pStyle w:val="11"/>
        <w:kinsoku w:val="0"/>
        <w:overflowPunct w:val="0"/>
        <w:spacing w:before="0"/>
        <w:jc w:val="both"/>
        <w:outlineLvl w:val="9"/>
        <w:rPr>
          <w:spacing w:val="-2"/>
        </w:rPr>
      </w:pPr>
      <w:r w:rsidRPr="0004211E">
        <w:t>ПРЕДМЕТНЫЕ</w:t>
      </w:r>
      <w:r w:rsidRPr="0004211E">
        <w:rPr>
          <w:spacing w:val="-10"/>
        </w:rPr>
        <w:t xml:space="preserve"> </w:t>
      </w:r>
      <w:r w:rsidRPr="0004211E">
        <w:rPr>
          <w:spacing w:val="-2"/>
        </w:rPr>
        <w:t>РЕЗУЛЬТАТЫ</w:t>
      </w:r>
      <w:r w:rsidR="00BD2288" w:rsidRPr="0004211E">
        <w:rPr>
          <w:spacing w:val="-2"/>
        </w:rPr>
        <w:t>ю</w:t>
      </w:r>
    </w:p>
    <w:p w:rsidR="00BD2288" w:rsidRPr="0004211E" w:rsidRDefault="00BD2288" w:rsidP="00FE36C7">
      <w:pPr>
        <w:pStyle w:val="11"/>
        <w:kinsoku w:val="0"/>
        <w:overflowPunct w:val="0"/>
        <w:spacing w:before="0"/>
        <w:jc w:val="both"/>
        <w:outlineLvl w:val="9"/>
        <w:rPr>
          <w:spacing w:val="-2"/>
        </w:rPr>
      </w:pPr>
      <w:r w:rsidRPr="0004211E">
        <w:rPr>
          <w:spacing w:val="-2"/>
        </w:rPr>
        <w:t>5 класс</w:t>
      </w:r>
    </w:p>
    <w:p w:rsidR="00FE36C7" w:rsidRPr="0004211E" w:rsidRDefault="00127D43" w:rsidP="00FE36C7">
      <w:pPr>
        <w:pStyle w:val="21"/>
        <w:kinsoku w:val="0"/>
        <w:overflowPunct w:val="0"/>
        <w:spacing w:before="66"/>
        <w:outlineLvl w:val="9"/>
        <w:rPr>
          <w:spacing w:val="-2"/>
        </w:rPr>
      </w:pPr>
      <w:r w:rsidRPr="0004211E">
        <w:t>Введение</w:t>
      </w:r>
    </w:p>
    <w:p w:rsidR="00FE36C7" w:rsidRPr="0004211E" w:rsidRDefault="00FE36C7" w:rsidP="00FE36C7">
      <w:pPr>
        <w:pStyle w:val="a3"/>
        <w:kinsoku w:val="0"/>
        <w:overflowPunct w:val="0"/>
        <w:spacing w:before="60"/>
        <w:ind w:right="180" w:firstLine="180"/>
      </w:pPr>
      <w:r w:rsidRPr="0004211E">
        <w:t>Осознавать</w:t>
      </w:r>
      <w:r w:rsidRPr="0004211E">
        <w:rPr>
          <w:spacing w:val="-6"/>
        </w:rPr>
        <w:t xml:space="preserve"> </w:t>
      </w:r>
      <w:r w:rsidRPr="0004211E">
        <w:t>богатство</w:t>
      </w:r>
      <w:r w:rsidRPr="0004211E">
        <w:rPr>
          <w:spacing w:val="-5"/>
        </w:rPr>
        <w:t xml:space="preserve"> </w:t>
      </w:r>
      <w:r w:rsidRPr="0004211E">
        <w:t>и</w:t>
      </w:r>
      <w:r w:rsidRPr="0004211E">
        <w:rPr>
          <w:spacing w:val="-5"/>
        </w:rPr>
        <w:t xml:space="preserve"> </w:t>
      </w:r>
      <w:r w:rsidRPr="0004211E">
        <w:t>выразительность</w:t>
      </w:r>
      <w:r w:rsidRPr="0004211E">
        <w:rPr>
          <w:spacing w:val="-6"/>
        </w:rPr>
        <w:t xml:space="preserve"> </w:t>
      </w:r>
      <w:r w:rsidRPr="0004211E">
        <w:t>русского</w:t>
      </w:r>
      <w:r w:rsidRPr="0004211E">
        <w:rPr>
          <w:spacing w:val="-5"/>
        </w:rPr>
        <w:t xml:space="preserve"> </w:t>
      </w:r>
      <w:r w:rsidRPr="0004211E">
        <w:t>языка,</w:t>
      </w:r>
      <w:r w:rsidRPr="0004211E">
        <w:rPr>
          <w:spacing w:val="-5"/>
        </w:rPr>
        <w:t xml:space="preserve"> </w:t>
      </w:r>
      <w:r w:rsidRPr="0004211E">
        <w:t>приводить</w:t>
      </w:r>
      <w:r w:rsidRPr="0004211E">
        <w:rPr>
          <w:spacing w:val="-6"/>
        </w:rPr>
        <w:t xml:space="preserve"> </w:t>
      </w:r>
      <w:r w:rsidRPr="0004211E">
        <w:t>примеры,</w:t>
      </w:r>
      <w:r w:rsidRPr="0004211E">
        <w:rPr>
          <w:spacing w:val="-5"/>
        </w:rPr>
        <w:t xml:space="preserve"> </w:t>
      </w:r>
      <w:r w:rsidRPr="0004211E">
        <w:t>свидетельствующие об этом.</w:t>
      </w:r>
    </w:p>
    <w:p w:rsidR="00127D43" w:rsidRPr="0004211E" w:rsidRDefault="00FE36C7" w:rsidP="00127D43">
      <w:pPr>
        <w:pStyle w:val="a3"/>
        <w:kinsoku w:val="0"/>
        <w:overflowPunct w:val="0"/>
        <w:ind w:left="286" w:right="2151"/>
        <w:rPr>
          <w:b/>
        </w:rPr>
      </w:pPr>
      <w:r w:rsidRPr="0004211E">
        <w:t>Знать</w:t>
      </w:r>
      <w:r w:rsidRPr="0004211E">
        <w:rPr>
          <w:spacing w:val="-5"/>
        </w:rPr>
        <w:t xml:space="preserve"> </w:t>
      </w:r>
      <w:r w:rsidRPr="0004211E">
        <w:t>основные</w:t>
      </w:r>
      <w:r w:rsidRPr="0004211E">
        <w:rPr>
          <w:spacing w:val="-4"/>
        </w:rPr>
        <w:t xml:space="preserve"> </w:t>
      </w:r>
      <w:r w:rsidRPr="0004211E">
        <w:t>разделы</w:t>
      </w:r>
      <w:r w:rsidRPr="0004211E">
        <w:rPr>
          <w:spacing w:val="-4"/>
        </w:rPr>
        <w:t xml:space="preserve"> </w:t>
      </w:r>
      <w:r w:rsidRPr="0004211E">
        <w:t>лингвистики,</w:t>
      </w:r>
      <w:r w:rsidRPr="0004211E">
        <w:rPr>
          <w:spacing w:val="-4"/>
        </w:rPr>
        <w:t xml:space="preserve"> </w:t>
      </w:r>
      <w:r w:rsidRPr="0004211E">
        <w:t>основные</w:t>
      </w:r>
      <w:r w:rsidRPr="0004211E">
        <w:rPr>
          <w:spacing w:val="-4"/>
        </w:rPr>
        <w:t xml:space="preserve"> </w:t>
      </w:r>
      <w:r w:rsidRPr="0004211E">
        <w:t>единицы</w:t>
      </w:r>
      <w:r w:rsidRPr="0004211E">
        <w:rPr>
          <w:spacing w:val="-4"/>
        </w:rPr>
        <w:t xml:space="preserve"> </w:t>
      </w:r>
      <w:r w:rsidRPr="0004211E">
        <w:t>языка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речи</w:t>
      </w:r>
      <w:r w:rsidRPr="0004211E">
        <w:rPr>
          <w:spacing w:val="-4"/>
        </w:rPr>
        <w:t xml:space="preserve"> </w:t>
      </w:r>
      <w:r w:rsidRPr="0004211E">
        <w:t>(звук,</w:t>
      </w:r>
      <w:r w:rsidRPr="0004211E">
        <w:rPr>
          <w:spacing w:val="-4"/>
        </w:rPr>
        <w:t xml:space="preserve"> </w:t>
      </w:r>
      <w:r w:rsidRPr="0004211E">
        <w:t>морфема,</w:t>
      </w:r>
      <w:r w:rsidRPr="0004211E">
        <w:rPr>
          <w:spacing w:val="-4"/>
        </w:rPr>
        <w:t xml:space="preserve"> </w:t>
      </w:r>
      <w:r w:rsidRPr="0004211E">
        <w:t>слово, словосочетание, предложение).</w:t>
      </w:r>
      <w:r w:rsidR="00127D43" w:rsidRPr="0004211E">
        <w:rPr>
          <w:b/>
        </w:rPr>
        <w:t xml:space="preserve"> </w:t>
      </w:r>
    </w:p>
    <w:p w:rsidR="00127D43" w:rsidRPr="0004211E" w:rsidRDefault="00127D43" w:rsidP="00127D43">
      <w:pPr>
        <w:pStyle w:val="a3"/>
        <w:kinsoku w:val="0"/>
        <w:overflowPunct w:val="0"/>
        <w:ind w:left="286" w:right="2151"/>
      </w:pPr>
      <w:r w:rsidRPr="0004211E">
        <w:rPr>
          <w:b/>
        </w:rPr>
        <w:t>Морфология.   Орфография</w:t>
      </w:r>
    </w:p>
    <w:p w:rsidR="00127D43" w:rsidRPr="0004211E" w:rsidRDefault="00127D43" w:rsidP="00127D43">
      <w:pPr>
        <w:pStyle w:val="a3"/>
        <w:kinsoku w:val="0"/>
        <w:overflowPunct w:val="0"/>
        <w:ind w:right="685" w:firstLine="180"/>
        <w:jc w:val="both"/>
      </w:pPr>
      <w:r w:rsidRPr="0004211E">
        <w:t>Применять</w:t>
      </w:r>
      <w:r w:rsidRPr="0004211E">
        <w:rPr>
          <w:spacing w:val="-5"/>
        </w:rPr>
        <w:t xml:space="preserve"> </w:t>
      </w:r>
      <w:r w:rsidRPr="0004211E">
        <w:t>знания</w:t>
      </w:r>
      <w:r w:rsidRPr="0004211E">
        <w:rPr>
          <w:spacing w:val="-5"/>
        </w:rPr>
        <w:t xml:space="preserve"> </w:t>
      </w:r>
      <w:r w:rsidRPr="0004211E">
        <w:t>о</w:t>
      </w:r>
      <w:r w:rsidRPr="0004211E">
        <w:rPr>
          <w:spacing w:val="-4"/>
        </w:rPr>
        <w:t xml:space="preserve"> </w:t>
      </w:r>
      <w:r w:rsidRPr="0004211E">
        <w:t>частях</w:t>
      </w:r>
      <w:r w:rsidRPr="0004211E">
        <w:rPr>
          <w:spacing w:val="-4"/>
        </w:rPr>
        <w:t xml:space="preserve"> </w:t>
      </w:r>
      <w:r w:rsidRPr="0004211E">
        <w:t>речи</w:t>
      </w:r>
      <w:r w:rsidRPr="0004211E">
        <w:rPr>
          <w:spacing w:val="-4"/>
        </w:rPr>
        <w:t xml:space="preserve"> </w:t>
      </w:r>
      <w:r w:rsidRPr="0004211E">
        <w:t>как</w:t>
      </w:r>
      <w:r w:rsidRPr="0004211E">
        <w:rPr>
          <w:spacing w:val="-5"/>
        </w:rPr>
        <w:t xml:space="preserve"> </w:t>
      </w:r>
      <w:r w:rsidRPr="0004211E">
        <w:t>лексико-грамматических</w:t>
      </w:r>
      <w:r w:rsidRPr="0004211E">
        <w:rPr>
          <w:spacing w:val="-4"/>
        </w:rPr>
        <w:t xml:space="preserve"> </w:t>
      </w:r>
      <w:r w:rsidRPr="0004211E">
        <w:t>разрядах</w:t>
      </w:r>
      <w:r w:rsidRPr="0004211E">
        <w:rPr>
          <w:spacing w:val="-4"/>
        </w:rPr>
        <w:t xml:space="preserve"> </w:t>
      </w:r>
      <w:r w:rsidRPr="0004211E">
        <w:t>слов,</w:t>
      </w:r>
      <w:r w:rsidRPr="0004211E">
        <w:rPr>
          <w:spacing w:val="-4"/>
        </w:rPr>
        <w:t xml:space="preserve"> </w:t>
      </w:r>
      <w:r w:rsidRPr="0004211E">
        <w:t>о</w:t>
      </w:r>
      <w:r w:rsidRPr="0004211E">
        <w:rPr>
          <w:spacing w:val="-4"/>
        </w:rPr>
        <w:t xml:space="preserve"> </w:t>
      </w:r>
      <w:r w:rsidRPr="0004211E">
        <w:t>грамматическом значении слова, о системе частей речи в русском языке для решения практико-ориентированных учебных задач.</w:t>
      </w:r>
    </w:p>
    <w:p w:rsidR="00127D43" w:rsidRPr="0004211E" w:rsidRDefault="00127D43" w:rsidP="00127D43">
      <w:pPr>
        <w:pStyle w:val="a3"/>
        <w:kinsoku w:val="0"/>
        <w:overflowPunct w:val="0"/>
        <w:ind w:left="286"/>
        <w:jc w:val="both"/>
        <w:rPr>
          <w:spacing w:val="-2"/>
        </w:rPr>
      </w:pPr>
      <w:r w:rsidRPr="0004211E">
        <w:t>Распознавать</w:t>
      </w:r>
      <w:r w:rsidRPr="0004211E">
        <w:rPr>
          <w:spacing w:val="-7"/>
        </w:rPr>
        <w:t xml:space="preserve"> </w:t>
      </w:r>
      <w:r w:rsidRPr="0004211E">
        <w:t>имена</w:t>
      </w:r>
      <w:r w:rsidRPr="0004211E">
        <w:rPr>
          <w:spacing w:val="-6"/>
        </w:rPr>
        <w:t xml:space="preserve"> </w:t>
      </w:r>
      <w:r w:rsidRPr="0004211E">
        <w:t>существительные,</w:t>
      </w:r>
      <w:r w:rsidRPr="0004211E">
        <w:rPr>
          <w:spacing w:val="-6"/>
        </w:rPr>
        <w:t xml:space="preserve"> </w:t>
      </w:r>
      <w:r w:rsidRPr="0004211E">
        <w:t>имена</w:t>
      </w:r>
      <w:r w:rsidRPr="0004211E">
        <w:rPr>
          <w:spacing w:val="-6"/>
        </w:rPr>
        <w:t xml:space="preserve"> </w:t>
      </w:r>
      <w:r w:rsidRPr="0004211E">
        <w:t>прилагательные,</w:t>
      </w:r>
      <w:r w:rsidRPr="0004211E">
        <w:rPr>
          <w:spacing w:val="-5"/>
        </w:rPr>
        <w:t xml:space="preserve"> </w:t>
      </w:r>
      <w:r w:rsidRPr="0004211E">
        <w:rPr>
          <w:spacing w:val="-2"/>
        </w:rPr>
        <w:t>глаголы.</w:t>
      </w:r>
    </w:p>
    <w:p w:rsidR="00127D43" w:rsidRPr="0004211E" w:rsidRDefault="00127D43" w:rsidP="00127D43">
      <w:pPr>
        <w:pStyle w:val="a3"/>
        <w:kinsoku w:val="0"/>
        <w:overflowPunct w:val="0"/>
        <w:spacing w:before="57"/>
        <w:ind w:firstLine="180"/>
      </w:pPr>
      <w:r w:rsidRPr="0004211E">
        <w:t>Проводить</w:t>
      </w:r>
      <w:r w:rsidRPr="0004211E">
        <w:rPr>
          <w:spacing w:val="-7"/>
        </w:rPr>
        <w:t xml:space="preserve"> </w:t>
      </w:r>
      <w:r w:rsidRPr="0004211E">
        <w:t>морфологический</w:t>
      </w:r>
      <w:r w:rsidRPr="0004211E">
        <w:rPr>
          <w:spacing w:val="-6"/>
        </w:rPr>
        <w:t xml:space="preserve"> </w:t>
      </w:r>
      <w:r w:rsidRPr="0004211E">
        <w:t>анализ</w:t>
      </w:r>
      <w:r w:rsidRPr="0004211E">
        <w:rPr>
          <w:spacing w:val="-7"/>
        </w:rPr>
        <w:t xml:space="preserve"> </w:t>
      </w:r>
      <w:r w:rsidRPr="0004211E">
        <w:t>имён</w:t>
      </w:r>
      <w:r w:rsidRPr="0004211E">
        <w:rPr>
          <w:spacing w:val="-6"/>
        </w:rPr>
        <w:t xml:space="preserve"> </w:t>
      </w:r>
      <w:r w:rsidRPr="0004211E">
        <w:t>существительных,</w:t>
      </w:r>
      <w:r w:rsidRPr="0004211E">
        <w:rPr>
          <w:spacing w:val="-6"/>
        </w:rPr>
        <w:t xml:space="preserve"> </w:t>
      </w:r>
      <w:r w:rsidRPr="0004211E">
        <w:t>частичный</w:t>
      </w:r>
      <w:r w:rsidRPr="0004211E">
        <w:rPr>
          <w:spacing w:val="-6"/>
        </w:rPr>
        <w:t xml:space="preserve"> </w:t>
      </w:r>
      <w:r w:rsidRPr="0004211E">
        <w:t>морфологический</w:t>
      </w:r>
      <w:r w:rsidRPr="0004211E">
        <w:rPr>
          <w:spacing w:val="-6"/>
        </w:rPr>
        <w:t xml:space="preserve"> </w:t>
      </w:r>
      <w:r w:rsidRPr="0004211E">
        <w:t>анализ имён прилагательных, глаголов.</w:t>
      </w:r>
    </w:p>
    <w:p w:rsidR="00127D43" w:rsidRPr="0004211E" w:rsidRDefault="00127D43" w:rsidP="00127D43">
      <w:pPr>
        <w:pStyle w:val="a3"/>
        <w:kinsoku w:val="0"/>
        <w:overflowPunct w:val="0"/>
        <w:ind w:firstLine="180"/>
        <w:rPr>
          <w:spacing w:val="-2"/>
        </w:rPr>
      </w:pPr>
      <w:r w:rsidRPr="0004211E">
        <w:t>Применять</w:t>
      </w:r>
      <w:r w:rsidRPr="0004211E">
        <w:rPr>
          <w:spacing w:val="-4"/>
        </w:rPr>
        <w:t xml:space="preserve"> </w:t>
      </w:r>
      <w:r w:rsidRPr="0004211E">
        <w:t>знания</w:t>
      </w:r>
      <w:r w:rsidRPr="0004211E">
        <w:rPr>
          <w:spacing w:val="-4"/>
        </w:rPr>
        <w:t xml:space="preserve"> </w:t>
      </w:r>
      <w:r w:rsidRPr="0004211E">
        <w:t>по</w:t>
      </w:r>
      <w:r w:rsidRPr="0004211E">
        <w:rPr>
          <w:spacing w:val="-3"/>
        </w:rPr>
        <w:t xml:space="preserve"> </w:t>
      </w:r>
      <w:r w:rsidRPr="0004211E">
        <w:t>морфологии</w:t>
      </w:r>
      <w:r w:rsidRPr="0004211E">
        <w:rPr>
          <w:spacing w:val="-3"/>
        </w:rPr>
        <w:t xml:space="preserve"> </w:t>
      </w:r>
      <w:r w:rsidRPr="0004211E">
        <w:t>при</w:t>
      </w:r>
      <w:r w:rsidRPr="0004211E">
        <w:rPr>
          <w:spacing w:val="-3"/>
        </w:rPr>
        <w:t xml:space="preserve"> </w:t>
      </w:r>
      <w:r w:rsidRPr="0004211E">
        <w:t>выполнении</w:t>
      </w:r>
      <w:r w:rsidRPr="0004211E">
        <w:rPr>
          <w:spacing w:val="-3"/>
        </w:rPr>
        <w:t xml:space="preserve"> </w:t>
      </w:r>
      <w:r w:rsidRPr="0004211E">
        <w:t>языкового</w:t>
      </w:r>
      <w:r w:rsidRPr="0004211E">
        <w:rPr>
          <w:spacing w:val="-3"/>
        </w:rPr>
        <w:t xml:space="preserve"> </w:t>
      </w:r>
      <w:r w:rsidRPr="0004211E">
        <w:t>анализа</w:t>
      </w:r>
      <w:r w:rsidRPr="0004211E">
        <w:rPr>
          <w:spacing w:val="-3"/>
        </w:rPr>
        <w:t xml:space="preserve"> </w:t>
      </w:r>
      <w:r w:rsidRPr="0004211E">
        <w:t>различных</w:t>
      </w:r>
      <w:r w:rsidRPr="0004211E">
        <w:rPr>
          <w:spacing w:val="-3"/>
        </w:rPr>
        <w:t xml:space="preserve"> </w:t>
      </w:r>
      <w:r w:rsidRPr="0004211E">
        <w:t>видов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3"/>
        </w:rPr>
        <w:t xml:space="preserve"> </w:t>
      </w:r>
      <w:r w:rsidRPr="0004211E">
        <w:t>в</w:t>
      </w:r>
      <w:r w:rsidRPr="0004211E">
        <w:rPr>
          <w:spacing w:val="-4"/>
        </w:rPr>
        <w:t xml:space="preserve"> </w:t>
      </w:r>
      <w:r w:rsidRPr="0004211E">
        <w:t xml:space="preserve">речевой </w:t>
      </w:r>
      <w:r w:rsidRPr="0004211E">
        <w:rPr>
          <w:spacing w:val="-2"/>
        </w:rPr>
        <w:t>практике.</w:t>
      </w:r>
    </w:p>
    <w:p w:rsidR="00B71D9D" w:rsidRPr="0004211E" w:rsidRDefault="00B71D9D" w:rsidP="00B71D9D">
      <w:pPr>
        <w:pStyle w:val="a3"/>
        <w:kinsoku w:val="0"/>
        <w:overflowPunct w:val="0"/>
        <w:spacing w:before="60"/>
        <w:ind w:left="286"/>
        <w:rPr>
          <w:spacing w:val="-2"/>
        </w:rPr>
      </w:pPr>
      <w:r w:rsidRPr="0004211E">
        <w:rPr>
          <w:b/>
        </w:rPr>
        <w:t>Синтаксис и п</w:t>
      </w:r>
      <w:r w:rsidRPr="0004211E">
        <w:rPr>
          <w:b/>
          <w:spacing w:val="-2"/>
        </w:rPr>
        <w:t>унктуация</w:t>
      </w:r>
    </w:p>
    <w:p w:rsidR="00B71D9D" w:rsidRPr="0004211E" w:rsidRDefault="00B71D9D" w:rsidP="00B71D9D">
      <w:pPr>
        <w:pStyle w:val="a3"/>
        <w:kinsoku w:val="0"/>
        <w:overflowPunct w:val="0"/>
        <w:spacing w:before="59"/>
        <w:ind w:right="155" w:firstLine="180"/>
      </w:pPr>
      <w:r w:rsidRPr="0004211E">
        <w:t>Распознавать</w:t>
      </w:r>
      <w:r w:rsidRPr="0004211E">
        <w:rPr>
          <w:spacing w:val="-4"/>
        </w:rPr>
        <w:t xml:space="preserve"> </w:t>
      </w:r>
      <w:r w:rsidRPr="0004211E">
        <w:t>единицы</w:t>
      </w:r>
      <w:r w:rsidRPr="0004211E">
        <w:rPr>
          <w:spacing w:val="-3"/>
        </w:rPr>
        <w:t xml:space="preserve"> </w:t>
      </w:r>
      <w:r w:rsidRPr="0004211E">
        <w:t>синтаксиса</w:t>
      </w:r>
      <w:r w:rsidRPr="0004211E">
        <w:rPr>
          <w:spacing w:val="-3"/>
        </w:rPr>
        <w:t xml:space="preserve"> </w:t>
      </w:r>
      <w:r w:rsidRPr="0004211E">
        <w:t>(словосочетание</w:t>
      </w:r>
      <w:r w:rsidRPr="0004211E">
        <w:rPr>
          <w:spacing w:val="-3"/>
        </w:rPr>
        <w:t xml:space="preserve"> </w:t>
      </w:r>
      <w:r w:rsidRPr="0004211E">
        <w:t>и</w:t>
      </w:r>
      <w:r w:rsidRPr="0004211E">
        <w:rPr>
          <w:spacing w:val="-3"/>
        </w:rPr>
        <w:t xml:space="preserve"> </w:t>
      </w:r>
      <w:r w:rsidRPr="0004211E">
        <w:t>предложение);</w:t>
      </w:r>
      <w:r w:rsidRPr="0004211E">
        <w:rPr>
          <w:spacing w:val="-4"/>
        </w:rPr>
        <w:t xml:space="preserve"> </w:t>
      </w:r>
      <w:r w:rsidRPr="0004211E">
        <w:t>проводить</w:t>
      </w:r>
      <w:r w:rsidRPr="0004211E">
        <w:rPr>
          <w:spacing w:val="-4"/>
        </w:rPr>
        <w:t xml:space="preserve"> </w:t>
      </w:r>
      <w:r w:rsidRPr="0004211E">
        <w:t>синтаксический анализ словосочетаний и простых предложений; проводить пунктуационный анализ простых осложнённых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сложных</w:t>
      </w:r>
      <w:r w:rsidRPr="0004211E">
        <w:rPr>
          <w:spacing w:val="-4"/>
        </w:rPr>
        <w:t xml:space="preserve"> </w:t>
      </w:r>
      <w:r w:rsidRPr="0004211E">
        <w:t>предложений</w:t>
      </w:r>
      <w:r w:rsidRPr="0004211E">
        <w:rPr>
          <w:spacing w:val="-4"/>
        </w:rPr>
        <w:t xml:space="preserve"> </w:t>
      </w:r>
      <w:r w:rsidRPr="0004211E">
        <w:t>(в</w:t>
      </w:r>
      <w:r w:rsidRPr="0004211E">
        <w:rPr>
          <w:spacing w:val="-5"/>
        </w:rPr>
        <w:t xml:space="preserve"> </w:t>
      </w:r>
      <w:r w:rsidRPr="0004211E">
        <w:t>рамках</w:t>
      </w:r>
      <w:r w:rsidRPr="0004211E">
        <w:rPr>
          <w:spacing w:val="-4"/>
        </w:rPr>
        <w:t xml:space="preserve"> </w:t>
      </w:r>
      <w:r w:rsidRPr="0004211E">
        <w:t>изученного);</w:t>
      </w:r>
      <w:r w:rsidRPr="0004211E">
        <w:rPr>
          <w:spacing w:val="-5"/>
        </w:rPr>
        <w:t xml:space="preserve"> </w:t>
      </w:r>
      <w:r w:rsidRPr="0004211E">
        <w:t>применять</w:t>
      </w:r>
      <w:r w:rsidRPr="0004211E">
        <w:rPr>
          <w:spacing w:val="-5"/>
        </w:rPr>
        <w:t xml:space="preserve"> </w:t>
      </w:r>
      <w:r w:rsidRPr="0004211E">
        <w:t>знания</w:t>
      </w:r>
      <w:r w:rsidRPr="0004211E">
        <w:rPr>
          <w:spacing w:val="-5"/>
        </w:rPr>
        <w:t xml:space="preserve"> </w:t>
      </w:r>
      <w:r w:rsidRPr="0004211E">
        <w:t>по</w:t>
      </w:r>
      <w:r w:rsidRPr="0004211E">
        <w:rPr>
          <w:spacing w:val="-4"/>
        </w:rPr>
        <w:t xml:space="preserve"> </w:t>
      </w:r>
      <w:r w:rsidRPr="0004211E">
        <w:t>синтаксису</w:t>
      </w:r>
      <w:r w:rsidRPr="0004211E">
        <w:rPr>
          <w:spacing w:val="-4"/>
        </w:rPr>
        <w:t xml:space="preserve"> </w:t>
      </w:r>
      <w:r w:rsidRPr="0004211E">
        <w:t>и пунктуации при выполнении языкового анализа различных видов и в речевой практике.</w:t>
      </w:r>
    </w:p>
    <w:p w:rsidR="00B71D9D" w:rsidRPr="0004211E" w:rsidRDefault="00B71D9D" w:rsidP="00B71D9D">
      <w:pPr>
        <w:pStyle w:val="a3"/>
        <w:kinsoku w:val="0"/>
        <w:overflowPunct w:val="0"/>
        <w:ind w:right="111" w:firstLine="180"/>
      </w:pPr>
      <w:r w:rsidRPr="0004211E">
        <w:t>Распознавать</w:t>
      </w:r>
      <w:r w:rsidRPr="0004211E">
        <w:rPr>
          <w:spacing w:val="-6"/>
        </w:rPr>
        <w:t xml:space="preserve"> </w:t>
      </w:r>
      <w:r w:rsidRPr="0004211E">
        <w:t>словосочетания</w:t>
      </w:r>
      <w:r w:rsidRPr="0004211E">
        <w:rPr>
          <w:spacing w:val="-6"/>
        </w:rPr>
        <w:t xml:space="preserve"> </w:t>
      </w:r>
      <w:r w:rsidRPr="0004211E">
        <w:t>по</w:t>
      </w:r>
      <w:r w:rsidRPr="0004211E">
        <w:rPr>
          <w:spacing w:val="-5"/>
        </w:rPr>
        <w:t xml:space="preserve"> </w:t>
      </w:r>
      <w:r w:rsidRPr="0004211E">
        <w:t>морфологическим</w:t>
      </w:r>
      <w:r w:rsidRPr="0004211E">
        <w:rPr>
          <w:spacing w:val="-5"/>
        </w:rPr>
        <w:t xml:space="preserve"> </w:t>
      </w:r>
      <w:r w:rsidRPr="0004211E">
        <w:t>свойствам</w:t>
      </w:r>
      <w:r w:rsidRPr="0004211E">
        <w:rPr>
          <w:spacing w:val="-5"/>
        </w:rPr>
        <w:t xml:space="preserve"> </w:t>
      </w:r>
      <w:r w:rsidRPr="0004211E">
        <w:t>главного</w:t>
      </w:r>
      <w:r w:rsidRPr="0004211E">
        <w:rPr>
          <w:spacing w:val="-5"/>
        </w:rPr>
        <w:t xml:space="preserve"> </w:t>
      </w:r>
      <w:r w:rsidRPr="0004211E">
        <w:t>слова</w:t>
      </w:r>
      <w:r w:rsidRPr="0004211E">
        <w:rPr>
          <w:spacing w:val="-5"/>
        </w:rPr>
        <w:t xml:space="preserve"> </w:t>
      </w:r>
      <w:r w:rsidRPr="0004211E">
        <w:t>(именные,</w:t>
      </w:r>
      <w:r w:rsidRPr="0004211E">
        <w:rPr>
          <w:spacing w:val="-5"/>
        </w:rPr>
        <w:t xml:space="preserve"> </w:t>
      </w:r>
      <w:r w:rsidRPr="0004211E">
        <w:t>глагольные, наречные);</w:t>
      </w:r>
      <w:r w:rsidRPr="0004211E">
        <w:rPr>
          <w:spacing w:val="-3"/>
        </w:rPr>
        <w:t xml:space="preserve"> </w:t>
      </w:r>
      <w:r w:rsidRPr="0004211E">
        <w:t>простые</w:t>
      </w:r>
      <w:r w:rsidRPr="0004211E">
        <w:rPr>
          <w:spacing w:val="-2"/>
        </w:rPr>
        <w:t xml:space="preserve"> </w:t>
      </w:r>
      <w:r w:rsidRPr="0004211E">
        <w:t>неосложнённые</w:t>
      </w:r>
      <w:r w:rsidRPr="0004211E">
        <w:rPr>
          <w:spacing w:val="-2"/>
        </w:rPr>
        <w:t xml:space="preserve"> </w:t>
      </w:r>
      <w:r w:rsidRPr="0004211E">
        <w:t>предложения;</w:t>
      </w:r>
      <w:r w:rsidRPr="0004211E">
        <w:rPr>
          <w:spacing w:val="-3"/>
        </w:rPr>
        <w:t xml:space="preserve"> </w:t>
      </w:r>
      <w:r w:rsidRPr="0004211E">
        <w:t>простые</w:t>
      </w:r>
      <w:r w:rsidRPr="0004211E">
        <w:rPr>
          <w:spacing w:val="-2"/>
        </w:rPr>
        <w:t xml:space="preserve"> </w:t>
      </w:r>
      <w:r w:rsidRPr="0004211E">
        <w:t>предложения,</w:t>
      </w:r>
      <w:r w:rsidRPr="0004211E">
        <w:rPr>
          <w:spacing w:val="-2"/>
        </w:rPr>
        <w:t xml:space="preserve"> </w:t>
      </w:r>
      <w:r w:rsidRPr="0004211E">
        <w:t>осложнённые</w:t>
      </w:r>
      <w:r w:rsidRPr="0004211E">
        <w:rPr>
          <w:spacing w:val="-2"/>
        </w:rPr>
        <w:t xml:space="preserve"> </w:t>
      </w:r>
      <w:r w:rsidRPr="0004211E">
        <w:t xml:space="preserve">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</w:t>
      </w:r>
      <w:r w:rsidRPr="0004211E">
        <w:lastRenderedPageBreak/>
        <w:t>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морфологические средства выражения второстепенных членов предложения (в рамках изученного).</w:t>
      </w:r>
    </w:p>
    <w:p w:rsidR="00B71D9D" w:rsidRPr="0004211E" w:rsidRDefault="00B71D9D" w:rsidP="00B71D9D">
      <w:pPr>
        <w:pStyle w:val="21"/>
        <w:kinsoku w:val="0"/>
        <w:overflowPunct w:val="0"/>
        <w:spacing w:before="117"/>
        <w:outlineLvl w:val="9"/>
      </w:pPr>
      <w:r w:rsidRPr="0004211E">
        <w:t>Соблюдать на письме пунктуационные нормы при постановке тире между подлежащим и сказуемым, выборе знаков препинания в предложениях с однородными членами, связанными бессоюзной</w:t>
      </w:r>
      <w:r w:rsidRPr="0004211E">
        <w:rPr>
          <w:spacing w:val="-3"/>
        </w:rPr>
        <w:t xml:space="preserve"> </w:t>
      </w:r>
      <w:r w:rsidRPr="0004211E">
        <w:t>связью,</w:t>
      </w:r>
      <w:r w:rsidRPr="0004211E">
        <w:rPr>
          <w:spacing w:val="-3"/>
        </w:rPr>
        <w:t xml:space="preserve"> </w:t>
      </w:r>
      <w:r w:rsidRPr="0004211E">
        <w:t>одиночным</w:t>
      </w:r>
      <w:r w:rsidRPr="0004211E">
        <w:rPr>
          <w:spacing w:val="-3"/>
        </w:rPr>
        <w:t xml:space="preserve"> </w:t>
      </w:r>
      <w:r w:rsidRPr="0004211E">
        <w:t>союзом</w:t>
      </w:r>
      <w:r w:rsidRPr="0004211E">
        <w:rPr>
          <w:spacing w:val="-6"/>
        </w:rPr>
        <w:t xml:space="preserve"> </w:t>
      </w:r>
      <w:r w:rsidRPr="0004211E">
        <w:rPr>
          <w:i/>
          <w:iCs/>
        </w:rPr>
        <w:t>и</w:t>
      </w:r>
      <w:r w:rsidRPr="0004211E">
        <w:t>,</w:t>
      </w:r>
      <w:r w:rsidRPr="0004211E">
        <w:rPr>
          <w:spacing w:val="-3"/>
        </w:rPr>
        <w:t xml:space="preserve"> </w:t>
      </w:r>
      <w:r w:rsidRPr="0004211E">
        <w:t>союзами</w:t>
      </w:r>
      <w:r w:rsidRPr="0004211E">
        <w:rPr>
          <w:spacing w:val="-3"/>
        </w:rPr>
        <w:t xml:space="preserve"> </w:t>
      </w:r>
      <w:r w:rsidRPr="0004211E">
        <w:rPr>
          <w:i/>
          <w:iCs/>
        </w:rPr>
        <w:t>а</w:t>
      </w:r>
      <w:r w:rsidRPr="0004211E">
        <w:t>,</w:t>
      </w:r>
      <w:r w:rsidRPr="0004211E">
        <w:rPr>
          <w:spacing w:val="-3"/>
        </w:rPr>
        <w:t xml:space="preserve"> </w:t>
      </w:r>
      <w:r w:rsidRPr="0004211E">
        <w:rPr>
          <w:i/>
          <w:iCs/>
        </w:rPr>
        <w:t>но</w:t>
      </w:r>
      <w:r w:rsidRPr="0004211E">
        <w:t>,</w:t>
      </w:r>
      <w:r w:rsidRPr="0004211E">
        <w:rPr>
          <w:spacing w:val="-3"/>
        </w:rPr>
        <w:t xml:space="preserve"> </w:t>
      </w:r>
      <w:r w:rsidRPr="0004211E">
        <w:rPr>
          <w:i/>
          <w:iCs/>
        </w:rPr>
        <w:t>однако</w:t>
      </w:r>
      <w:r w:rsidRPr="0004211E">
        <w:t>,</w:t>
      </w:r>
      <w:r w:rsidRPr="0004211E">
        <w:rPr>
          <w:spacing w:val="-3"/>
        </w:rPr>
        <w:t xml:space="preserve"> </w:t>
      </w:r>
      <w:r w:rsidRPr="0004211E">
        <w:rPr>
          <w:i/>
          <w:iCs/>
        </w:rPr>
        <w:t>зато</w:t>
      </w:r>
      <w:r w:rsidRPr="0004211E">
        <w:t>,</w:t>
      </w:r>
      <w:r w:rsidRPr="0004211E">
        <w:rPr>
          <w:spacing w:val="-3"/>
        </w:rPr>
        <w:t xml:space="preserve"> </w:t>
      </w:r>
      <w:r w:rsidRPr="0004211E">
        <w:rPr>
          <w:i/>
          <w:iCs/>
        </w:rPr>
        <w:t>да</w:t>
      </w:r>
      <w:r w:rsidRPr="0004211E">
        <w:rPr>
          <w:i/>
          <w:iCs/>
          <w:spacing w:val="-3"/>
        </w:rPr>
        <w:t xml:space="preserve"> </w:t>
      </w:r>
      <w:r w:rsidRPr="0004211E">
        <w:t>(в</w:t>
      </w:r>
      <w:r w:rsidRPr="0004211E">
        <w:rPr>
          <w:spacing w:val="-4"/>
        </w:rPr>
        <w:t xml:space="preserve"> </w:t>
      </w:r>
      <w:r w:rsidRPr="0004211E">
        <w:t xml:space="preserve">значении </w:t>
      </w:r>
      <w:r w:rsidRPr="0004211E">
        <w:rPr>
          <w:i/>
          <w:iCs/>
        </w:rPr>
        <w:t>и</w:t>
      </w:r>
      <w:r w:rsidRPr="0004211E">
        <w:t xml:space="preserve">), </w:t>
      </w:r>
      <w:r w:rsidRPr="0004211E">
        <w:rPr>
          <w:i/>
          <w:iCs/>
        </w:rPr>
        <w:t>да</w:t>
      </w:r>
      <w:r w:rsidRPr="0004211E">
        <w:rPr>
          <w:i/>
          <w:iCs/>
          <w:spacing w:val="-3"/>
        </w:rPr>
        <w:t xml:space="preserve"> </w:t>
      </w:r>
      <w:r w:rsidRPr="0004211E">
        <w:t xml:space="preserve">(в значении </w:t>
      </w:r>
      <w:r w:rsidRPr="0004211E">
        <w:rPr>
          <w:i/>
          <w:iCs/>
        </w:rPr>
        <w:t>но</w:t>
      </w:r>
      <w:r w:rsidRPr="0004211E">
        <w:t>);</w:t>
      </w:r>
      <w:r w:rsidRPr="0004211E">
        <w:rPr>
          <w:spacing w:val="-4"/>
        </w:rPr>
        <w:t xml:space="preserve"> </w:t>
      </w:r>
      <w:r w:rsidRPr="0004211E">
        <w:t>с</w:t>
      </w:r>
      <w:r w:rsidRPr="0004211E">
        <w:rPr>
          <w:spacing w:val="-3"/>
        </w:rPr>
        <w:t xml:space="preserve"> </w:t>
      </w:r>
      <w:r w:rsidRPr="0004211E">
        <w:t>обобщающим</w:t>
      </w:r>
      <w:r w:rsidRPr="0004211E">
        <w:rPr>
          <w:spacing w:val="-3"/>
        </w:rPr>
        <w:t xml:space="preserve"> </w:t>
      </w:r>
      <w:r w:rsidRPr="0004211E">
        <w:t>словом</w:t>
      </w:r>
      <w:r w:rsidRPr="0004211E">
        <w:rPr>
          <w:spacing w:val="-3"/>
        </w:rPr>
        <w:t xml:space="preserve"> </w:t>
      </w:r>
      <w:r w:rsidRPr="0004211E">
        <w:t>при</w:t>
      </w:r>
      <w:r w:rsidRPr="0004211E">
        <w:rPr>
          <w:spacing w:val="-3"/>
        </w:rPr>
        <w:t xml:space="preserve"> </w:t>
      </w:r>
      <w:r w:rsidRPr="0004211E">
        <w:t>однородных</w:t>
      </w:r>
      <w:r w:rsidRPr="0004211E">
        <w:rPr>
          <w:spacing w:val="-3"/>
        </w:rPr>
        <w:t xml:space="preserve"> </w:t>
      </w:r>
      <w:r w:rsidRPr="0004211E">
        <w:t>членах;</w:t>
      </w:r>
      <w:r w:rsidRPr="0004211E">
        <w:rPr>
          <w:spacing w:val="-4"/>
        </w:rPr>
        <w:t xml:space="preserve"> </w:t>
      </w:r>
      <w:r w:rsidRPr="0004211E">
        <w:t>с</w:t>
      </w:r>
      <w:r w:rsidRPr="0004211E">
        <w:rPr>
          <w:spacing w:val="-3"/>
        </w:rPr>
        <w:t xml:space="preserve"> </w:t>
      </w:r>
      <w:r w:rsidRPr="0004211E">
        <w:t>обращением;</w:t>
      </w:r>
      <w:r w:rsidRPr="0004211E">
        <w:rPr>
          <w:spacing w:val="-4"/>
        </w:rPr>
        <w:t xml:space="preserve"> </w:t>
      </w:r>
      <w:r w:rsidRPr="0004211E">
        <w:t>в</w:t>
      </w:r>
      <w:r w:rsidRPr="0004211E">
        <w:rPr>
          <w:spacing w:val="-4"/>
        </w:rPr>
        <w:t xml:space="preserve"> </w:t>
      </w:r>
      <w:r w:rsidRPr="0004211E">
        <w:t>предложениях</w:t>
      </w:r>
      <w:r w:rsidRPr="0004211E">
        <w:rPr>
          <w:spacing w:val="-3"/>
        </w:rPr>
        <w:t xml:space="preserve"> </w:t>
      </w:r>
      <w:r w:rsidRPr="0004211E">
        <w:t>с прямой</w:t>
      </w:r>
      <w:r w:rsidRPr="0004211E">
        <w:rPr>
          <w:spacing w:val="-3"/>
        </w:rPr>
        <w:t xml:space="preserve"> </w:t>
      </w:r>
      <w:r w:rsidRPr="0004211E">
        <w:t>речью;</w:t>
      </w:r>
      <w:r w:rsidRPr="0004211E">
        <w:rPr>
          <w:spacing w:val="-4"/>
        </w:rPr>
        <w:t xml:space="preserve"> </w:t>
      </w:r>
      <w:r w:rsidRPr="0004211E">
        <w:t>в</w:t>
      </w:r>
      <w:r w:rsidRPr="0004211E">
        <w:rPr>
          <w:spacing w:val="-4"/>
        </w:rPr>
        <w:t xml:space="preserve"> </w:t>
      </w:r>
      <w:r w:rsidRPr="0004211E">
        <w:t>сложных</w:t>
      </w:r>
      <w:r w:rsidRPr="0004211E">
        <w:rPr>
          <w:spacing w:val="-3"/>
        </w:rPr>
        <w:t xml:space="preserve"> </w:t>
      </w:r>
      <w:r w:rsidRPr="0004211E">
        <w:t>предложениях,</w:t>
      </w:r>
      <w:r w:rsidRPr="0004211E">
        <w:rPr>
          <w:spacing w:val="-3"/>
        </w:rPr>
        <w:t xml:space="preserve"> </w:t>
      </w:r>
      <w:r w:rsidRPr="0004211E">
        <w:t>состоящих</w:t>
      </w:r>
      <w:r w:rsidRPr="0004211E">
        <w:rPr>
          <w:spacing w:val="-3"/>
        </w:rPr>
        <w:t xml:space="preserve"> </w:t>
      </w:r>
      <w:r w:rsidRPr="0004211E">
        <w:t>из</w:t>
      </w:r>
      <w:r w:rsidRPr="0004211E">
        <w:rPr>
          <w:spacing w:val="-4"/>
        </w:rPr>
        <w:t xml:space="preserve"> </w:t>
      </w:r>
      <w:r w:rsidRPr="0004211E">
        <w:t>частей,</w:t>
      </w:r>
      <w:r w:rsidRPr="0004211E">
        <w:rPr>
          <w:spacing w:val="-3"/>
        </w:rPr>
        <w:t xml:space="preserve"> </w:t>
      </w:r>
      <w:r w:rsidRPr="0004211E">
        <w:t>связанных</w:t>
      </w:r>
      <w:r w:rsidRPr="0004211E">
        <w:rPr>
          <w:spacing w:val="-3"/>
        </w:rPr>
        <w:t xml:space="preserve"> </w:t>
      </w:r>
      <w:r w:rsidRPr="0004211E">
        <w:t>бессоюзной</w:t>
      </w:r>
      <w:r w:rsidRPr="0004211E">
        <w:rPr>
          <w:spacing w:val="-3"/>
        </w:rPr>
        <w:t xml:space="preserve"> </w:t>
      </w:r>
      <w:r w:rsidRPr="0004211E">
        <w:t>связью</w:t>
      </w:r>
      <w:r w:rsidRPr="0004211E">
        <w:rPr>
          <w:spacing w:val="-4"/>
        </w:rPr>
        <w:t xml:space="preserve"> </w:t>
      </w:r>
      <w:r w:rsidRPr="0004211E">
        <w:t xml:space="preserve">и союзами </w:t>
      </w:r>
      <w:r w:rsidRPr="0004211E">
        <w:rPr>
          <w:i/>
          <w:iCs/>
        </w:rPr>
        <w:t>и</w:t>
      </w:r>
      <w:r w:rsidRPr="0004211E">
        <w:t xml:space="preserve">, </w:t>
      </w:r>
      <w:r w:rsidRPr="0004211E">
        <w:rPr>
          <w:i/>
          <w:iCs/>
        </w:rPr>
        <w:t>но</w:t>
      </w:r>
      <w:r w:rsidRPr="0004211E">
        <w:t xml:space="preserve">, </w:t>
      </w:r>
      <w:r w:rsidRPr="0004211E">
        <w:rPr>
          <w:i/>
          <w:iCs/>
        </w:rPr>
        <w:t>а</w:t>
      </w:r>
      <w:r w:rsidRPr="0004211E">
        <w:t xml:space="preserve">, </w:t>
      </w:r>
      <w:r w:rsidRPr="0004211E">
        <w:rPr>
          <w:i/>
          <w:iCs/>
        </w:rPr>
        <w:t>однако</w:t>
      </w:r>
      <w:r w:rsidRPr="0004211E">
        <w:t xml:space="preserve">, </w:t>
      </w:r>
      <w:r w:rsidRPr="0004211E">
        <w:rPr>
          <w:i/>
          <w:iCs/>
        </w:rPr>
        <w:t>зато</w:t>
      </w:r>
      <w:r w:rsidRPr="0004211E">
        <w:t xml:space="preserve">, </w:t>
      </w:r>
      <w:r w:rsidRPr="0004211E">
        <w:rPr>
          <w:i/>
          <w:iCs/>
        </w:rPr>
        <w:t>да</w:t>
      </w:r>
      <w:r w:rsidRPr="0004211E">
        <w:t>; оформлять на письме диалог</w:t>
      </w:r>
    </w:p>
    <w:p w:rsidR="00127D43" w:rsidRPr="0004211E" w:rsidRDefault="00FE36C7" w:rsidP="00B71D9D">
      <w:pPr>
        <w:pStyle w:val="21"/>
        <w:kinsoku w:val="0"/>
        <w:overflowPunct w:val="0"/>
        <w:spacing w:before="119"/>
        <w:ind w:left="0"/>
        <w:outlineLvl w:val="9"/>
        <w:rPr>
          <w:spacing w:val="-2"/>
        </w:rPr>
      </w:pPr>
      <w:r w:rsidRPr="0004211E">
        <w:t>Фонетика.</w:t>
      </w:r>
      <w:r w:rsidRPr="0004211E">
        <w:rPr>
          <w:spacing w:val="-6"/>
        </w:rPr>
        <w:t xml:space="preserve"> </w:t>
      </w:r>
      <w:r w:rsidRPr="0004211E">
        <w:t>Графика.</w:t>
      </w:r>
      <w:r w:rsidRPr="0004211E">
        <w:rPr>
          <w:spacing w:val="-5"/>
        </w:rPr>
        <w:t xml:space="preserve"> </w:t>
      </w:r>
      <w:r w:rsidRPr="0004211E">
        <w:rPr>
          <w:spacing w:val="-2"/>
        </w:rPr>
        <w:t>Орфоэпия</w:t>
      </w:r>
      <w:r w:rsidR="00127D43" w:rsidRPr="0004211E">
        <w:rPr>
          <w:spacing w:val="-2"/>
        </w:rPr>
        <w:t>. Орфография</w:t>
      </w:r>
    </w:p>
    <w:p w:rsidR="00FE36C7" w:rsidRPr="0004211E" w:rsidRDefault="00B71D9D" w:rsidP="00B71D9D">
      <w:pPr>
        <w:pStyle w:val="a3"/>
        <w:kinsoku w:val="0"/>
        <w:overflowPunct w:val="0"/>
        <w:spacing w:before="60"/>
        <w:ind w:left="0" w:right="356"/>
        <w:rPr>
          <w:spacing w:val="-2"/>
        </w:rPr>
      </w:pPr>
      <w:r w:rsidRPr="0004211E">
        <w:rPr>
          <w:b/>
          <w:bCs/>
          <w:spacing w:val="-2"/>
        </w:rPr>
        <w:t xml:space="preserve">    </w:t>
      </w:r>
      <w:r w:rsidR="00FE36C7" w:rsidRPr="0004211E">
        <w:t>Характеризовать</w:t>
      </w:r>
      <w:r w:rsidR="00FE36C7" w:rsidRPr="0004211E">
        <w:rPr>
          <w:spacing w:val="-5"/>
        </w:rPr>
        <w:t xml:space="preserve"> </w:t>
      </w:r>
      <w:r w:rsidR="00FE36C7" w:rsidRPr="0004211E">
        <w:t>звуки;</w:t>
      </w:r>
      <w:r w:rsidR="00FE36C7" w:rsidRPr="0004211E">
        <w:rPr>
          <w:spacing w:val="-5"/>
        </w:rPr>
        <w:t xml:space="preserve"> </w:t>
      </w:r>
      <w:r w:rsidR="00FE36C7" w:rsidRPr="0004211E">
        <w:t>понимать</w:t>
      </w:r>
      <w:r w:rsidR="00FE36C7" w:rsidRPr="0004211E">
        <w:rPr>
          <w:spacing w:val="-5"/>
        </w:rPr>
        <w:t xml:space="preserve"> </w:t>
      </w:r>
      <w:r w:rsidR="00FE36C7" w:rsidRPr="0004211E">
        <w:t>различие</w:t>
      </w:r>
      <w:r w:rsidR="00FE36C7" w:rsidRPr="0004211E">
        <w:rPr>
          <w:spacing w:val="-4"/>
        </w:rPr>
        <w:t xml:space="preserve"> </w:t>
      </w:r>
      <w:r w:rsidR="00FE36C7" w:rsidRPr="0004211E">
        <w:t>между</w:t>
      </w:r>
      <w:r w:rsidR="00FE36C7" w:rsidRPr="0004211E">
        <w:rPr>
          <w:spacing w:val="-4"/>
        </w:rPr>
        <w:t xml:space="preserve"> </w:t>
      </w:r>
      <w:r w:rsidR="00FE36C7" w:rsidRPr="0004211E">
        <w:t>звуком</w:t>
      </w:r>
      <w:r w:rsidR="00FE36C7" w:rsidRPr="0004211E">
        <w:rPr>
          <w:spacing w:val="-4"/>
        </w:rPr>
        <w:t xml:space="preserve"> </w:t>
      </w:r>
      <w:r w:rsidR="00FE36C7" w:rsidRPr="0004211E">
        <w:t>и</w:t>
      </w:r>
      <w:r w:rsidR="00FE36C7" w:rsidRPr="0004211E">
        <w:rPr>
          <w:spacing w:val="-4"/>
        </w:rPr>
        <w:t xml:space="preserve"> </w:t>
      </w:r>
      <w:r w:rsidR="00FE36C7" w:rsidRPr="0004211E">
        <w:t>буквой,</w:t>
      </w:r>
      <w:r w:rsidR="00FE36C7" w:rsidRPr="0004211E">
        <w:rPr>
          <w:spacing w:val="-4"/>
        </w:rPr>
        <w:t xml:space="preserve"> </w:t>
      </w:r>
      <w:r w:rsidR="00FE36C7" w:rsidRPr="0004211E">
        <w:t>характеризовать</w:t>
      </w:r>
      <w:r w:rsidR="00FE36C7" w:rsidRPr="0004211E">
        <w:rPr>
          <w:spacing w:val="-5"/>
        </w:rPr>
        <w:t xml:space="preserve"> </w:t>
      </w:r>
      <w:r w:rsidR="00FE36C7" w:rsidRPr="0004211E">
        <w:t xml:space="preserve">систему </w:t>
      </w:r>
      <w:r w:rsidR="00FE36C7" w:rsidRPr="0004211E">
        <w:rPr>
          <w:spacing w:val="-2"/>
        </w:rPr>
        <w:t>звуков.</w:t>
      </w:r>
    </w:p>
    <w:p w:rsidR="00FE36C7" w:rsidRPr="0004211E" w:rsidRDefault="00FE36C7" w:rsidP="00FE36C7">
      <w:pPr>
        <w:pStyle w:val="a3"/>
        <w:kinsoku w:val="0"/>
        <w:overflowPunct w:val="0"/>
        <w:ind w:left="286"/>
        <w:rPr>
          <w:spacing w:val="-4"/>
        </w:rPr>
      </w:pPr>
      <w:r w:rsidRPr="0004211E">
        <w:t>Проводить</w:t>
      </w:r>
      <w:r w:rsidRPr="0004211E">
        <w:rPr>
          <w:spacing w:val="-6"/>
        </w:rPr>
        <w:t xml:space="preserve"> </w:t>
      </w:r>
      <w:r w:rsidRPr="0004211E">
        <w:t>фонетический</w:t>
      </w:r>
      <w:r w:rsidRPr="0004211E">
        <w:rPr>
          <w:spacing w:val="-5"/>
        </w:rPr>
        <w:t xml:space="preserve"> </w:t>
      </w:r>
      <w:r w:rsidRPr="0004211E">
        <w:t>анализ</w:t>
      </w:r>
      <w:r w:rsidRPr="0004211E">
        <w:rPr>
          <w:spacing w:val="-5"/>
        </w:rPr>
        <w:t xml:space="preserve"> </w:t>
      </w:r>
      <w:r w:rsidRPr="0004211E">
        <w:rPr>
          <w:spacing w:val="-4"/>
        </w:rPr>
        <w:t>слов.</w:t>
      </w:r>
    </w:p>
    <w:p w:rsidR="00FE36C7" w:rsidRPr="0004211E" w:rsidRDefault="00FE36C7" w:rsidP="00FE36C7">
      <w:pPr>
        <w:pStyle w:val="a3"/>
        <w:kinsoku w:val="0"/>
        <w:overflowPunct w:val="0"/>
        <w:spacing w:before="60"/>
        <w:ind w:firstLine="180"/>
        <w:rPr>
          <w:spacing w:val="-2"/>
        </w:rPr>
      </w:pPr>
      <w:r w:rsidRPr="0004211E">
        <w:t>Использовать</w:t>
      </w:r>
      <w:r w:rsidRPr="0004211E">
        <w:rPr>
          <w:spacing w:val="-4"/>
        </w:rPr>
        <w:t xml:space="preserve"> </w:t>
      </w:r>
      <w:r w:rsidRPr="0004211E">
        <w:t>знания</w:t>
      </w:r>
      <w:r w:rsidRPr="0004211E">
        <w:rPr>
          <w:spacing w:val="-4"/>
        </w:rPr>
        <w:t xml:space="preserve"> </w:t>
      </w:r>
      <w:r w:rsidRPr="0004211E">
        <w:t>по</w:t>
      </w:r>
      <w:r w:rsidRPr="0004211E">
        <w:rPr>
          <w:spacing w:val="-4"/>
        </w:rPr>
        <w:t xml:space="preserve"> </w:t>
      </w:r>
      <w:r w:rsidRPr="0004211E">
        <w:t>фонетике,</w:t>
      </w:r>
      <w:r w:rsidRPr="0004211E">
        <w:rPr>
          <w:spacing w:val="-4"/>
        </w:rPr>
        <w:t xml:space="preserve"> </w:t>
      </w:r>
      <w:r w:rsidRPr="0004211E">
        <w:t>графике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орфоэпии</w:t>
      </w:r>
      <w:r w:rsidRPr="0004211E">
        <w:rPr>
          <w:spacing w:val="-4"/>
        </w:rPr>
        <w:t xml:space="preserve"> </w:t>
      </w:r>
      <w:r w:rsidRPr="0004211E">
        <w:t>в</w:t>
      </w:r>
      <w:r w:rsidRPr="0004211E">
        <w:rPr>
          <w:spacing w:val="-4"/>
        </w:rPr>
        <w:t xml:space="preserve"> </w:t>
      </w:r>
      <w:r w:rsidRPr="0004211E">
        <w:t>практике</w:t>
      </w:r>
      <w:r w:rsidRPr="0004211E">
        <w:rPr>
          <w:spacing w:val="-4"/>
        </w:rPr>
        <w:t xml:space="preserve"> </w:t>
      </w:r>
      <w:r w:rsidRPr="0004211E">
        <w:t>произношения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 xml:space="preserve">правописания </w:t>
      </w:r>
      <w:r w:rsidRPr="0004211E">
        <w:rPr>
          <w:spacing w:val="-2"/>
        </w:rPr>
        <w:t>слов.</w:t>
      </w:r>
    </w:p>
    <w:p w:rsidR="00FE36C7" w:rsidRPr="0004211E" w:rsidRDefault="00FE36C7" w:rsidP="00FE36C7">
      <w:pPr>
        <w:pStyle w:val="a3"/>
        <w:kinsoku w:val="0"/>
        <w:overflowPunct w:val="0"/>
        <w:spacing w:before="60"/>
        <w:ind w:firstLine="180"/>
      </w:pPr>
      <w:r w:rsidRPr="0004211E">
        <w:t>Оперировать</w:t>
      </w:r>
      <w:r w:rsidRPr="0004211E">
        <w:rPr>
          <w:spacing w:val="-5"/>
        </w:rPr>
        <w:t xml:space="preserve"> </w:t>
      </w:r>
      <w:r w:rsidRPr="0004211E">
        <w:t>понятием</w:t>
      </w:r>
      <w:r w:rsidRPr="0004211E">
        <w:rPr>
          <w:spacing w:val="-4"/>
        </w:rPr>
        <w:t xml:space="preserve"> </w:t>
      </w:r>
      <w:r w:rsidRPr="0004211E">
        <w:t>«орфограмма»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различать</w:t>
      </w:r>
      <w:r w:rsidRPr="0004211E">
        <w:rPr>
          <w:spacing w:val="-5"/>
        </w:rPr>
        <w:t xml:space="preserve"> </w:t>
      </w:r>
      <w:r w:rsidRPr="0004211E">
        <w:t>буквенные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небуквенные</w:t>
      </w:r>
      <w:r w:rsidRPr="0004211E">
        <w:rPr>
          <w:spacing w:val="-4"/>
        </w:rPr>
        <w:t xml:space="preserve"> </w:t>
      </w:r>
      <w:r w:rsidRPr="0004211E">
        <w:t>орфограммы</w:t>
      </w:r>
      <w:r w:rsidRPr="0004211E">
        <w:rPr>
          <w:spacing w:val="-4"/>
        </w:rPr>
        <w:t xml:space="preserve"> </w:t>
      </w:r>
      <w:r w:rsidRPr="0004211E">
        <w:t>при проведении орфографического анализа слова.</w:t>
      </w:r>
    </w:p>
    <w:p w:rsidR="00FE36C7" w:rsidRPr="0004211E" w:rsidRDefault="00FE36C7" w:rsidP="00FE36C7">
      <w:pPr>
        <w:pStyle w:val="a3"/>
        <w:kinsoku w:val="0"/>
        <w:overflowPunct w:val="0"/>
        <w:ind w:left="286"/>
        <w:rPr>
          <w:spacing w:val="-2"/>
        </w:rPr>
      </w:pPr>
      <w:r w:rsidRPr="0004211E">
        <w:t>Распознавать</w:t>
      </w:r>
      <w:r w:rsidRPr="0004211E">
        <w:rPr>
          <w:spacing w:val="-7"/>
        </w:rPr>
        <w:t xml:space="preserve"> </w:t>
      </w:r>
      <w:r w:rsidRPr="0004211E">
        <w:t>изученные</w:t>
      </w:r>
      <w:r w:rsidRPr="0004211E">
        <w:rPr>
          <w:spacing w:val="-5"/>
        </w:rPr>
        <w:t xml:space="preserve"> </w:t>
      </w:r>
      <w:r w:rsidRPr="0004211E">
        <w:rPr>
          <w:spacing w:val="-2"/>
        </w:rPr>
        <w:t>орфограммы.</w:t>
      </w:r>
    </w:p>
    <w:p w:rsidR="00FE36C7" w:rsidRPr="0004211E" w:rsidRDefault="00FE36C7" w:rsidP="00FE36C7">
      <w:pPr>
        <w:pStyle w:val="a3"/>
        <w:kinsoku w:val="0"/>
        <w:overflowPunct w:val="0"/>
        <w:spacing w:before="60"/>
        <w:ind w:firstLine="180"/>
      </w:pPr>
      <w:r w:rsidRPr="0004211E">
        <w:t>Применять</w:t>
      </w:r>
      <w:r w:rsidRPr="0004211E">
        <w:rPr>
          <w:spacing w:val="-4"/>
        </w:rPr>
        <w:t xml:space="preserve"> </w:t>
      </w:r>
      <w:r w:rsidRPr="0004211E">
        <w:t>знания</w:t>
      </w:r>
      <w:r w:rsidRPr="0004211E">
        <w:rPr>
          <w:spacing w:val="-4"/>
        </w:rPr>
        <w:t xml:space="preserve"> </w:t>
      </w:r>
      <w:r w:rsidRPr="0004211E">
        <w:t>по</w:t>
      </w:r>
      <w:r w:rsidRPr="0004211E">
        <w:rPr>
          <w:spacing w:val="-3"/>
        </w:rPr>
        <w:t xml:space="preserve"> </w:t>
      </w:r>
      <w:r w:rsidRPr="0004211E">
        <w:t>орфографии</w:t>
      </w:r>
      <w:r w:rsidRPr="0004211E">
        <w:rPr>
          <w:spacing w:val="-3"/>
        </w:rPr>
        <w:t xml:space="preserve"> </w:t>
      </w:r>
      <w:r w:rsidRPr="0004211E">
        <w:t>в</w:t>
      </w:r>
      <w:r w:rsidRPr="0004211E">
        <w:rPr>
          <w:spacing w:val="-4"/>
        </w:rPr>
        <w:t xml:space="preserve"> </w:t>
      </w:r>
      <w:r w:rsidRPr="0004211E">
        <w:t>практике</w:t>
      </w:r>
      <w:r w:rsidRPr="0004211E">
        <w:rPr>
          <w:spacing w:val="-3"/>
        </w:rPr>
        <w:t xml:space="preserve"> </w:t>
      </w:r>
      <w:r w:rsidRPr="0004211E">
        <w:t>правописания</w:t>
      </w:r>
      <w:r w:rsidRPr="0004211E">
        <w:rPr>
          <w:spacing w:val="-4"/>
        </w:rPr>
        <w:t xml:space="preserve"> </w:t>
      </w:r>
      <w:r w:rsidRPr="0004211E">
        <w:t>(в</w:t>
      </w:r>
      <w:r w:rsidRPr="0004211E">
        <w:rPr>
          <w:spacing w:val="-4"/>
        </w:rPr>
        <w:t xml:space="preserve"> </w:t>
      </w:r>
      <w:r w:rsidRPr="0004211E">
        <w:t>том</w:t>
      </w:r>
      <w:r w:rsidRPr="0004211E">
        <w:rPr>
          <w:spacing w:val="-3"/>
        </w:rPr>
        <w:t xml:space="preserve"> </w:t>
      </w:r>
      <w:r w:rsidRPr="0004211E">
        <w:t>числе</w:t>
      </w:r>
      <w:r w:rsidRPr="0004211E">
        <w:rPr>
          <w:spacing w:val="-3"/>
        </w:rPr>
        <w:t xml:space="preserve"> </w:t>
      </w:r>
      <w:r w:rsidRPr="0004211E">
        <w:t>применять</w:t>
      </w:r>
      <w:r w:rsidRPr="0004211E">
        <w:rPr>
          <w:spacing w:val="-4"/>
        </w:rPr>
        <w:t xml:space="preserve"> </w:t>
      </w:r>
      <w:r w:rsidRPr="0004211E">
        <w:t>знание</w:t>
      </w:r>
      <w:r w:rsidRPr="0004211E">
        <w:rPr>
          <w:spacing w:val="-3"/>
        </w:rPr>
        <w:t xml:space="preserve"> </w:t>
      </w:r>
      <w:r w:rsidRPr="0004211E">
        <w:t xml:space="preserve">о правописании разделительных </w:t>
      </w:r>
      <w:r w:rsidRPr="0004211E">
        <w:rPr>
          <w:b/>
          <w:bCs/>
          <w:i/>
          <w:iCs/>
        </w:rPr>
        <w:t xml:space="preserve">ъ </w:t>
      </w:r>
      <w:r w:rsidRPr="0004211E">
        <w:t xml:space="preserve">и </w:t>
      </w:r>
      <w:r w:rsidRPr="0004211E">
        <w:rPr>
          <w:b/>
          <w:bCs/>
          <w:i/>
          <w:iCs/>
        </w:rPr>
        <w:t>ь</w:t>
      </w:r>
      <w:r w:rsidRPr="0004211E">
        <w:t>).</w:t>
      </w:r>
    </w:p>
    <w:p w:rsidR="00FE36C7" w:rsidRPr="0004211E" w:rsidRDefault="00FE36C7" w:rsidP="00FE36C7">
      <w:pPr>
        <w:pStyle w:val="21"/>
        <w:kinsoku w:val="0"/>
        <w:overflowPunct w:val="0"/>
        <w:outlineLvl w:val="9"/>
        <w:rPr>
          <w:spacing w:val="-2"/>
        </w:rPr>
      </w:pPr>
      <w:r w:rsidRPr="0004211E">
        <w:t>Морфемика.</w:t>
      </w:r>
      <w:r w:rsidR="00B71D9D" w:rsidRPr="0004211E">
        <w:t xml:space="preserve"> Словообразование. </w:t>
      </w:r>
      <w:r w:rsidRPr="0004211E">
        <w:rPr>
          <w:spacing w:val="-7"/>
        </w:rPr>
        <w:t xml:space="preserve"> </w:t>
      </w:r>
      <w:r w:rsidRPr="0004211E">
        <w:rPr>
          <w:spacing w:val="-2"/>
        </w:rPr>
        <w:t>Орфография</w:t>
      </w:r>
    </w:p>
    <w:p w:rsidR="00FE36C7" w:rsidRPr="0004211E" w:rsidRDefault="00FE36C7" w:rsidP="00FE36C7">
      <w:pPr>
        <w:pStyle w:val="a3"/>
        <w:kinsoku w:val="0"/>
        <w:overflowPunct w:val="0"/>
        <w:spacing w:before="57"/>
        <w:ind w:left="286"/>
        <w:rPr>
          <w:spacing w:val="-2"/>
        </w:rPr>
      </w:pPr>
      <w:r w:rsidRPr="0004211E">
        <w:t>Характеризовать</w:t>
      </w:r>
      <w:r w:rsidRPr="0004211E">
        <w:rPr>
          <w:spacing w:val="-7"/>
        </w:rPr>
        <w:t xml:space="preserve"> </w:t>
      </w:r>
      <w:r w:rsidRPr="0004211E">
        <w:t>морфему</w:t>
      </w:r>
      <w:r w:rsidRPr="0004211E">
        <w:rPr>
          <w:spacing w:val="-4"/>
        </w:rPr>
        <w:t xml:space="preserve"> </w:t>
      </w:r>
      <w:r w:rsidRPr="0004211E">
        <w:t>как</w:t>
      </w:r>
      <w:r w:rsidRPr="0004211E">
        <w:rPr>
          <w:spacing w:val="-4"/>
        </w:rPr>
        <w:t xml:space="preserve"> </w:t>
      </w:r>
      <w:r w:rsidRPr="0004211E">
        <w:t>минимальную</w:t>
      </w:r>
      <w:r w:rsidRPr="0004211E">
        <w:rPr>
          <w:spacing w:val="-5"/>
        </w:rPr>
        <w:t xml:space="preserve"> </w:t>
      </w:r>
      <w:r w:rsidRPr="0004211E">
        <w:t>значимую</w:t>
      </w:r>
      <w:r w:rsidRPr="0004211E">
        <w:rPr>
          <w:spacing w:val="-5"/>
        </w:rPr>
        <w:t xml:space="preserve"> </w:t>
      </w:r>
      <w:r w:rsidRPr="0004211E">
        <w:t>единицу</w:t>
      </w:r>
      <w:r w:rsidRPr="0004211E">
        <w:rPr>
          <w:spacing w:val="-3"/>
        </w:rPr>
        <w:t xml:space="preserve"> </w:t>
      </w:r>
      <w:r w:rsidRPr="0004211E">
        <w:rPr>
          <w:spacing w:val="-2"/>
        </w:rPr>
        <w:t>языка.</w:t>
      </w:r>
    </w:p>
    <w:p w:rsidR="00FE36C7" w:rsidRPr="0004211E" w:rsidRDefault="00FE36C7" w:rsidP="00FE36C7">
      <w:pPr>
        <w:pStyle w:val="a3"/>
        <w:kinsoku w:val="0"/>
        <w:overflowPunct w:val="0"/>
        <w:spacing w:before="60"/>
        <w:ind w:left="286"/>
      </w:pPr>
      <w:r w:rsidRPr="0004211E">
        <w:t>Распознавать</w:t>
      </w:r>
      <w:r w:rsidRPr="0004211E">
        <w:rPr>
          <w:spacing w:val="-5"/>
        </w:rPr>
        <w:t xml:space="preserve"> </w:t>
      </w:r>
      <w:r w:rsidRPr="0004211E">
        <w:t>морфемы</w:t>
      </w:r>
      <w:r w:rsidRPr="0004211E">
        <w:rPr>
          <w:spacing w:val="-4"/>
        </w:rPr>
        <w:t xml:space="preserve"> </w:t>
      </w:r>
      <w:r w:rsidRPr="0004211E">
        <w:t>в</w:t>
      </w:r>
      <w:r w:rsidRPr="0004211E">
        <w:rPr>
          <w:spacing w:val="-5"/>
        </w:rPr>
        <w:t xml:space="preserve"> </w:t>
      </w:r>
      <w:r w:rsidRPr="0004211E">
        <w:t>слове</w:t>
      </w:r>
      <w:r w:rsidRPr="0004211E">
        <w:rPr>
          <w:spacing w:val="-4"/>
        </w:rPr>
        <w:t xml:space="preserve"> </w:t>
      </w:r>
      <w:r w:rsidRPr="0004211E">
        <w:t>(корень,</w:t>
      </w:r>
      <w:r w:rsidRPr="0004211E">
        <w:rPr>
          <w:spacing w:val="-4"/>
        </w:rPr>
        <w:t xml:space="preserve"> </w:t>
      </w:r>
      <w:r w:rsidRPr="0004211E">
        <w:t>приставку,</w:t>
      </w:r>
      <w:r w:rsidRPr="0004211E">
        <w:rPr>
          <w:spacing w:val="-4"/>
        </w:rPr>
        <w:t xml:space="preserve"> </w:t>
      </w:r>
      <w:r w:rsidRPr="0004211E">
        <w:t>суффикс,</w:t>
      </w:r>
      <w:r w:rsidRPr="0004211E">
        <w:rPr>
          <w:spacing w:val="-4"/>
        </w:rPr>
        <w:t xml:space="preserve"> </w:t>
      </w:r>
      <w:r w:rsidRPr="0004211E">
        <w:t>окончание),</w:t>
      </w:r>
      <w:r w:rsidRPr="0004211E">
        <w:rPr>
          <w:spacing w:val="-4"/>
        </w:rPr>
        <w:t xml:space="preserve"> </w:t>
      </w:r>
      <w:r w:rsidRPr="0004211E">
        <w:t>выделять</w:t>
      </w:r>
      <w:r w:rsidRPr="0004211E">
        <w:rPr>
          <w:spacing w:val="-5"/>
        </w:rPr>
        <w:t xml:space="preserve"> </w:t>
      </w:r>
      <w:r w:rsidRPr="0004211E">
        <w:t>основу</w:t>
      </w:r>
      <w:r w:rsidRPr="0004211E">
        <w:rPr>
          <w:spacing w:val="-4"/>
        </w:rPr>
        <w:t xml:space="preserve"> </w:t>
      </w:r>
      <w:r w:rsidRPr="0004211E">
        <w:t>слова. Находить чередование звуков в морфемах (в том числе чередование гласных с нулём звука).</w:t>
      </w:r>
    </w:p>
    <w:p w:rsidR="00FE36C7" w:rsidRPr="0004211E" w:rsidRDefault="00FE36C7" w:rsidP="00FE36C7">
      <w:pPr>
        <w:pStyle w:val="a3"/>
        <w:kinsoku w:val="0"/>
        <w:overflowPunct w:val="0"/>
        <w:ind w:left="286"/>
        <w:rPr>
          <w:spacing w:val="-4"/>
        </w:rPr>
      </w:pPr>
      <w:r w:rsidRPr="0004211E">
        <w:t>Проводить</w:t>
      </w:r>
      <w:r w:rsidRPr="0004211E">
        <w:rPr>
          <w:spacing w:val="-4"/>
        </w:rPr>
        <w:t xml:space="preserve"> </w:t>
      </w:r>
      <w:r w:rsidRPr="0004211E">
        <w:t>морфемный</w:t>
      </w:r>
      <w:r w:rsidRPr="0004211E">
        <w:rPr>
          <w:spacing w:val="-4"/>
        </w:rPr>
        <w:t xml:space="preserve"> </w:t>
      </w:r>
      <w:r w:rsidRPr="0004211E">
        <w:t>анализ</w:t>
      </w:r>
      <w:r w:rsidRPr="0004211E">
        <w:rPr>
          <w:spacing w:val="-3"/>
        </w:rPr>
        <w:t xml:space="preserve"> </w:t>
      </w:r>
      <w:r w:rsidRPr="0004211E">
        <w:rPr>
          <w:spacing w:val="-4"/>
        </w:rPr>
        <w:t>слов.</w:t>
      </w:r>
    </w:p>
    <w:p w:rsidR="00FE36C7" w:rsidRPr="0004211E" w:rsidRDefault="00FE36C7" w:rsidP="00FE36C7">
      <w:pPr>
        <w:pStyle w:val="a3"/>
        <w:kinsoku w:val="0"/>
        <w:overflowPunct w:val="0"/>
        <w:spacing w:before="60"/>
        <w:ind w:firstLine="180"/>
      </w:pPr>
      <w:r w:rsidRPr="0004211E">
        <w:t>Применять</w:t>
      </w:r>
      <w:r w:rsidRPr="0004211E">
        <w:rPr>
          <w:spacing w:val="-4"/>
        </w:rPr>
        <w:t xml:space="preserve"> </w:t>
      </w:r>
      <w:r w:rsidRPr="0004211E">
        <w:t>знания</w:t>
      </w:r>
      <w:r w:rsidRPr="0004211E">
        <w:rPr>
          <w:spacing w:val="-4"/>
        </w:rPr>
        <w:t xml:space="preserve"> </w:t>
      </w:r>
      <w:r w:rsidRPr="0004211E">
        <w:t>по</w:t>
      </w:r>
      <w:r w:rsidRPr="0004211E">
        <w:rPr>
          <w:spacing w:val="-3"/>
        </w:rPr>
        <w:t xml:space="preserve"> </w:t>
      </w:r>
      <w:r w:rsidRPr="0004211E">
        <w:t>морфемике</w:t>
      </w:r>
      <w:r w:rsidRPr="0004211E">
        <w:rPr>
          <w:spacing w:val="-3"/>
        </w:rPr>
        <w:t xml:space="preserve"> </w:t>
      </w:r>
      <w:r w:rsidRPr="0004211E">
        <w:t>при</w:t>
      </w:r>
      <w:r w:rsidRPr="0004211E">
        <w:rPr>
          <w:spacing w:val="-3"/>
        </w:rPr>
        <w:t xml:space="preserve"> </w:t>
      </w:r>
      <w:r w:rsidRPr="0004211E">
        <w:t>выполнении</w:t>
      </w:r>
      <w:r w:rsidRPr="0004211E">
        <w:rPr>
          <w:spacing w:val="-3"/>
        </w:rPr>
        <w:t xml:space="preserve"> </w:t>
      </w:r>
      <w:r w:rsidRPr="0004211E">
        <w:t>языкового</w:t>
      </w:r>
      <w:r w:rsidRPr="0004211E">
        <w:rPr>
          <w:spacing w:val="-3"/>
        </w:rPr>
        <w:t xml:space="preserve"> </w:t>
      </w:r>
      <w:r w:rsidRPr="0004211E">
        <w:t>анализа</w:t>
      </w:r>
      <w:r w:rsidRPr="0004211E">
        <w:rPr>
          <w:spacing w:val="-3"/>
        </w:rPr>
        <w:t xml:space="preserve"> </w:t>
      </w:r>
      <w:r w:rsidRPr="0004211E">
        <w:t>различных</w:t>
      </w:r>
      <w:r w:rsidRPr="0004211E">
        <w:rPr>
          <w:spacing w:val="-3"/>
        </w:rPr>
        <w:t xml:space="preserve"> </w:t>
      </w:r>
      <w:r w:rsidRPr="0004211E">
        <w:t>видов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3"/>
        </w:rPr>
        <w:t xml:space="preserve"> </w:t>
      </w:r>
      <w:r w:rsidRPr="0004211E">
        <w:t>в</w:t>
      </w:r>
      <w:r w:rsidRPr="0004211E">
        <w:rPr>
          <w:spacing w:val="-4"/>
        </w:rPr>
        <w:t xml:space="preserve"> </w:t>
      </w:r>
      <w:r w:rsidRPr="0004211E">
        <w:t xml:space="preserve">практике правописания неизменяемых приставок и приставок на </w:t>
      </w:r>
      <w:r w:rsidR="00C42342" w:rsidRPr="0004211E">
        <w:t>–</w:t>
      </w:r>
      <w:r w:rsidRPr="0004211E">
        <w:t>з (-с); ы — и после приставок; корней с</w:t>
      </w:r>
    </w:p>
    <w:p w:rsidR="00FE36C7" w:rsidRPr="0004211E" w:rsidRDefault="00FE36C7" w:rsidP="00FE36C7">
      <w:pPr>
        <w:pStyle w:val="a3"/>
        <w:kinsoku w:val="0"/>
        <w:overflowPunct w:val="0"/>
        <w:spacing w:before="62"/>
        <w:ind w:right="155"/>
      </w:pPr>
      <w:r w:rsidRPr="0004211E">
        <w:t>безударными проверяемыми, непроверяемыми, чередующимися гласными (в рамках изученного); корней</w:t>
      </w:r>
      <w:r w:rsidRPr="0004211E">
        <w:rPr>
          <w:spacing w:val="-4"/>
        </w:rPr>
        <w:t xml:space="preserve"> </w:t>
      </w:r>
      <w:r w:rsidRPr="0004211E">
        <w:t>с</w:t>
      </w:r>
      <w:r w:rsidRPr="0004211E">
        <w:rPr>
          <w:spacing w:val="-4"/>
        </w:rPr>
        <w:t xml:space="preserve"> </w:t>
      </w:r>
      <w:r w:rsidRPr="0004211E">
        <w:t>проверяемыми,</w:t>
      </w:r>
      <w:r w:rsidRPr="0004211E">
        <w:rPr>
          <w:spacing w:val="-4"/>
        </w:rPr>
        <w:t xml:space="preserve"> </w:t>
      </w:r>
      <w:r w:rsidRPr="0004211E">
        <w:t>непроверяемыми,</w:t>
      </w:r>
      <w:r w:rsidRPr="0004211E">
        <w:rPr>
          <w:spacing w:val="-4"/>
        </w:rPr>
        <w:t xml:space="preserve"> </w:t>
      </w:r>
      <w:r w:rsidRPr="0004211E">
        <w:t>непроизносимыми</w:t>
      </w:r>
      <w:r w:rsidRPr="0004211E">
        <w:rPr>
          <w:spacing w:val="-4"/>
        </w:rPr>
        <w:t xml:space="preserve"> </w:t>
      </w:r>
      <w:r w:rsidRPr="0004211E">
        <w:t>согласными</w:t>
      </w:r>
      <w:r w:rsidRPr="0004211E">
        <w:rPr>
          <w:spacing w:val="-4"/>
        </w:rPr>
        <w:t xml:space="preserve"> </w:t>
      </w:r>
      <w:r w:rsidRPr="0004211E">
        <w:t>(в</w:t>
      </w:r>
      <w:r w:rsidRPr="0004211E">
        <w:rPr>
          <w:spacing w:val="-5"/>
        </w:rPr>
        <w:t xml:space="preserve"> </w:t>
      </w:r>
      <w:r w:rsidRPr="0004211E">
        <w:t>рамках</w:t>
      </w:r>
      <w:r w:rsidRPr="0004211E">
        <w:rPr>
          <w:spacing w:val="-4"/>
        </w:rPr>
        <w:t xml:space="preserve"> </w:t>
      </w:r>
      <w:r w:rsidRPr="0004211E">
        <w:t>изученного);</w:t>
      </w:r>
      <w:r w:rsidRPr="0004211E">
        <w:rPr>
          <w:spacing w:val="-5"/>
        </w:rPr>
        <w:t xml:space="preserve"> </w:t>
      </w:r>
      <w:r w:rsidRPr="0004211E">
        <w:t>ё</w:t>
      </w:r>
      <w:r w:rsidRPr="0004211E">
        <w:rPr>
          <w:spacing w:val="-4"/>
        </w:rPr>
        <w:t xml:space="preserve"> </w:t>
      </w:r>
      <w:r w:rsidRPr="0004211E">
        <w:t xml:space="preserve">— о после шипящих в корне слова; </w:t>
      </w:r>
      <w:r w:rsidRPr="0004211E">
        <w:rPr>
          <w:b/>
          <w:bCs/>
          <w:i/>
          <w:iCs/>
        </w:rPr>
        <w:t xml:space="preserve">ы </w:t>
      </w:r>
      <w:r w:rsidRPr="0004211E">
        <w:t xml:space="preserve">— </w:t>
      </w:r>
      <w:r w:rsidRPr="0004211E">
        <w:rPr>
          <w:b/>
          <w:bCs/>
          <w:i/>
          <w:iCs/>
        </w:rPr>
        <w:t xml:space="preserve">и </w:t>
      </w:r>
      <w:r w:rsidRPr="0004211E">
        <w:t xml:space="preserve">после </w:t>
      </w:r>
      <w:r w:rsidRPr="0004211E">
        <w:rPr>
          <w:b/>
          <w:bCs/>
          <w:i/>
          <w:iCs/>
        </w:rPr>
        <w:t>ц</w:t>
      </w:r>
      <w:r w:rsidRPr="0004211E">
        <w:t>.</w:t>
      </w:r>
    </w:p>
    <w:p w:rsidR="00FE36C7" w:rsidRPr="0004211E" w:rsidRDefault="00FE36C7" w:rsidP="00127D43">
      <w:pPr>
        <w:pStyle w:val="a3"/>
        <w:kinsoku w:val="0"/>
        <w:overflowPunct w:val="0"/>
        <w:ind w:left="286" w:right="2151"/>
        <w:rPr>
          <w:spacing w:val="-2"/>
        </w:rPr>
      </w:pPr>
      <w:r w:rsidRPr="0004211E">
        <w:t>Уместно</w:t>
      </w:r>
      <w:r w:rsidRPr="0004211E">
        <w:rPr>
          <w:spacing w:val="-5"/>
        </w:rPr>
        <w:t xml:space="preserve"> </w:t>
      </w:r>
      <w:r w:rsidRPr="0004211E">
        <w:t>использовать</w:t>
      </w:r>
      <w:r w:rsidRPr="0004211E">
        <w:rPr>
          <w:spacing w:val="-6"/>
        </w:rPr>
        <w:t xml:space="preserve"> </w:t>
      </w:r>
      <w:r w:rsidRPr="0004211E">
        <w:t>слова</w:t>
      </w:r>
      <w:r w:rsidRPr="0004211E">
        <w:rPr>
          <w:spacing w:val="-5"/>
        </w:rPr>
        <w:t xml:space="preserve"> </w:t>
      </w:r>
      <w:r w:rsidRPr="0004211E">
        <w:t>с</w:t>
      </w:r>
      <w:r w:rsidRPr="0004211E">
        <w:rPr>
          <w:spacing w:val="-5"/>
        </w:rPr>
        <w:t xml:space="preserve"> </w:t>
      </w:r>
      <w:r w:rsidRPr="0004211E">
        <w:t>суффиксами</w:t>
      </w:r>
      <w:r w:rsidRPr="0004211E">
        <w:rPr>
          <w:spacing w:val="-5"/>
        </w:rPr>
        <w:t xml:space="preserve"> </w:t>
      </w:r>
      <w:r w:rsidRPr="0004211E">
        <w:t>оценки</w:t>
      </w:r>
      <w:r w:rsidRPr="0004211E">
        <w:rPr>
          <w:spacing w:val="-5"/>
        </w:rPr>
        <w:t xml:space="preserve"> </w:t>
      </w:r>
      <w:r w:rsidRPr="0004211E">
        <w:t>в</w:t>
      </w:r>
      <w:r w:rsidRPr="0004211E">
        <w:rPr>
          <w:spacing w:val="-6"/>
        </w:rPr>
        <w:t xml:space="preserve"> </w:t>
      </w:r>
      <w:r w:rsidRPr="0004211E">
        <w:t>собственной</w:t>
      </w:r>
      <w:r w:rsidRPr="0004211E">
        <w:rPr>
          <w:spacing w:val="-5"/>
        </w:rPr>
        <w:t xml:space="preserve"> </w:t>
      </w:r>
      <w:r w:rsidRPr="0004211E">
        <w:t xml:space="preserve">речи. </w:t>
      </w:r>
    </w:p>
    <w:p w:rsidR="00FE36C7" w:rsidRPr="0004211E" w:rsidRDefault="00FE36C7" w:rsidP="00FE36C7">
      <w:pPr>
        <w:pStyle w:val="21"/>
        <w:kinsoku w:val="0"/>
        <w:overflowPunct w:val="0"/>
        <w:outlineLvl w:val="9"/>
        <w:rPr>
          <w:spacing w:val="-2"/>
        </w:rPr>
      </w:pPr>
      <w:r w:rsidRPr="0004211E">
        <w:rPr>
          <w:spacing w:val="-2"/>
        </w:rPr>
        <w:t>Лексик</w:t>
      </w:r>
      <w:r w:rsidR="00B71D9D" w:rsidRPr="0004211E">
        <w:rPr>
          <w:spacing w:val="-2"/>
        </w:rPr>
        <w:t>ология и фразеология.</w:t>
      </w:r>
    </w:p>
    <w:p w:rsidR="00FE36C7" w:rsidRPr="0004211E" w:rsidRDefault="00FE36C7" w:rsidP="00FE36C7">
      <w:pPr>
        <w:pStyle w:val="a3"/>
        <w:kinsoku w:val="0"/>
        <w:overflowPunct w:val="0"/>
        <w:spacing w:before="60"/>
        <w:ind w:firstLine="180"/>
        <w:rPr>
          <w:spacing w:val="-2"/>
        </w:rPr>
      </w:pPr>
      <w:r w:rsidRPr="0004211E">
        <w:t>Объяснять лексическое значение слова разными способами (подбор однокоренных слов; подбор синонимов</w:t>
      </w:r>
      <w:r w:rsidRPr="0004211E">
        <w:rPr>
          <w:spacing w:val="-6"/>
        </w:rPr>
        <w:t xml:space="preserve"> </w:t>
      </w:r>
      <w:r w:rsidRPr="0004211E">
        <w:t>и</w:t>
      </w:r>
      <w:r w:rsidRPr="0004211E">
        <w:rPr>
          <w:spacing w:val="-3"/>
        </w:rPr>
        <w:t xml:space="preserve"> </w:t>
      </w:r>
      <w:r w:rsidRPr="0004211E">
        <w:t>антонимов;</w:t>
      </w:r>
      <w:r w:rsidRPr="0004211E">
        <w:rPr>
          <w:spacing w:val="-3"/>
        </w:rPr>
        <w:t xml:space="preserve"> </w:t>
      </w:r>
      <w:r w:rsidRPr="0004211E">
        <w:t>определение</w:t>
      </w:r>
      <w:r w:rsidRPr="0004211E">
        <w:rPr>
          <w:spacing w:val="-3"/>
        </w:rPr>
        <w:t xml:space="preserve"> </w:t>
      </w:r>
      <w:r w:rsidRPr="0004211E">
        <w:t>значения</w:t>
      </w:r>
      <w:r w:rsidRPr="0004211E">
        <w:rPr>
          <w:spacing w:val="-3"/>
        </w:rPr>
        <w:t xml:space="preserve"> </w:t>
      </w:r>
      <w:r w:rsidRPr="0004211E">
        <w:t>слова</w:t>
      </w:r>
      <w:r w:rsidRPr="0004211E">
        <w:rPr>
          <w:spacing w:val="-3"/>
        </w:rPr>
        <w:t xml:space="preserve"> </w:t>
      </w:r>
      <w:r w:rsidRPr="0004211E">
        <w:t>по</w:t>
      </w:r>
      <w:r w:rsidRPr="0004211E">
        <w:rPr>
          <w:spacing w:val="-2"/>
        </w:rPr>
        <w:t xml:space="preserve"> </w:t>
      </w:r>
      <w:r w:rsidRPr="0004211E">
        <w:t>контексту,</w:t>
      </w:r>
      <w:r w:rsidRPr="0004211E">
        <w:rPr>
          <w:spacing w:val="-3"/>
        </w:rPr>
        <w:t xml:space="preserve"> </w:t>
      </w:r>
      <w:r w:rsidRPr="0004211E">
        <w:t>с</w:t>
      </w:r>
      <w:r w:rsidRPr="0004211E">
        <w:rPr>
          <w:spacing w:val="-2"/>
        </w:rPr>
        <w:t xml:space="preserve"> </w:t>
      </w:r>
      <w:r w:rsidRPr="0004211E">
        <w:t>помощью</w:t>
      </w:r>
      <w:r w:rsidRPr="0004211E">
        <w:rPr>
          <w:spacing w:val="-4"/>
        </w:rPr>
        <w:t xml:space="preserve"> </w:t>
      </w:r>
      <w:r w:rsidRPr="0004211E">
        <w:t>толкового</w:t>
      </w:r>
      <w:r w:rsidRPr="0004211E">
        <w:rPr>
          <w:spacing w:val="-2"/>
        </w:rPr>
        <w:t xml:space="preserve"> словаря).</w:t>
      </w:r>
    </w:p>
    <w:p w:rsidR="00FE36C7" w:rsidRPr="0004211E" w:rsidRDefault="00FE36C7" w:rsidP="00FE36C7">
      <w:pPr>
        <w:pStyle w:val="a3"/>
        <w:kinsoku w:val="0"/>
        <w:overflowPunct w:val="0"/>
        <w:ind w:left="286"/>
        <w:rPr>
          <w:spacing w:val="-2"/>
        </w:rPr>
      </w:pPr>
      <w:r w:rsidRPr="0004211E">
        <w:t>Распознавать</w:t>
      </w:r>
      <w:r w:rsidRPr="0004211E">
        <w:rPr>
          <w:spacing w:val="-7"/>
        </w:rPr>
        <w:t xml:space="preserve"> </w:t>
      </w:r>
      <w:r w:rsidRPr="0004211E">
        <w:t>однозначные</w:t>
      </w:r>
      <w:r w:rsidRPr="0004211E">
        <w:rPr>
          <w:spacing w:val="-3"/>
        </w:rPr>
        <w:t xml:space="preserve"> </w:t>
      </w:r>
      <w:r w:rsidRPr="0004211E">
        <w:t>и</w:t>
      </w:r>
      <w:r w:rsidRPr="0004211E">
        <w:rPr>
          <w:spacing w:val="-3"/>
        </w:rPr>
        <w:t xml:space="preserve"> </w:t>
      </w:r>
      <w:r w:rsidRPr="0004211E">
        <w:t>многозначные</w:t>
      </w:r>
      <w:r w:rsidRPr="0004211E">
        <w:rPr>
          <w:spacing w:val="-4"/>
        </w:rPr>
        <w:t xml:space="preserve"> </w:t>
      </w:r>
      <w:r w:rsidRPr="0004211E">
        <w:t>слова,</w:t>
      </w:r>
      <w:r w:rsidRPr="0004211E">
        <w:rPr>
          <w:spacing w:val="-3"/>
        </w:rPr>
        <w:t xml:space="preserve"> </w:t>
      </w:r>
      <w:r w:rsidRPr="0004211E">
        <w:t>различать</w:t>
      </w:r>
      <w:r w:rsidRPr="0004211E">
        <w:rPr>
          <w:spacing w:val="-4"/>
        </w:rPr>
        <w:t xml:space="preserve"> </w:t>
      </w:r>
      <w:r w:rsidRPr="0004211E">
        <w:t>прямое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3"/>
        </w:rPr>
        <w:t xml:space="preserve"> </w:t>
      </w:r>
      <w:r w:rsidRPr="0004211E">
        <w:t>переносное</w:t>
      </w:r>
      <w:r w:rsidRPr="0004211E">
        <w:rPr>
          <w:spacing w:val="-3"/>
        </w:rPr>
        <w:t xml:space="preserve"> </w:t>
      </w:r>
      <w:r w:rsidRPr="0004211E">
        <w:t>значения</w:t>
      </w:r>
      <w:r w:rsidRPr="0004211E">
        <w:rPr>
          <w:spacing w:val="-4"/>
        </w:rPr>
        <w:t xml:space="preserve"> </w:t>
      </w:r>
      <w:r w:rsidRPr="0004211E">
        <w:rPr>
          <w:spacing w:val="-2"/>
        </w:rPr>
        <w:t>слова.</w:t>
      </w:r>
    </w:p>
    <w:p w:rsidR="00FE36C7" w:rsidRPr="0004211E" w:rsidRDefault="00FE36C7" w:rsidP="00FE36C7">
      <w:pPr>
        <w:pStyle w:val="a3"/>
        <w:kinsoku w:val="0"/>
        <w:overflowPunct w:val="0"/>
        <w:spacing w:before="61"/>
        <w:ind w:firstLine="180"/>
      </w:pPr>
      <w:r w:rsidRPr="0004211E">
        <w:t>Распознавать</w:t>
      </w:r>
      <w:r w:rsidRPr="0004211E">
        <w:rPr>
          <w:spacing w:val="-5"/>
        </w:rPr>
        <w:t xml:space="preserve"> </w:t>
      </w:r>
      <w:r w:rsidRPr="0004211E">
        <w:t>синонимы,</w:t>
      </w:r>
      <w:r w:rsidRPr="0004211E">
        <w:rPr>
          <w:spacing w:val="-4"/>
        </w:rPr>
        <w:t xml:space="preserve"> </w:t>
      </w:r>
      <w:r w:rsidRPr="0004211E">
        <w:t>антонимы,</w:t>
      </w:r>
      <w:r w:rsidRPr="0004211E">
        <w:rPr>
          <w:spacing w:val="-4"/>
        </w:rPr>
        <w:t xml:space="preserve"> </w:t>
      </w:r>
      <w:r w:rsidRPr="0004211E">
        <w:t>омонимы</w:t>
      </w:r>
      <w:r w:rsidR="00B71D9D" w:rsidRPr="0004211E">
        <w:t>, фразеологизмы</w:t>
      </w:r>
      <w:r w:rsidRPr="0004211E">
        <w:t>;</w:t>
      </w:r>
      <w:r w:rsidRPr="0004211E">
        <w:rPr>
          <w:spacing w:val="-5"/>
        </w:rPr>
        <w:t xml:space="preserve"> </w:t>
      </w:r>
      <w:r w:rsidRPr="0004211E">
        <w:t>различать</w:t>
      </w:r>
      <w:r w:rsidRPr="0004211E">
        <w:rPr>
          <w:spacing w:val="-5"/>
        </w:rPr>
        <w:t xml:space="preserve"> </w:t>
      </w:r>
      <w:r w:rsidRPr="0004211E">
        <w:t>многозначные</w:t>
      </w:r>
      <w:r w:rsidRPr="0004211E">
        <w:rPr>
          <w:spacing w:val="-4"/>
        </w:rPr>
        <w:t xml:space="preserve"> </w:t>
      </w:r>
      <w:r w:rsidRPr="0004211E">
        <w:t>слова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омонимы;</w:t>
      </w:r>
      <w:r w:rsidRPr="0004211E">
        <w:rPr>
          <w:spacing w:val="-5"/>
        </w:rPr>
        <w:t xml:space="preserve"> </w:t>
      </w:r>
      <w:r w:rsidRPr="0004211E">
        <w:t>уметь прави</w:t>
      </w:r>
      <w:r w:rsidR="00B71D9D" w:rsidRPr="0004211E">
        <w:t>льно употреблять слова-паронимы, фразеологизмы.</w:t>
      </w:r>
    </w:p>
    <w:p w:rsidR="00FE36C7" w:rsidRPr="0004211E" w:rsidRDefault="00FE36C7" w:rsidP="00FE36C7">
      <w:pPr>
        <w:pStyle w:val="a3"/>
        <w:kinsoku w:val="0"/>
        <w:overflowPunct w:val="0"/>
        <w:ind w:left="286" w:right="2151"/>
      </w:pPr>
      <w:r w:rsidRPr="0004211E">
        <w:t>Характеризовать</w:t>
      </w:r>
      <w:r w:rsidRPr="0004211E">
        <w:rPr>
          <w:spacing w:val="-7"/>
        </w:rPr>
        <w:t xml:space="preserve"> </w:t>
      </w:r>
      <w:r w:rsidRPr="0004211E">
        <w:t>тематические</w:t>
      </w:r>
      <w:r w:rsidRPr="0004211E">
        <w:rPr>
          <w:spacing w:val="-6"/>
        </w:rPr>
        <w:t xml:space="preserve"> </w:t>
      </w:r>
      <w:r w:rsidRPr="0004211E">
        <w:t>группы</w:t>
      </w:r>
      <w:r w:rsidRPr="0004211E">
        <w:rPr>
          <w:spacing w:val="-6"/>
        </w:rPr>
        <w:t xml:space="preserve"> </w:t>
      </w:r>
      <w:r w:rsidRPr="0004211E">
        <w:t>слов,</w:t>
      </w:r>
      <w:r w:rsidRPr="0004211E">
        <w:rPr>
          <w:spacing w:val="-6"/>
        </w:rPr>
        <w:t xml:space="preserve"> </w:t>
      </w:r>
      <w:r w:rsidRPr="0004211E">
        <w:t>родовые</w:t>
      </w:r>
      <w:r w:rsidRPr="0004211E">
        <w:rPr>
          <w:spacing w:val="-6"/>
        </w:rPr>
        <w:t xml:space="preserve"> </w:t>
      </w:r>
      <w:r w:rsidRPr="0004211E">
        <w:t>и</w:t>
      </w:r>
      <w:r w:rsidRPr="0004211E">
        <w:rPr>
          <w:spacing w:val="-6"/>
        </w:rPr>
        <w:t xml:space="preserve"> </w:t>
      </w:r>
      <w:r w:rsidRPr="0004211E">
        <w:t>видовые</w:t>
      </w:r>
      <w:r w:rsidRPr="0004211E">
        <w:rPr>
          <w:spacing w:val="-6"/>
        </w:rPr>
        <w:t xml:space="preserve"> </w:t>
      </w:r>
      <w:r w:rsidRPr="0004211E">
        <w:t>понятия. Проводить лексический анализ слов (в рамках изученного).</w:t>
      </w:r>
    </w:p>
    <w:p w:rsidR="00FE36C7" w:rsidRPr="0004211E" w:rsidRDefault="00FE36C7" w:rsidP="00FE36C7">
      <w:pPr>
        <w:pStyle w:val="a3"/>
        <w:kinsoku w:val="0"/>
        <w:overflowPunct w:val="0"/>
        <w:ind w:right="155" w:firstLine="180"/>
      </w:pPr>
      <w:r w:rsidRPr="0004211E">
        <w:t>Уметь</w:t>
      </w:r>
      <w:r w:rsidRPr="0004211E">
        <w:rPr>
          <w:spacing w:val="-7"/>
        </w:rPr>
        <w:t xml:space="preserve"> </w:t>
      </w:r>
      <w:r w:rsidRPr="0004211E">
        <w:t>пользоваться</w:t>
      </w:r>
      <w:r w:rsidRPr="0004211E">
        <w:rPr>
          <w:spacing w:val="-7"/>
        </w:rPr>
        <w:t xml:space="preserve"> </w:t>
      </w:r>
      <w:r w:rsidRPr="0004211E">
        <w:t>лексическими</w:t>
      </w:r>
      <w:r w:rsidRPr="0004211E">
        <w:rPr>
          <w:spacing w:val="-6"/>
        </w:rPr>
        <w:t xml:space="preserve"> </w:t>
      </w:r>
      <w:r w:rsidRPr="0004211E">
        <w:t>словарями</w:t>
      </w:r>
      <w:r w:rsidRPr="0004211E">
        <w:rPr>
          <w:spacing w:val="-6"/>
        </w:rPr>
        <w:t xml:space="preserve"> </w:t>
      </w:r>
      <w:r w:rsidRPr="0004211E">
        <w:t>(толковым</w:t>
      </w:r>
      <w:r w:rsidRPr="0004211E">
        <w:rPr>
          <w:spacing w:val="-6"/>
        </w:rPr>
        <w:t xml:space="preserve"> </w:t>
      </w:r>
      <w:r w:rsidRPr="0004211E">
        <w:t>словарём,</w:t>
      </w:r>
      <w:r w:rsidRPr="0004211E">
        <w:rPr>
          <w:spacing w:val="-6"/>
        </w:rPr>
        <w:t xml:space="preserve"> </w:t>
      </w:r>
      <w:r w:rsidRPr="0004211E">
        <w:t>словарями</w:t>
      </w:r>
      <w:r w:rsidRPr="0004211E">
        <w:rPr>
          <w:spacing w:val="-6"/>
        </w:rPr>
        <w:t xml:space="preserve"> </w:t>
      </w:r>
      <w:r w:rsidRPr="0004211E">
        <w:t>синонимов, антонимов, омонимов, паронимов).</w:t>
      </w:r>
    </w:p>
    <w:p w:rsidR="00127D43" w:rsidRPr="0004211E" w:rsidRDefault="00FE36C7" w:rsidP="00B71D9D">
      <w:pPr>
        <w:pStyle w:val="a3"/>
        <w:kinsoku w:val="0"/>
        <w:overflowPunct w:val="0"/>
        <w:spacing w:before="60"/>
        <w:ind w:left="286"/>
        <w:rPr>
          <w:b/>
        </w:rPr>
      </w:pPr>
      <w:r w:rsidRPr="0004211E">
        <w:rPr>
          <w:b/>
          <w:spacing w:val="-2"/>
        </w:rPr>
        <w:t xml:space="preserve"> </w:t>
      </w:r>
      <w:r w:rsidR="00127D43" w:rsidRPr="0004211E">
        <w:rPr>
          <w:b/>
        </w:rPr>
        <w:t>Язык</w:t>
      </w:r>
      <w:r w:rsidR="00127D43" w:rsidRPr="0004211E">
        <w:rPr>
          <w:b/>
          <w:spacing w:val="-3"/>
        </w:rPr>
        <w:t xml:space="preserve"> </w:t>
      </w:r>
      <w:r w:rsidR="00127D43" w:rsidRPr="0004211E">
        <w:rPr>
          <w:b/>
        </w:rPr>
        <w:t>и</w:t>
      </w:r>
      <w:r w:rsidR="00127D43" w:rsidRPr="0004211E">
        <w:rPr>
          <w:b/>
          <w:spacing w:val="-2"/>
        </w:rPr>
        <w:t xml:space="preserve"> </w:t>
      </w:r>
      <w:r w:rsidR="00127D43" w:rsidRPr="0004211E">
        <w:rPr>
          <w:b/>
          <w:spacing w:val="-4"/>
        </w:rPr>
        <w:t>речь</w:t>
      </w:r>
    </w:p>
    <w:p w:rsidR="00127D43" w:rsidRPr="0004211E" w:rsidRDefault="00127D43" w:rsidP="00127D43">
      <w:pPr>
        <w:pStyle w:val="a3"/>
        <w:kinsoku w:val="0"/>
        <w:overflowPunct w:val="0"/>
        <w:spacing w:before="61"/>
        <w:ind w:firstLine="180"/>
      </w:pPr>
      <w:r w:rsidRPr="0004211E">
        <w:t>Характеризовать различия между устной и письменной речью, диалогом и монологом, учитывать особенности</w:t>
      </w:r>
      <w:r w:rsidRPr="0004211E">
        <w:rPr>
          <w:spacing w:val="-4"/>
        </w:rPr>
        <w:t xml:space="preserve"> </w:t>
      </w:r>
      <w:r w:rsidRPr="0004211E">
        <w:t>видов</w:t>
      </w:r>
      <w:r w:rsidRPr="0004211E">
        <w:rPr>
          <w:spacing w:val="-5"/>
        </w:rPr>
        <w:t xml:space="preserve"> </w:t>
      </w:r>
      <w:r w:rsidRPr="0004211E">
        <w:t>речевой</w:t>
      </w:r>
      <w:r w:rsidRPr="0004211E">
        <w:rPr>
          <w:spacing w:val="-4"/>
        </w:rPr>
        <w:t xml:space="preserve"> </w:t>
      </w:r>
      <w:r w:rsidRPr="0004211E">
        <w:t>деятельности</w:t>
      </w:r>
      <w:r w:rsidRPr="0004211E">
        <w:rPr>
          <w:spacing w:val="-4"/>
        </w:rPr>
        <w:t xml:space="preserve"> </w:t>
      </w:r>
      <w:r w:rsidRPr="0004211E">
        <w:t>при</w:t>
      </w:r>
      <w:r w:rsidRPr="0004211E">
        <w:rPr>
          <w:spacing w:val="-4"/>
        </w:rPr>
        <w:t xml:space="preserve"> </w:t>
      </w:r>
      <w:r w:rsidRPr="0004211E">
        <w:lastRenderedPageBreak/>
        <w:t>решении</w:t>
      </w:r>
      <w:r w:rsidRPr="0004211E">
        <w:rPr>
          <w:spacing w:val="-4"/>
        </w:rPr>
        <w:t xml:space="preserve"> </w:t>
      </w:r>
      <w:r w:rsidRPr="0004211E">
        <w:t>практико-ориентированных</w:t>
      </w:r>
      <w:r w:rsidRPr="0004211E">
        <w:rPr>
          <w:spacing w:val="-4"/>
        </w:rPr>
        <w:t xml:space="preserve"> </w:t>
      </w:r>
      <w:r w:rsidRPr="0004211E">
        <w:t>учебных</w:t>
      </w:r>
      <w:r w:rsidRPr="0004211E">
        <w:rPr>
          <w:spacing w:val="-4"/>
        </w:rPr>
        <w:t xml:space="preserve"> </w:t>
      </w:r>
      <w:r w:rsidRPr="0004211E">
        <w:t>задач</w:t>
      </w:r>
      <w:r w:rsidRPr="0004211E">
        <w:rPr>
          <w:spacing w:val="-5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в повседневной жизни.</w:t>
      </w:r>
    </w:p>
    <w:p w:rsidR="00127D43" w:rsidRPr="0004211E" w:rsidRDefault="00127D43" w:rsidP="00127D43">
      <w:pPr>
        <w:pStyle w:val="a3"/>
        <w:kinsoku w:val="0"/>
        <w:overflowPunct w:val="0"/>
        <w:ind w:firstLine="180"/>
      </w:pPr>
      <w:r w:rsidRPr="0004211E">
        <w:t>Создавать устные монологические высказывания объёмом не менее 5 предложений на основе жизненных</w:t>
      </w:r>
      <w:r w:rsidRPr="0004211E">
        <w:rPr>
          <w:spacing w:val="-6"/>
        </w:rPr>
        <w:t xml:space="preserve"> </w:t>
      </w:r>
      <w:r w:rsidRPr="0004211E">
        <w:t>наблюдений,</w:t>
      </w:r>
      <w:r w:rsidRPr="0004211E">
        <w:rPr>
          <w:spacing w:val="-6"/>
        </w:rPr>
        <w:t xml:space="preserve"> </w:t>
      </w:r>
      <w:r w:rsidRPr="0004211E">
        <w:t>чтения</w:t>
      </w:r>
      <w:r w:rsidRPr="0004211E">
        <w:rPr>
          <w:spacing w:val="-7"/>
        </w:rPr>
        <w:t xml:space="preserve"> </w:t>
      </w:r>
      <w:r w:rsidRPr="0004211E">
        <w:t>научно-учебной,</w:t>
      </w:r>
      <w:r w:rsidRPr="0004211E">
        <w:rPr>
          <w:spacing w:val="-6"/>
        </w:rPr>
        <w:t xml:space="preserve"> </w:t>
      </w:r>
      <w:r w:rsidRPr="0004211E">
        <w:t>художественной</w:t>
      </w:r>
      <w:r w:rsidRPr="0004211E">
        <w:rPr>
          <w:spacing w:val="-6"/>
        </w:rPr>
        <w:t xml:space="preserve"> </w:t>
      </w:r>
      <w:r w:rsidRPr="0004211E">
        <w:t>и</w:t>
      </w:r>
      <w:r w:rsidRPr="0004211E">
        <w:rPr>
          <w:spacing w:val="-6"/>
        </w:rPr>
        <w:t xml:space="preserve"> </w:t>
      </w:r>
      <w:r w:rsidRPr="0004211E">
        <w:t>научно-популярной</w:t>
      </w:r>
      <w:r w:rsidRPr="0004211E">
        <w:rPr>
          <w:spacing w:val="-6"/>
        </w:rPr>
        <w:t xml:space="preserve"> </w:t>
      </w:r>
      <w:r w:rsidRPr="0004211E">
        <w:t>литературы.</w:t>
      </w:r>
    </w:p>
    <w:p w:rsidR="00127D43" w:rsidRPr="0004211E" w:rsidRDefault="00127D43" w:rsidP="00127D43">
      <w:pPr>
        <w:pStyle w:val="a3"/>
        <w:kinsoku w:val="0"/>
        <w:overflowPunct w:val="0"/>
        <w:ind w:right="155" w:firstLine="180"/>
      </w:pPr>
      <w:r w:rsidRPr="0004211E">
        <w:t>Участвовать</w:t>
      </w:r>
      <w:r w:rsidRPr="0004211E">
        <w:rPr>
          <w:spacing w:val="-4"/>
        </w:rPr>
        <w:t xml:space="preserve"> </w:t>
      </w:r>
      <w:r w:rsidRPr="0004211E">
        <w:t>в</w:t>
      </w:r>
      <w:r w:rsidRPr="0004211E">
        <w:rPr>
          <w:spacing w:val="-4"/>
        </w:rPr>
        <w:t xml:space="preserve"> </w:t>
      </w:r>
      <w:r w:rsidRPr="0004211E">
        <w:t>диалоге</w:t>
      </w:r>
      <w:r w:rsidRPr="0004211E">
        <w:rPr>
          <w:spacing w:val="-3"/>
        </w:rPr>
        <w:t xml:space="preserve"> </w:t>
      </w:r>
      <w:r w:rsidRPr="0004211E">
        <w:t>на</w:t>
      </w:r>
      <w:r w:rsidRPr="0004211E">
        <w:rPr>
          <w:spacing w:val="-3"/>
        </w:rPr>
        <w:t xml:space="preserve"> </w:t>
      </w:r>
      <w:r w:rsidRPr="0004211E">
        <w:t>лингвистические</w:t>
      </w:r>
      <w:r w:rsidRPr="0004211E">
        <w:rPr>
          <w:spacing w:val="-3"/>
        </w:rPr>
        <w:t xml:space="preserve"> </w:t>
      </w:r>
      <w:r w:rsidRPr="0004211E">
        <w:t>темы</w:t>
      </w:r>
      <w:r w:rsidRPr="0004211E">
        <w:rPr>
          <w:spacing w:val="-3"/>
        </w:rPr>
        <w:t xml:space="preserve"> </w:t>
      </w:r>
      <w:r w:rsidRPr="0004211E">
        <w:t>(в</w:t>
      </w:r>
      <w:r w:rsidRPr="0004211E">
        <w:rPr>
          <w:spacing w:val="-4"/>
        </w:rPr>
        <w:t xml:space="preserve"> </w:t>
      </w:r>
      <w:r w:rsidRPr="0004211E">
        <w:t>рамках</w:t>
      </w:r>
      <w:r w:rsidRPr="0004211E">
        <w:rPr>
          <w:spacing w:val="-3"/>
        </w:rPr>
        <w:t xml:space="preserve"> </w:t>
      </w:r>
      <w:r w:rsidRPr="0004211E">
        <w:t>изученного)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3"/>
        </w:rPr>
        <w:t xml:space="preserve"> </w:t>
      </w:r>
      <w:r w:rsidRPr="0004211E">
        <w:t>в</w:t>
      </w:r>
      <w:r w:rsidRPr="0004211E">
        <w:rPr>
          <w:spacing w:val="-4"/>
        </w:rPr>
        <w:t xml:space="preserve"> </w:t>
      </w:r>
      <w:r w:rsidRPr="0004211E">
        <w:t>диалоге/полилоге</w:t>
      </w:r>
      <w:r w:rsidRPr="0004211E">
        <w:rPr>
          <w:spacing w:val="-3"/>
        </w:rPr>
        <w:t xml:space="preserve"> </w:t>
      </w:r>
      <w:r w:rsidRPr="0004211E">
        <w:t>на основе жизненных наблюдений объёмом не менее 3 реплик.</w:t>
      </w:r>
    </w:p>
    <w:p w:rsidR="00127D43" w:rsidRPr="0004211E" w:rsidRDefault="00127D43" w:rsidP="00127D43">
      <w:pPr>
        <w:pStyle w:val="a3"/>
        <w:kinsoku w:val="0"/>
        <w:overflowPunct w:val="0"/>
        <w:ind w:firstLine="180"/>
      </w:pPr>
      <w:r w:rsidRPr="0004211E">
        <w:t>Владеть</w:t>
      </w:r>
      <w:r w:rsidRPr="0004211E">
        <w:rPr>
          <w:spacing w:val="-6"/>
        </w:rPr>
        <w:t xml:space="preserve"> </w:t>
      </w:r>
      <w:r w:rsidRPr="0004211E">
        <w:t>различными</w:t>
      </w:r>
      <w:r w:rsidRPr="0004211E">
        <w:rPr>
          <w:spacing w:val="-5"/>
        </w:rPr>
        <w:t xml:space="preserve"> </w:t>
      </w:r>
      <w:r w:rsidRPr="0004211E">
        <w:t>видами</w:t>
      </w:r>
      <w:r w:rsidRPr="0004211E">
        <w:rPr>
          <w:spacing w:val="-5"/>
        </w:rPr>
        <w:t xml:space="preserve"> </w:t>
      </w:r>
      <w:r w:rsidRPr="0004211E">
        <w:t>аудирования:</w:t>
      </w:r>
      <w:r w:rsidRPr="0004211E">
        <w:rPr>
          <w:spacing w:val="-6"/>
        </w:rPr>
        <w:t xml:space="preserve"> </w:t>
      </w:r>
      <w:r w:rsidRPr="0004211E">
        <w:t>выборочным,</w:t>
      </w:r>
      <w:r w:rsidRPr="0004211E">
        <w:rPr>
          <w:spacing w:val="-5"/>
        </w:rPr>
        <w:t xml:space="preserve"> </w:t>
      </w:r>
      <w:r w:rsidRPr="0004211E">
        <w:t>ознакомительным,</w:t>
      </w:r>
      <w:r w:rsidRPr="0004211E">
        <w:rPr>
          <w:spacing w:val="-5"/>
        </w:rPr>
        <w:t xml:space="preserve"> </w:t>
      </w:r>
      <w:r w:rsidRPr="0004211E">
        <w:t>детальным</w:t>
      </w:r>
      <w:r w:rsidRPr="0004211E">
        <w:rPr>
          <w:spacing w:val="-5"/>
        </w:rPr>
        <w:t xml:space="preserve"> </w:t>
      </w:r>
      <w:r w:rsidRPr="0004211E">
        <w:t>—</w:t>
      </w:r>
      <w:r w:rsidRPr="0004211E">
        <w:rPr>
          <w:spacing w:val="-5"/>
        </w:rPr>
        <w:t xml:space="preserve"> </w:t>
      </w:r>
      <w:r w:rsidRPr="0004211E">
        <w:t>научно- учебных и художественных текстов различных функционально-смысловых типов речи.</w:t>
      </w:r>
    </w:p>
    <w:p w:rsidR="00127D43" w:rsidRPr="0004211E" w:rsidRDefault="00127D43" w:rsidP="00127D43">
      <w:pPr>
        <w:pStyle w:val="a3"/>
        <w:kinsoku w:val="0"/>
        <w:overflowPunct w:val="0"/>
        <w:ind w:left="286"/>
      </w:pPr>
      <w:r w:rsidRPr="0004211E">
        <w:t>Владеть</w:t>
      </w:r>
      <w:r w:rsidRPr="0004211E">
        <w:rPr>
          <w:spacing w:val="-7"/>
        </w:rPr>
        <w:t xml:space="preserve"> </w:t>
      </w:r>
      <w:r w:rsidRPr="0004211E">
        <w:t>различными</w:t>
      </w:r>
      <w:r w:rsidRPr="0004211E">
        <w:rPr>
          <w:spacing w:val="-6"/>
        </w:rPr>
        <w:t xml:space="preserve"> </w:t>
      </w:r>
      <w:r w:rsidRPr="0004211E">
        <w:t>видами</w:t>
      </w:r>
      <w:r w:rsidRPr="0004211E">
        <w:rPr>
          <w:spacing w:val="-6"/>
        </w:rPr>
        <w:t xml:space="preserve"> </w:t>
      </w:r>
      <w:r w:rsidRPr="0004211E">
        <w:t>чтения:</w:t>
      </w:r>
      <w:r w:rsidRPr="0004211E">
        <w:rPr>
          <w:spacing w:val="-7"/>
        </w:rPr>
        <w:t xml:space="preserve"> </w:t>
      </w:r>
      <w:r w:rsidRPr="0004211E">
        <w:t>просмотровым,</w:t>
      </w:r>
      <w:r w:rsidRPr="0004211E">
        <w:rPr>
          <w:spacing w:val="-6"/>
        </w:rPr>
        <w:t xml:space="preserve"> </w:t>
      </w:r>
      <w:r w:rsidRPr="0004211E">
        <w:t>ознакомительным,</w:t>
      </w:r>
      <w:r w:rsidRPr="0004211E">
        <w:rPr>
          <w:spacing w:val="-6"/>
        </w:rPr>
        <w:t xml:space="preserve"> </w:t>
      </w:r>
      <w:r w:rsidRPr="0004211E">
        <w:t>изучающим,</w:t>
      </w:r>
      <w:r w:rsidRPr="0004211E">
        <w:rPr>
          <w:spacing w:val="-6"/>
        </w:rPr>
        <w:t xml:space="preserve"> </w:t>
      </w:r>
      <w:r w:rsidRPr="0004211E">
        <w:t>поисковым. Устно пересказывать прочитанный или прослушанный текст объёмом не менее 100 слов.</w:t>
      </w:r>
    </w:p>
    <w:p w:rsidR="00127D43" w:rsidRPr="0004211E" w:rsidRDefault="00127D43" w:rsidP="00127D43">
      <w:pPr>
        <w:pStyle w:val="a3"/>
        <w:kinsoku w:val="0"/>
        <w:overflowPunct w:val="0"/>
        <w:ind w:firstLine="180"/>
      </w:pPr>
      <w:r w:rsidRPr="0004211E"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</w:t>
      </w:r>
      <w:r w:rsidRPr="0004211E">
        <w:rPr>
          <w:spacing w:val="-4"/>
        </w:rPr>
        <w:t xml:space="preserve"> </w:t>
      </w:r>
      <w:r w:rsidRPr="0004211E">
        <w:t>на</w:t>
      </w:r>
      <w:r w:rsidRPr="0004211E">
        <w:rPr>
          <w:spacing w:val="-3"/>
        </w:rPr>
        <w:t xml:space="preserve"> </w:t>
      </w:r>
      <w:r w:rsidRPr="0004211E">
        <w:t>них;</w:t>
      </w:r>
      <w:r w:rsidRPr="0004211E">
        <w:rPr>
          <w:spacing w:val="-4"/>
        </w:rPr>
        <w:t xml:space="preserve"> </w:t>
      </w:r>
      <w:r w:rsidRPr="0004211E">
        <w:t>подробно</w:t>
      </w:r>
      <w:r w:rsidRPr="0004211E">
        <w:rPr>
          <w:spacing w:val="-3"/>
        </w:rPr>
        <w:t xml:space="preserve"> </w:t>
      </w:r>
      <w:r w:rsidRPr="0004211E">
        <w:t>и</w:t>
      </w:r>
      <w:r w:rsidRPr="0004211E">
        <w:rPr>
          <w:spacing w:val="-3"/>
        </w:rPr>
        <w:t xml:space="preserve"> </w:t>
      </w:r>
      <w:r w:rsidRPr="0004211E">
        <w:t>сжато</w:t>
      </w:r>
      <w:r w:rsidRPr="0004211E">
        <w:rPr>
          <w:spacing w:val="-3"/>
        </w:rPr>
        <w:t xml:space="preserve"> </w:t>
      </w:r>
      <w:r w:rsidRPr="0004211E">
        <w:t>передавать</w:t>
      </w:r>
      <w:r w:rsidRPr="0004211E">
        <w:rPr>
          <w:spacing w:val="-4"/>
        </w:rPr>
        <w:t xml:space="preserve"> </w:t>
      </w:r>
      <w:r w:rsidRPr="0004211E">
        <w:t>в</w:t>
      </w:r>
      <w:r w:rsidRPr="0004211E">
        <w:rPr>
          <w:spacing w:val="-4"/>
        </w:rPr>
        <w:t xml:space="preserve"> </w:t>
      </w:r>
      <w:r w:rsidRPr="0004211E">
        <w:t>письменной</w:t>
      </w:r>
      <w:r w:rsidRPr="0004211E">
        <w:rPr>
          <w:spacing w:val="-3"/>
        </w:rPr>
        <w:t xml:space="preserve"> </w:t>
      </w:r>
      <w:r w:rsidRPr="0004211E">
        <w:t>форме</w:t>
      </w:r>
      <w:r w:rsidRPr="0004211E">
        <w:rPr>
          <w:spacing w:val="-3"/>
        </w:rPr>
        <w:t xml:space="preserve"> </w:t>
      </w:r>
      <w:r w:rsidRPr="0004211E">
        <w:t>содержание</w:t>
      </w:r>
      <w:r w:rsidRPr="0004211E">
        <w:rPr>
          <w:spacing w:val="-3"/>
        </w:rPr>
        <w:t xml:space="preserve"> </w:t>
      </w:r>
      <w:r w:rsidRPr="0004211E">
        <w:t>исходного</w:t>
      </w:r>
      <w:r w:rsidRPr="0004211E">
        <w:rPr>
          <w:spacing w:val="-3"/>
        </w:rPr>
        <w:t xml:space="preserve"> </w:t>
      </w:r>
      <w:r w:rsidRPr="0004211E">
        <w:t>текста</w:t>
      </w:r>
      <w:r w:rsidRPr="0004211E">
        <w:rPr>
          <w:spacing w:val="-3"/>
        </w:rPr>
        <w:t xml:space="preserve"> </w:t>
      </w:r>
      <w:r w:rsidRPr="0004211E">
        <w:t>(для подробного изложения объём исходного текста должен составлять не менее 100 слов; для сжатого изложения — не менее 110 слов).</w:t>
      </w:r>
    </w:p>
    <w:p w:rsidR="00127D43" w:rsidRPr="0004211E" w:rsidRDefault="00127D43" w:rsidP="00127D43">
      <w:pPr>
        <w:pStyle w:val="a3"/>
        <w:kinsoku w:val="0"/>
        <w:overflowPunct w:val="0"/>
        <w:ind w:firstLine="180"/>
      </w:pPr>
      <w:r w:rsidRPr="0004211E">
        <w:t>Осуществлять</w:t>
      </w:r>
      <w:r w:rsidRPr="0004211E">
        <w:rPr>
          <w:spacing w:val="-4"/>
        </w:rPr>
        <w:t xml:space="preserve"> </w:t>
      </w:r>
      <w:r w:rsidRPr="0004211E">
        <w:t>выбор</w:t>
      </w:r>
      <w:r w:rsidRPr="0004211E">
        <w:rPr>
          <w:spacing w:val="-3"/>
        </w:rPr>
        <w:t xml:space="preserve"> </w:t>
      </w:r>
      <w:r w:rsidRPr="0004211E">
        <w:t>языковых</w:t>
      </w:r>
      <w:r w:rsidRPr="0004211E">
        <w:rPr>
          <w:spacing w:val="-3"/>
        </w:rPr>
        <w:t xml:space="preserve"> </w:t>
      </w:r>
      <w:r w:rsidRPr="0004211E">
        <w:t>средств</w:t>
      </w:r>
      <w:r w:rsidRPr="0004211E">
        <w:rPr>
          <w:spacing w:val="-4"/>
        </w:rPr>
        <w:t xml:space="preserve"> </w:t>
      </w:r>
      <w:r w:rsidRPr="0004211E">
        <w:t>для</w:t>
      </w:r>
      <w:r w:rsidRPr="0004211E">
        <w:rPr>
          <w:spacing w:val="-4"/>
        </w:rPr>
        <w:t xml:space="preserve"> </w:t>
      </w:r>
      <w:r w:rsidRPr="0004211E">
        <w:t>создания</w:t>
      </w:r>
      <w:r w:rsidRPr="0004211E">
        <w:rPr>
          <w:spacing w:val="-4"/>
        </w:rPr>
        <w:t xml:space="preserve"> </w:t>
      </w:r>
      <w:r w:rsidRPr="0004211E">
        <w:t>высказывания</w:t>
      </w:r>
      <w:r w:rsidRPr="0004211E">
        <w:rPr>
          <w:spacing w:val="-4"/>
        </w:rPr>
        <w:t xml:space="preserve"> </w:t>
      </w:r>
      <w:r w:rsidRPr="0004211E">
        <w:t>в</w:t>
      </w:r>
      <w:r w:rsidRPr="0004211E">
        <w:rPr>
          <w:spacing w:val="-4"/>
        </w:rPr>
        <w:t xml:space="preserve"> </w:t>
      </w:r>
      <w:r w:rsidRPr="0004211E">
        <w:t>соответствии</w:t>
      </w:r>
      <w:r w:rsidRPr="0004211E">
        <w:rPr>
          <w:spacing w:val="-3"/>
        </w:rPr>
        <w:t xml:space="preserve"> </w:t>
      </w:r>
      <w:r w:rsidRPr="0004211E">
        <w:t>с</w:t>
      </w:r>
      <w:r w:rsidRPr="0004211E">
        <w:rPr>
          <w:spacing w:val="-3"/>
        </w:rPr>
        <w:t xml:space="preserve"> </w:t>
      </w:r>
      <w:r w:rsidRPr="0004211E">
        <w:t>целью,</w:t>
      </w:r>
      <w:r w:rsidRPr="0004211E">
        <w:rPr>
          <w:spacing w:val="-3"/>
        </w:rPr>
        <w:t xml:space="preserve"> </w:t>
      </w:r>
      <w:r w:rsidRPr="0004211E">
        <w:t>темой</w:t>
      </w:r>
      <w:r w:rsidRPr="0004211E">
        <w:rPr>
          <w:spacing w:val="-3"/>
        </w:rPr>
        <w:t xml:space="preserve"> </w:t>
      </w:r>
      <w:r w:rsidRPr="0004211E">
        <w:t>и коммуникативным замыслом.</w:t>
      </w:r>
    </w:p>
    <w:p w:rsidR="00127D43" w:rsidRPr="0004211E" w:rsidRDefault="00127D43" w:rsidP="00127D43">
      <w:pPr>
        <w:pStyle w:val="a3"/>
        <w:kinsoku w:val="0"/>
        <w:overflowPunct w:val="0"/>
        <w:ind w:firstLine="180"/>
      </w:pPr>
      <w:r w:rsidRPr="0004211E">
        <w:t>Соблюдать на письме нормы современного русского литературного языка, в том числе во время списывания</w:t>
      </w:r>
      <w:r w:rsidRPr="0004211E">
        <w:rPr>
          <w:spacing w:val="-2"/>
        </w:rPr>
        <w:t xml:space="preserve"> </w:t>
      </w:r>
      <w:r w:rsidRPr="0004211E">
        <w:t>текста</w:t>
      </w:r>
      <w:r w:rsidRPr="0004211E">
        <w:rPr>
          <w:spacing w:val="-1"/>
        </w:rPr>
        <w:t xml:space="preserve"> </w:t>
      </w:r>
      <w:r w:rsidRPr="0004211E">
        <w:t>объёмом</w:t>
      </w:r>
      <w:r w:rsidRPr="0004211E">
        <w:rPr>
          <w:spacing w:val="-1"/>
        </w:rPr>
        <w:t xml:space="preserve"> </w:t>
      </w:r>
      <w:r w:rsidRPr="0004211E">
        <w:t>90—100</w:t>
      </w:r>
      <w:r w:rsidRPr="0004211E">
        <w:rPr>
          <w:spacing w:val="-1"/>
        </w:rPr>
        <w:t xml:space="preserve"> </w:t>
      </w:r>
      <w:r w:rsidRPr="0004211E">
        <w:t>слов;</w:t>
      </w:r>
      <w:r w:rsidRPr="0004211E">
        <w:rPr>
          <w:spacing w:val="-2"/>
        </w:rPr>
        <w:t xml:space="preserve"> </w:t>
      </w:r>
      <w:r w:rsidRPr="0004211E">
        <w:t>словарного</w:t>
      </w:r>
      <w:r w:rsidRPr="0004211E">
        <w:rPr>
          <w:spacing w:val="-1"/>
        </w:rPr>
        <w:t xml:space="preserve"> </w:t>
      </w:r>
      <w:r w:rsidRPr="0004211E">
        <w:t>диктанта</w:t>
      </w:r>
      <w:r w:rsidRPr="0004211E">
        <w:rPr>
          <w:spacing w:val="-1"/>
        </w:rPr>
        <w:t xml:space="preserve"> </w:t>
      </w:r>
      <w:r w:rsidRPr="0004211E">
        <w:t>объёмом</w:t>
      </w:r>
      <w:r w:rsidRPr="0004211E">
        <w:rPr>
          <w:spacing w:val="-1"/>
        </w:rPr>
        <w:t xml:space="preserve"> </w:t>
      </w:r>
      <w:r w:rsidRPr="0004211E">
        <w:t>15—20</w:t>
      </w:r>
      <w:r w:rsidRPr="0004211E">
        <w:rPr>
          <w:spacing w:val="-1"/>
        </w:rPr>
        <w:t xml:space="preserve"> </w:t>
      </w:r>
      <w:r w:rsidRPr="0004211E">
        <w:t>слов;</w:t>
      </w:r>
      <w:r w:rsidRPr="0004211E">
        <w:rPr>
          <w:spacing w:val="-2"/>
        </w:rPr>
        <w:t xml:space="preserve"> </w:t>
      </w:r>
      <w:r w:rsidRPr="0004211E">
        <w:t>диктанта</w:t>
      </w:r>
      <w:r w:rsidRPr="0004211E">
        <w:rPr>
          <w:spacing w:val="-1"/>
        </w:rPr>
        <w:t xml:space="preserve"> </w:t>
      </w:r>
      <w:r w:rsidRPr="0004211E">
        <w:t>на основе связного текста объёмом 90—100 слов, составленного с учётом ранее изученных правил правописания</w:t>
      </w:r>
      <w:r w:rsidRPr="0004211E">
        <w:rPr>
          <w:spacing w:val="-4"/>
        </w:rPr>
        <w:t xml:space="preserve"> </w:t>
      </w:r>
      <w:r w:rsidRPr="0004211E">
        <w:t>(в</w:t>
      </w:r>
      <w:r w:rsidRPr="0004211E">
        <w:rPr>
          <w:spacing w:val="-4"/>
        </w:rPr>
        <w:t xml:space="preserve"> </w:t>
      </w:r>
      <w:r w:rsidRPr="0004211E">
        <w:t>том</w:t>
      </w:r>
      <w:r w:rsidRPr="0004211E">
        <w:rPr>
          <w:spacing w:val="-4"/>
        </w:rPr>
        <w:t xml:space="preserve"> </w:t>
      </w:r>
      <w:r w:rsidRPr="0004211E">
        <w:t>числе</w:t>
      </w:r>
      <w:r w:rsidRPr="0004211E">
        <w:rPr>
          <w:spacing w:val="-4"/>
        </w:rPr>
        <w:t xml:space="preserve"> </w:t>
      </w:r>
      <w:r w:rsidRPr="0004211E">
        <w:t>содержащего</w:t>
      </w:r>
      <w:r w:rsidRPr="0004211E">
        <w:rPr>
          <w:spacing w:val="-4"/>
        </w:rPr>
        <w:t xml:space="preserve"> </w:t>
      </w:r>
      <w:r w:rsidRPr="0004211E">
        <w:t>изученные</w:t>
      </w:r>
      <w:r w:rsidRPr="0004211E">
        <w:rPr>
          <w:spacing w:val="-4"/>
        </w:rPr>
        <w:t xml:space="preserve"> </w:t>
      </w:r>
      <w:r w:rsidRPr="0004211E">
        <w:t>в</w:t>
      </w:r>
      <w:r w:rsidRPr="0004211E">
        <w:rPr>
          <w:spacing w:val="-4"/>
        </w:rPr>
        <w:t xml:space="preserve"> </w:t>
      </w:r>
      <w:r w:rsidRPr="0004211E">
        <w:t>течение</w:t>
      </w:r>
      <w:r w:rsidRPr="0004211E">
        <w:rPr>
          <w:spacing w:val="-4"/>
        </w:rPr>
        <w:t xml:space="preserve"> </w:t>
      </w:r>
      <w:r w:rsidRPr="0004211E">
        <w:t>первого</w:t>
      </w:r>
      <w:r w:rsidRPr="0004211E">
        <w:rPr>
          <w:spacing w:val="-4"/>
        </w:rPr>
        <w:t xml:space="preserve"> </w:t>
      </w:r>
      <w:r w:rsidRPr="0004211E">
        <w:t>года</w:t>
      </w:r>
      <w:r w:rsidRPr="0004211E">
        <w:rPr>
          <w:spacing w:val="-4"/>
        </w:rPr>
        <w:t xml:space="preserve"> </w:t>
      </w:r>
      <w:r w:rsidRPr="0004211E">
        <w:t>обучения</w:t>
      </w:r>
      <w:r w:rsidRPr="0004211E">
        <w:rPr>
          <w:spacing w:val="-4"/>
        </w:rPr>
        <w:t xml:space="preserve"> </w:t>
      </w:r>
      <w:r w:rsidRPr="0004211E">
        <w:t>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127D43" w:rsidRPr="0004211E" w:rsidRDefault="00127D43" w:rsidP="00127D43">
      <w:pPr>
        <w:pStyle w:val="21"/>
        <w:kinsoku w:val="0"/>
        <w:overflowPunct w:val="0"/>
        <w:spacing w:before="105"/>
        <w:outlineLvl w:val="9"/>
        <w:rPr>
          <w:spacing w:val="-2"/>
        </w:rPr>
      </w:pPr>
      <w:r w:rsidRPr="0004211E">
        <w:rPr>
          <w:spacing w:val="-2"/>
        </w:rPr>
        <w:t>Текст</w:t>
      </w:r>
    </w:p>
    <w:p w:rsidR="00127D43" w:rsidRPr="0004211E" w:rsidRDefault="00127D43" w:rsidP="00127D43">
      <w:pPr>
        <w:pStyle w:val="a3"/>
        <w:kinsoku w:val="0"/>
        <w:overflowPunct w:val="0"/>
        <w:spacing w:before="60"/>
        <w:ind w:right="155" w:firstLine="180"/>
      </w:pPr>
      <w:r w:rsidRPr="0004211E"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</w:t>
      </w:r>
      <w:r w:rsidRPr="0004211E">
        <w:rPr>
          <w:spacing w:val="-4"/>
        </w:rPr>
        <w:t xml:space="preserve"> </w:t>
      </w:r>
      <w:r w:rsidRPr="0004211E">
        <w:t>синонимы,</w:t>
      </w:r>
      <w:r w:rsidRPr="0004211E">
        <w:rPr>
          <w:spacing w:val="-4"/>
        </w:rPr>
        <w:t xml:space="preserve"> </w:t>
      </w:r>
      <w:r w:rsidRPr="0004211E">
        <w:t>антонимы,</w:t>
      </w:r>
      <w:r w:rsidRPr="0004211E">
        <w:rPr>
          <w:spacing w:val="-4"/>
        </w:rPr>
        <w:t xml:space="preserve"> </w:t>
      </w:r>
      <w:r w:rsidRPr="0004211E">
        <w:t>личные</w:t>
      </w:r>
      <w:r w:rsidRPr="0004211E">
        <w:rPr>
          <w:spacing w:val="-4"/>
        </w:rPr>
        <w:t xml:space="preserve"> </w:t>
      </w:r>
      <w:r w:rsidRPr="0004211E">
        <w:t>местоимения,</w:t>
      </w:r>
      <w:r w:rsidRPr="0004211E">
        <w:rPr>
          <w:spacing w:val="-4"/>
        </w:rPr>
        <w:t xml:space="preserve"> </w:t>
      </w:r>
      <w:r w:rsidRPr="0004211E">
        <w:t>повтор</w:t>
      </w:r>
      <w:r w:rsidRPr="0004211E">
        <w:rPr>
          <w:spacing w:val="-4"/>
        </w:rPr>
        <w:t xml:space="preserve"> </w:t>
      </w:r>
      <w:r w:rsidRPr="0004211E">
        <w:t>слова);</w:t>
      </w:r>
      <w:r w:rsidRPr="0004211E">
        <w:rPr>
          <w:spacing w:val="-5"/>
        </w:rPr>
        <w:t xml:space="preserve"> </w:t>
      </w:r>
      <w:r w:rsidRPr="0004211E">
        <w:t>применять</w:t>
      </w:r>
      <w:r w:rsidRPr="0004211E">
        <w:rPr>
          <w:spacing w:val="-5"/>
        </w:rPr>
        <w:t xml:space="preserve"> </w:t>
      </w:r>
      <w:r w:rsidRPr="0004211E">
        <w:t>эти</w:t>
      </w:r>
      <w:r w:rsidRPr="0004211E">
        <w:rPr>
          <w:spacing w:val="-4"/>
        </w:rPr>
        <w:t xml:space="preserve"> </w:t>
      </w:r>
      <w:r w:rsidRPr="0004211E">
        <w:t>знания</w:t>
      </w:r>
      <w:r w:rsidRPr="0004211E">
        <w:rPr>
          <w:spacing w:val="-5"/>
        </w:rPr>
        <w:t xml:space="preserve"> </w:t>
      </w:r>
      <w:r w:rsidRPr="0004211E">
        <w:t>при</w:t>
      </w:r>
      <w:r w:rsidRPr="0004211E">
        <w:rPr>
          <w:spacing w:val="-4"/>
        </w:rPr>
        <w:t xml:space="preserve"> </w:t>
      </w:r>
      <w:r w:rsidRPr="0004211E">
        <w:t>создании собственного текста (устного и письменного).</w:t>
      </w:r>
    </w:p>
    <w:p w:rsidR="00127D43" w:rsidRPr="0004211E" w:rsidRDefault="00127D43" w:rsidP="00127D43">
      <w:pPr>
        <w:pStyle w:val="a3"/>
        <w:kinsoku w:val="0"/>
        <w:overflowPunct w:val="0"/>
        <w:ind w:firstLine="180"/>
      </w:pPr>
      <w:r w:rsidRPr="0004211E">
        <w:t>Проводить</w:t>
      </w:r>
      <w:r w:rsidRPr="0004211E">
        <w:rPr>
          <w:spacing w:val="-6"/>
        </w:rPr>
        <w:t xml:space="preserve"> </w:t>
      </w:r>
      <w:r w:rsidRPr="0004211E">
        <w:t>смысловой</w:t>
      </w:r>
      <w:r w:rsidRPr="0004211E">
        <w:rPr>
          <w:spacing w:val="-5"/>
        </w:rPr>
        <w:t xml:space="preserve"> </w:t>
      </w:r>
      <w:r w:rsidRPr="0004211E">
        <w:t>анализ</w:t>
      </w:r>
      <w:r w:rsidRPr="0004211E">
        <w:rPr>
          <w:spacing w:val="-6"/>
        </w:rPr>
        <w:t xml:space="preserve"> </w:t>
      </w:r>
      <w:r w:rsidRPr="0004211E">
        <w:t>текста,</w:t>
      </w:r>
      <w:r w:rsidRPr="0004211E">
        <w:rPr>
          <w:spacing w:val="-5"/>
        </w:rPr>
        <w:t xml:space="preserve"> </w:t>
      </w:r>
      <w:r w:rsidRPr="0004211E">
        <w:t>его</w:t>
      </w:r>
      <w:r w:rsidRPr="0004211E">
        <w:rPr>
          <w:spacing w:val="-5"/>
        </w:rPr>
        <w:t xml:space="preserve"> </w:t>
      </w:r>
      <w:r w:rsidRPr="0004211E">
        <w:t>композиционных</w:t>
      </w:r>
      <w:r w:rsidRPr="0004211E">
        <w:rPr>
          <w:spacing w:val="-5"/>
        </w:rPr>
        <w:t xml:space="preserve"> </w:t>
      </w:r>
      <w:r w:rsidRPr="0004211E">
        <w:t>особенностей,</w:t>
      </w:r>
      <w:r w:rsidRPr="0004211E">
        <w:rPr>
          <w:spacing w:val="-5"/>
        </w:rPr>
        <w:t xml:space="preserve"> </w:t>
      </w:r>
      <w:r w:rsidRPr="0004211E">
        <w:t>определять</w:t>
      </w:r>
      <w:r w:rsidRPr="0004211E">
        <w:rPr>
          <w:spacing w:val="-6"/>
        </w:rPr>
        <w:t xml:space="preserve"> </w:t>
      </w:r>
      <w:r w:rsidRPr="0004211E">
        <w:t>количество микротем и абзацев.</w:t>
      </w:r>
    </w:p>
    <w:p w:rsidR="00127D43" w:rsidRPr="0004211E" w:rsidRDefault="00127D43" w:rsidP="00127D43">
      <w:pPr>
        <w:pStyle w:val="a3"/>
        <w:kinsoku w:val="0"/>
        <w:overflowPunct w:val="0"/>
        <w:ind w:right="356" w:firstLine="180"/>
      </w:pPr>
      <w:r w:rsidRPr="0004211E">
        <w:t>Характеризовать текст с точки зрения его соответствия основным признакам (наличие темы, главной</w:t>
      </w:r>
      <w:r w:rsidRPr="0004211E">
        <w:rPr>
          <w:spacing w:val="-5"/>
        </w:rPr>
        <w:t xml:space="preserve"> </w:t>
      </w:r>
      <w:r w:rsidRPr="0004211E">
        <w:t>мысли,</w:t>
      </w:r>
      <w:r w:rsidRPr="0004211E">
        <w:rPr>
          <w:spacing w:val="-5"/>
        </w:rPr>
        <w:t xml:space="preserve"> </w:t>
      </w:r>
      <w:r w:rsidRPr="0004211E">
        <w:t>грамматической</w:t>
      </w:r>
      <w:r w:rsidRPr="0004211E">
        <w:rPr>
          <w:spacing w:val="-5"/>
        </w:rPr>
        <w:t xml:space="preserve"> </w:t>
      </w:r>
      <w:r w:rsidRPr="0004211E">
        <w:t>связи</w:t>
      </w:r>
      <w:r w:rsidRPr="0004211E">
        <w:rPr>
          <w:spacing w:val="-5"/>
        </w:rPr>
        <w:t xml:space="preserve"> </w:t>
      </w:r>
      <w:r w:rsidRPr="0004211E">
        <w:t>предложений,</w:t>
      </w:r>
      <w:r w:rsidRPr="0004211E">
        <w:rPr>
          <w:spacing w:val="-5"/>
        </w:rPr>
        <w:t xml:space="preserve"> </w:t>
      </w:r>
      <w:r w:rsidRPr="0004211E">
        <w:t>цельности</w:t>
      </w:r>
      <w:r w:rsidRPr="0004211E">
        <w:rPr>
          <w:spacing w:val="-5"/>
        </w:rPr>
        <w:t xml:space="preserve"> </w:t>
      </w:r>
      <w:r w:rsidRPr="0004211E">
        <w:t>и</w:t>
      </w:r>
      <w:r w:rsidRPr="0004211E">
        <w:rPr>
          <w:spacing w:val="-5"/>
        </w:rPr>
        <w:t xml:space="preserve"> </w:t>
      </w:r>
      <w:r w:rsidRPr="0004211E">
        <w:t>относительной</w:t>
      </w:r>
      <w:r w:rsidRPr="0004211E">
        <w:rPr>
          <w:spacing w:val="-5"/>
        </w:rPr>
        <w:t xml:space="preserve"> </w:t>
      </w:r>
      <w:r w:rsidRPr="0004211E">
        <w:t>законченности);</w:t>
      </w:r>
      <w:r w:rsidRPr="0004211E">
        <w:rPr>
          <w:spacing w:val="-6"/>
        </w:rPr>
        <w:t xml:space="preserve"> </w:t>
      </w:r>
      <w:r w:rsidRPr="0004211E">
        <w:t>с точки зрения его принадлежности к функционально-смысловому типу речи.</w:t>
      </w:r>
    </w:p>
    <w:p w:rsidR="00127D43" w:rsidRPr="0004211E" w:rsidRDefault="00127D43" w:rsidP="00127D43">
      <w:pPr>
        <w:pStyle w:val="a3"/>
        <w:kinsoku w:val="0"/>
        <w:overflowPunct w:val="0"/>
        <w:ind w:firstLine="180"/>
      </w:pPr>
      <w:r w:rsidRPr="0004211E">
        <w:t>Использовать</w:t>
      </w:r>
      <w:r w:rsidRPr="0004211E">
        <w:rPr>
          <w:spacing w:val="-6"/>
        </w:rPr>
        <w:t xml:space="preserve"> </w:t>
      </w:r>
      <w:r w:rsidRPr="0004211E">
        <w:t>знание</w:t>
      </w:r>
      <w:r w:rsidRPr="0004211E">
        <w:rPr>
          <w:spacing w:val="-6"/>
        </w:rPr>
        <w:t xml:space="preserve"> </w:t>
      </w:r>
      <w:r w:rsidRPr="0004211E">
        <w:t>основных</w:t>
      </w:r>
      <w:r w:rsidRPr="0004211E">
        <w:rPr>
          <w:spacing w:val="-6"/>
        </w:rPr>
        <w:t xml:space="preserve"> </w:t>
      </w:r>
      <w:r w:rsidRPr="0004211E">
        <w:t>признаков</w:t>
      </w:r>
      <w:r w:rsidRPr="0004211E">
        <w:rPr>
          <w:spacing w:val="-6"/>
        </w:rPr>
        <w:t xml:space="preserve"> </w:t>
      </w:r>
      <w:r w:rsidRPr="0004211E">
        <w:t>текста,</w:t>
      </w:r>
      <w:r w:rsidRPr="0004211E">
        <w:rPr>
          <w:spacing w:val="-6"/>
        </w:rPr>
        <w:t xml:space="preserve"> </w:t>
      </w:r>
      <w:r w:rsidRPr="0004211E">
        <w:t>особенностей</w:t>
      </w:r>
      <w:r w:rsidRPr="0004211E">
        <w:rPr>
          <w:spacing w:val="-6"/>
        </w:rPr>
        <w:t xml:space="preserve"> </w:t>
      </w:r>
      <w:r w:rsidRPr="0004211E">
        <w:t>функционально-смысловых</w:t>
      </w:r>
      <w:r w:rsidRPr="0004211E">
        <w:rPr>
          <w:spacing w:val="-6"/>
        </w:rPr>
        <w:t xml:space="preserve"> </w:t>
      </w:r>
      <w:r w:rsidRPr="0004211E">
        <w:t>типов речи, функциональных разновидностей языка в практике создания текста (в рамках изученного).</w:t>
      </w:r>
    </w:p>
    <w:p w:rsidR="00127D43" w:rsidRPr="0004211E" w:rsidRDefault="00127D43" w:rsidP="00127D43">
      <w:pPr>
        <w:pStyle w:val="a3"/>
        <w:kinsoku w:val="0"/>
        <w:overflowPunct w:val="0"/>
        <w:ind w:left="286"/>
        <w:rPr>
          <w:spacing w:val="-2"/>
        </w:rPr>
      </w:pPr>
      <w:r w:rsidRPr="0004211E">
        <w:t>Применять</w:t>
      </w:r>
      <w:r w:rsidRPr="0004211E">
        <w:rPr>
          <w:spacing w:val="-7"/>
        </w:rPr>
        <w:t xml:space="preserve"> </w:t>
      </w:r>
      <w:r w:rsidRPr="0004211E">
        <w:t>знание</w:t>
      </w:r>
      <w:r w:rsidRPr="0004211E">
        <w:rPr>
          <w:spacing w:val="-3"/>
        </w:rPr>
        <w:t xml:space="preserve"> </w:t>
      </w:r>
      <w:r w:rsidRPr="0004211E">
        <w:t>основных</w:t>
      </w:r>
      <w:r w:rsidRPr="0004211E">
        <w:rPr>
          <w:spacing w:val="-4"/>
        </w:rPr>
        <w:t xml:space="preserve"> </w:t>
      </w:r>
      <w:r w:rsidRPr="0004211E">
        <w:t>признаков</w:t>
      </w:r>
      <w:r w:rsidRPr="0004211E">
        <w:rPr>
          <w:spacing w:val="-4"/>
        </w:rPr>
        <w:t xml:space="preserve"> </w:t>
      </w:r>
      <w:r w:rsidRPr="0004211E">
        <w:t>текста</w:t>
      </w:r>
      <w:r w:rsidRPr="0004211E">
        <w:rPr>
          <w:spacing w:val="-3"/>
        </w:rPr>
        <w:t xml:space="preserve"> </w:t>
      </w:r>
      <w:r w:rsidRPr="0004211E">
        <w:t>(повествование)</w:t>
      </w:r>
      <w:r w:rsidRPr="0004211E">
        <w:rPr>
          <w:spacing w:val="-4"/>
        </w:rPr>
        <w:t xml:space="preserve"> </w:t>
      </w:r>
      <w:r w:rsidRPr="0004211E">
        <w:t>в</w:t>
      </w:r>
      <w:r w:rsidRPr="0004211E">
        <w:rPr>
          <w:spacing w:val="-5"/>
        </w:rPr>
        <w:t xml:space="preserve"> </w:t>
      </w:r>
      <w:r w:rsidRPr="0004211E">
        <w:t>практике</w:t>
      </w:r>
      <w:r w:rsidRPr="0004211E">
        <w:rPr>
          <w:spacing w:val="-3"/>
        </w:rPr>
        <w:t xml:space="preserve"> </w:t>
      </w:r>
      <w:r w:rsidRPr="0004211E">
        <w:t>его</w:t>
      </w:r>
      <w:r w:rsidRPr="0004211E">
        <w:rPr>
          <w:spacing w:val="-3"/>
        </w:rPr>
        <w:t xml:space="preserve"> </w:t>
      </w:r>
      <w:r w:rsidRPr="0004211E">
        <w:rPr>
          <w:spacing w:val="-2"/>
        </w:rPr>
        <w:t>создания.</w:t>
      </w:r>
    </w:p>
    <w:p w:rsidR="00127D43" w:rsidRPr="0004211E" w:rsidRDefault="00127D43" w:rsidP="00127D43">
      <w:pPr>
        <w:pStyle w:val="a3"/>
        <w:kinsoku w:val="0"/>
        <w:overflowPunct w:val="0"/>
        <w:spacing w:before="55"/>
        <w:ind w:firstLine="180"/>
      </w:pPr>
      <w:r w:rsidRPr="0004211E">
        <w:t>Создавать</w:t>
      </w:r>
      <w:r w:rsidRPr="0004211E">
        <w:rPr>
          <w:spacing w:val="-4"/>
        </w:rPr>
        <w:t xml:space="preserve"> </w:t>
      </w:r>
      <w:r w:rsidRPr="0004211E">
        <w:t>тексты-повествования</w:t>
      </w:r>
      <w:r w:rsidRPr="0004211E">
        <w:rPr>
          <w:spacing w:val="-4"/>
        </w:rPr>
        <w:t xml:space="preserve"> </w:t>
      </w:r>
      <w:r w:rsidRPr="0004211E">
        <w:t>с</w:t>
      </w:r>
      <w:r w:rsidRPr="0004211E">
        <w:rPr>
          <w:spacing w:val="-3"/>
        </w:rPr>
        <w:t xml:space="preserve"> </w:t>
      </w:r>
      <w:r w:rsidRPr="0004211E">
        <w:t>опорой</w:t>
      </w:r>
      <w:r w:rsidRPr="0004211E">
        <w:rPr>
          <w:spacing w:val="-3"/>
        </w:rPr>
        <w:t xml:space="preserve"> </w:t>
      </w:r>
      <w:r w:rsidRPr="0004211E">
        <w:t>на</w:t>
      </w:r>
      <w:r w:rsidRPr="0004211E">
        <w:rPr>
          <w:spacing w:val="-3"/>
        </w:rPr>
        <w:t xml:space="preserve"> </w:t>
      </w:r>
      <w:r w:rsidRPr="0004211E">
        <w:t>жизненный</w:t>
      </w:r>
      <w:r w:rsidRPr="0004211E">
        <w:rPr>
          <w:spacing w:val="-3"/>
        </w:rPr>
        <w:t xml:space="preserve"> </w:t>
      </w:r>
      <w:r w:rsidRPr="0004211E">
        <w:t>и</w:t>
      </w:r>
      <w:r w:rsidRPr="0004211E">
        <w:rPr>
          <w:spacing w:val="-3"/>
        </w:rPr>
        <w:t xml:space="preserve"> </w:t>
      </w:r>
      <w:r w:rsidRPr="0004211E">
        <w:t>читательский</w:t>
      </w:r>
      <w:r w:rsidRPr="0004211E">
        <w:rPr>
          <w:spacing w:val="-3"/>
        </w:rPr>
        <w:t xml:space="preserve"> </w:t>
      </w:r>
      <w:r w:rsidRPr="0004211E">
        <w:t>опыт;</w:t>
      </w:r>
      <w:r w:rsidRPr="0004211E">
        <w:rPr>
          <w:spacing w:val="-4"/>
        </w:rPr>
        <w:t xml:space="preserve"> </w:t>
      </w:r>
      <w:r w:rsidRPr="0004211E">
        <w:t>тексты</w:t>
      </w:r>
      <w:r w:rsidRPr="0004211E">
        <w:rPr>
          <w:spacing w:val="-3"/>
        </w:rPr>
        <w:t xml:space="preserve"> </w:t>
      </w:r>
      <w:r w:rsidRPr="0004211E">
        <w:t>с</w:t>
      </w:r>
      <w:r w:rsidRPr="0004211E">
        <w:rPr>
          <w:spacing w:val="-3"/>
        </w:rPr>
        <w:t xml:space="preserve"> </w:t>
      </w:r>
      <w:r w:rsidRPr="0004211E">
        <w:t>опорой</w:t>
      </w:r>
      <w:r w:rsidRPr="0004211E">
        <w:rPr>
          <w:spacing w:val="-3"/>
        </w:rPr>
        <w:t xml:space="preserve"> </w:t>
      </w:r>
      <w:r w:rsidRPr="0004211E">
        <w:t>на сюжетную картину (в том числе сочинения-миниатюры объёмом 3 и более предложений; классные</w:t>
      </w:r>
    </w:p>
    <w:p w:rsidR="00127D43" w:rsidRPr="0004211E" w:rsidRDefault="00127D43" w:rsidP="00127D43">
      <w:pPr>
        <w:pStyle w:val="a3"/>
        <w:kinsoku w:val="0"/>
        <w:overflowPunct w:val="0"/>
        <w:spacing w:before="66"/>
        <w:rPr>
          <w:spacing w:val="-2"/>
        </w:rPr>
      </w:pPr>
      <w:r w:rsidRPr="0004211E">
        <w:t>сочинения</w:t>
      </w:r>
      <w:r w:rsidRPr="0004211E">
        <w:rPr>
          <w:spacing w:val="-3"/>
        </w:rPr>
        <w:t xml:space="preserve"> </w:t>
      </w:r>
      <w:r w:rsidRPr="0004211E">
        <w:t>объёмом</w:t>
      </w:r>
      <w:r w:rsidRPr="0004211E">
        <w:rPr>
          <w:spacing w:val="-2"/>
        </w:rPr>
        <w:t xml:space="preserve"> </w:t>
      </w:r>
      <w:r w:rsidRPr="0004211E">
        <w:t>не</w:t>
      </w:r>
      <w:r w:rsidRPr="0004211E">
        <w:rPr>
          <w:spacing w:val="-1"/>
        </w:rPr>
        <w:t xml:space="preserve"> </w:t>
      </w:r>
      <w:r w:rsidRPr="0004211E">
        <w:t>менее</w:t>
      </w:r>
      <w:r w:rsidRPr="0004211E">
        <w:rPr>
          <w:spacing w:val="-2"/>
        </w:rPr>
        <w:t xml:space="preserve"> </w:t>
      </w:r>
      <w:r w:rsidRPr="0004211E">
        <w:t>70</w:t>
      </w:r>
      <w:r w:rsidRPr="0004211E">
        <w:rPr>
          <w:spacing w:val="-1"/>
        </w:rPr>
        <w:t xml:space="preserve"> </w:t>
      </w:r>
      <w:r w:rsidRPr="0004211E">
        <w:rPr>
          <w:spacing w:val="-2"/>
        </w:rPr>
        <w:t>слов).</w:t>
      </w:r>
    </w:p>
    <w:p w:rsidR="00127D43" w:rsidRPr="0004211E" w:rsidRDefault="00127D43" w:rsidP="00127D43">
      <w:pPr>
        <w:pStyle w:val="a3"/>
        <w:kinsoku w:val="0"/>
        <w:overflowPunct w:val="0"/>
        <w:spacing w:before="60"/>
        <w:ind w:firstLine="180"/>
      </w:pPr>
      <w:r w:rsidRPr="0004211E">
        <w:t>Восстанавливать</w:t>
      </w:r>
      <w:r w:rsidRPr="0004211E">
        <w:rPr>
          <w:spacing w:val="-7"/>
        </w:rPr>
        <w:t xml:space="preserve"> </w:t>
      </w:r>
      <w:r w:rsidRPr="0004211E">
        <w:t>деформированный</w:t>
      </w:r>
      <w:r w:rsidRPr="0004211E">
        <w:rPr>
          <w:spacing w:val="-6"/>
        </w:rPr>
        <w:t xml:space="preserve"> </w:t>
      </w:r>
      <w:r w:rsidRPr="0004211E">
        <w:t>текст;</w:t>
      </w:r>
      <w:r w:rsidRPr="0004211E">
        <w:rPr>
          <w:spacing w:val="-7"/>
        </w:rPr>
        <w:t xml:space="preserve"> </w:t>
      </w:r>
      <w:r w:rsidRPr="0004211E">
        <w:t>осуществлять</w:t>
      </w:r>
      <w:r w:rsidRPr="0004211E">
        <w:rPr>
          <w:spacing w:val="-7"/>
        </w:rPr>
        <w:t xml:space="preserve"> </w:t>
      </w:r>
      <w:r w:rsidRPr="0004211E">
        <w:t>корректировку</w:t>
      </w:r>
      <w:r w:rsidRPr="0004211E">
        <w:rPr>
          <w:spacing w:val="-6"/>
        </w:rPr>
        <w:t xml:space="preserve"> </w:t>
      </w:r>
      <w:r w:rsidRPr="0004211E">
        <w:t>восстановленного</w:t>
      </w:r>
      <w:r w:rsidRPr="0004211E">
        <w:rPr>
          <w:spacing w:val="-6"/>
        </w:rPr>
        <w:t xml:space="preserve"> </w:t>
      </w:r>
      <w:r w:rsidRPr="0004211E">
        <w:t>текста</w:t>
      </w:r>
      <w:r w:rsidRPr="0004211E">
        <w:rPr>
          <w:spacing w:val="-6"/>
        </w:rPr>
        <w:t xml:space="preserve"> </w:t>
      </w:r>
      <w:r w:rsidRPr="0004211E">
        <w:t>с опорой на образец.</w:t>
      </w:r>
    </w:p>
    <w:p w:rsidR="00127D43" w:rsidRPr="0004211E" w:rsidRDefault="00127D43" w:rsidP="00127D43">
      <w:pPr>
        <w:pStyle w:val="a3"/>
        <w:kinsoku w:val="0"/>
        <w:overflowPunct w:val="0"/>
        <w:ind w:firstLine="180"/>
      </w:pPr>
      <w:r w:rsidRPr="0004211E">
        <w:t>Владеть</w:t>
      </w:r>
      <w:r w:rsidRPr="0004211E">
        <w:rPr>
          <w:spacing w:val="-5"/>
        </w:rPr>
        <w:t xml:space="preserve"> </w:t>
      </w:r>
      <w:r w:rsidRPr="0004211E">
        <w:t>умениями</w:t>
      </w:r>
      <w:r w:rsidRPr="0004211E">
        <w:rPr>
          <w:spacing w:val="-4"/>
        </w:rPr>
        <w:t xml:space="preserve"> </w:t>
      </w:r>
      <w:r w:rsidRPr="0004211E">
        <w:t>информационной</w:t>
      </w:r>
      <w:r w:rsidRPr="0004211E">
        <w:rPr>
          <w:spacing w:val="-4"/>
        </w:rPr>
        <w:t xml:space="preserve"> </w:t>
      </w:r>
      <w:r w:rsidRPr="0004211E">
        <w:t>переработки</w:t>
      </w:r>
      <w:r w:rsidRPr="0004211E">
        <w:rPr>
          <w:spacing w:val="-4"/>
        </w:rPr>
        <w:t xml:space="preserve"> </w:t>
      </w:r>
      <w:r w:rsidRPr="0004211E">
        <w:t>прослушанного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прочитанного</w:t>
      </w:r>
      <w:r w:rsidRPr="0004211E">
        <w:rPr>
          <w:spacing w:val="-4"/>
        </w:rPr>
        <w:t xml:space="preserve"> </w:t>
      </w:r>
      <w:r w:rsidRPr="0004211E">
        <w:t>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</w:t>
      </w:r>
      <w:r w:rsidRPr="0004211E">
        <w:rPr>
          <w:spacing w:val="-3"/>
        </w:rPr>
        <w:t xml:space="preserve"> </w:t>
      </w:r>
      <w:r w:rsidRPr="0004211E">
        <w:t>текста,</w:t>
      </w:r>
      <w:r w:rsidRPr="0004211E">
        <w:rPr>
          <w:spacing w:val="-3"/>
        </w:rPr>
        <w:t xml:space="preserve"> </w:t>
      </w:r>
      <w:r w:rsidRPr="0004211E">
        <w:t>в</w:t>
      </w:r>
      <w:r w:rsidRPr="0004211E">
        <w:rPr>
          <w:spacing w:val="-4"/>
        </w:rPr>
        <w:t xml:space="preserve"> </w:t>
      </w:r>
      <w:r w:rsidRPr="0004211E">
        <w:t>том</w:t>
      </w:r>
      <w:r w:rsidRPr="0004211E">
        <w:rPr>
          <w:spacing w:val="-3"/>
        </w:rPr>
        <w:t xml:space="preserve"> </w:t>
      </w:r>
      <w:r w:rsidRPr="0004211E">
        <w:t>числе</w:t>
      </w:r>
      <w:r w:rsidRPr="0004211E">
        <w:rPr>
          <w:spacing w:val="-3"/>
        </w:rPr>
        <w:t xml:space="preserve"> </w:t>
      </w:r>
      <w:r w:rsidRPr="0004211E">
        <w:t>с</w:t>
      </w:r>
      <w:r w:rsidRPr="0004211E">
        <w:rPr>
          <w:spacing w:val="-3"/>
        </w:rPr>
        <w:t xml:space="preserve"> </w:t>
      </w:r>
      <w:r w:rsidRPr="0004211E">
        <w:t>изменением</w:t>
      </w:r>
      <w:r w:rsidRPr="0004211E">
        <w:rPr>
          <w:spacing w:val="-3"/>
        </w:rPr>
        <w:t xml:space="preserve"> </w:t>
      </w:r>
      <w:r w:rsidRPr="0004211E">
        <w:t>лица</w:t>
      </w:r>
      <w:r w:rsidRPr="0004211E">
        <w:rPr>
          <w:spacing w:val="-3"/>
        </w:rPr>
        <w:t xml:space="preserve"> </w:t>
      </w:r>
      <w:r w:rsidRPr="0004211E">
        <w:t>рассказчика;</w:t>
      </w:r>
      <w:r w:rsidRPr="0004211E">
        <w:rPr>
          <w:spacing w:val="-4"/>
        </w:rPr>
        <w:t xml:space="preserve"> </w:t>
      </w:r>
      <w:r w:rsidRPr="0004211E">
        <w:t>извлекать</w:t>
      </w:r>
      <w:r w:rsidRPr="0004211E">
        <w:rPr>
          <w:spacing w:val="-4"/>
        </w:rPr>
        <w:t xml:space="preserve"> </w:t>
      </w:r>
      <w:r w:rsidRPr="0004211E">
        <w:t>информацию</w:t>
      </w:r>
      <w:r w:rsidRPr="0004211E">
        <w:rPr>
          <w:spacing w:val="-4"/>
        </w:rPr>
        <w:t xml:space="preserve"> </w:t>
      </w:r>
      <w:r w:rsidRPr="0004211E">
        <w:t>из</w:t>
      </w:r>
      <w:r w:rsidRPr="0004211E">
        <w:rPr>
          <w:spacing w:val="-4"/>
        </w:rPr>
        <w:t xml:space="preserve"> </w:t>
      </w:r>
      <w:r w:rsidRPr="0004211E">
        <w:t>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27D43" w:rsidRPr="0004211E" w:rsidRDefault="00127D43" w:rsidP="00127D43">
      <w:pPr>
        <w:pStyle w:val="a3"/>
        <w:kinsoku w:val="0"/>
        <w:overflowPunct w:val="0"/>
        <w:ind w:left="286"/>
        <w:rPr>
          <w:spacing w:val="-2"/>
        </w:rPr>
      </w:pPr>
      <w:r w:rsidRPr="0004211E">
        <w:lastRenderedPageBreak/>
        <w:t>Представлять</w:t>
      </w:r>
      <w:r w:rsidRPr="0004211E">
        <w:rPr>
          <w:spacing w:val="-5"/>
        </w:rPr>
        <w:t xml:space="preserve"> </w:t>
      </w:r>
      <w:r w:rsidRPr="0004211E">
        <w:t>сообщение</w:t>
      </w:r>
      <w:r w:rsidRPr="0004211E">
        <w:rPr>
          <w:spacing w:val="-3"/>
        </w:rPr>
        <w:t xml:space="preserve"> </w:t>
      </w:r>
      <w:r w:rsidRPr="0004211E">
        <w:t>на</w:t>
      </w:r>
      <w:r w:rsidRPr="0004211E">
        <w:rPr>
          <w:spacing w:val="-3"/>
        </w:rPr>
        <w:t xml:space="preserve"> </w:t>
      </w:r>
      <w:r w:rsidRPr="0004211E">
        <w:t>заданную</w:t>
      </w:r>
      <w:r w:rsidRPr="0004211E">
        <w:rPr>
          <w:spacing w:val="-4"/>
        </w:rPr>
        <w:t xml:space="preserve"> </w:t>
      </w:r>
      <w:r w:rsidRPr="0004211E">
        <w:t>тему</w:t>
      </w:r>
      <w:r w:rsidRPr="0004211E">
        <w:rPr>
          <w:spacing w:val="-3"/>
        </w:rPr>
        <w:t xml:space="preserve"> </w:t>
      </w:r>
      <w:r w:rsidRPr="0004211E">
        <w:t>в</w:t>
      </w:r>
      <w:r w:rsidRPr="0004211E">
        <w:rPr>
          <w:spacing w:val="-4"/>
        </w:rPr>
        <w:t xml:space="preserve"> </w:t>
      </w:r>
      <w:r w:rsidRPr="0004211E">
        <w:t>виде</w:t>
      </w:r>
      <w:r w:rsidRPr="0004211E">
        <w:rPr>
          <w:spacing w:val="-3"/>
        </w:rPr>
        <w:t xml:space="preserve"> </w:t>
      </w:r>
      <w:r w:rsidRPr="0004211E">
        <w:rPr>
          <w:spacing w:val="-2"/>
        </w:rPr>
        <w:t>презентации.</w:t>
      </w:r>
    </w:p>
    <w:p w:rsidR="00127D43" w:rsidRPr="0004211E" w:rsidRDefault="00127D43" w:rsidP="00127D43">
      <w:pPr>
        <w:pStyle w:val="a3"/>
        <w:kinsoku w:val="0"/>
        <w:overflowPunct w:val="0"/>
        <w:spacing w:before="59"/>
        <w:ind w:right="155" w:firstLine="180"/>
      </w:pPr>
      <w:r w:rsidRPr="0004211E">
        <w:t>Редактировать</w:t>
      </w:r>
      <w:r w:rsidRPr="0004211E">
        <w:rPr>
          <w:spacing w:val="-6"/>
        </w:rPr>
        <w:t xml:space="preserve"> </w:t>
      </w:r>
      <w:r w:rsidRPr="0004211E">
        <w:t>собственные/созданные</w:t>
      </w:r>
      <w:r w:rsidRPr="0004211E">
        <w:rPr>
          <w:spacing w:val="-5"/>
        </w:rPr>
        <w:t xml:space="preserve"> </w:t>
      </w:r>
      <w:r w:rsidRPr="0004211E">
        <w:t>другими</w:t>
      </w:r>
      <w:r w:rsidRPr="0004211E">
        <w:rPr>
          <w:spacing w:val="-6"/>
        </w:rPr>
        <w:t xml:space="preserve"> </w:t>
      </w:r>
      <w:r w:rsidRPr="0004211E">
        <w:t>обучающимися</w:t>
      </w:r>
      <w:r w:rsidRPr="0004211E">
        <w:rPr>
          <w:spacing w:val="-6"/>
        </w:rPr>
        <w:t xml:space="preserve"> </w:t>
      </w:r>
      <w:r w:rsidRPr="0004211E">
        <w:t>тексты</w:t>
      </w:r>
      <w:r w:rsidRPr="0004211E">
        <w:rPr>
          <w:spacing w:val="-5"/>
        </w:rPr>
        <w:t xml:space="preserve"> </w:t>
      </w:r>
      <w:r w:rsidRPr="0004211E">
        <w:t>с</w:t>
      </w:r>
      <w:r w:rsidRPr="0004211E">
        <w:rPr>
          <w:spacing w:val="-6"/>
        </w:rPr>
        <w:t xml:space="preserve"> </w:t>
      </w:r>
      <w:r w:rsidRPr="0004211E">
        <w:t>целью</w:t>
      </w:r>
      <w:r w:rsidRPr="0004211E">
        <w:rPr>
          <w:spacing w:val="-6"/>
        </w:rPr>
        <w:t xml:space="preserve"> </w:t>
      </w:r>
      <w:r w:rsidRPr="0004211E">
        <w:t>совершенствования их содержания (проверка фактического материала, начальный логический анализ текста — целостность, связность, информативность).</w:t>
      </w:r>
    </w:p>
    <w:p w:rsidR="00127D43" w:rsidRPr="0004211E" w:rsidRDefault="00127D43" w:rsidP="00127D43">
      <w:pPr>
        <w:pStyle w:val="a3"/>
        <w:kinsoku w:val="0"/>
        <w:overflowPunct w:val="0"/>
        <w:ind w:left="286"/>
        <w:rPr>
          <w:spacing w:val="-4"/>
        </w:rPr>
      </w:pPr>
      <w:r w:rsidRPr="0004211E">
        <w:t>Функциональные</w:t>
      </w:r>
      <w:r w:rsidRPr="0004211E">
        <w:rPr>
          <w:spacing w:val="-6"/>
        </w:rPr>
        <w:t xml:space="preserve"> </w:t>
      </w:r>
      <w:r w:rsidRPr="0004211E">
        <w:t>разновидности</w:t>
      </w:r>
      <w:r w:rsidRPr="0004211E">
        <w:rPr>
          <w:spacing w:val="-5"/>
        </w:rPr>
        <w:t xml:space="preserve"> </w:t>
      </w:r>
      <w:r w:rsidRPr="0004211E">
        <w:rPr>
          <w:spacing w:val="-4"/>
        </w:rPr>
        <w:t>языка</w:t>
      </w:r>
    </w:p>
    <w:p w:rsidR="00127D43" w:rsidRPr="0004211E" w:rsidRDefault="00127D43" w:rsidP="00127D43">
      <w:pPr>
        <w:pStyle w:val="a3"/>
        <w:kinsoku w:val="0"/>
        <w:overflowPunct w:val="0"/>
        <w:spacing w:before="60"/>
        <w:ind w:firstLine="180"/>
      </w:pPr>
      <w:r w:rsidRPr="0004211E">
        <w:t>Иметь</w:t>
      </w:r>
      <w:r w:rsidRPr="0004211E">
        <w:rPr>
          <w:spacing w:val="-5"/>
        </w:rPr>
        <w:t xml:space="preserve"> </w:t>
      </w:r>
      <w:r w:rsidRPr="0004211E">
        <w:t>общее</w:t>
      </w:r>
      <w:r w:rsidRPr="0004211E">
        <w:rPr>
          <w:spacing w:val="-5"/>
        </w:rPr>
        <w:t xml:space="preserve"> </w:t>
      </w:r>
      <w:r w:rsidRPr="0004211E">
        <w:t>представление</w:t>
      </w:r>
      <w:r w:rsidRPr="0004211E">
        <w:rPr>
          <w:spacing w:val="-5"/>
        </w:rPr>
        <w:t xml:space="preserve"> </w:t>
      </w:r>
      <w:r w:rsidRPr="0004211E">
        <w:t>об</w:t>
      </w:r>
      <w:r w:rsidRPr="0004211E">
        <w:rPr>
          <w:spacing w:val="-5"/>
        </w:rPr>
        <w:t xml:space="preserve"> </w:t>
      </w:r>
      <w:r w:rsidRPr="0004211E">
        <w:t>особенностях</w:t>
      </w:r>
      <w:r w:rsidRPr="0004211E">
        <w:rPr>
          <w:spacing w:val="-5"/>
        </w:rPr>
        <w:t xml:space="preserve"> </w:t>
      </w:r>
      <w:r w:rsidRPr="0004211E">
        <w:t>разговорной</w:t>
      </w:r>
      <w:r w:rsidRPr="0004211E">
        <w:rPr>
          <w:spacing w:val="-5"/>
        </w:rPr>
        <w:t xml:space="preserve"> </w:t>
      </w:r>
      <w:r w:rsidRPr="0004211E">
        <w:t>речи,</w:t>
      </w:r>
      <w:r w:rsidRPr="0004211E">
        <w:rPr>
          <w:spacing w:val="-5"/>
        </w:rPr>
        <w:t xml:space="preserve"> </w:t>
      </w:r>
      <w:r w:rsidRPr="0004211E">
        <w:t>функциональных</w:t>
      </w:r>
      <w:r w:rsidRPr="0004211E">
        <w:rPr>
          <w:spacing w:val="-5"/>
        </w:rPr>
        <w:t xml:space="preserve"> </w:t>
      </w:r>
      <w:r w:rsidRPr="0004211E">
        <w:t>стилей,</w:t>
      </w:r>
      <w:r w:rsidRPr="0004211E">
        <w:rPr>
          <w:spacing w:val="-5"/>
        </w:rPr>
        <w:t xml:space="preserve"> </w:t>
      </w:r>
      <w:r w:rsidRPr="0004211E">
        <w:t>языка художественной литературы.</w:t>
      </w:r>
    </w:p>
    <w:p w:rsidR="006F09AE" w:rsidRPr="0004211E" w:rsidRDefault="006F09AE" w:rsidP="006F09AE">
      <w:pPr>
        <w:pStyle w:val="a3"/>
        <w:kinsoku w:val="0"/>
        <w:overflowPunct w:val="0"/>
        <w:ind w:right="155" w:firstLine="180"/>
      </w:pPr>
    </w:p>
    <w:p w:rsidR="00E510C6" w:rsidRPr="0004211E" w:rsidRDefault="00E510C6" w:rsidP="001A2BD3">
      <w:pPr>
        <w:widowControl/>
        <w:shd w:val="clear" w:color="auto" w:fill="FFFFFF"/>
        <w:autoSpaceDE/>
        <w:autoSpaceDN/>
        <w:adjustRightInd/>
        <w:ind w:left="720"/>
        <w:rPr>
          <w:rFonts w:eastAsia="Times New Roman"/>
          <w:sz w:val="24"/>
          <w:szCs w:val="24"/>
        </w:rPr>
      </w:pPr>
    </w:p>
    <w:p w:rsidR="00E510C6" w:rsidRPr="0004211E" w:rsidRDefault="00E510C6" w:rsidP="001A2BD3">
      <w:pPr>
        <w:widowControl/>
        <w:shd w:val="clear" w:color="auto" w:fill="FFFFFF"/>
        <w:autoSpaceDE/>
        <w:autoSpaceDN/>
        <w:adjustRightInd/>
        <w:ind w:left="720"/>
        <w:rPr>
          <w:rFonts w:eastAsia="Times New Roman"/>
          <w:b/>
          <w:sz w:val="24"/>
          <w:szCs w:val="24"/>
        </w:rPr>
      </w:pPr>
      <w:r w:rsidRPr="0004211E">
        <w:rPr>
          <w:rFonts w:eastAsia="Times New Roman"/>
          <w:b/>
          <w:sz w:val="24"/>
          <w:szCs w:val="24"/>
        </w:rPr>
        <w:t>6 класс</w:t>
      </w:r>
    </w:p>
    <w:p w:rsidR="00E510C6" w:rsidRPr="0004211E" w:rsidRDefault="00E510C6" w:rsidP="00E510C6">
      <w:pPr>
        <w:spacing w:before="137" w:after="160"/>
        <w:ind w:left="157"/>
        <w:jc w:val="both"/>
        <w:rPr>
          <w:rFonts w:eastAsia="Times New Roman"/>
          <w:sz w:val="24"/>
          <w:szCs w:val="24"/>
        </w:rPr>
      </w:pPr>
      <w:r w:rsidRPr="0004211E">
        <w:rPr>
          <w:rFonts w:eastAsia="Times New Roman"/>
          <w:b/>
          <w:color w:val="231F20"/>
          <w:sz w:val="24"/>
          <w:szCs w:val="24"/>
        </w:rPr>
        <w:t>Общие</w:t>
      </w:r>
      <w:r w:rsidRPr="0004211E">
        <w:rPr>
          <w:rFonts w:eastAsia="Times New Roman"/>
          <w:b/>
          <w:color w:val="231F20"/>
          <w:spacing w:val="-14"/>
          <w:sz w:val="24"/>
          <w:szCs w:val="24"/>
        </w:rPr>
        <w:t xml:space="preserve"> </w:t>
      </w:r>
      <w:r w:rsidRPr="0004211E">
        <w:rPr>
          <w:rFonts w:eastAsia="Times New Roman"/>
          <w:b/>
          <w:color w:val="231F20"/>
          <w:sz w:val="24"/>
          <w:szCs w:val="24"/>
        </w:rPr>
        <w:t>сведения</w:t>
      </w:r>
      <w:r w:rsidRPr="0004211E">
        <w:rPr>
          <w:rFonts w:eastAsia="Times New Roman"/>
          <w:b/>
          <w:color w:val="231F20"/>
          <w:spacing w:val="-13"/>
          <w:sz w:val="24"/>
          <w:szCs w:val="24"/>
        </w:rPr>
        <w:t xml:space="preserve"> </w:t>
      </w:r>
      <w:r w:rsidRPr="0004211E">
        <w:rPr>
          <w:rFonts w:eastAsia="Times New Roman"/>
          <w:b/>
          <w:color w:val="231F20"/>
          <w:sz w:val="24"/>
          <w:szCs w:val="24"/>
        </w:rPr>
        <w:t>о</w:t>
      </w:r>
      <w:r w:rsidRPr="0004211E">
        <w:rPr>
          <w:rFonts w:eastAsia="Times New Roman"/>
          <w:b/>
          <w:color w:val="231F20"/>
          <w:spacing w:val="-14"/>
          <w:sz w:val="24"/>
          <w:szCs w:val="24"/>
        </w:rPr>
        <w:t xml:space="preserve"> </w:t>
      </w:r>
      <w:r w:rsidRPr="0004211E">
        <w:rPr>
          <w:rFonts w:eastAsia="Times New Roman"/>
          <w:b/>
          <w:color w:val="231F20"/>
          <w:sz w:val="24"/>
          <w:szCs w:val="24"/>
        </w:rPr>
        <w:t>языке</w:t>
      </w:r>
    </w:p>
    <w:p w:rsidR="00E510C6" w:rsidRPr="0004211E" w:rsidRDefault="00E510C6" w:rsidP="006E4AFF">
      <w:pPr>
        <w:spacing w:before="78"/>
        <w:ind w:left="157" w:right="154" w:firstLine="226"/>
        <w:rPr>
          <w:rFonts w:eastAsia="Times New Roman"/>
          <w:color w:val="231F20"/>
          <w:spacing w:val="-57"/>
          <w:w w:val="120"/>
          <w:sz w:val="24"/>
          <w:szCs w:val="24"/>
        </w:rPr>
      </w:pPr>
      <w:r w:rsidRPr="0004211E">
        <w:rPr>
          <w:rFonts w:eastAsia="Times New Roman"/>
          <w:color w:val="231F20"/>
          <w:spacing w:val="-1"/>
          <w:w w:val="120"/>
          <w:sz w:val="24"/>
          <w:szCs w:val="24"/>
        </w:rPr>
        <w:t>Характеризовать</w:t>
      </w:r>
      <w:r w:rsidRPr="0004211E">
        <w:rPr>
          <w:rFonts w:eastAsia="Times New Roman"/>
          <w:color w:val="231F20"/>
          <w:spacing w:val="-14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spacing w:val="-1"/>
          <w:w w:val="120"/>
          <w:sz w:val="24"/>
          <w:szCs w:val="24"/>
        </w:rPr>
        <w:t>функции</w:t>
      </w:r>
      <w:r w:rsidRPr="0004211E">
        <w:rPr>
          <w:rFonts w:eastAsia="Times New Roman"/>
          <w:color w:val="231F20"/>
          <w:spacing w:val="-13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spacing w:val="-1"/>
          <w:w w:val="120"/>
          <w:sz w:val="24"/>
          <w:szCs w:val="24"/>
        </w:rPr>
        <w:t>русского</w:t>
      </w:r>
      <w:r w:rsidRPr="0004211E">
        <w:rPr>
          <w:rFonts w:eastAsia="Times New Roman"/>
          <w:color w:val="231F20"/>
          <w:spacing w:val="-14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языка</w:t>
      </w:r>
      <w:r w:rsidRPr="0004211E">
        <w:rPr>
          <w:rFonts w:eastAsia="Times New Roman"/>
          <w:color w:val="231F20"/>
          <w:spacing w:val="-13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как</w:t>
      </w:r>
      <w:r w:rsidRPr="0004211E">
        <w:rPr>
          <w:rFonts w:eastAsia="Times New Roman"/>
          <w:color w:val="231F20"/>
          <w:spacing w:val="-14"/>
          <w:w w:val="120"/>
          <w:sz w:val="24"/>
          <w:szCs w:val="24"/>
        </w:rPr>
        <w:t xml:space="preserve"> </w:t>
      </w:r>
      <w:r w:rsidR="006E4AFF" w:rsidRPr="0004211E">
        <w:rPr>
          <w:rFonts w:eastAsia="Times New Roman"/>
          <w:color w:val="231F20"/>
          <w:w w:val="120"/>
          <w:sz w:val="24"/>
          <w:szCs w:val="24"/>
        </w:rPr>
        <w:t>государствен</w:t>
      </w:r>
      <w:r w:rsidRPr="0004211E">
        <w:rPr>
          <w:rFonts w:eastAsia="Times New Roman"/>
          <w:color w:val="231F20"/>
          <w:spacing w:val="-1"/>
          <w:w w:val="120"/>
          <w:sz w:val="24"/>
          <w:szCs w:val="24"/>
        </w:rPr>
        <w:t>ного</w:t>
      </w:r>
      <w:r w:rsidRPr="0004211E">
        <w:rPr>
          <w:rFonts w:eastAsia="Times New Roman"/>
          <w:color w:val="231F20"/>
          <w:spacing w:val="-13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spacing w:val="-1"/>
          <w:w w:val="120"/>
          <w:sz w:val="24"/>
          <w:szCs w:val="24"/>
        </w:rPr>
        <w:t>языка</w:t>
      </w:r>
      <w:r w:rsidRPr="0004211E">
        <w:rPr>
          <w:rFonts w:eastAsia="Times New Roman"/>
          <w:color w:val="231F20"/>
          <w:spacing w:val="-13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spacing w:val="-1"/>
          <w:w w:val="120"/>
          <w:sz w:val="24"/>
          <w:szCs w:val="24"/>
        </w:rPr>
        <w:t>Российской</w:t>
      </w:r>
      <w:r w:rsidRPr="0004211E">
        <w:rPr>
          <w:rFonts w:eastAsia="Times New Roman"/>
          <w:color w:val="231F20"/>
          <w:spacing w:val="-13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Федерации</w:t>
      </w:r>
      <w:r w:rsidRPr="0004211E">
        <w:rPr>
          <w:rFonts w:eastAsia="Times New Roman"/>
          <w:color w:val="231F20"/>
          <w:spacing w:val="-13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и</w:t>
      </w:r>
      <w:r w:rsidRPr="0004211E">
        <w:rPr>
          <w:rFonts w:eastAsia="Times New Roman"/>
          <w:color w:val="231F20"/>
          <w:spacing w:val="-13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языка</w:t>
      </w:r>
      <w:r w:rsidRPr="0004211E">
        <w:rPr>
          <w:rFonts w:eastAsia="Times New Roman"/>
          <w:color w:val="231F20"/>
          <w:spacing w:val="-13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межнационального</w:t>
      </w:r>
      <w:r w:rsidRPr="0004211E">
        <w:rPr>
          <w:rFonts w:eastAsia="Times New Roman"/>
          <w:color w:val="231F20"/>
          <w:spacing w:val="-57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общения, приводить примеры использования русского языка</w:t>
      </w:r>
      <w:r w:rsidRPr="0004211E">
        <w:rPr>
          <w:rFonts w:eastAsia="Times New Roman"/>
          <w:color w:val="231F20"/>
          <w:spacing w:val="1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как</w:t>
      </w:r>
      <w:r w:rsidRPr="0004211E">
        <w:rPr>
          <w:rFonts w:eastAsia="Times New Roman"/>
          <w:color w:val="231F20"/>
          <w:spacing w:val="-12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государственного</w:t>
      </w:r>
      <w:r w:rsidRPr="0004211E">
        <w:rPr>
          <w:rFonts w:eastAsia="Times New Roman"/>
          <w:color w:val="231F20"/>
          <w:spacing w:val="-11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языка</w:t>
      </w:r>
      <w:r w:rsidRPr="0004211E">
        <w:rPr>
          <w:rFonts w:eastAsia="Times New Roman"/>
          <w:color w:val="231F20"/>
          <w:spacing w:val="-12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Российской</w:t>
      </w:r>
      <w:r w:rsidRPr="0004211E">
        <w:rPr>
          <w:rFonts w:eastAsia="Times New Roman"/>
          <w:color w:val="231F20"/>
          <w:spacing w:val="-11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Федерации</w:t>
      </w:r>
      <w:r w:rsidRPr="0004211E">
        <w:rPr>
          <w:rFonts w:eastAsia="Times New Roman"/>
          <w:color w:val="231F20"/>
          <w:spacing w:val="-11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и</w:t>
      </w:r>
      <w:r w:rsidRPr="0004211E">
        <w:rPr>
          <w:rFonts w:eastAsia="Times New Roman"/>
          <w:color w:val="231F20"/>
          <w:spacing w:val="-12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как</w:t>
      </w:r>
      <w:r w:rsidRPr="0004211E">
        <w:rPr>
          <w:rFonts w:eastAsia="Times New Roman"/>
          <w:color w:val="231F20"/>
          <w:spacing w:val="-11"/>
          <w:w w:val="120"/>
          <w:sz w:val="24"/>
          <w:szCs w:val="24"/>
        </w:rPr>
        <w:t xml:space="preserve"> </w:t>
      </w:r>
      <w:r w:rsidR="006E4AFF" w:rsidRPr="0004211E">
        <w:rPr>
          <w:rFonts w:eastAsia="Times New Roman"/>
          <w:color w:val="231F20"/>
          <w:w w:val="120"/>
          <w:sz w:val="24"/>
          <w:szCs w:val="24"/>
        </w:rPr>
        <w:t>язы</w:t>
      </w:r>
      <w:r w:rsidRPr="0004211E">
        <w:rPr>
          <w:rFonts w:eastAsia="Times New Roman"/>
          <w:color w:val="231F20"/>
          <w:w w:val="120"/>
          <w:sz w:val="24"/>
          <w:szCs w:val="24"/>
        </w:rPr>
        <w:t>ка</w:t>
      </w:r>
      <w:r w:rsidRPr="0004211E">
        <w:rPr>
          <w:rFonts w:eastAsia="Times New Roman"/>
          <w:color w:val="231F20"/>
          <w:spacing w:val="6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межнационального</w:t>
      </w:r>
      <w:r w:rsidRPr="0004211E">
        <w:rPr>
          <w:rFonts w:eastAsia="Times New Roman"/>
          <w:color w:val="231F20"/>
          <w:spacing w:val="7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общения</w:t>
      </w:r>
      <w:r w:rsidRPr="0004211E">
        <w:rPr>
          <w:rFonts w:eastAsia="Times New Roman"/>
          <w:color w:val="231F20"/>
          <w:spacing w:val="6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(в</w:t>
      </w:r>
      <w:r w:rsidRPr="0004211E">
        <w:rPr>
          <w:rFonts w:eastAsia="Times New Roman"/>
          <w:color w:val="231F20"/>
          <w:spacing w:val="7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рамках</w:t>
      </w:r>
      <w:r w:rsidRPr="0004211E">
        <w:rPr>
          <w:rFonts w:eastAsia="Times New Roman"/>
          <w:color w:val="231F20"/>
          <w:spacing w:val="7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изученного).</w:t>
      </w:r>
    </w:p>
    <w:p w:rsidR="00E510C6" w:rsidRPr="0004211E" w:rsidRDefault="00E510C6" w:rsidP="00E510C6">
      <w:pPr>
        <w:ind w:left="383"/>
        <w:rPr>
          <w:rFonts w:eastAsia="Times New Roman"/>
          <w:sz w:val="24"/>
          <w:szCs w:val="24"/>
        </w:rPr>
      </w:pPr>
      <w:r w:rsidRPr="0004211E">
        <w:rPr>
          <w:rFonts w:eastAsia="Times New Roman"/>
          <w:color w:val="231F20"/>
          <w:w w:val="115"/>
          <w:sz w:val="24"/>
          <w:szCs w:val="24"/>
        </w:rPr>
        <w:t>Иметь</w:t>
      </w:r>
      <w:r w:rsidRPr="0004211E">
        <w:rPr>
          <w:rFonts w:eastAsia="Times New Roman"/>
          <w:color w:val="231F20"/>
          <w:spacing w:val="3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представление</w:t>
      </w:r>
      <w:r w:rsidRPr="0004211E">
        <w:rPr>
          <w:rFonts w:eastAsia="Times New Roman"/>
          <w:color w:val="231F20"/>
          <w:spacing w:val="3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о</w:t>
      </w:r>
      <w:r w:rsidRPr="0004211E">
        <w:rPr>
          <w:rFonts w:eastAsia="Times New Roman"/>
          <w:color w:val="231F20"/>
          <w:spacing w:val="32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русском</w:t>
      </w:r>
      <w:r w:rsidRPr="0004211E">
        <w:rPr>
          <w:rFonts w:eastAsia="Times New Roman"/>
          <w:color w:val="231F20"/>
          <w:spacing w:val="3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литературном</w:t>
      </w:r>
      <w:r w:rsidRPr="0004211E">
        <w:rPr>
          <w:rFonts w:eastAsia="Times New Roman"/>
          <w:color w:val="231F20"/>
          <w:spacing w:val="3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языке.</w:t>
      </w:r>
    </w:p>
    <w:p w:rsidR="00E510C6" w:rsidRPr="0004211E" w:rsidRDefault="00E510C6" w:rsidP="00E510C6">
      <w:pPr>
        <w:spacing w:before="5"/>
        <w:rPr>
          <w:rFonts w:eastAsia="Times New Roman"/>
          <w:sz w:val="24"/>
          <w:szCs w:val="24"/>
        </w:rPr>
      </w:pPr>
    </w:p>
    <w:p w:rsidR="00E510C6" w:rsidRPr="0004211E" w:rsidRDefault="00E510C6" w:rsidP="00E510C6">
      <w:pPr>
        <w:spacing w:before="77"/>
        <w:ind w:left="157"/>
        <w:outlineLvl w:val="1"/>
        <w:rPr>
          <w:rFonts w:eastAsia="Tahoma"/>
          <w:b/>
          <w:sz w:val="24"/>
          <w:szCs w:val="24"/>
        </w:rPr>
      </w:pPr>
      <w:r w:rsidRPr="0004211E">
        <w:rPr>
          <w:rFonts w:eastAsia="Tahoma"/>
          <w:b/>
          <w:color w:val="231F20"/>
          <w:sz w:val="24"/>
          <w:szCs w:val="24"/>
        </w:rPr>
        <w:t>Язык</w:t>
      </w:r>
      <w:r w:rsidRPr="0004211E">
        <w:rPr>
          <w:rFonts w:eastAsia="Tahoma"/>
          <w:b/>
          <w:color w:val="231F20"/>
          <w:spacing w:val="-2"/>
          <w:sz w:val="24"/>
          <w:szCs w:val="24"/>
        </w:rPr>
        <w:t xml:space="preserve"> </w:t>
      </w:r>
      <w:r w:rsidRPr="0004211E">
        <w:rPr>
          <w:rFonts w:eastAsia="Tahoma"/>
          <w:b/>
          <w:color w:val="231F20"/>
          <w:sz w:val="24"/>
          <w:szCs w:val="24"/>
        </w:rPr>
        <w:t>и</w:t>
      </w:r>
      <w:r w:rsidRPr="0004211E">
        <w:rPr>
          <w:rFonts w:eastAsia="Tahoma"/>
          <w:b/>
          <w:color w:val="231F20"/>
          <w:spacing w:val="-1"/>
          <w:sz w:val="24"/>
          <w:szCs w:val="24"/>
        </w:rPr>
        <w:t xml:space="preserve"> </w:t>
      </w:r>
      <w:r w:rsidRPr="0004211E">
        <w:rPr>
          <w:rFonts w:eastAsia="Tahoma"/>
          <w:b/>
          <w:color w:val="231F20"/>
          <w:sz w:val="24"/>
          <w:szCs w:val="24"/>
        </w:rPr>
        <w:t>речь</w:t>
      </w:r>
    </w:p>
    <w:p w:rsidR="00E510C6" w:rsidRPr="0004211E" w:rsidRDefault="00E510C6" w:rsidP="006E4AFF">
      <w:pPr>
        <w:spacing w:before="57"/>
        <w:ind w:left="157" w:right="154" w:firstLine="226"/>
        <w:rPr>
          <w:rFonts w:eastAsia="Times New Roman"/>
          <w:sz w:val="24"/>
          <w:szCs w:val="24"/>
        </w:rPr>
      </w:pPr>
      <w:r w:rsidRPr="0004211E">
        <w:rPr>
          <w:rFonts w:eastAsia="Times New Roman"/>
          <w:color w:val="231F20"/>
          <w:w w:val="115"/>
          <w:sz w:val="24"/>
          <w:szCs w:val="24"/>
        </w:rPr>
        <w:t>Создавать</w:t>
      </w:r>
      <w:r w:rsidRPr="0004211E">
        <w:rPr>
          <w:rFonts w:eastAsia="Times New Roman"/>
          <w:color w:val="231F20"/>
          <w:spacing w:val="9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устные</w:t>
      </w:r>
      <w:r w:rsidRPr="0004211E">
        <w:rPr>
          <w:rFonts w:eastAsia="Times New Roman"/>
          <w:color w:val="231F20"/>
          <w:spacing w:val="10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монологические</w:t>
      </w:r>
      <w:r w:rsidRPr="0004211E">
        <w:rPr>
          <w:rFonts w:eastAsia="Times New Roman"/>
          <w:color w:val="231F20"/>
          <w:spacing w:val="9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высказывания</w:t>
      </w:r>
      <w:r w:rsidRPr="0004211E">
        <w:rPr>
          <w:rFonts w:eastAsia="Times New Roman"/>
          <w:color w:val="231F20"/>
          <w:spacing w:val="10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объёмом</w:t>
      </w:r>
      <w:r w:rsidRPr="0004211E">
        <w:rPr>
          <w:rFonts w:eastAsia="Times New Roman"/>
          <w:color w:val="231F20"/>
          <w:spacing w:val="10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не</w:t>
      </w:r>
      <w:r w:rsidRPr="0004211E">
        <w:rPr>
          <w:rFonts w:eastAsia="Times New Roman"/>
          <w:color w:val="231F20"/>
          <w:spacing w:val="-5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менее</w:t>
      </w:r>
      <w:r w:rsidRPr="0004211E">
        <w:rPr>
          <w:rFonts w:eastAsia="Times New Roman"/>
          <w:color w:val="231F20"/>
          <w:spacing w:val="-6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6</w:t>
      </w:r>
      <w:r w:rsidRPr="0004211E">
        <w:rPr>
          <w:rFonts w:eastAsia="Times New Roman"/>
          <w:color w:val="231F20"/>
          <w:spacing w:val="-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предложений</w:t>
      </w:r>
      <w:r w:rsidRPr="0004211E">
        <w:rPr>
          <w:rFonts w:eastAsia="Times New Roman"/>
          <w:color w:val="231F20"/>
          <w:spacing w:val="-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на</w:t>
      </w:r>
      <w:r w:rsidRPr="0004211E">
        <w:rPr>
          <w:rFonts w:eastAsia="Times New Roman"/>
          <w:color w:val="231F20"/>
          <w:spacing w:val="-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основе</w:t>
      </w:r>
      <w:r w:rsidRPr="0004211E">
        <w:rPr>
          <w:rFonts w:eastAsia="Times New Roman"/>
          <w:color w:val="231F20"/>
          <w:spacing w:val="-6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жизненных</w:t>
      </w:r>
      <w:r w:rsidRPr="0004211E">
        <w:rPr>
          <w:rFonts w:eastAsia="Times New Roman"/>
          <w:color w:val="231F20"/>
          <w:spacing w:val="-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наблюдений,</w:t>
      </w:r>
      <w:r w:rsidRPr="0004211E">
        <w:rPr>
          <w:rFonts w:eastAsia="Times New Roman"/>
          <w:color w:val="231F20"/>
          <w:spacing w:val="-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чтения</w:t>
      </w:r>
      <w:r w:rsidRPr="0004211E">
        <w:rPr>
          <w:rFonts w:eastAsia="Times New Roman"/>
          <w:color w:val="231F20"/>
          <w:spacing w:val="-5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научно-учебной,</w:t>
      </w:r>
      <w:r w:rsidRPr="0004211E">
        <w:rPr>
          <w:rFonts w:eastAsia="Times New Roman"/>
          <w:color w:val="231F20"/>
          <w:spacing w:val="8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художественной</w:t>
      </w:r>
      <w:r w:rsidRPr="0004211E">
        <w:rPr>
          <w:rFonts w:eastAsia="Times New Roman"/>
          <w:color w:val="231F20"/>
          <w:spacing w:val="9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и</w:t>
      </w:r>
      <w:r w:rsidRPr="0004211E">
        <w:rPr>
          <w:rFonts w:eastAsia="Times New Roman"/>
          <w:color w:val="231F20"/>
          <w:spacing w:val="8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научно-популярной</w:t>
      </w:r>
      <w:r w:rsidRPr="0004211E">
        <w:rPr>
          <w:rFonts w:eastAsia="Times New Roman"/>
          <w:color w:val="231F20"/>
          <w:spacing w:val="9"/>
          <w:w w:val="115"/>
          <w:sz w:val="24"/>
          <w:szCs w:val="24"/>
        </w:rPr>
        <w:t xml:space="preserve"> </w:t>
      </w:r>
      <w:r w:rsidR="006E4AFF" w:rsidRPr="0004211E">
        <w:rPr>
          <w:rFonts w:eastAsia="Times New Roman"/>
          <w:color w:val="231F20"/>
          <w:w w:val="115"/>
          <w:sz w:val="24"/>
          <w:szCs w:val="24"/>
        </w:rPr>
        <w:t>литера</w:t>
      </w:r>
      <w:r w:rsidRPr="0004211E">
        <w:rPr>
          <w:rFonts w:eastAsia="Times New Roman"/>
          <w:color w:val="231F20"/>
          <w:w w:val="115"/>
          <w:sz w:val="24"/>
          <w:szCs w:val="24"/>
        </w:rPr>
        <w:t>туры</w:t>
      </w:r>
      <w:r w:rsidRPr="0004211E">
        <w:rPr>
          <w:rFonts w:eastAsia="Times New Roman"/>
          <w:color w:val="231F20"/>
          <w:spacing w:val="13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(монолог-описание,</w:t>
      </w:r>
      <w:r w:rsidRPr="0004211E">
        <w:rPr>
          <w:rFonts w:eastAsia="Times New Roman"/>
          <w:color w:val="231F20"/>
          <w:spacing w:val="14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монолог-повествование,</w:t>
      </w:r>
      <w:r w:rsidRPr="0004211E">
        <w:rPr>
          <w:rFonts w:eastAsia="Times New Roman"/>
          <w:color w:val="231F20"/>
          <w:spacing w:val="14"/>
          <w:w w:val="115"/>
          <w:sz w:val="24"/>
          <w:szCs w:val="24"/>
        </w:rPr>
        <w:t xml:space="preserve"> </w:t>
      </w:r>
      <w:r w:rsidR="006E4AFF" w:rsidRPr="0004211E">
        <w:rPr>
          <w:rFonts w:eastAsia="Times New Roman"/>
          <w:color w:val="231F20"/>
          <w:w w:val="115"/>
          <w:sz w:val="24"/>
          <w:szCs w:val="24"/>
        </w:rPr>
        <w:t>монолог-рас</w:t>
      </w:r>
      <w:r w:rsidRPr="0004211E">
        <w:rPr>
          <w:rFonts w:eastAsia="Times New Roman"/>
          <w:color w:val="231F20"/>
          <w:w w:val="115"/>
          <w:sz w:val="24"/>
          <w:szCs w:val="24"/>
        </w:rPr>
        <w:t>суждение);</w:t>
      </w:r>
      <w:r w:rsidRPr="0004211E">
        <w:rPr>
          <w:rFonts w:eastAsia="Times New Roman"/>
          <w:color w:val="231F20"/>
          <w:spacing w:val="14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выступать</w:t>
      </w:r>
      <w:r w:rsidRPr="0004211E">
        <w:rPr>
          <w:rFonts w:eastAsia="Times New Roman"/>
          <w:color w:val="231F20"/>
          <w:spacing w:val="1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с</w:t>
      </w:r>
      <w:r w:rsidRPr="0004211E">
        <w:rPr>
          <w:rFonts w:eastAsia="Times New Roman"/>
          <w:color w:val="231F20"/>
          <w:spacing w:val="14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сообщением</w:t>
      </w:r>
      <w:r w:rsidRPr="0004211E">
        <w:rPr>
          <w:rFonts w:eastAsia="Times New Roman"/>
          <w:color w:val="231F20"/>
          <w:spacing w:val="1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на</w:t>
      </w:r>
      <w:r w:rsidRPr="0004211E">
        <w:rPr>
          <w:rFonts w:eastAsia="Times New Roman"/>
          <w:color w:val="231F20"/>
          <w:spacing w:val="14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лингвистическую</w:t>
      </w:r>
      <w:r w:rsidRPr="0004211E">
        <w:rPr>
          <w:rFonts w:eastAsia="Times New Roman"/>
          <w:color w:val="231F20"/>
          <w:spacing w:val="1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тему.</w:t>
      </w:r>
      <w:r w:rsidRPr="0004211E">
        <w:rPr>
          <w:rFonts w:eastAsia="Times New Roman"/>
          <w:color w:val="231F20"/>
          <w:spacing w:val="-54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Участвовать</w:t>
      </w:r>
      <w:r w:rsidRPr="0004211E">
        <w:rPr>
          <w:rFonts w:eastAsia="Times New Roman"/>
          <w:color w:val="231F20"/>
          <w:spacing w:val="24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в</w:t>
      </w:r>
      <w:r w:rsidRPr="0004211E">
        <w:rPr>
          <w:rFonts w:eastAsia="Times New Roman"/>
          <w:color w:val="231F20"/>
          <w:spacing w:val="24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диалоге</w:t>
      </w:r>
      <w:r w:rsidRPr="0004211E">
        <w:rPr>
          <w:rFonts w:eastAsia="Times New Roman"/>
          <w:color w:val="231F20"/>
          <w:spacing w:val="2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(побуждение</w:t>
      </w:r>
      <w:r w:rsidRPr="0004211E">
        <w:rPr>
          <w:rFonts w:eastAsia="Times New Roman"/>
          <w:color w:val="231F20"/>
          <w:spacing w:val="24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к</w:t>
      </w:r>
      <w:r w:rsidRPr="0004211E">
        <w:rPr>
          <w:rFonts w:eastAsia="Times New Roman"/>
          <w:color w:val="231F20"/>
          <w:spacing w:val="24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действию,</w:t>
      </w:r>
      <w:r w:rsidRPr="0004211E">
        <w:rPr>
          <w:rFonts w:eastAsia="Times New Roman"/>
          <w:color w:val="231F20"/>
          <w:spacing w:val="2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обмен</w:t>
      </w:r>
      <w:r w:rsidRPr="0004211E">
        <w:rPr>
          <w:rFonts w:eastAsia="Times New Roman"/>
          <w:color w:val="231F20"/>
          <w:spacing w:val="24"/>
          <w:w w:val="115"/>
          <w:sz w:val="24"/>
          <w:szCs w:val="24"/>
        </w:rPr>
        <w:t xml:space="preserve"> </w:t>
      </w:r>
      <w:r w:rsidR="006E4AFF" w:rsidRPr="0004211E">
        <w:rPr>
          <w:rFonts w:eastAsia="Times New Roman"/>
          <w:color w:val="231F20"/>
          <w:w w:val="115"/>
          <w:sz w:val="24"/>
          <w:szCs w:val="24"/>
        </w:rPr>
        <w:t>мне</w:t>
      </w:r>
      <w:r w:rsidRPr="0004211E">
        <w:rPr>
          <w:rFonts w:eastAsia="Times New Roman"/>
          <w:color w:val="231F20"/>
          <w:w w:val="120"/>
          <w:sz w:val="24"/>
          <w:szCs w:val="24"/>
        </w:rPr>
        <w:t>ниями)</w:t>
      </w:r>
      <w:r w:rsidRPr="0004211E">
        <w:rPr>
          <w:rFonts w:eastAsia="Times New Roman"/>
          <w:color w:val="231F20"/>
          <w:spacing w:val="-1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объёмом не менее 4 реплик.</w:t>
      </w:r>
    </w:p>
    <w:p w:rsidR="00E510C6" w:rsidRPr="0004211E" w:rsidRDefault="00E510C6" w:rsidP="006E4AFF">
      <w:pPr>
        <w:spacing w:before="2"/>
        <w:ind w:left="157" w:right="154" w:firstLine="226"/>
        <w:rPr>
          <w:rFonts w:eastAsia="Times New Roman"/>
          <w:sz w:val="24"/>
          <w:szCs w:val="24"/>
        </w:rPr>
      </w:pPr>
      <w:r w:rsidRPr="0004211E">
        <w:rPr>
          <w:rFonts w:eastAsia="Times New Roman"/>
          <w:color w:val="231F20"/>
          <w:w w:val="115"/>
          <w:sz w:val="24"/>
          <w:szCs w:val="24"/>
        </w:rPr>
        <w:t>Владеть</w:t>
      </w:r>
      <w:r w:rsidRPr="0004211E">
        <w:rPr>
          <w:rFonts w:eastAsia="Times New Roman"/>
          <w:color w:val="231F20"/>
          <w:spacing w:val="1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различными</w:t>
      </w:r>
      <w:r w:rsidRPr="0004211E">
        <w:rPr>
          <w:rFonts w:eastAsia="Times New Roman"/>
          <w:color w:val="231F20"/>
          <w:spacing w:val="1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видами</w:t>
      </w:r>
      <w:r w:rsidRPr="0004211E">
        <w:rPr>
          <w:rFonts w:eastAsia="Times New Roman"/>
          <w:color w:val="231F20"/>
          <w:spacing w:val="1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аудирования:</w:t>
      </w:r>
      <w:r w:rsidRPr="0004211E">
        <w:rPr>
          <w:rFonts w:eastAsia="Times New Roman"/>
          <w:color w:val="231F20"/>
          <w:spacing w:val="1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выборочным,</w:t>
      </w:r>
      <w:r w:rsidRPr="0004211E">
        <w:rPr>
          <w:rFonts w:eastAsia="Times New Roman"/>
          <w:color w:val="231F20"/>
          <w:spacing w:val="-5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spacing w:val="-1"/>
          <w:w w:val="115"/>
          <w:sz w:val="24"/>
          <w:szCs w:val="24"/>
        </w:rPr>
        <w:t>ознакомительным,</w:t>
      </w:r>
      <w:r w:rsidRPr="0004211E">
        <w:rPr>
          <w:rFonts w:eastAsia="Times New Roman"/>
          <w:color w:val="231F20"/>
          <w:spacing w:val="-28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детальным</w:t>
      </w:r>
      <w:r w:rsidRPr="0004211E">
        <w:rPr>
          <w:rFonts w:eastAsia="Times New Roman"/>
          <w:color w:val="231F20"/>
          <w:spacing w:val="-27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—</w:t>
      </w:r>
      <w:r w:rsidRPr="0004211E">
        <w:rPr>
          <w:rFonts w:eastAsia="Times New Roman"/>
          <w:color w:val="231F20"/>
          <w:spacing w:val="-27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научно-учебных</w:t>
      </w:r>
      <w:r w:rsidRPr="0004211E">
        <w:rPr>
          <w:rFonts w:eastAsia="Times New Roman"/>
          <w:color w:val="231F20"/>
          <w:spacing w:val="-27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и</w:t>
      </w:r>
      <w:r w:rsidRPr="0004211E">
        <w:rPr>
          <w:rFonts w:eastAsia="Times New Roman"/>
          <w:color w:val="231F20"/>
          <w:spacing w:val="-27"/>
          <w:w w:val="115"/>
          <w:sz w:val="24"/>
          <w:szCs w:val="24"/>
        </w:rPr>
        <w:t xml:space="preserve"> </w:t>
      </w:r>
      <w:r w:rsidR="006E4AFF" w:rsidRPr="0004211E">
        <w:rPr>
          <w:rFonts w:eastAsia="Times New Roman"/>
          <w:color w:val="231F20"/>
          <w:w w:val="115"/>
          <w:sz w:val="24"/>
          <w:szCs w:val="24"/>
        </w:rPr>
        <w:t>художествен</w:t>
      </w:r>
      <w:r w:rsidRPr="0004211E">
        <w:rPr>
          <w:rFonts w:eastAsia="Times New Roman"/>
          <w:color w:val="231F20"/>
          <w:w w:val="115"/>
          <w:sz w:val="24"/>
          <w:szCs w:val="24"/>
        </w:rPr>
        <w:t>ных</w:t>
      </w:r>
      <w:r w:rsidRPr="0004211E">
        <w:rPr>
          <w:rFonts w:eastAsia="Times New Roman"/>
          <w:color w:val="231F20"/>
          <w:spacing w:val="7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текстов</w:t>
      </w:r>
      <w:r w:rsidRPr="0004211E">
        <w:rPr>
          <w:rFonts w:eastAsia="Times New Roman"/>
          <w:color w:val="231F20"/>
          <w:spacing w:val="8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различных</w:t>
      </w:r>
      <w:r w:rsidRPr="0004211E">
        <w:rPr>
          <w:rFonts w:eastAsia="Times New Roman"/>
          <w:color w:val="231F20"/>
          <w:spacing w:val="8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функционально-смысловых</w:t>
      </w:r>
      <w:r w:rsidRPr="0004211E">
        <w:rPr>
          <w:rFonts w:eastAsia="Times New Roman"/>
          <w:color w:val="231F20"/>
          <w:spacing w:val="7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типов</w:t>
      </w:r>
      <w:r w:rsidRPr="0004211E">
        <w:rPr>
          <w:rFonts w:eastAsia="Times New Roman"/>
          <w:color w:val="231F20"/>
          <w:spacing w:val="8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речи.</w:t>
      </w:r>
      <w:r w:rsidRPr="0004211E">
        <w:rPr>
          <w:rFonts w:eastAsia="Times New Roman"/>
          <w:color w:val="231F20"/>
          <w:spacing w:val="-54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Владеть</w:t>
      </w:r>
      <w:r w:rsidRPr="0004211E">
        <w:rPr>
          <w:rFonts w:eastAsia="Times New Roman"/>
          <w:color w:val="231F20"/>
          <w:spacing w:val="13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различными</w:t>
      </w:r>
      <w:r w:rsidRPr="0004211E">
        <w:rPr>
          <w:rFonts w:eastAsia="Times New Roman"/>
          <w:color w:val="231F20"/>
          <w:spacing w:val="13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видами</w:t>
      </w:r>
      <w:r w:rsidRPr="0004211E">
        <w:rPr>
          <w:rFonts w:eastAsia="Times New Roman"/>
          <w:color w:val="231F20"/>
          <w:spacing w:val="13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чтения:</w:t>
      </w:r>
      <w:r w:rsidRPr="0004211E">
        <w:rPr>
          <w:rFonts w:eastAsia="Times New Roman"/>
          <w:color w:val="231F20"/>
          <w:spacing w:val="13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просмотровым,</w:t>
      </w:r>
      <w:r w:rsidRPr="0004211E">
        <w:rPr>
          <w:rFonts w:eastAsia="Times New Roman"/>
          <w:color w:val="231F20"/>
          <w:spacing w:val="14"/>
          <w:w w:val="115"/>
          <w:sz w:val="24"/>
          <w:szCs w:val="24"/>
        </w:rPr>
        <w:t xml:space="preserve"> </w:t>
      </w:r>
      <w:r w:rsidR="006E4AFF" w:rsidRPr="0004211E">
        <w:rPr>
          <w:rFonts w:eastAsia="Times New Roman"/>
          <w:color w:val="231F20"/>
          <w:w w:val="115"/>
          <w:sz w:val="24"/>
          <w:szCs w:val="24"/>
        </w:rPr>
        <w:t>ознако</w:t>
      </w:r>
      <w:r w:rsidRPr="0004211E">
        <w:rPr>
          <w:rFonts w:eastAsia="Times New Roman"/>
          <w:color w:val="231F20"/>
          <w:w w:val="120"/>
          <w:sz w:val="24"/>
          <w:szCs w:val="24"/>
        </w:rPr>
        <w:t>мительным,</w:t>
      </w:r>
      <w:r w:rsidRPr="0004211E">
        <w:rPr>
          <w:rFonts w:eastAsia="Times New Roman"/>
          <w:color w:val="231F20"/>
          <w:spacing w:val="-2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изучающим,</w:t>
      </w:r>
      <w:r w:rsidRPr="0004211E">
        <w:rPr>
          <w:rFonts w:eastAsia="Times New Roman"/>
          <w:color w:val="231F20"/>
          <w:spacing w:val="-1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поисковым.</w:t>
      </w:r>
    </w:p>
    <w:p w:rsidR="00E510C6" w:rsidRPr="0004211E" w:rsidRDefault="00E510C6" w:rsidP="00E510C6">
      <w:pPr>
        <w:spacing w:before="2"/>
        <w:ind w:left="157" w:right="154" w:firstLine="226"/>
        <w:rPr>
          <w:rFonts w:eastAsia="Times New Roman"/>
          <w:sz w:val="24"/>
          <w:szCs w:val="24"/>
        </w:rPr>
      </w:pPr>
      <w:r w:rsidRPr="0004211E">
        <w:rPr>
          <w:rFonts w:eastAsia="Times New Roman"/>
          <w:color w:val="231F20"/>
          <w:w w:val="115"/>
          <w:sz w:val="24"/>
          <w:szCs w:val="24"/>
        </w:rPr>
        <w:t>Устно пересказывать прочитанный или прослушанный текст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объёмом</w:t>
      </w:r>
      <w:r w:rsidRPr="0004211E">
        <w:rPr>
          <w:rFonts w:eastAsia="Times New Roman"/>
          <w:color w:val="231F20"/>
          <w:spacing w:val="14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не</w:t>
      </w:r>
      <w:r w:rsidRPr="0004211E">
        <w:rPr>
          <w:rFonts w:eastAsia="Times New Roman"/>
          <w:color w:val="231F20"/>
          <w:spacing w:val="1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менее</w:t>
      </w:r>
      <w:r w:rsidRPr="0004211E">
        <w:rPr>
          <w:rFonts w:eastAsia="Times New Roman"/>
          <w:color w:val="231F20"/>
          <w:spacing w:val="1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110</w:t>
      </w:r>
      <w:r w:rsidRPr="0004211E">
        <w:rPr>
          <w:rFonts w:eastAsia="Times New Roman"/>
          <w:color w:val="231F20"/>
          <w:spacing w:val="14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слов.</w:t>
      </w:r>
    </w:p>
    <w:p w:rsidR="00E510C6" w:rsidRPr="0004211E" w:rsidRDefault="00E510C6" w:rsidP="00E510C6">
      <w:pPr>
        <w:ind w:left="157" w:right="154" w:firstLine="226"/>
        <w:rPr>
          <w:rFonts w:eastAsia="Times New Roman"/>
          <w:sz w:val="24"/>
          <w:szCs w:val="24"/>
        </w:rPr>
      </w:pPr>
      <w:r w:rsidRPr="0004211E">
        <w:rPr>
          <w:rFonts w:eastAsia="Times New Roman"/>
          <w:color w:val="231F20"/>
          <w:w w:val="115"/>
          <w:sz w:val="24"/>
          <w:szCs w:val="24"/>
        </w:rPr>
        <w:t xml:space="preserve">Понимать содержание </w:t>
      </w:r>
      <w:r w:rsidR="006E4AFF" w:rsidRPr="0004211E">
        <w:rPr>
          <w:rFonts w:eastAsia="Times New Roman"/>
          <w:color w:val="231F20"/>
          <w:w w:val="115"/>
          <w:sz w:val="24"/>
          <w:szCs w:val="24"/>
        </w:rPr>
        <w:t>прослушанных и прочитанных науч</w:t>
      </w:r>
      <w:r w:rsidRPr="0004211E">
        <w:rPr>
          <w:rFonts w:eastAsia="Times New Roman"/>
          <w:color w:val="231F20"/>
          <w:w w:val="115"/>
          <w:sz w:val="24"/>
          <w:szCs w:val="24"/>
        </w:rPr>
        <w:t>но-учебных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и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художественных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текстов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различных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="006E4AFF" w:rsidRPr="0004211E">
        <w:rPr>
          <w:rFonts w:eastAsia="Times New Roman"/>
          <w:color w:val="231F20"/>
          <w:w w:val="115"/>
          <w:sz w:val="24"/>
          <w:szCs w:val="24"/>
        </w:rPr>
        <w:t>функцио</w:t>
      </w:r>
      <w:r w:rsidRPr="0004211E">
        <w:rPr>
          <w:rFonts w:eastAsia="Times New Roman"/>
          <w:color w:val="231F20"/>
          <w:w w:val="115"/>
          <w:sz w:val="24"/>
          <w:szCs w:val="24"/>
        </w:rPr>
        <w:t>нально-смысловых типов речи объёмом не менее 180 слов: уст-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но и письменно формулировать тему и главную мысль текста,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вопросы</w:t>
      </w:r>
      <w:r w:rsidRPr="0004211E">
        <w:rPr>
          <w:rFonts w:eastAsia="Times New Roman"/>
          <w:color w:val="231F20"/>
          <w:spacing w:val="48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по</w:t>
      </w:r>
      <w:r w:rsidRPr="0004211E">
        <w:rPr>
          <w:rFonts w:eastAsia="Times New Roman"/>
          <w:color w:val="231F20"/>
          <w:spacing w:val="48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содержанию</w:t>
      </w:r>
      <w:r w:rsidRPr="0004211E">
        <w:rPr>
          <w:rFonts w:eastAsia="Times New Roman"/>
          <w:color w:val="231F20"/>
          <w:spacing w:val="49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текста</w:t>
      </w:r>
      <w:r w:rsidRPr="0004211E">
        <w:rPr>
          <w:rFonts w:eastAsia="Times New Roman"/>
          <w:color w:val="231F20"/>
          <w:spacing w:val="48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и</w:t>
      </w:r>
      <w:r w:rsidRPr="0004211E">
        <w:rPr>
          <w:rFonts w:eastAsia="Times New Roman"/>
          <w:color w:val="231F20"/>
          <w:spacing w:val="49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отвечать</w:t>
      </w:r>
      <w:r w:rsidRPr="0004211E">
        <w:rPr>
          <w:rFonts w:eastAsia="Times New Roman"/>
          <w:color w:val="231F20"/>
          <w:spacing w:val="48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на</w:t>
      </w:r>
      <w:r w:rsidRPr="0004211E">
        <w:rPr>
          <w:rFonts w:eastAsia="Times New Roman"/>
          <w:color w:val="231F20"/>
          <w:spacing w:val="49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них;</w:t>
      </w:r>
      <w:r w:rsidRPr="0004211E">
        <w:rPr>
          <w:rFonts w:eastAsia="Times New Roman"/>
          <w:color w:val="231F20"/>
          <w:spacing w:val="48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подробно</w:t>
      </w:r>
      <w:r w:rsidRPr="0004211E">
        <w:rPr>
          <w:rFonts w:eastAsia="Times New Roman"/>
          <w:color w:val="231F20"/>
          <w:spacing w:val="-5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и сжато передавать в устной и письменной форме содержание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прочитанных научно-учебных и художественных текстов раз-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личных функционально-смысловых типов речи (для подробного</w:t>
      </w:r>
      <w:r w:rsidRPr="0004211E">
        <w:rPr>
          <w:rFonts w:eastAsia="Times New Roman"/>
          <w:color w:val="231F20"/>
          <w:spacing w:val="-5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изложения объём исходного текста должен составлять не менее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160</w:t>
      </w:r>
      <w:r w:rsidRPr="0004211E">
        <w:rPr>
          <w:rFonts w:eastAsia="Times New Roman"/>
          <w:color w:val="231F20"/>
          <w:spacing w:val="20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слов;</w:t>
      </w:r>
      <w:r w:rsidRPr="0004211E">
        <w:rPr>
          <w:rFonts w:eastAsia="Times New Roman"/>
          <w:color w:val="231F20"/>
          <w:spacing w:val="2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для</w:t>
      </w:r>
      <w:r w:rsidRPr="0004211E">
        <w:rPr>
          <w:rFonts w:eastAsia="Times New Roman"/>
          <w:color w:val="231F20"/>
          <w:spacing w:val="2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сжатого</w:t>
      </w:r>
      <w:r w:rsidRPr="0004211E">
        <w:rPr>
          <w:rFonts w:eastAsia="Times New Roman"/>
          <w:color w:val="231F20"/>
          <w:spacing w:val="2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изложения</w:t>
      </w:r>
      <w:r w:rsidRPr="0004211E">
        <w:rPr>
          <w:rFonts w:eastAsia="Times New Roman"/>
          <w:color w:val="231F20"/>
          <w:spacing w:val="2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—</w:t>
      </w:r>
      <w:r w:rsidRPr="0004211E">
        <w:rPr>
          <w:rFonts w:eastAsia="Times New Roman"/>
          <w:color w:val="231F20"/>
          <w:spacing w:val="20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не</w:t>
      </w:r>
      <w:r w:rsidRPr="0004211E">
        <w:rPr>
          <w:rFonts w:eastAsia="Times New Roman"/>
          <w:color w:val="231F20"/>
          <w:spacing w:val="2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менее</w:t>
      </w:r>
      <w:r w:rsidRPr="0004211E">
        <w:rPr>
          <w:rFonts w:eastAsia="Times New Roman"/>
          <w:color w:val="231F20"/>
          <w:spacing w:val="2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165</w:t>
      </w:r>
      <w:r w:rsidRPr="0004211E">
        <w:rPr>
          <w:rFonts w:eastAsia="Times New Roman"/>
          <w:color w:val="231F20"/>
          <w:spacing w:val="2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слов).</w:t>
      </w:r>
    </w:p>
    <w:p w:rsidR="00E510C6" w:rsidRPr="0004211E" w:rsidRDefault="00E510C6" w:rsidP="00E510C6">
      <w:pPr>
        <w:ind w:left="157" w:right="154" w:firstLine="226"/>
        <w:rPr>
          <w:rFonts w:eastAsia="Times New Roman"/>
          <w:sz w:val="24"/>
          <w:szCs w:val="24"/>
        </w:rPr>
      </w:pPr>
      <w:r w:rsidRPr="0004211E">
        <w:rPr>
          <w:rFonts w:eastAsia="Times New Roman"/>
          <w:color w:val="231F20"/>
          <w:w w:val="115"/>
          <w:sz w:val="24"/>
          <w:szCs w:val="24"/>
        </w:rPr>
        <w:t>Осуществлять</w:t>
      </w:r>
      <w:r w:rsidRPr="0004211E">
        <w:rPr>
          <w:rFonts w:eastAsia="Times New Roman"/>
          <w:color w:val="231F20"/>
          <w:spacing w:val="-13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выбор</w:t>
      </w:r>
      <w:r w:rsidRPr="0004211E">
        <w:rPr>
          <w:rFonts w:eastAsia="Times New Roman"/>
          <w:color w:val="231F20"/>
          <w:spacing w:val="-12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лексических</w:t>
      </w:r>
      <w:r w:rsidRPr="0004211E">
        <w:rPr>
          <w:rFonts w:eastAsia="Times New Roman"/>
          <w:color w:val="231F20"/>
          <w:spacing w:val="-12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средств</w:t>
      </w:r>
      <w:r w:rsidRPr="0004211E">
        <w:rPr>
          <w:rFonts w:eastAsia="Times New Roman"/>
          <w:color w:val="231F20"/>
          <w:spacing w:val="-12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в</w:t>
      </w:r>
      <w:r w:rsidRPr="0004211E">
        <w:rPr>
          <w:rFonts w:eastAsia="Times New Roman"/>
          <w:color w:val="231F20"/>
          <w:spacing w:val="-12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соответствии</w:t>
      </w:r>
      <w:r w:rsidRPr="0004211E">
        <w:rPr>
          <w:rFonts w:eastAsia="Times New Roman"/>
          <w:color w:val="231F20"/>
          <w:spacing w:val="-12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с</w:t>
      </w:r>
      <w:r w:rsidRPr="0004211E">
        <w:rPr>
          <w:rFonts w:eastAsia="Times New Roman"/>
          <w:color w:val="231F20"/>
          <w:spacing w:val="-12"/>
          <w:w w:val="115"/>
          <w:sz w:val="24"/>
          <w:szCs w:val="24"/>
        </w:rPr>
        <w:t xml:space="preserve"> </w:t>
      </w:r>
      <w:r w:rsidR="006E4AFF" w:rsidRPr="0004211E">
        <w:rPr>
          <w:rFonts w:eastAsia="Times New Roman"/>
          <w:color w:val="231F20"/>
          <w:w w:val="115"/>
          <w:sz w:val="24"/>
          <w:szCs w:val="24"/>
        </w:rPr>
        <w:t>ре</w:t>
      </w:r>
      <w:r w:rsidRPr="0004211E">
        <w:rPr>
          <w:rFonts w:eastAsia="Times New Roman"/>
          <w:color w:val="231F20"/>
          <w:w w:val="115"/>
          <w:sz w:val="24"/>
          <w:szCs w:val="24"/>
        </w:rPr>
        <w:t>чевой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ситуацией;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пользоваться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словарями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иностранных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слов,</w:t>
      </w:r>
      <w:r w:rsidRPr="0004211E">
        <w:rPr>
          <w:rFonts w:eastAsia="Times New Roman"/>
          <w:color w:val="231F20"/>
          <w:spacing w:val="-5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устаревших слов; оценивать свою и чужую речь с точки зрения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точного, уместного и выраз</w:t>
      </w:r>
      <w:r w:rsidR="006E4AFF" w:rsidRPr="0004211E">
        <w:rPr>
          <w:rFonts w:eastAsia="Times New Roman"/>
          <w:color w:val="231F20"/>
          <w:w w:val="115"/>
          <w:sz w:val="24"/>
          <w:szCs w:val="24"/>
        </w:rPr>
        <w:t>ительного словоупотребления; ис</w:t>
      </w:r>
      <w:r w:rsidRPr="0004211E">
        <w:rPr>
          <w:rFonts w:eastAsia="Times New Roman"/>
          <w:color w:val="231F20"/>
          <w:w w:val="115"/>
          <w:sz w:val="24"/>
          <w:szCs w:val="24"/>
        </w:rPr>
        <w:t>пользовать</w:t>
      </w:r>
      <w:r w:rsidRPr="0004211E">
        <w:rPr>
          <w:rFonts w:eastAsia="Times New Roman"/>
          <w:color w:val="231F20"/>
          <w:spacing w:val="1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толковые</w:t>
      </w:r>
      <w:r w:rsidRPr="0004211E">
        <w:rPr>
          <w:rFonts w:eastAsia="Times New Roman"/>
          <w:color w:val="231F20"/>
          <w:spacing w:val="16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словари.</w:t>
      </w:r>
    </w:p>
    <w:p w:rsidR="00E510C6" w:rsidRPr="0004211E" w:rsidRDefault="00E510C6" w:rsidP="00E510C6">
      <w:pPr>
        <w:ind w:left="157" w:right="154" w:firstLine="226"/>
        <w:rPr>
          <w:rFonts w:eastAsia="Times New Roman"/>
          <w:sz w:val="24"/>
          <w:szCs w:val="24"/>
        </w:rPr>
      </w:pPr>
      <w:r w:rsidRPr="0004211E">
        <w:rPr>
          <w:rFonts w:eastAsia="Times New Roman"/>
          <w:color w:val="231F20"/>
          <w:w w:val="115"/>
          <w:sz w:val="24"/>
          <w:szCs w:val="24"/>
        </w:rPr>
        <w:t>Соблюдать в устной речи и на письме нормы современного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русского литературного язык</w:t>
      </w:r>
      <w:r w:rsidR="006E4AFF" w:rsidRPr="0004211E">
        <w:rPr>
          <w:rFonts w:eastAsia="Times New Roman"/>
          <w:color w:val="231F20"/>
          <w:w w:val="115"/>
          <w:sz w:val="24"/>
          <w:szCs w:val="24"/>
        </w:rPr>
        <w:t>а, в том числе во время списыва</w:t>
      </w:r>
      <w:r w:rsidRPr="0004211E">
        <w:rPr>
          <w:rFonts w:eastAsia="Times New Roman"/>
          <w:color w:val="231F20"/>
          <w:w w:val="115"/>
          <w:sz w:val="24"/>
          <w:szCs w:val="24"/>
        </w:rPr>
        <w:t>ния текста объёмом 100—11</w:t>
      </w:r>
      <w:r w:rsidR="006E4AFF" w:rsidRPr="0004211E">
        <w:rPr>
          <w:rFonts w:eastAsia="Times New Roman"/>
          <w:color w:val="231F20"/>
          <w:w w:val="115"/>
          <w:sz w:val="24"/>
          <w:szCs w:val="24"/>
        </w:rPr>
        <w:t>0 слов; словарного диктанта объ</w:t>
      </w:r>
      <w:r w:rsidRPr="0004211E">
        <w:rPr>
          <w:rFonts w:eastAsia="Times New Roman"/>
          <w:color w:val="231F20"/>
          <w:w w:val="115"/>
          <w:sz w:val="24"/>
          <w:szCs w:val="24"/>
        </w:rPr>
        <w:t>ёмом 20—25 слов; диктанта на основе связного текста объёмом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100—110 слов, составленного с учётом ранее изученных правил</w:t>
      </w:r>
      <w:r w:rsidRPr="0004211E">
        <w:rPr>
          <w:rFonts w:eastAsia="Times New Roman"/>
          <w:color w:val="231F20"/>
          <w:spacing w:val="-5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правописания (в том числе содержащего изученные в течение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lastRenderedPageBreak/>
        <w:t>второго</w:t>
      </w:r>
      <w:r w:rsidRPr="0004211E">
        <w:rPr>
          <w:rFonts w:eastAsia="Times New Roman"/>
          <w:color w:val="231F20"/>
          <w:spacing w:val="20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 xml:space="preserve">года </w:t>
      </w:r>
      <w:r w:rsidRPr="0004211E">
        <w:rPr>
          <w:rFonts w:eastAsia="Times New Roman"/>
          <w:color w:val="231F20"/>
          <w:spacing w:val="18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 xml:space="preserve">обучения </w:t>
      </w:r>
      <w:r w:rsidRPr="0004211E">
        <w:rPr>
          <w:rFonts w:eastAsia="Times New Roman"/>
          <w:color w:val="231F20"/>
          <w:spacing w:val="19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 xml:space="preserve">орфограммы, </w:t>
      </w:r>
      <w:r w:rsidRPr="0004211E">
        <w:rPr>
          <w:rFonts w:eastAsia="Times New Roman"/>
          <w:color w:val="231F20"/>
          <w:spacing w:val="19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 xml:space="preserve">пунктограммы </w:t>
      </w:r>
      <w:r w:rsidRPr="0004211E">
        <w:rPr>
          <w:rFonts w:eastAsia="Times New Roman"/>
          <w:color w:val="231F20"/>
          <w:spacing w:val="18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 xml:space="preserve">и </w:t>
      </w:r>
      <w:r w:rsidRPr="0004211E">
        <w:rPr>
          <w:rFonts w:eastAsia="Times New Roman"/>
          <w:color w:val="231F20"/>
          <w:spacing w:val="19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слова</w:t>
      </w:r>
      <w:r w:rsidRPr="0004211E">
        <w:rPr>
          <w:rFonts w:eastAsia="Times New Roman"/>
          <w:color w:val="231F20"/>
          <w:spacing w:val="-56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с</w:t>
      </w:r>
      <w:r w:rsidRPr="0004211E">
        <w:rPr>
          <w:rFonts w:eastAsia="Times New Roman"/>
          <w:color w:val="231F20"/>
          <w:spacing w:val="42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непроверяемыми</w:t>
      </w:r>
      <w:r w:rsidRPr="0004211E">
        <w:rPr>
          <w:rFonts w:eastAsia="Times New Roman"/>
          <w:color w:val="231F20"/>
          <w:spacing w:val="42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написаниями);</w:t>
      </w:r>
      <w:r w:rsidRPr="0004211E">
        <w:rPr>
          <w:rFonts w:eastAsia="Times New Roman"/>
          <w:color w:val="231F20"/>
          <w:spacing w:val="43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соблюдать</w:t>
      </w:r>
      <w:r w:rsidRPr="0004211E">
        <w:rPr>
          <w:rFonts w:eastAsia="Times New Roman"/>
          <w:color w:val="231F20"/>
          <w:spacing w:val="42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в</w:t>
      </w:r>
      <w:r w:rsidRPr="0004211E">
        <w:rPr>
          <w:rFonts w:eastAsia="Times New Roman"/>
          <w:color w:val="231F20"/>
          <w:spacing w:val="42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устной</w:t>
      </w:r>
      <w:r w:rsidRPr="0004211E">
        <w:rPr>
          <w:rFonts w:eastAsia="Times New Roman"/>
          <w:color w:val="231F20"/>
          <w:spacing w:val="43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речи</w:t>
      </w:r>
      <w:r w:rsidRPr="0004211E">
        <w:rPr>
          <w:rFonts w:eastAsia="Times New Roman"/>
          <w:color w:val="231F20"/>
          <w:spacing w:val="42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и</w:t>
      </w:r>
      <w:r w:rsidRPr="0004211E">
        <w:rPr>
          <w:rFonts w:eastAsia="Times New Roman"/>
          <w:color w:val="231F20"/>
          <w:spacing w:val="-5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на</w:t>
      </w:r>
      <w:r w:rsidRPr="0004211E">
        <w:rPr>
          <w:rFonts w:eastAsia="Times New Roman"/>
          <w:color w:val="231F20"/>
          <w:spacing w:val="16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письме</w:t>
      </w:r>
      <w:r w:rsidRPr="0004211E">
        <w:rPr>
          <w:rFonts w:eastAsia="Times New Roman"/>
          <w:color w:val="231F20"/>
          <w:spacing w:val="17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правила</w:t>
      </w:r>
      <w:r w:rsidRPr="0004211E">
        <w:rPr>
          <w:rFonts w:eastAsia="Times New Roman"/>
          <w:color w:val="231F20"/>
          <w:spacing w:val="16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речевого</w:t>
      </w:r>
      <w:r w:rsidRPr="0004211E">
        <w:rPr>
          <w:rFonts w:eastAsia="Times New Roman"/>
          <w:color w:val="231F20"/>
          <w:spacing w:val="17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этикета.</w:t>
      </w:r>
    </w:p>
    <w:p w:rsidR="00E510C6" w:rsidRPr="0004211E" w:rsidRDefault="00E510C6" w:rsidP="00E510C6">
      <w:pPr>
        <w:spacing w:before="76"/>
        <w:ind w:left="157"/>
        <w:outlineLvl w:val="1"/>
        <w:rPr>
          <w:rFonts w:eastAsia="Tahoma"/>
          <w:b/>
          <w:sz w:val="24"/>
          <w:szCs w:val="24"/>
        </w:rPr>
      </w:pPr>
      <w:r w:rsidRPr="0004211E">
        <w:rPr>
          <w:rFonts w:eastAsia="Tahoma"/>
          <w:b/>
          <w:color w:val="231F20"/>
          <w:sz w:val="24"/>
          <w:szCs w:val="24"/>
        </w:rPr>
        <w:t>Текст</w:t>
      </w:r>
    </w:p>
    <w:p w:rsidR="00E510C6" w:rsidRPr="0004211E" w:rsidRDefault="00E510C6" w:rsidP="00E510C6">
      <w:pPr>
        <w:spacing w:before="57"/>
        <w:ind w:left="157" w:right="154" w:firstLine="226"/>
        <w:rPr>
          <w:rFonts w:eastAsia="Times New Roman"/>
          <w:sz w:val="24"/>
          <w:szCs w:val="24"/>
        </w:rPr>
      </w:pPr>
      <w:r w:rsidRPr="0004211E">
        <w:rPr>
          <w:rFonts w:eastAsia="Times New Roman"/>
          <w:color w:val="231F20"/>
          <w:w w:val="115"/>
          <w:sz w:val="24"/>
          <w:szCs w:val="24"/>
        </w:rPr>
        <w:t xml:space="preserve">Анализировать текст с точки зрения его </w:t>
      </w:r>
      <w:r w:rsidR="006E4AFF" w:rsidRPr="0004211E">
        <w:rPr>
          <w:rFonts w:eastAsia="Times New Roman"/>
          <w:color w:val="231F20"/>
          <w:w w:val="115"/>
          <w:sz w:val="24"/>
          <w:szCs w:val="24"/>
        </w:rPr>
        <w:t>соответствия основ</w:t>
      </w:r>
      <w:r w:rsidRPr="0004211E">
        <w:rPr>
          <w:rFonts w:eastAsia="Times New Roman"/>
          <w:color w:val="231F20"/>
          <w:w w:val="115"/>
          <w:sz w:val="24"/>
          <w:szCs w:val="24"/>
        </w:rPr>
        <w:t>ным признакам; с точки з</w:t>
      </w:r>
      <w:r w:rsidR="006E4AFF" w:rsidRPr="0004211E">
        <w:rPr>
          <w:rFonts w:eastAsia="Times New Roman"/>
          <w:color w:val="231F20"/>
          <w:w w:val="115"/>
          <w:sz w:val="24"/>
          <w:szCs w:val="24"/>
        </w:rPr>
        <w:t>рения его принадлежности к функ</w:t>
      </w:r>
      <w:r w:rsidRPr="0004211E">
        <w:rPr>
          <w:rFonts w:eastAsia="Times New Roman"/>
          <w:color w:val="231F20"/>
          <w:w w:val="115"/>
          <w:sz w:val="24"/>
          <w:szCs w:val="24"/>
        </w:rPr>
        <w:t>ционально-смысловому</w:t>
      </w:r>
      <w:r w:rsidRPr="0004211E">
        <w:rPr>
          <w:rFonts w:eastAsia="Times New Roman"/>
          <w:color w:val="231F20"/>
          <w:spacing w:val="1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типу</w:t>
      </w:r>
      <w:r w:rsidRPr="0004211E">
        <w:rPr>
          <w:rFonts w:eastAsia="Times New Roman"/>
          <w:color w:val="231F20"/>
          <w:spacing w:val="16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речи.</w:t>
      </w:r>
    </w:p>
    <w:p w:rsidR="00E510C6" w:rsidRPr="0004211E" w:rsidRDefault="00E510C6" w:rsidP="00E510C6">
      <w:pPr>
        <w:spacing w:before="70"/>
        <w:ind w:left="157" w:right="154" w:firstLine="226"/>
        <w:rPr>
          <w:rFonts w:eastAsia="Times New Roman"/>
          <w:sz w:val="24"/>
          <w:szCs w:val="24"/>
        </w:rPr>
      </w:pPr>
      <w:r w:rsidRPr="0004211E">
        <w:rPr>
          <w:rFonts w:eastAsia="Times New Roman"/>
          <w:color w:val="231F20"/>
          <w:w w:val="115"/>
          <w:sz w:val="24"/>
          <w:szCs w:val="24"/>
        </w:rPr>
        <w:t>Характеризовать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тексты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различных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="006E4AFF" w:rsidRPr="0004211E">
        <w:rPr>
          <w:rFonts w:eastAsia="Times New Roman"/>
          <w:color w:val="231F20"/>
          <w:w w:val="115"/>
          <w:sz w:val="24"/>
          <w:szCs w:val="24"/>
        </w:rPr>
        <w:t>функционально-смыс</w:t>
      </w:r>
      <w:r w:rsidRPr="0004211E">
        <w:rPr>
          <w:rFonts w:eastAsia="Times New Roman"/>
          <w:color w:val="231F20"/>
          <w:w w:val="115"/>
          <w:sz w:val="24"/>
          <w:szCs w:val="24"/>
        </w:rPr>
        <w:t>ловых типов речи; характеризовать особенности описания как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типа речи (описание внешн</w:t>
      </w:r>
      <w:r w:rsidR="006E4AFF" w:rsidRPr="0004211E">
        <w:rPr>
          <w:rFonts w:eastAsia="Times New Roman"/>
          <w:color w:val="231F20"/>
          <w:w w:val="115"/>
          <w:sz w:val="24"/>
          <w:szCs w:val="24"/>
        </w:rPr>
        <w:t>ости человека, помещения, приро</w:t>
      </w:r>
      <w:r w:rsidRPr="0004211E">
        <w:rPr>
          <w:rFonts w:eastAsia="Times New Roman"/>
          <w:color w:val="231F20"/>
          <w:w w:val="115"/>
          <w:sz w:val="24"/>
          <w:szCs w:val="24"/>
        </w:rPr>
        <w:t>ды,</w:t>
      </w:r>
      <w:r w:rsidRPr="0004211E">
        <w:rPr>
          <w:rFonts w:eastAsia="Times New Roman"/>
          <w:color w:val="231F20"/>
          <w:spacing w:val="1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местности,</w:t>
      </w:r>
      <w:r w:rsidRPr="0004211E">
        <w:rPr>
          <w:rFonts w:eastAsia="Times New Roman"/>
          <w:color w:val="231F20"/>
          <w:spacing w:val="16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действий).</w:t>
      </w:r>
    </w:p>
    <w:p w:rsidR="00E510C6" w:rsidRPr="0004211E" w:rsidRDefault="00E510C6" w:rsidP="00E510C6">
      <w:pPr>
        <w:ind w:left="157" w:right="154" w:firstLine="226"/>
        <w:rPr>
          <w:rFonts w:eastAsia="Times New Roman"/>
          <w:sz w:val="24"/>
          <w:szCs w:val="24"/>
        </w:rPr>
      </w:pPr>
      <w:r w:rsidRPr="0004211E">
        <w:rPr>
          <w:rFonts w:eastAsia="Times New Roman"/>
          <w:color w:val="231F20"/>
          <w:w w:val="120"/>
          <w:sz w:val="24"/>
          <w:szCs w:val="24"/>
        </w:rPr>
        <w:t>Выявлять</w:t>
      </w:r>
      <w:r w:rsidRPr="0004211E">
        <w:rPr>
          <w:rFonts w:eastAsia="Times New Roman"/>
          <w:color w:val="231F20"/>
          <w:spacing w:val="-8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средства</w:t>
      </w:r>
      <w:r w:rsidRPr="0004211E">
        <w:rPr>
          <w:rFonts w:eastAsia="Times New Roman"/>
          <w:color w:val="231F20"/>
          <w:spacing w:val="-8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связи</w:t>
      </w:r>
      <w:r w:rsidRPr="0004211E">
        <w:rPr>
          <w:rFonts w:eastAsia="Times New Roman"/>
          <w:color w:val="231F20"/>
          <w:spacing w:val="-8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предложений</w:t>
      </w:r>
      <w:r w:rsidRPr="0004211E">
        <w:rPr>
          <w:rFonts w:eastAsia="Times New Roman"/>
          <w:color w:val="231F20"/>
          <w:spacing w:val="-8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в</w:t>
      </w:r>
      <w:r w:rsidRPr="0004211E">
        <w:rPr>
          <w:rFonts w:eastAsia="Times New Roman"/>
          <w:color w:val="231F20"/>
          <w:spacing w:val="-8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тексте,</w:t>
      </w:r>
      <w:r w:rsidRPr="0004211E">
        <w:rPr>
          <w:rFonts w:eastAsia="Times New Roman"/>
          <w:color w:val="231F20"/>
          <w:spacing w:val="-8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в</w:t>
      </w:r>
      <w:r w:rsidRPr="0004211E">
        <w:rPr>
          <w:rFonts w:eastAsia="Times New Roman"/>
          <w:color w:val="231F20"/>
          <w:spacing w:val="-8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том</w:t>
      </w:r>
      <w:r w:rsidRPr="0004211E">
        <w:rPr>
          <w:rFonts w:eastAsia="Times New Roman"/>
          <w:color w:val="231F20"/>
          <w:spacing w:val="-8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числе</w:t>
      </w:r>
      <w:r w:rsidRPr="0004211E">
        <w:rPr>
          <w:rFonts w:eastAsia="Times New Roman"/>
          <w:color w:val="231F20"/>
          <w:spacing w:val="-57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притяжательные и указат</w:t>
      </w:r>
      <w:r w:rsidR="006E4AFF" w:rsidRPr="0004211E">
        <w:rPr>
          <w:rFonts w:eastAsia="Times New Roman"/>
          <w:color w:val="231F20"/>
          <w:w w:val="120"/>
          <w:sz w:val="24"/>
          <w:szCs w:val="24"/>
        </w:rPr>
        <w:t>ельные местоимения, видо-времен</w:t>
      </w:r>
      <w:r w:rsidRPr="0004211E">
        <w:rPr>
          <w:rFonts w:eastAsia="Times New Roman"/>
          <w:color w:val="231F20"/>
          <w:w w:val="120"/>
          <w:sz w:val="24"/>
          <w:szCs w:val="24"/>
        </w:rPr>
        <w:t>ную</w:t>
      </w:r>
      <w:r w:rsidRPr="0004211E">
        <w:rPr>
          <w:rFonts w:eastAsia="Times New Roman"/>
          <w:color w:val="231F20"/>
          <w:spacing w:val="8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соотнесённость</w:t>
      </w:r>
      <w:r w:rsidRPr="0004211E">
        <w:rPr>
          <w:rFonts w:eastAsia="Times New Roman"/>
          <w:color w:val="231F20"/>
          <w:spacing w:val="8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глагольных</w:t>
      </w:r>
      <w:r w:rsidRPr="0004211E">
        <w:rPr>
          <w:rFonts w:eastAsia="Times New Roman"/>
          <w:color w:val="231F20"/>
          <w:spacing w:val="8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форм.</w:t>
      </w:r>
    </w:p>
    <w:p w:rsidR="00E510C6" w:rsidRPr="0004211E" w:rsidRDefault="00E510C6" w:rsidP="00E510C6">
      <w:pPr>
        <w:ind w:left="157" w:right="154" w:firstLine="226"/>
        <w:rPr>
          <w:rFonts w:eastAsia="Times New Roman"/>
          <w:sz w:val="24"/>
          <w:szCs w:val="24"/>
        </w:rPr>
      </w:pPr>
      <w:r w:rsidRPr="0004211E">
        <w:rPr>
          <w:rFonts w:eastAsia="Times New Roman"/>
          <w:color w:val="231F20"/>
          <w:w w:val="115"/>
          <w:sz w:val="24"/>
          <w:szCs w:val="24"/>
        </w:rPr>
        <w:t>Применять знания о функционально-смысловых типах речи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при выполнении анализа раз</w:t>
      </w:r>
      <w:r w:rsidR="006E4AFF" w:rsidRPr="0004211E">
        <w:rPr>
          <w:rFonts w:eastAsia="Times New Roman"/>
          <w:color w:val="231F20"/>
          <w:w w:val="115"/>
          <w:sz w:val="24"/>
          <w:szCs w:val="24"/>
        </w:rPr>
        <w:t>личных видов и в речевой практи</w:t>
      </w:r>
      <w:r w:rsidRPr="0004211E">
        <w:rPr>
          <w:rFonts w:eastAsia="Times New Roman"/>
          <w:color w:val="231F20"/>
          <w:w w:val="115"/>
          <w:sz w:val="24"/>
          <w:szCs w:val="24"/>
        </w:rPr>
        <w:t>ке; использовать знание основных признаков текста в практике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создания</w:t>
      </w:r>
      <w:r w:rsidRPr="0004211E">
        <w:rPr>
          <w:rFonts w:eastAsia="Times New Roman"/>
          <w:color w:val="231F20"/>
          <w:spacing w:val="1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собственного</w:t>
      </w:r>
      <w:r w:rsidRPr="0004211E">
        <w:rPr>
          <w:rFonts w:eastAsia="Times New Roman"/>
          <w:color w:val="231F20"/>
          <w:spacing w:val="1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текста.</w:t>
      </w:r>
    </w:p>
    <w:p w:rsidR="00E510C6" w:rsidRPr="0004211E" w:rsidRDefault="00E510C6" w:rsidP="00E510C6">
      <w:pPr>
        <w:ind w:left="157" w:right="154" w:firstLine="226"/>
        <w:rPr>
          <w:rFonts w:eastAsia="Times New Roman"/>
          <w:sz w:val="24"/>
          <w:szCs w:val="24"/>
        </w:rPr>
      </w:pPr>
      <w:r w:rsidRPr="0004211E">
        <w:rPr>
          <w:rFonts w:eastAsia="Times New Roman"/>
          <w:color w:val="231F20"/>
          <w:w w:val="120"/>
          <w:sz w:val="24"/>
          <w:szCs w:val="24"/>
        </w:rPr>
        <w:t>Проводить смысловой анализ текста, его композиционных</w:t>
      </w:r>
      <w:r w:rsidRPr="0004211E">
        <w:rPr>
          <w:rFonts w:eastAsia="Times New Roman"/>
          <w:color w:val="231F20"/>
          <w:spacing w:val="1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особенностей,</w:t>
      </w:r>
      <w:r w:rsidRPr="0004211E">
        <w:rPr>
          <w:rFonts w:eastAsia="Times New Roman"/>
          <w:color w:val="231F20"/>
          <w:spacing w:val="-3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определять</w:t>
      </w:r>
      <w:r w:rsidRPr="0004211E">
        <w:rPr>
          <w:rFonts w:eastAsia="Times New Roman"/>
          <w:color w:val="231F20"/>
          <w:spacing w:val="-2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количество</w:t>
      </w:r>
      <w:r w:rsidRPr="0004211E">
        <w:rPr>
          <w:rFonts w:eastAsia="Times New Roman"/>
          <w:color w:val="231F20"/>
          <w:spacing w:val="-2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микротем</w:t>
      </w:r>
      <w:r w:rsidRPr="0004211E">
        <w:rPr>
          <w:rFonts w:eastAsia="Times New Roman"/>
          <w:color w:val="231F20"/>
          <w:spacing w:val="-2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и</w:t>
      </w:r>
      <w:r w:rsidRPr="0004211E">
        <w:rPr>
          <w:rFonts w:eastAsia="Times New Roman"/>
          <w:color w:val="231F20"/>
          <w:spacing w:val="-2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абзацев.</w:t>
      </w:r>
    </w:p>
    <w:p w:rsidR="00E510C6" w:rsidRPr="0004211E" w:rsidRDefault="00E510C6" w:rsidP="00E510C6">
      <w:pPr>
        <w:ind w:left="157" w:right="156" w:firstLine="226"/>
        <w:rPr>
          <w:rFonts w:eastAsia="Times New Roman"/>
          <w:sz w:val="24"/>
          <w:szCs w:val="24"/>
        </w:rPr>
      </w:pPr>
      <w:r w:rsidRPr="0004211E">
        <w:rPr>
          <w:rFonts w:eastAsia="Times New Roman"/>
          <w:color w:val="231F20"/>
          <w:w w:val="115"/>
          <w:sz w:val="24"/>
          <w:szCs w:val="24"/>
        </w:rPr>
        <w:t>Создавать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тексты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различных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функционально-смысловых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типов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речи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(повествование,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описание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внешности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человека,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помещения,</w:t>
      </w:r>
      <w:r w:rsidRPr="0004211E">
        <w:rPr>
          <w:rFonts w:eastAsia="Times New Roman"/>
          <w:color w:val="231F20"/>
          <w:spacing w:val="-7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природы,</w:t>
      </w:r>
      <w:r w:rsidRPr="0004211E">
        <w:rPr>
          <w:rFonts w:eastAsia="Times New Roman"/>
          <w:color w:val="231F20"/>
          <w:spacing w:val="-7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местности,</w:t>
      </w:r>
      <w:r w:rsidRPr="0004211E">
        <w:rPr>
          <w:rFonts w:eastAsia="Times New Roman"/>
          <w:color w:val="231F20"/>
          <w:spacing w:val="-6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действий)</w:t>
      </w:r>
      <w:r w:rsidRPr="0004211E">
        <w:rPr>
          <w:rFonts w:eastAsia="Times New Roman"/>
          <w:color w:val="231F20"/>
          <w:spacing w:val="-7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с</w:t>
      </w:r>
      <w:r w:rsidRPr="0004211E">
        <w:rPr>
          <w:rFonts w:eastAsia="Times New Roman"/>
          <w:color w:val="231F20"/>
          <w:spacing w:val="-6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опорой</w:t>
      </w:r>
      <w:r w:rsidRPr="0004211E">
        <w:rPr>
          <w:rFonts w:eastAsia="Times New Roman"/>
          <w:color w:val="231F20"/>
          <w:spacing w:val="-7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на</w:t>
      </w:r>
      <w:r w:rsidRPr="0004211E">
        <w:rPr>
          <w:rFonts w:eastAsia="Times New Roman"/>
          <w:color w:val="231F20"/>
          <w:spacing w:val="-6"/>
          <w:w w:val="115"/>
          <w:sz w:val="24"/>
          <w:szCs w:val="24"/>
        </w:rPr>
        <w:t xml:space="preserve"> </w:t>
      </w:r>
      <w:r w:rsidR="006E4AFF" w:rsidRPr="0004211E">
        <w:rPr>
          <w:rFonts w:eastAsia="Times New Roman"/>
          <w:color w:val="231F20"/>
          <w:w w:val="115"/>
          <w:sz w:val="24"/>
          <w:szCs w:val="24"/>
        </w:rPr>
        <w:t>жизнен</w:t>
      </w:r>
      <w:r w:rsidRPr="0004211E">
        <w:rPr>
          <w:rFonts w:eastAsia="Times New Roman"/>
          <w:color w:val="231F20"/>
          <w:w w:val="115"/>
          <w:sz w:val="24"/>
          <w:szCs w:val="24"/>
        </w:rPr>
        <w:t>ный и читательский опыт; произведение искусства (в том числе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сочинения-миниатюры объём</w:t>
      </w:r>
      <w:r w:rsidR="006E4AFF" w:rsidRPr="0004211E">
        <w:rPr>
          <w:rFonts w:eastAsia="Times New Roman"/>
          <w:color w:val="231F20"/>
          <w:w w:val="115"/>
          <w:sz w:val="24"/>
          <w:szCs w:val="24"/>
        </w:rPr>
        <w:t>ом 5 и более предложений; класс</w:t>
      </w:r>
      <w:r w:rsidRPr="0004211E">
        <w:rPr>
          <w:rFonts w:eastAsia="Times New Roman"/>
          <w:color w:val="231F20"/>
          <w:w w:val="115"/>
          <w:sz w:val="24"/>
          <w:szCs w:val="24"/>
        </w:rPr>
        <w:t xml:space="preserve">ные сочинения объёмом не </w:t>
      </w:r>
      <w:r w:rsidR="006E4AFF" w:rsidRPr="0004211E">
        <w:rPr>
          <w:rFonts w:eastAsia="Times New Roman"/>
          <w:color w:val="231F20"/>
          <w:w w:val="115"/>
          <w:sz w:val="24"/>
          <w:szCs w:val="24"/>
        </w:rPr>
        <w:t>менее 100 слов с учётом функцио</w:t>
      </w:r>
      <w:r w:rsidRPr="0004211E">
        <w:rPr>
          <w:rFonts w:eastAsia="Times New Roman"/>
          <w:color w:val="231F20"/>
          <w:w w:val="115"/>
          <w:sz w:val="24"/>
          <w:szCs w:val="24"/>
        </w:rPr>
        <w:t>нальной</w:t>
      </w:r>
      <w:r w:rsidRPr="0004211E">
        <w:rPr>
          <w:rFonts w:eastAsia="Times New Roman"/>
          <w:color w:val="231F20"/>
          <w:spacing w:val="22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разновидности</w:t>
      </w:r>
      <w:r w:rsidRPr="0004211E">
        <w:rPr>
          <w:rFonts w:eastAsia="Times New Roman"/>
          <w:color w:val="231F20"/>
          <w:spacing w:val="22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и</w:t>
      </w:r>
      <w:r w:rsidRPr="0004211E">
        <w:rPr>
          <w:rFonts w:eastAsia="Times New Roman"/>
          <w:color w:val="231F20"/>
          <w:spacing w:val="22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жанра</w:t>
      </w:r>
      <w:r w:rsidRPr="0004211E">
        <w:rPr>
          <w:rFonts w:eastAsia="Times New Roman"/>
          <w:color w:val="231F20"/>
          <w:spacing w:val="23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сочинения,</w:t>
      </w:r>
      <w:r w:rsidRPr="0004211E">
        <w:rPr>
          <w:rFonts w:eastAsia="Times New Roman"/>
          <w:color w:val="231F20"/>
          <w:spacing w:val="22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характера</w:t>
      </w:r>
      <w:r w:rsidRPr="0004211E">
        <w:rPr>
          <w:rFonts w:eastAsia="Times New Roman"/>
          <w:color w:val="231F20"/>
          <w:spacing w:val="22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темы).</w:t>
      </w:r>
    </w:p>
    <w:p w:rsidR="00E510C6" w:rsidRPr="0004211E" w:rsidRDefault="00E510C6" w:rsidP="00E510C6">
      <w:pPr>
        <w:ind w:left="157" w:right="154" w:firstLine="226"/>
        <w:rPr>
          <w:rFonts w:eastAsia="Times New Roman"/>
          <w:sz w:val="24"/>
          <w:szCs w:val="24"/>
        </w:rPr>
      </w:pPr>
      <w:r w:rsidRPr="0004211E">
        <w:rPr>
          <w:rFonts w:eastAsia="Times New Roman"/>
          <w:color w:val="231F20"/>
          <w:w w:val="115"/>
          <w:sz w:val="24"/>
          <w:szCs w:val="24"/>
        </w:rPr>
        <w:t>Владеть умениями информа</w:t>
      </w:r>
      <w:r w:rsidR="006E4AFF" w:rsidRPr="0004211E">
        <w:rPr>
          <w:rFonts w:eastAsia="Times New Roman"/>
          <w:color w:val="231F20"/>
          <w:w w:val="115"/>
          <w:sz w:val="24"/>
          <w:szCs w:val="24"/>
        </w:rPr>
        <w:t>ционной переработки текста: со</w:t>
      </w:r>
      <w:r w:rsidRPr="0004211E">
        <w:rPr>
          <w:rFonts w:eastAsia="Times New Roman"/>
          <w:color w:val="231F20"/>
          <w:w w:val="115"/>
          <w:sz w:val="24"/>
          <w:szCs w:val="24"/>
        </w:rPr>
        <w:t xml:space="preserve">ставлять план прочитанного </w:t>
      </w:r>
      <w:r w:rsidR="006E4AFF" w:rsidRPr="0004211E">
        <w:rPr>
          <w:rFonts w:eastAsia="Times New Roman"/>
          <w:color w:val="231F20"/>
          <w:w w:val="115"/>
          <w:sz w:val="24"/>
          <w:szCs w:val="24"/>
        </w:rPr>
        <w:t>текста (простой, сложный; назыв</w:t>
      </w:r>
      <w:r w:rsidRPr="0004211E">
        <w:rPr>
          <w:rFonts w:eastAsia="Times New Roman"/>
          <w:color w:val="231F20"/>
          <w:w w:val="115"/>
          <w:sz w:val="24"/>
          <w:szCs w:val="24"/>
        </w:rPr>
        <w:t>ной, вопросный) с целью да</w:t>
      </w:r>
      <w:r w:rsidR="006E4AFF" w:rsidRPr="0004211E">
        <w:rPr>
          <w:rFonts w:eastAsia="Times New Roman"/>
          <w:color w:val="231F20"/>
          <w:w w:val="115"/>
          <w:sz w:val="24"/>
          <w:szCs w:val="24"/>
        </w:rPr>
        <w:t>льнейшего воспроизведения содер</w:t>
      </w:r>
      <w:r w:rsidRPr="0004211E">
        <w:rPr>
          <w:rFonts w:eastAsia="Times New Roman"/>
          <w:color w:val="231F20"/>
          <w:w w:val="115"/>
          <w:sz w:val="24"/>
          <w:szCs w:val="24"/>
        </w:rPr>
        <w:t>жания</w:t>
      </w:r>
      <w:r w:rsidRPr="0004211E">
        <w:rPr>
          <w:rFonts w:eastAsia="Times New Roman"/>
          <w:color w:val="231F20"/>
          <w:spacing w:val="1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текста</w:t>
      </w:r>
      <w:r w:rsidRPr="0004211E">
        <w:rPr>
          <w:rFonts w:eastAsia="Times New Roman"/>
          <w:color w:val="231F20"/>
          <w:spacing w:val="1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в</w:t>
      </w:r>
      <w:r w:rsidRPr="0004211E">
        <w:rPr>
          <w:rFonts w:eastAsia="Times New Roman"/>
          <w:color w:val="231F20"/>
          <w:spacing w:val="1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устной</w:t>
      </w:r>
      <w:r w:rsidRPr="0004211E">
        <w:rPr>
          <w:rFonts w:eastAsia="Times New Roman"/>
          <w:color w:val="231F20"/>
          <w:spacing w:val="1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и</w:t>
      </w:r>
      <w:r w:rsidRPr="0004211E">
        <w:rPr>
          <w:rFonts w:eastAsia="Times New Roman"/>
          <w:color w:val="231F20"/>
          <w:spacing w:val="16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письменной</w:t>
      </w:r>
      <w:r w:rsidRPr="0004211E">
        <w:rPr>
          <w:rFonts w:eastAsia="Times New Roman"/>
          <w:color w:val="231F20"/>
          <w:spacing w:val="1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форме;</w:t>
      </w:r>
      <w:r w:rsidRPr="0004211E">
        <w:rPr>
          <w:rFonts w:eastAsia="Times New Roman"/>
          <w:color w:val="231F20"/>
          <w:spacing w:val="1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выделять</w:t>
      </w:r>
      <w:r w:rsidRPr="0004211E">
        <w:rPr>
          <w:rFonts w:eastAsia="Times New Roman"/>
          <w:color w:val="231F20"/>
          <w:spacing w:val="1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главную</w:t>
      </w:r>
      <w:r w:rsidRPr="0004211E">
        <w:rPr>
          <w:rFonts w:eastAsia="Times New Roman"/>
          <w:color w:val="231F20"/>
          <w:spacing w:val="-5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и</w:t>
      </w:r>
      <w:r w:rsidRPr="0004211E">
        <w:rPr>
          <w:rFonts w:eastAsia="Times New Roman"/>
          <w:color w:val="231F20"/>
          <w:spacing w:val="-9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второстепенную</w:t>
      </w:r>
      <w:r w:rsidRPr="0004211E">
        <w:rPr>
          <w:rFonts w:eastAsia="Times New Roman"/>
          <w:color w:val="231F20"/>
          <w:spacing w:val="-8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информацию</w:t>
      </w:r>
      <w:r w:rsidRPr="0004211E">
        <w:rPr>
          <w:rFonts w:eastAsia="Times New Roman"/>
          <w:color w:val="231F20"/>
          <w:spacing w:val="-9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в</w:t>
      </w:r>
      <w:r w:rsidRPr="0004211E">
        <w:rPr>
          <w:rFonts w:eastAsia="Times New Roman"/>
          <w:color w:val="231F20"/>
          <w:spacing w:val="-8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прослушанном</w:t>
      </w:r>
      <w:r w:rsidRPr="0004211E">
        <w:rPr>
          <w:rFonts w:eastAsia="Times New Roman"/>
          <w:color w:val="231F20"/>
          <w:spacing w:val="-9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и</w:t>
      </w:r>
      <w:r w:rsidRPr="0004211E">
        <w:rPr>
          <w:rFonts w:eastAsia="Times New Roman"/>
          <w:color w:val="231F20"/>
          <w:spacing w:val="-8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прочитанном</w:t>
      </w:r>
      <w:r w:rsidRPr="0004211E">
        <w:rPr>
          <w:rFonts w:eastAsia="Times New Roman"/>
          <w:color w:val="231F20"/>
          <w:spacing w:val="-5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тексте; извлекать информацию из различных источников, в том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числе</w:t>
      </w:r>
      <w:r w:rsidRPr="0004211E">
        <w:rPr>
          <w:rFonts w:eastAsia="Times New Roman"/>
          <w:color w:val="231F20"/>
          <w:spacing w:val="29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из</w:t>
      </w:r>
      <w:r w:rsidRPr="0004211E">
        <w:rPr>
          <w:rFonts w:eastAsia="Times New Roman"/>
          <w:color w:val="231F20"/>
          <w:spacing w:val="29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лингвистических</w:t>
      </w:r>
      <w:r w:rsidRPr="0004211E">
        <w:rPr>
          <w:rFonts w:eastAsia="Times New Roman"/>
          <w:color w:val="231F20"/>
          <w:spacing w:val="30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словарей</w:t>
      </w:r>
      <w:r w:rsidRPr="0004211E">
        <w:rPr>
          <w:rFonts w:eastAsia="Times New Roman"/>
          <w:color w:val="231F20"/>
          <w:spacing w:val="29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и</w:t>
      </w:r>
      <w:r w:rsidRPr="0004211E">
        <w:rPr>
          <w:rFonts w:eastAsia="Times New Roman"/>
          <w:color w:val="231F20"/>
          <w:spacing w:val="29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справочной</w:t>
      </w:r>
      <w:r w:rsidRPr="0004211E">
        <w:rPr>
          <w:rFonts w:eastAsia="Times New Roman"/>
          <w:color w:val="231F20"/>
          <w:spacing w:val="30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литературы,</w:t>
      </w:r>
      <w:r w:rsidRPr="0004211E">
        <w:rPr>
          <w:rFonts w:eastAsia="Times New Roman"/>
          <w:color w:val="231F20"/>
          <w:spacing w:val="-5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и</w:t>
      </w:r>
      <w:r w:rsidRPr="0004211E">
        <w:rPr>
          <w:rFonts w:eastAsia="Times New Roman"/>
          <w:color w:val="231F20"/>
          <w:spacing w:val="16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использовать</w:t>
      </w:r>
      <w:r w:rsidRPr="0004211E">
        <w:rPr>
          <w:rFonts w:eastAsia="Times New Roman"/>
          <w:color w:val="231F20"/>
          <w:spacing w:val="16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её</w:t>
      </w:r>
      <w:r w:rsidRPr="0004211E">
        <w:rPr>
          <w:rFonts w:eastAsia="Times New Roman"/>
          <w:color w:val="231F20"/>
          <w:spacing w:val="16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в</w:t>
      </w:r>
      <w:r w:rsidRPr="0004211E">
        <w:rPr>
          <w:rFonts w:eastAsia="Times New Roman"/>
          <w:color w:val="231F20"/>
          <w:spacing w:val="16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учебной</w:t>
      </w:r>
      <w:r w:rsidRPr="0004211E">
        <w:rPr>
          <w:rFonts w:eastAsia="Times New Roman"/>
          <w:color w:val="231F20"/>
          <w:spacing w:val="16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деятельности.</w:t>
      </w:r>
    </w:p>
    <w:p w:rsidR="00E510C6" w:rsidRPr="0004211E" w:rsidRDefault="00E510C6" w:rsidP="00E510C6">
      <w:pPr>
        <w:ind w:left="157" w:right="154" w:firstLine="226"/>
        <w:rPr>
          <w:rFonts w:eastAsia="Times New Roman"/>
          <w:sz w:val="24"/>
          <w:szCs w:val="24"/>
        </w:rPr>
      </w:pPr>
      <w:r w:rsidRPr="0004211E">
        <w:rPr>
          <w:rFonts w:eastAsia="Times New Roman"/>
          <w:color w:val="231F20"/>
          <w:spacing w:val="-2"/>
          <w:w w:val="115"/>
          <w:sz w:val="24"/>
          <w:szCs w:val="24"/>
        </w:rPr>
        <w:t>Представлять</w:t>
      </w:r>
      <w:r w:rsidRPr="0004211E">
        <w:rPr>
          <w:rFonts w:eastAsia="Times New Roman"/>
          <w:color w:val="231F20"/>
          <w:spacing w:val="-1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spacing w:val="-2"/>
          <w:w w:val="115"/>
          <w:sz w:val="24"/>
          <w:szCs w:val="24"/>
        </w:rPr>
        <w:t>сообщение</w:t>
      </w:r>
      <w:r w:rsidRPr="0004211E">
        <w:rPr>
          <w:rFonts w:eastAsia="Times New Roman"/>
          <w:color w:val="231F20"/>
          <w:spacing w:val="-14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spacing w:val="-2"/>
          <w:w w:val="115"/>
          <w:sz w:val="24"/>
          <w:szCs w:val="24"/>
        </w:rPr>
        <w:t>на</w:t>
      </w:r>
      <w:r w:rsidRPr="0004211E">
        <w:rPr>
          <w:rFonts w:eastAsia="Times New Roman"/>
          <w:color w:val="231F20"/>
          <w:spacing w:val="-14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spacing w:val="-2"/>
          <w:w w:val="115"/>
          <w:sz w:val="24"/>
          <w:szCs w:val="24"/>
        </w:rPr>
        <w:t>заданную</w:t>
      </w:r>
      <w:r w:rsidRPr="0004211E">
        <w:rPr>
          <w:rFonts w:eastAsia="Times New Roman"/>
          <w:color w:val="231F20"/>
          <w:spacing w:val="-14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spacing w:val="-1"/>
          <w:w w:val="115"/>
          <w:sz w:val="24"/>
          <w:szCs w:val="24"/>
        </w:rPr>
        <w:t>тему</w:t>
      </w:r>
      <w:r w:rsidRPr="0004211E">
        <w:rPr>
          <w:rFonts w:eastAsia="Times New Roman"/>
          <w:color w:val="231F20"/>
          <w:spacing w:val="-1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spacing w:val="-1"/>
          <w:w w:val="115"/>
          <w:sz w:val="24"/>
          <w:szCs w:val="24"/>
        </w:rPr>
        <w:t>в</w:t>
      </w:r>
      <w:r w:rsidRPr="0004211E">
        <w:rPr>
          <w:rFonts w:eastAsia="Times New Roman"/>
          <w:color w:val="231F20"/>
          <w:spacing w:val="-14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spacing w:val="-1"/>
          <w:w w:val="115"/>
          <w:sz w:val="24"/>
          <w:szCs w:val="24"/>
        </w:rPr>
        <w:t>виде</w:t>
      </w:r>
      <w:r w:rsidRPr="0004211E">
        <w:rPr>
          <w:rFonts w:eastAsia="Times New Roman"/>
          <w:color w:val="231F20"/>
          <w:spacing w:val="-14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spacing w:val="-1"/>
          <w:w w:val="115"/>
          <w:sz w:val="24"/>
          <w:szCs w:val="24"/>
        </w:rPr>
        <w:t>презентации.</w:t>
      </w:r>
      <w:r w:rsidRPr="0004211E">
        <w:rPr>
          <w:rFonts w:eastAsia="Times New Roman"/>
          <w:color w:val="231F20"/>
          <w:spacing w:val="-5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Представлять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содержание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прослушанного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или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прочитанного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научно-учебного</w:t>
      </w:r>
      <w:r w:rsidRPr="0004211E">
        <w:rPr>
          <w:rFonts w:eastAsia="Times New Roman"/>
          <w:color w:val="231F20"/>
          <w:spacing w:val="44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текста</w:t>
      </w:r>
      <w:r w:rsidRPr="0004211E">
        <w:rPr>
          <w:rFonts w:eastAsia="Times New Roman"/>
          <w:color w:val="231F20"/>
          <w:spacing w:val="44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в</w:t>
      </w:r>
      <w:r w:rsidRPr="0004211E">
        <w:rPr>
          <w:rFonts w:eastAsia="Times New Roman"/>
          <w:color w:val="231F20"/>
          <w:spacing w:val="44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виде</w:t>
      </w:r>
      <w:r w:rsidRPr="0004211E">
        <w:rPr>
          <w:rFonts w:eastAsia="Times New Roman"/>
          <w:color w:val="231F20"/>
          <w:spacing w:val="4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таблицы,</w:t>
      </w:r>
      <w:r w:rsidRPr="0004211E">
        <w:rPr>
          <w:rFonts w:eastAsia="Times New Roman"/>
          <w:color w:val="231F20"/>
          <w:spacing w:val="44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схемы;</w:t>
      </w:r>
      <w:r w:rsidRPr="0004211E">
        <w:rPr>
          <w:rFonts w:eastAsia="Times New Roman"/>
          <w:color w:val="231F20"/>
          <w:spacing w:val="44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представлять</w:t>
      </w:r>
    </w:p>
    <w:p w:rsidR="00E510C6" w:rsidRPr="0004211E" w:rsidRDefault="00E510C6" w:rsidP="00E510C6">
      <w:pPr>
        <w:ind w:left="157"/>
        <w:rPr>
          <w:rFonts w:eastAsia="Times New Roman"/>
          <w:sz w:val="24"/>
          <w:szCs w:val="24"/>
        </w:rPr>
      </w:pPr>
      <w:r w:rsidRPr="0004211E">
        <w:rPr>
          <w:rFonts w:eastAsia="Times New Roman"/>
          <w:color w:val="231F20"/>
          <w:w w:val="120"/>
          <w:sz w:val="24"/>
          <w:szCs w:val="24"/>
        </w:rPr>
        <w:t>содержание</w:t>
      </w:r>
      <w:r w:rsidRPr="0004211E">
        <w:rPr>
          <w:rFonts w:eastAsia="Times New Roman"/>
          <w:color w:val="231F20"/>
          <w:spacing w:val="-1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таблицы,</w:t>
      </w:r>
      <w:r w:rsidRPr="0004211E">
        <w:rPr>
          <w:rFonts w:eastAsia="Times New Roman"/>
          <w:color w:val="231F20"/>
          <w:spacing w:val="-1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схемы в</w:t>
      </w:r>
      <w:r w:rsidRPr="0004211E">
        <w:rPr>
          <w:rFonts w:eastAsia="Times New Roman"/>
          <w:color w:val="231F20"/>
          <w:spacing w:val="-1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виде</w:t>
      </w:r>
      <w:r w:rsidRPr="0004211E">
        <w:rPr>
          <w:rFonts w:eastAsia="Times New Roman"/>
          <w:color w:val="231F20"/>
          <w:spacing w:val="-1"/>
          <w:w w:val="120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20"/>
          <w:sz w:val="24"/>
          <w:szCs w:val="24"/>
        </w:rPr>
        <w:t>текста.</w:t>
      </w:r>
    </w:p>
    <w:p w:rsidR="00E510C6" w:rsidRPr="0004211E" w:rsidRDefault="00E510C6" w:rsidP="00E510C6">
      <w:pPr>
        <w:ind w:left="157" w:right="154" w:firstLine="226"/>
        <w:rPr>
          <w:rFonts w:eastAsia="Times New Roman"/>
          <w:sz w:val="24"/>
          <w:szCs w:val="24"/>
        </w:rPr>
      </w:pPr>
      <w:r w:rsidRPr="0004211E">
        <w:rPr>
          <w:rFonts w:eastAsia="Times New Roman"/>
          <w:color w:val="231F20"/>
          <w:w w:val="115"/>
          <w:sz w:val="24"/>
          <w:szCs w:val="24"/>
        </w:rPr>
        <w:t>Редактировать собственные тексты с опорой на знание норм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современного</w:t>
      </w:r>
      <w:r w:rsidRPr="0004211E">
        <w:rPr>
          <w:rFonts w:eastAsia="Times New Roman"/>
          <w:color w:val="231F20"/>
          <w:spacing w:val="16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русского</w:t>
      </w:r>
      <w:r w:rsidRPr="0004211E">
        <w:rPr>
          <w:rFonts w:eastAsia="Times New Roman"/>
          <w:color w:val="231F20"/>
          <w:spacing w:val="17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литературного</w:t>
      </w:r>
      <w:r w:rsidRPr="0004211E">
        <w:rPr>
          <w:rFonts w:eastAsia="Times New Roman"/>
          <w:color w:val="231F20"/>
          <w:spacing w:val="17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языка.</w:t>
      </w:r>
    </w:p>
    <w:p w:rsidR="00E510C6" w:rsidRPr="0004211E" w:rsidRDefault="00E510C6" w:rsidP="00E510C6">
      <w:pPr>
        <w:spacing w:before="78"/>
        <w:ind w:left="157"/>
        <w:outlineLvl w:val="1"/>
        <w:rPr>
          <w:rFonts w:eastAsia="Tahoma"/>
          <w:b/>
          <w:sz w:val="24"/>
          <w:szCs w:val="24"/>
        </w:rPr>
      </w:pPr>
      <w:r w:rsidRPr="0004211E">
        <w:rPr>
          <w:rFonts w:eastAsia="Tahoma"/>
          <w:b/>
          <w:color w:val="231F20"/>
          <w:w w:val="95"/>
          <w:sz w:val="24"/>
          <w:szCs w:val="24"/>
        </w:rPr>
        <w:t>Функциональные</w:t>
      </w:r>
      <w:r w:rsidRPr="0004211E">
        <w:rPr>
          <w:rFonts w:eastAsia="Tahoma"/>
          <w:b/>
          <w:color w:val="231F20"/>
          <w:spacing w:val="30"/>
          <w:w w:val="95"/>
          <w:sz w:val="24"/>
          <w:szCs w:val="24"/>
        </w:rPr>
        <w:t xml:space="preserve"> </w:t>
      </w:r>
      <w:r w:rsidRPr="0004211E">
        <w:rPr>
          <w:rFonts w:eastAsia="Tahoma"/>
          <w:b/>
          <w:color w:val="231F20"/>
          <w:w w:val="95"/>
          <w:sz w:val="24"/>
          <w:szCs w:val="24"/>
        </w:rPr>
        <w:t>разновидности</w:t>
      </w:r>
      <w:r w:rsidRPr="0004211E">
        <w:rPr>
          <w:rFonts w:eastAsia="Tahoma"/>
          <w:b/>
          <w:color w:val="231F20"/>
          <w:spacing w:val="31"/>
          <w:w w:val="95"/>
          <w:sz w:val="24"/>
          <w:szCs w:val="24"/>
        </w:rPr>
        <w:t xml:space="preserve"> </w:t>
      </w:r>
      <w:r w:rsidRPr="0004211E">
        <w:rPr>
          <w:rFonts w:eastAsia="Tahoma"/>
          <w:b/>
          <w:color w:val="231F20"/>
          <w:w w:val="95"/>
          <w:sz w:val="24"/>
          <w:szCs w:val="24"/>
        </w:rPr>
        <w:t>языка</w:t>
      </w:r>
    </w:p>
    <w:p w:rsidR="00E510C6" w:rsidRPr="0004211E" w:rsidRDefault="00E510C6" w:rsidP="00E510C6">
      <w:pPr>
        <w:spacing w:before="73"/>
        <w:ind w:left="157" w:right="158" w:firstLine="226"/>
        <w:rPr>
          <w:rFonts w:eastAsia="Times New Roman"/>
          <w:sz w:val="24"/>
          <w:szCs w:val="24"/>
        </w:rPr>
      </w:pPr>
      <w:r w:rsidRPr="0004211E">
        <w:rPr>
          <w:rFonts w:eastAsia="Times New Roman"/>
          <w:color w:val="231F20"/>
          <w:spacing w:val="-3"/>
          <w:w w:val="115"/>
          <w:sz w:val="24"/>
          <w:szCs w:val="24"/>
        </w:rPr>
        <w:t>Характеризовать</w:t>
      </w:r>
      <w:r w:rsidRPr="0004211E">
        <w:rPr>
          <w:rFonts w:eastAsia="Times New Roman"/>
          <w:color w:val="231F20"/>
          <w:spacing w:val="-28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spacing w:val="-2"/>
          <w:w w:val="115"/>
          <w:sz w:val="24"/>
          <w:szCs w:val="24"/>
        </w:rPr>
        <w:t>особенности</w:t>
      </w:r>
      <w:r w:rsidRPr="0004211E">
        <w:rPr>
          <w:rFonts w:eastAsia="Times New Roman"/>
          <w:color w:val="231F20"/>
          <w:spacing w:val="-28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spacing w:val="-2"/>
          <w:w w:val="115"/>
          <w:sz w:val="24"/>
          <w:szCs w:val="24"/>
        </w:rPr>
        <w:t>официально-делового</w:t>
      </w:r>
      <w:r w:rsidRPr="0004211E">
        <w:rPr>
          <w:rFonts w:eastAsia="Times New Roman"/>
          <w:color w:val="231F20"/>
          <w:spacing w:val="-28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spacing w:val="-2"/>
          <w:w w:val="115"/>
          <w:sz w:val="24"/>
          <w:szCs w:val="24"/>
        </w:rPr>
        <w:t>стиля</w:t>
      </w:r>
      <w:r w:rsidRPr="0004211E">
        <w:rPr>
          <w:rFonts w:eastAsia="Times New Roman"/>
          <w:color w:val="231F20"/>
          <w:spacing w:val="-28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spacing w:val="-2"/>
          <w:w w:val="115"/>
          <w:sz w:val="24"/>
          <w:szCs w:val="24"/>
        </w:rPr>
        <w:t>речи,</w:t>
      </w:r>
      <w:r w:rsidRPr="0004211E">
        <w:rPr>
          <w:rFonts w:eastAsia="Times New Roman"/>
          <w:color w:val="231F20"/>
          <w:spacing w:val="-5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spacing w:val="-1"/>
          <w:w w:val="115"/>
          <w:sz w:val="24"/>
          <w:szCs w:val="24"/>
        </w:rPr>
        <w:t>научного</w:t>
      </w:r>
      <w:r w:rsidRPr="0004211E">
        <w:rPr>
          <w:rFonts w:eastAsia="Times New Roman"/>
          <w:color w:val="231F20"/>
          <w:spacing w:val="-14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spacing w:val="-1"/>
          <w:w w:val="115"/>
          <w:sz w:val="24"/>
          <w:szCs w:val="24"/>
        </w:rPr>
        <w:t>стиля</w:t>
      </w:r>
      <w:r w:rsidRPr="0004211E">
        <w:rPr>
          <w:rFonts w:eastAsia="Times New Roman"/>
          <w:color w:val="231F20"/>
          <w:spacing w:val="-13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spacing w:val="-1"/>
          <w:w w:val="115"/>
          <w:sz w:val="24"/>
          <w:szCs w:val="24"/>
        </w:rPr>
        <w:t>речи;</w:t>
      </w:r>
      <w:r w:rsidRPr="0004211E">
        <w:rPr>
          <w:rFonts w:eastAsia="Times New Roman"/>
          <w:color w:val="231F20"/>
          <w:spacing w:val="-13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spacing w:val="-1"/>
          <w:w w:val="115"/>
          <w:sz w:val="24"/>
          <w:szCs w:val="24"/>
        </w:rPr>
        <w:t>перечислять</w:t>
      </w:r>
      <w:r w:rsidRPr="0004211E">
        <w:rPr>
          <w:rFonts w:eastAsia="Times New Roman"/>
          <w:color w:val="231F20"/>
          <w:spacing w:val="-13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spacing w:val="-1"/>
          <w:w w:val="115"/>
          <w:sz w:val="24"/>
          <w:szCs w:val="24"/>
        </w:rPr>
        <w:t>требования</w:t>
      </w:r>
      <w:r w:rsidRPr="0004211E">
        <w:rPr>
          <w:rFonts w:eastAsia="Times New Roman"/>
          <w:color w:val="231F20"/>
          <w:spacing w:val="-13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spacing w:val="-1"/>
          <w:w w:val="115"/>
          <w:sz w:val="24"/>
          <w:szCs w:val="24"/>
        </w:rPr>
        <w:t>к</w:t>
      </w:r>
      <w:r w:rsidRPr="0004211E">
        <w:rPr>
          <w:rFonts w:eastAsia="Times New Roman"/>
          <w:color w:val="231F20"/>
          <w:spacing w:val="-14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spacing w:val="-1"/>
          <w:w w:val="115"/>
          <w:sz w:val="24"/>
          <w:szCs w:val="24"/>
        </w:rPr>
        <w:t>составлению</w:t>
      </w:r>
      <w:r w:rsidRPr="0004211E">
        <w:rPr>
          <w:rFonts w:eastAsia="Times New Roman"/>
          <w:color w:val="231F20"/>
          <w:spacing w:val="-13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spacing w:val="-1"/>
          <w:w w:val="115"/>
          <w:sz w:val="24"/>
          <w:szCs w:val="24"/>
        </w:rPr>
        <w:t>сло</w:t>
      </w:r>
      <w:r w:rsidRPr="0004211E">
        <w:rPr>
          <w:rFonts w:eastAsia="Times New Roman"/>
          <w:color w:val="231F20"/>
          <w:w w:val="115"/>
          <w:sz w:val="24"/>
          <w:szCs w:val="24"/>
        </w:rPr>
        <w:t>варной</w:t>
      </w:r>
      <w:r w:rsidRPr="0004211E">
        <w:rPr>
          <w:rFonts w:eastAsia="Times New Roman"/>
          <w:color w:val="231F20"/>
          <w:spacing w:val="-6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статьи</w:t>
      </w:r>
      <w:r w:rsidRPr="0004211E">
        <w:rPr>
          <w:rFonts w:eastAsia="Times New Roman"/>
          <w:color w:val="231F20"/>
          <w:spacing w:val="-6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и</w:t>
      </w:r>
      <w:r w:rsidRPr="0004211E">
        <w:rPr>
          <w:rFonts w:eastAsia="Times New Roman"/>
          <w:color w:val="231F20"/>
          <w:spacing w:val="-6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научного</w:t>
      </w:r>
      <w:r w:rsidRPr="0004211E">
        <w:rPr>
          <w:rFonts w:eastAsia="Times New Roman"/>
          <w:color w:val="231F20"/>
          <w:spacing w:val="-6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сообщения;</w:t>
      </w:r>
      <w:r w:rsidRPr="0004211E">
        <w:rPr>
          <w:rFonts w:eastAsia="Times New Roman"/>
          <w:color w:val="231F20"/>
          <w:spacing w:val="-6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анализировать</w:t>
      </w:r>
      <w:r w:rsidRPr="0004211E">
        <w:rPr>
          <w:rFonts w:eastAsia="Times New Roman"/>
          <w:color w:val="231F20"/>
          <w:spacing w:val="-6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тексты</w:t>
      </w:r>
      <w:r w:rsidRPr="0004211E">
        <w:rPr>
          <w:rFonts w:eastAsia="Times New Roman"/>
          <w:color w:val="231F20"/>
          <w:spacing w:val="-6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разных функциональных разновидностей языка и жанров (рассказ;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заявление,</w:t>
      </w:r>
      <w:r w:rsidRPr="0004211E">
        <w:rPr>
          <w:rFonts w:eastAsia="Times New Roman"/>
          <w:color w:val="231F20"/>
          <w:spacing w:val="4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расписка;</w:t>
      </w:r>
      <w:r w:rsidRPr="0004211E">
        <w:rPr>
          <w:rFonts w:eastAsia="Times New Roman"/>
          <w:color w:val="231F20"/>
          <w:spacing w:val="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словарная</w:t>
      </w:r>
      <w:r w:rsidRPr="0004211E">
        <w:rPr>
          <w:rFonts w:eastAsia="Times New Roman"/>
          <w:color w:val="231F20"/>
          <w:spacing w:val="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статья,</w:t>
      </w:r>
      <w:r w:rsidRPr="0004211E">
        <w:rPr>
          <w:rFonts w:eastAsia="Times New Roman"/>
          <w:color w:val="231F20"/>
          <w:spacing w:val="4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научное</w:t>
      </w:r>
      <w:r w:rsidRPr="0004211E">
        <w:rPr>
          <w:rFonts w:eastAsia="Times New Roman"/>
          <w:color w:val="231F20"/>
          <w:spacing w:val="5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сообщение).</w:t>
      </w:r>
    </w:p>
    <w:p w:rsidR="00E510C6" w:rsidRPr="0004211E" w:rsidRDefault="00E510C6" w:rsidP="00E510C6">
      <w:pPr>
        <w:ind w:left="157" w:right="154" w:firstLine="226"/>
        <w:rPr>
          <w:rFonts w:eastAsia="Times New Roman"/>
          <w:sz w:val="24"/>
          <w:szCs w:val="24"/>
        </w:rPr>
      </w:pPr>
      <w:r w:rsidRPr="0004211E">
        <w:rPr>
          <w:rFonts w:eastAsia="Times New Roman"/>
          <w:color w:val="231F20"/>
          <w:w w:val="115"/>
          <w:sz w:val="24"/>
          <w:szCs w:val="24"/>
        </w:rPr>
        <w:t>Применять знания об официально-деловом и научном стиле</w:t>
      </w:r>
      <w:r w:rsidRPr="0004211E">
        <w:rPr>
          <w:rFonts w:eastAsia="Times New Roman"/>
          <w:color w:val="231F20"/>
          <w:spacing w:val="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при выполнении языкового анализа различных видов и в речевой</w:t>
      </w:r>
      <w:r w:rsidRPr="0004211E">
        <w:rPr>
          <w:rFonts w:eastAsia="Times New Roman"/>
          <w:color w:val="231F20"/>
          <w:spacing w:val="11"/>
          <w:w w:val="115"/>
          <w:sz w:val="24"/>
          <w:szCs w:val="24"/>
        </w:rPr>
        <w:t xml:space="preserve"> </w:t>
      </w:r>
      <w:r w:rsidRPr="0004211E">
        <w:rPr>
          <w:rFonts w:eastAsia="Times New Roman"/>
          <w:color w:val="231F20"/>
          <w:w w:val="115"/>
          <w:sz w:val="24"/>
          <w:szCs w:val="24"/>
        </w:rPr>
        <w:t>практике.</w:t>
      </w:r>
    </w:p>
    <w:p w:rsidR="00E510C6" w:rsidRPr="0004211E" w:rsidRDefault="00E510C6" w:rsidP="00E510C6">
      <w:pPr>
        <w:spacing w:before="5"/>
        <w:rPr>
          <w:rFonts w:eastAsia="Times New Roman"/>
          <w:sz w:val="24"/>
          <w:szCs w:val="24"/>
        </w:rPr>
      </w:pPr>
    </w:p>
    <w:p w:rsidR="00E510C6" w:rsidRPr="0004211E" w:rsidRDefault="00E510C6" w:rsidP="00E510C6">
      <w:pPr>
        <w:spacing w:before="77"/>
        <w:ind w:left="158"/>
        <w:outlineLvl w:val="1"/>
        <w:rPr>
          <w:rFonts w:eastAsia="Tahoma"/>
          <w:b/>
          <w:sz w:val="24"/>
          <w:szCs w:val="24"/>
        </w:rPr>
      </w:pPr>
      <w:r w:rsidRPr="0004211E">
        <w:rPr>
          <w:rFonts w:eastAsia="Tahoma"/>
          <w:b/>
          <w:color w:val="231F20"/>
          <w:w w:val="95"/>
          <w:sz w:val="24"/>
          <w:szCs w:val="24"/>
        </w:rPr>
        <w:t>СИСТЕМА</w:t>
      </w:r>
      <w:r w:rsidRPr="0004211E">
        <w:rPr>
          <w:rFonts w:eastAsia="Tahoma"/>
          <w:b/>
          <w:color w:val="231F20"/>
          <w:spacing w:val="11"/>
          <w:w w:val="95"/>
          <w:sz w:val="24"/>
          <w:szCs w:val="24"/>
        </w:rPr>
        <w:t xml:space="preserve"> </w:t>
      </w:r>
      <w:r w:rsidRPr="0004211E">
        <w:rPr>
          <w:rFonts w:eastAsia="Tahoma"/>
          <w:b/>
          <w:color w:val="231F20"/>
          <w:w w:val="95"/>
          <w:sz w:val="24"/>
          <w:szCs w:val="24"/>
        </w:rPr>
        <w:t>ЯЗЫКА</w:t>
      </w:r>
    </w:p>
    <w:p w:rsidR="00E510C6" w:rsidRPr="0004211E" w:rsidRDefault="00E510C6" w:rsidP="00E510C6">
      <w:pPr>
        <w:spacing w:before="123"/>
        <w:ind w:left="157"/>
        <w:outlineLvl w:val="1"/>
        <w:rPr>
          <w:rFonts w:eastAsia="Tahoma"/>
          <w:b/>
          <w:color w:val="231F20"/>
          <w:w w:val="95"/>
          <w:sz w:val="24"/>
          <w:szCs w:val="24"/>
        </w:rPr>
      </w:pPr>
      <w:r w:rsidRPr="0004211E">
        <w:rPr>
          <w:rFonts w:eastAsia="Tahoma"/>
          <w:b/>
          <w:color w:val="231F20"/>
          <w:w w:val="95"/>
          <w:sz w:val="24"/>
          <w:szCs w:val="24"/>
        </w:rPr>
        <w:t>Морфология.</w:t>
      </w:r>
      <w:r w:rsidRPr="0004211E">
        <w:rPr>
          <w:rFonts w:eastAsia="Tahoma"/>
          <w:b/>
          <w:color w:val="231F20"/>
          <w:spacing w:val="13"/>
          <w:w w:val="95"/>
          <w:sz w:val="24"/>
          <w:szCs w:val="24"/>
        </w:rPr>
        <w:t xml:space="preserve"> </w:t>
      </w:r>
      <w:r w:rsidRPr="0004211E">
        <w:rPr>
          <w:rFonts w:eastAsia="Tahoma"/>
          <w:b/>
          <w:color w:val="231F20"/>
          <w:w w:val="95"/>
          <w:sz w:val="24"/>
          <w:szCs w:val="24"/>
        </w:rPr>
        <w:t>Культура</w:t>
      </w:r>
      <w:r w:rsidRPr="0004211E">
        <w:rPr>
          <w:rFonts w:eastAsia="Tahoma"/>
          <w:b/>
          <w:color w:val="231F20"/>
          <w:spacing w:val="13"/>
          <w:w w:val="95"/>
          <w:sz w:val="24"/>
          <w:szCs w:val="24"/>
        </w:rPr>
        <w:t xml:space="preserve"> </w:t>
      </w:r>
      <w:r w:rsidRPr="0004211E">
        <w:rPr>
          <w:rFonts w:eastAsia="Tahoma"/>
          <w:b/>
          <w:color w:val="231F20"/>
          <w:w w:val="95"/>
          <w:sz w:val="24"/>
          <w:szCs w:val="24"/>
        </w:rPr>
        <w:t>речи.</w:t>
      </w:r>
      <w:r w:rsidRPr="0004211E">
        <w:rPr>
          <w:rFonts w:eastAsia="Tahoma"/>
          <w:b/>
          <w:color w:val="231F20"/>
          <w:spacing w:val="13"/>
          <w:w w:val="95"/>
          <w:sz w:val="24"/>
          <w:szCs w:val="24"/>
        </w:rPr>
        <w:t xml:space="preserve"> </w:t>
      </w:r>
      <w:r w:rsidRPr="0004211E">
        <w:rPr>
          <w:rFonts w:eastAsia="Tahoma"/>
          <w:b/>
          <w:color w:val="231F20"/>
          <w:w w:val="95"/>
          <w:sz w:val="24"/>
          <w:szCs w:val="24"/>
        </w:rPr>
        <w:t>Орфография</w:t>
      </w:r>
    </w:p>
    <w:p w:rsidR="00E510C6" w:rsidRPr="0004211E" w:rsidRDefault="00E510C6" w:rsidP="00E510C6">
      <w:pPr>
        <w:pStyle w:val="ac"/>
        <w:shd w:val="clear" w:color="auto" w:fill="FFFFFF"/>
        <w:spacing w:after="150"/>
        <w:rPr>
          <w:rFonts w:ascii="Times New Roman" w:hAnsi="Times New Roman" w:cs="Times New Roman"/>
          <w:color w:val="000000"/>
        </w:rPr>
      </w:pPr>
      <w:r w:rsidRPr="0004211E">
        <w:rPr>
          <w:rFonts w:ascii="Times New Roman" w:hAnsi="Times New Roman" w:cs="Times New Roman"/>
          <w:color w:val="000000"/>
        </w:rPr>
        <w:t>Опознавать самостоятельные (знаменательные) части речи и их формы, служебные части речи.</w:t>
      </w:r>
    </w:p>
    <w:p w:rsidR="00E510C6" w:rsidRPr="0004211E" w:rsidRDefault="00E510C6" w:rsidP="00E510C6">
      <w:pPr>
        <w:pStyle w:val="ac"/>
        <w:shd w:val="clear" w:color="auto" w:fill="FFFFFF"/>
        <w:spacing w:after="150"/>
        <w:rPr>
          <w:rFonts w:ascii="Times New Roman" w:hAnsi="Times New Roman" w:cs="Times New Roman"/>
          <w:color w:val="000000"/>
        </w:rPr>
      </w:pPr>
      <w:r w:rsidRPr="0004211E">
        <w:rPr>
          <w:rFonts w:ascii="Times New Roman" w:hAnsi="Times New Roman" w:cs="Times New Roman"/>
          <w:color w:val="000000"/>
        </w:rPr>
        <w:t>Анализировать слово с точки зрения его принадлежности к той или иной части речи.</w:t>
      </w:r>
    </w:p>
    <w:p w:rsidR="00E510C6" w:rsidRPr="0004211E" w:rsidRDefault="00E510C6" w:rsidP="00E510C6">
      <w:pPr>
        <w:pStyle w:val="ac"/>
        <w:shd w:val="clear" w:color="auto" w:fill="FFFFFF"/>
        <w:spacing w:after="150"/>
        <w:rPr>
          <w:rFonts w:ascii="Times New Roman" w:hAnsi="Times New Roman" w:cs="Times New Roman"/>
          <w:color w:val="000000"/>
        </w:rPr>
      </w:pPr>
      <w:r w:rsidRPr="0004211E">
        <w:rPr>
          <w:rFonts w:ascii="Times New Roman" w:hAnsi="Times New Roman" w:cs="Times New Roman"/>
          <w:color w:val="000000"/>
        </w:rPr>
        <w:lastRenderedPageBreak/>
        <w:t>Употреблять формы слов различных частей речи в соответствии с нормами современного русского литературного языка;</w:t>
      </w:r>
    </w:p>
    <w:p w:rsidR="00E510C6" w:rsidRPr="0004211E" w:rsidRDefault="00E510C6" w:rsidP="00E510C6">
      <w:pPr>
        <w:pStyle w:val="ac"/>
        <w:shd w:val="clear" w:color="auto" w:fill="FFFFFF"/>
        <w:spacing w:after="150"/>
        <w:rPr>
          <w:rFonts w:ascii="Times New Roman" w:hAnsi="Times New Roman" w:cs="Times New Roman"/>
          <w:color w:val="000000"/>
        </w:rPr>
      </w:pPr>
      <w:r w:rsidRPr="0004211E">
        <w:rPr>
          <w:rFonts w:ascii="Times New Roman" w:hAnsi="Times New Roman" w:cs="Times New Roman"/>
          <w:color w:val="000000"/>
        </w:rPr>
        <w:t>Применять морфологические знания и умения в практике правописания, в различных видах анализа;</w:t>
      </w:r>
    </w:p>
    <w:p w:rsidR="00315E28" w:rsidRPr="0004211E" w:rsidRDefault="00E510C6" w:rsidP="00C44E32">
      <w:pPr>
        <w:pStyle w:val="ac"/>
        <w:shd w:val="clear" w:color="auto" w:fill="FFFFFF"/>
        <w:spacing w:after="150"/>
        <w:rPr>
          <w:rFonts w:ascii="Times New Roman" w:hAnsi="Times New Roman" w:cs="Times New Roman"/>
          <w:color w:val="000000"/>
        </w:rPr>
      </w:pPr>
      <w:r w:rsidRPr="0004211E">
        <w:rPr>
          <w:rFonts w:ascii="Times New Roman" w:hAnsi="Times New Roman" w:cs="Times New Roman"/>
          <w:color w:val="000000"/>
        </w:rPr>
        <w:t>Распознавать явления грамматической омонимии, существенные для решения орфографических и пунктуационных задач. Анализировать синонимические средства морфологии; различать грамматические омонимы; 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средств в текстах научного и официально-делового стилей речи; извлекать необходимую информацию из словарей грамматических трудностей, в том числе мультимедийных; использовать эту информацию в различных видах деятельности.</w:t>
      </w:r>
    </w:p>
    <w:p w:rsidR="0004211E" w:rsidRPr="0004211E" w:rsidRDefault="0004211E" w:rsidP="0004211E">
      <w:pPr>
        <w:pStyle w:val="2"/>
        <w:spacing w:before="240" w:beforeAutospacing="0" w:after="120" w:afterAutospacing="0" w:line="240" w:lineRule="atLeast"/>
        <w:rPr>
          <w:rFonts w:ascii="LiberationSerif" w:hAnsi="LiberationSerif"/>
          <w:caps/>
          <w:color w:val="000000"/>
          <w:sz w:val="24"/>
          <w:szCs w:val="24"/>
        </w:rPr>
      </w:pPr>
      <w:r w:rsidRPr="0004211E">
        <w:rPr>
          <w:rFonts w:ascii="LiberationSerif" w:hAnsi="LiberationSerif"/>
          <w:caps/>
          <w:color w:val="000000"/>
          <w:sz w:val="24"/>
          <w:szCs w:val="24"/>
        </w:rPr>
        <w:t>7 КЛАСС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b/>
          <w:bCs/>
          <w:color w:val="000000"/>
        </w:rPr>
        <w:t>Общие сведения о языке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Иметь представление о языке как развивающемся явлении.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Осознавать взаимосвязь языка, культуры и истории народа (приводить примеры).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b/>
          <w:bCs/>
          <w:color w:val="000000"/>
        </w:rPr>
        <w:t>Язык и речь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Создавать устные монологические высказывания объёмом не менее 7 предложений на основе наблюдений, личных впечатлений, чтения научно-учебной, художественной и научно-</w:t>
      </w:r>
      <w:r w:rsidRPr="0004211E">
        <w:rPr>
          <w:rFonts w:ascii="LiberationSerif" w:hAnsi="LiberationSerif"/>
          <w:color w:val="000000"/>
        </w:rPr>
        <w:softHyphen/>
        <w:t xml:space="preserve"> по</w:t>
      </w:r>
      <w:r w:rsidRPr="0004211E">
        <w:rPr>
          <w:rFonts w:ascii="LiberationSerif" w:hAnsi="LiberationSerif"/>
          <w:color w:val="000000"/>
        </w:rPr>
        <w:softHyphen/>
        <w:t>пулярной литературы (монолог-описание, монолог-рассуждение, монолог-повествование); выступать с научным сообщением.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Владеть различными видами диалога: диалог — запрос информации, диалог — сообщение информации.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Владеть различными видами чтения: просмотровым, ознакомительным, изучающим, поисковым.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Устно пересказывать прослушанный или прочитанный текст объёмом не менее 120 слов.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— не менее 200 слов).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Осуществлять адекватный выбор языковых средств для со</w:t>
      </w:r>
      <w:r w:rsidRPr="0004211E">
        <w:rPr>
          <w:rFonts w:ascii="LiberationSerif" w:hAnsi="LiberationSerif"/>
          <w:color w:val="000000"/>
        </w:rPr>
        <w:softHyphen/>
        <w:t>здания высказывания в соответствии с целью, темой и коммуникативным замыслом.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110—120 слов; словарного диктанта объёмом 25—30 слов; диктанта на основе связного текста объёмом 110—120 слов, </w:t>
      </w:r>
      <w:r w:rsidRPr="0004211E">
        <w:rPr>
          <w:rFonts w:ascii="LiberationSerif" w:hAnsi="LiberationSerif"/>
          <w:color w:val="000000"/>
        </w:rPr>
        <w:lastRenderedPageBreak/>
        <w:t>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 непроверяемыми написаниями); соблюдать на письме пра</w:t>
      </w:r>
      <w:r w:rsidRPr="0004211E">
        <w:rPr>
          <w:rFonts w:ascii="LiberationSerif" w:hAnsi="LiberationSerif"/>
          <w:color w:val="000000"/>
        </w:rPr>
        <w:softHyphen/>
        <w:t>вила речевого этикета.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b/>
          <w:bCs/>
          <w:color w:val="000000"/>
        </w:rPr>
        <w:t>Текст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Анализировать текст с точки зрения его соответствия ос</w:t>
      </w:r>
      <w:r w:rsidRPr="0004211E">
        <w:rPr>
          <w:rFonts w:ascii="LiberationSerif" w:hAnsi="LiberationSerif"/>
          <w:color w:val="000000"/>
        </w:rPr>
        <w:softHyphen/>
        <w:t>новным признакам; выявлять его структуру, особенности абзац</w:t>
      </w:r>
      <w:r w:rsidRPr="0004211E">
        <w:rPr>
          <w:rFonts w:ascii="LiberationSerif" w:hAnsi="LiberationSerif"/>
          <w:color w:val="000000"/>
        </w:rPr>
        <w:softHyphen/>
        <w:t>ного членения, языковые средства выразительности в тексте: фонетические (звукопись), словообразовательные, лексические.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Выявлять лексические и грамматические средства связи предложений и частей текста.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 xml:space="preserve">Создавать тексты различных функционально-смысловых </w:t>
      </w:r>
      <w:r w:rsidRPr="0004211E">
        <w:rPr>
          <w:rFonts w:ascii="LiberationSerif" w:hAnsi="LiberationSerif"/>
          <w:color w:val="000000"/>
        </w:rPr>
        <w:softHyphen/>
        <w:t>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Представлять сообщение на заданную тему в виде презентации.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Функциональные разновидности языка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Характеризовать особенности публицистического стиля (в 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Владеть нормами построения текстов публицистического стиля.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Характеризовать особенности официально-делового стиля (в том числе сферу употребления, функции, языковые особенности), особенности жанра инструкции.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b/>
          <w:bCs/>
          <w:color w:val="000000"/>
        </w:rPr>
        <w:t>Система языка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lastRenderedPageBreak/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Характеризовать слово с точки зрения сферы его употреб</w:t>
      </w:r>
      <w:r w:rsidRPr="0004211E">
        <w:rPr>
          <w:rFonts w:ascii="LiberationSerif" w:hAnsi="LiberationSerif"/>
          <w:color w:val="000000"/>
        </w:rPr>
        <w:softHyphen/>
        <w:t>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Использовать грамматические словари и справочники в речевой практике.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b/>
          <w:bCs/>
          <w:color w:val="000000"/>
        </w:rPr>
        <w:t>Морфология. Культура речи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b/>
          <w:bCs/>
          <w:color w:val="000000"/>
        </w:rPr>
        <w:t>Причастие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Характеризовать причастия как особую группу слов. Опре</w:t>
      </w:r>
      <w:r w:rsidRPr="0004211E">
        <w:rPr>
          <w:rFonts w:ascii="LiberationSerif" w:hAnsi="LiberationSerif"/>
          <w:color w:val="000000"/>
        </w:rPr>
        <w:softHyphen/>
        <w:t>делять признаки глагола и имени прилагательного в причас</w:t>
      </w:r>
      <w:r w:rsidRPr="0004211E">
        <w:rPr>
          <w:rFonts w:ascii="LiberationSerif" w:hAnsi="LiberationSerif"/>
          <w:color w:val="000000"/>
        </w:rPr>
        <w:softHyphen/>
        <w:t>тии.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Распознавать причастия настоящего и прошедшего времени, действительные и страдательные причастия. Различать и характеризовать полные и краткие формы страдательных причастий. Склонять причастия.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Проводить морфологический анализ причастий, применять это умение в речевой практике.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Составлять словосочетания с причастием в роли зависимого слова. Конструировать причастные обороты. Определять роль причастия в предложении.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Уместно использовать причастия в речи. Различать созвучные причастия и имена прилагательные (</w:t>
      </w:r>
      <w:r w:rsidRPr="0004211E">
        <w:rPr>
          <w:rFonts w:ascii="LiberationSerif" w:hAnsi="LiberationSerif"/>
          <w:b/>
          <w:bCs/>
          <w:i/>
          <w:iCs/>
          <w:color w:val="000000"/>
        </w:rPr>
        <w:t>висящий</w:t>
      </w:r>
      <w:r w:rsidRPr="0004211E">
        <w:rPr>
          <w:rFonts w:ascii="LiberationSerif" w:hAnsi="LiberationSerif"/>
          <w:i/>
          <w:iCs/>
          <w:color w:val="000000"/>
        </w:rPr>
        <w:t> — </w:t>
      </w:r>
      <w:r w:rsidRPr="0004211E">
        <w:rPr>
          <w:rFonts w:ascii="LiberationSerif" w:hAnsi="LiberationSerif"/>
          <w:b/>
          <w:bCs/>
          <w:i/>
          <w:iCs/>
          <w:color w:val="000000"/>
        </w:rPr>
        <w:t>висячий</w:t>
      </w:r>
      <w:r w:rsidRPr="0004211E">
        <w:rPr>
          <w:rFonts w:ascii="LiberationSerif" w:hAnsi="LiberationSerif"/>
          <w:i/>
          <w:iCs/>
          <w:color w:val="000000"/>
        </w:rPr>
        <w:t>, </w:t>
      </w:r>
      <w:r w:rsidRPr="0004211E">
        <w:rPr>
          <w:rFonts w:ascii="LiberationSerif" w:hAnsi="LiberationSerif"/>
          <w:b/>
          <w:bCs/>
          <w:i/>
          <w:iCs/>
          <w:color w:val="000000"/>
        </w:rPr>
        <w:t>горящий</w:t>
      </w:r>
      <w:r w:rsidRPr="0004211E">
        <w:rPr>
          <w:rFonts w:ascii="LiberationSerif" w:hAnsi="LiberationSerif"/>
          <w:i/>
          <w:iCs/>
          <w:color w:val="000000"/>
        </w:rPr>
        <w:t> — </w:t>
      </w:r>
      <w:r w:rsidRPr="0004211E">
        <w:rPr>
          <w:rFonts w:ascii="LiberationSerif" w:hAnsi="LiberationSerif"/>
          <w:b/>
          <w:bCs/>
          <w:i/>
          <w:iCs/>
          <w:color w:val="000000"/>
        </w:rPr>
        <w:t>горячий</w:t>
      </w:r>
      <w:r w:rsidRPr="0004211E">
        <w:rPr>
          <w:rFonts w:ascii="LiberationSerif" w:hAnsi="LiberationSerif"/>
          <w:color w:val="000000"/>
        </w:rPr>
        <w:t>). Правильно употреблять причастия с суффиксом </w:t>
      </w:r>
      <w:r w:rsidRPr="0004211E">
        <w:rPr>
          <w:rFonts w:ascii="LiberationSerif" w:hAnsi="LiberationSerif"/>
          <w:b/>
          <w:bCs/>
          <w:i/>
          <w:iCs/>
          <w:color w:val="000000"/>
        </w:rPr>
        <w:t>-ся</w:t>
      </w:r>
      <w:r w:rsidRPr="0004211E">
        <w:rPr>
          <w:rFonts w:ascii="LiberationSerif" w:hAnsi="LiberationSerif"/>
          <w:color w:val="000000"/>
        </w:rPr>
        <w:t>. Правильно устанавливать согласование в словосочетаниях типа </w:t>
      </w:r>
      <w:r w:rsidRPr="0004211E">
        <w:rPr>
          <w:rFonts w:ascii="LiberationSerif" w:hAnsi="LiberationSerif"/>
          <w:i/>
          <w:iCs/>
          <w:color w:val="000000"/>
        </w:rPr>
        <w:t>прич. + сущ</w:t>
      </w:r>
      <w:r w:rsidRPr="0004211E">
        <w:rPr>
          <w:rFonts w:ascii="LiberationSerif" w:hAnsi="LiberationSerif"/>
          <w:color w:val="000000"/>
        </w:rPr>
        <w:t>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Правильно ставить ударение в некоторых формах причастий.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Применять правила правописания падежных окончаний и суффиксов причастий;</w:t>
      </w:r>
      <w:r w:rsidRPr="0004211E">
        <w:rPr>
          <w:rFonts w:ascii="LiberationSerif" w:hAnsi="LiberationSerif"/>
          <w:i/>
          <w:iCs/>
          <w:color w:val="000000"/>
        </w:rPr>
        <w:t> </w:t>
      </w:r>
      <w:r w:rsidRPr="0004211E">
        <w:rPr>
          <w:rFonts w:ascii="LiberationSerif" w:hAnsi="LiberationSerif"/>
          <w:b/>
          <w:bCs/>
          <w:i/>
          <w:iCs/>
          <w:color w:val="000000"/>
        </w:rPr>
        <w:t>н</w:t>
      </w:r>
      <w:r w:rsidRPr="0004211E">
        <w:rPr>
          <w:rFonts w:ascii="LiberationSerif" w:hAnsi="LiberationSerif"/>
          <w:color w:val="000000"/>
        </w:rPr>
        <w:t> и</w:t>
      </w:r>
      <w:r w:rsidRPr="0004211E">
        <w:rPr>
          <w:rFonts w:ascii="LiberationSerif" w:hAnsi="LiberationSerif"/>
          <w:i/>
          <w:iCs/>
          <w:color w:val="000000"/>
        </w:rPr>
        <w:t> </w:t>
      </w:r>
      <w:r w:rsidRPr="0004211E">
        <w:rPr>
          <w:rFonts w:ascii="LiberationSerif" w:hAnsi="LiberationSerif"/>
          <w:b/>
          <w:bCs/>
          <w:i/>
          <w:iCs/>
          <w:color w:val="000000"/>
        </w:rPr>
        <w:t>нн</w:t>
      </w:r>
      <w:r w:rsidRPr="0004211E">
        <w:rPr>
          <w:rFonts w:ascii="LiberationSerif" w:hAnsi="LiberationSerif"/>
          <w:b/>
          <w:bCs/>
          <w:color w:val="000000"/>
        </w:rPr>
        <w:t> </w:t>
      </w:r>
      <w:r w:rsidRPr="0004211E">
        <w:rPr>
          <w:rFonts w:ascii="LiberationSerif" w:hAnsi="LiberationSerif"/>
          <w:color w:val="000000"/>
        </w:rPr>
        <w:t>в причастиях и отглагольных именах прилагательных; написания гласной перед суффиксом </w:t>
      </w:r>
      <w:r w:rsidRPr="0004211E">
        <w:rPr>
          <w:rFonts w:ascii="LiberationSerif" w:hAnsi="LiberationSerif"/>
          <w:b/>
          <w:bCs/>
          <w:i/>
          <w:iCs/>
          <w:color w:val="000000"/>
        </w:rPr>
        <w:t>-вш-</w:t>
      </w:r>
      <w:r w:rsidRPr="0004211E">
        <w:rPr>
          <w:rFonts w:ascii="LiberationSerif" w:hAnsi="LiberationSerif"/>
          <w:color w:val="000000"/>
        </w:rPr>
        <w:t> действительных причастий прошедшего времени, перед суффиксом </w:t>
      </w:r>
      <w:r w:rsidRPr="0004211E">
        <w:rPr>
          <w:rFonts w:ascii="LiberationSerif" w:hAnsi="LiberationSerif"/>
          <w:b/>
          <w:bCs/>
          <w:i/>
          <w:iCs/>
          <w:color w:val="000000"/>
        </w:rPr>
        <w:t>-нн-</w:t>
      </w:r>
      <w:r w:rsidRPr="0004211E">
        <w:rPr>
          <w:rFonts w:ascii="LiberationSerif" w:hAnsi="LiberationSerif"/>
          <w:color w:val="000000"/>
        </w:rPr>
        <w:t> страдательных причастий прошедшего времени; написания </w:t>
      </w:r>
      <w:r w:rsidRPr="0004211E">
        <w:rPr>
          <w:rFonts w:ascii="LiberationSerif" w:hAnsi="LiberationSerif"/>
          <w:b/>
          <w:bCs/>
          <w:i/>
          <w:iCs/>
          <w:color w:val="000000"/>
        </w:rPr>
        <w:t>не</w:t>
      </w:r>
      <w:r w:rsidRPr="0004211E">
        <w:rPr>
          <w:rFonts w:ascii="LiberationSerif" w:hAnsi="LiberationSerif"/>
          <w:b/>
          <w:bCs/>
          <w:color w:val="000000"/>
        </w:rPr>
        <w:t> </w:t>
      </w:r>
      <w:r w:rsidRPr="0004211E">
        <w:rPr>
          <w:rFonts w:ascii="LiberationSerif" w:hAnsi="LiberationSerif"/>
          <w:color w:val="000000"/>
        </w:rPr>
        <w:t>с причастиями.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Правильно расставлять знаки препинания в предложениях с причастным оборотом.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b/>
          <w:bCs/>
          <w:color w:val="000000"/>
        </w:rPr>
        <w:t>Деепричастие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Характеризовать деепричастия как особую группу слов. Определять признаки глагола и наречия в деепричастии.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Распознавать деепричастия совершенного и несовершенного вида.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Проводить морфологический анализ деепричастий, применять это умение в речевой практике.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lastRenderedPageBreak/>
        <w:t>Конструировать деепричастный оборот. Определять роль дее</w:t>
      </w:r>
      <w:r w:rsidRPr="0004211E">
        <w:rPr>
          <w:rFonts w:ascii="LiberationSerif" w:hAnsi="LiberationSerif"/>
          <w:color w:val="000000"/>
        </w:rPr>
        <w:softHyphen/>
        <w:t>причастия в предложении.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Уместно использовать деепричастия в речи.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Правильно ставить ударение в деепричастиях.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Применять правила написания гласных в суффиксах деепричастий; правила слитного и раздельного написания </w:t>
      </w:r>
      <w:r w:rsidRPr="0004211E">
        <w:rPr>
          <w:rFonts w:ascii="LiberationSerif" w:hAnsi="LiberationSerif"/>
          <w:b/>
          <w:bCs/>
          <w:i/>
          <w:iCs/>
          <w:color w:val="000000"/>
        </w:rPr>
        <w:t>не</w:t>
      </w:r>
      <w:r w:rsidRPr="0004211E">
        <w:rPr>
          <w:rFonts w:ascii="LiberationSerif" w:hAnsi="LiberationSerif"/>
          <w:color w:val="000000"/>
        </w:rPr>
        <w:t> с деепричастиями.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Правильно строить предложения с одиночными деепричастиями и деепричастными оборотами.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Правильно расставлять знаки препинания в предложениях с одиночным деепричастием и деепричастным оборотом.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b/>
          <w:bCs/>
          <w:color w:val="000000"/>
        </w:rPr>
        <w:t>Служебные части речи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Давать общую характеристику служебных частей речи; объяснять их отличия от самостоятельных частей речи.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b/>
          <w:bCs/>
          <w:color w:val="000000"/>
        </w:rPr>
        <w:t>Предлог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Характеризовать предлог как служебную часть речи; различать производные и непроизводные предлоги, простые и составные предлоги.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Употреблять предлоги в речи в соответствии с их значением и стилистическими особенностями; соблюдать нормы правописания производных предлогов.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Соблюдать нормы употребления имён существительных и местоимений с предлогами, предлогов </w:t>
      </w:r>
      <w:r w:rsidRPr="0004211E">
        <w:rPr>
          <w:rFonts w:ascii="LiberationSerif" w:hAnsi="LiberationSerif"/>
          <w:b/>
          <w:bCs/>
          <w:i/>
          <w:iCs/>
          <w:color w:val="000000"/>
        </w:rPr>
        <w:t>из</w:t>
      </w:r>
      <w:r w:rsidRPr="0004211E">
        <w:rPr>
          <w:rFonts w:ascii="LiberationSerif" w:hAnsi="LiberationSerif"/>
          <w:i/>
          <w:iCs/>
          <w:color w:val="000000"/>
        </w:rPr>
        <w:t> — </w:t>
      </w:r>
      <w:r w:rsidRPr="0004211E">
        <w:rPr>
          <w:rFonts w:ascii="LiberationSerif" w:hAnsi="LiberationSerif"/>
          <w:b/>
          <w:bCs/>
          <w:i/>
          <w:iCs/>
          <w:color w:val="000000"/>
        </w:rPr>
        <w:t>с</w:t>
      </w:r>
      <w:r w:rsidRPr="0004211E">
        <w:rPr>
          <w:rFonts w:ascii="LiberationSerif" w:hAnsi="LiberationSerif"/>
          <w:color w:val="000000"/>
        </w:rPr>
        <w:t>,</w:t>
      </w:r>
      <w:r w:rsidRPr="0004211E">
        <w:rPr>
          <w:rFonts w:ascii="LiberationSerif" w:hAnsi="LiberationSerif"/>
          <w:i/>
          <w:iCs/>
          <w:color w:val="000000"/>
        </w:rPr>
        <w:t> </w:t>
      </w:r>
      <w:r w:rsidRPr="0004211E">
        <w:rPr>
          <w:rFonts w:ascii="LiberationSerif" w:hAnsi="LiberationSerif"/>
          <w:b/>
          <w:bCs/>
          <w:i/>
          <w:iCs/>
          <w:color w:val="000000"/>
        </w:rPr>
        <w:t>в</w:t>
      </w:r>
      <w:r w:rsidRPr="0004211E">
        <w:rPr>
          <w:rFonts w:ascii="LiberationSerif" w:hAnsi="LiberationSerif"/>
          <w:i/>
          <w:iCs/>
          <w:color w:val="000000"/>
        </w:rPr>
        <w:t> — </w:t>
      </w:r>
      <w:r w:rsidRPr="0004211E">
        <w:rPr>
          <w:rFonts w:ascii="LiberationSerif" w:hAnsi="LiberationSerif"/>
          <w:b/>
          <w:bCs/>
          <w:i/>
          <w:iCs/>
          <w:color w:val="000000"/>
        </w:rPr>
        <w:t>на</w:t>
      </w:r>
      <w:r w:rsidRPr="0004211E">
        <w:rPr>
          <w:rFonts w:ascii="LiberationSerif" w:hAnsi="LiberationSerif"/>
          <w:color w:val="000000"/>
        </w:rPr>
        <w:t> в составе словосочетаний; правила правописания производных предлогов.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 xml:space="preserve">Проводить морфологический анализ предлогов, применять это умение при выполнении языкового анализа различных </w:t>
      </w:r>
      <w:r w:rsidRPr="0004211E">
        <w:rPr>
          <w:rFonts w:ascii="LiberationSerif" w:hAnsi="LiberationSerif"/>
          <w:color w:val="000000"/>
        </w:rPr>
        <w:softHyphen/>
        <w:t>видов и в речевой практике.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b/>
          <w:bCs/>
          <w:color w:val="000000"/>
        </w:rPr>
        <w:t>Союз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Характеризовать союз как служебную часть речи; различать разряды союзов по значению, по строению; объяснять роль сою</w:t>
      </w:r>
      <w:r w:rsidRPr="0004211E">
        <w:rPr>
          <w:rFonts w:ascii="LiberationSerif" w:hAnsi="LiberationSerif"/>
          <w:color w:val="000000"/>
        </w:rPr>
        <w:softHyphen/>
        <w:t>зов в тексте, в том числе как средств связи однородных членов предложения и частей сложного предложения.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Употреблять союзы в речи в соответствии с их значением и стилистическими особенностями; соблюдать нормы правописания союзов, постановки знаков препинания в сложных союзных предложениях, постановки знаков препинания в предложениях с союзом </w:t>
      </w:r>
      <w:r w:rsidRPr="0004211E">
        <w:rPr>
          <w:rFonts w:ascii="LiberationSerif" w:hAnsi="LiberationSerif"/>
          <w:b/>
          <w:bCs/>
          <w:i/>
          <w:iCs/>
          <w:color w:val="000000"/>
        </w:rPr>
        <w:t>и</w:t>
      </w:r>
      <w:r w:rsidRPr="0004211E">
        <w:rPr>
          <w:rFonts w:ascii="LiberationSerif" w:hAnsi="LiberationSerif"/>
          <w:i/>
          <w:iCs/>
          <w:color w:val="000000"/>
        </w:rPr>
        <w:t>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Проводить морфологический анализ союзов, применять это умение в речевой практике.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b/>
          <w:bCs/>
          <w:color w:val="000000"/>
        </w:rPr>
        <w:t>Частица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Характеризовать частицу как служебную часть речи; различать разряды частиц по значению, по составу; объяснять роль частиц в передаче различных оттенков значения в слове и тексте, в образовании форм глагола; понимать интонационные особенности предложений с частицами.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Употреблять частицы в речи в соответствии с их значением и стилистической окраской; соблюдать нормы правописания частиц.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Проводить морфологический анализ частиц, применять это умение в речевой практике.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b/>
          <w:bCs/>
          <w:color w:val="000000"/>
        </w:rPr>
        <w:t>Междометия и звукоподражательные слова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Характеризовать междометия как особую группу слов, различать группы междометий по значению; объяснять роль междометий в речи. Характеризовать особенности звукоподражательных слов и их употребление в разговорной речи, в художественной литературе.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Проводить морфологический анализ междометий; применять это умение в речевой практике.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Соблюдать пунктуационные нормы оформления предложений с междометиями.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Различать грамматические омонимы.</w:t>
      </w:r>
    </w:p>
    <w:p w:rsidR="0004211E" w:rsidRPr="0004211E" w:rsidRDefault="0004211E" w:rsidP="0004211E">
      <w:pPr>
        <w:pStyle w:val="2"/>
        <w:spacing w:before="240" w:beforeAutospacing="0" w:after="120" w:afterAutospacing="0" w:line="240" w:lineRule="atLeast"/>
        <w:rPr>
          <w:rFonts w:ascii="LiberationSerif" w:hAnsi="LiberationSerif"/>
          <w:caps/>
          <w:color w:val="000000"/>
          <w:sz w:val="24"/>
          <w:szCs w:val="24"/>
        </w:rPr>
      </w:pPr>
      <w:r w:rsidRPr="0004211E">
        <w:rPr>
          <w:rFonts w:ascii="LiberationSerif" w:hAnsi="LiberationSerif"/>
          <w:caps/>
          <w:color w:val="000000"/>
          <w:sz w:val="24"/>
          <w:szCs w:val="24"/>
        </w:rPr>
        <w:lastRenderedPageBreak/>
        <w:t>8 КЛАСС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b/>
          <w:bCs/>
          <w:color w:val="000000"/>
        </w:rPr>
        <w:t>Общие сведения о языке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Иметь представление о русском языке как одном из славянских языков.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b/>
          <w:bCs/>
          <w:color w:val="000000"/>
        </w:rPr>
        <w:t>Язык и речь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Создавать устные монологические высказывания объёмом не менее 8 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Владеть различными видами аудирования: выборочным, ознакомительным, детальным — научно-учебных, художест</w:t>
      </w:r>
      <w:r w:rsidRPr="0004211E">
        <w:rPr>
          <w:rFonts w:ascii="LiberationSerif" w:hAnsi="LiberationSerif"/>
          <w:color w:val="000000"/>
        </w:rPr>
        <w:softHyphen/>
        <w:t>венных, публицистических текстов различных функционально-смысловых типов речи.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Владеть различными видами чтения: просмотровым, ознакомительным, изучающим, поисковым.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Устно пересказывать прочитанный или прослушанный текст объёмом не менее 140 слов.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 — не менее 260 слов).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120—140 слов; словарного диктанта объёмом 30—35 слов; диктанта на основе связного текста объёмом 120—140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b/>
          <w:bCs/>
          <w:color w:val="000000"/>
        </w:rPr>
        <w:t>Текст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lastRenderedPageBreak/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Владеть умениями информационной переработки текста: со</w:t>
      </w:r>
      <w:r w:rsidRPr="0004211E">
        <w:rPr>
          <w:rFonts w:ascii="LiberationSerif" w:hAnsi="LiberationSerif"/>
          <w:color w:val="000000"/>
        </w:rPr>
        <w:softHyphen/>
        <w:t>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Представлять сообщение на заданную тему в виде презентации.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Редактировать тексты: собственные/созданные другими обучающимися тексты с целью совершенствования их содержания и формы; сопоставлять исходный и отредактированный тексты.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Функциональные разновидности языка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b/>
          <w:bCs/>
          <w:color w:val="000000"/>
        </w:rPr>
        <w:t>Система языка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b/>
          <w:bCs/>
          <w:color w:val="000000"/>
        </w:rPr>
        <w:t>Cинтаксис. Культура речи. Пунктуация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Иметь представление о синтаксисе как разделе лингвистики.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Распознавать словосочетание и предложение как единицы синтаксиса.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Различать функции знаков препинания.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Словосочетание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Применять нормы построения словосочетаний.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b/>
          <w:bCs/>
          <w:color w:val="000000"/>
        </w:rPr>
        <w:t>Предложение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lastRenderedPageBreak/>
        <w:t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 </w:t>
      </w:r>
      <w:r w:rsidRPr="0004211E">
        <w:rPr>
          <w:rFonts w:ascii="LiberationSerif" w:hAnsi="LiberationSerif"/>
          <w:b/>
          <w:bCs/>
          <w:i/>
          <w:iCs/>
          <w:color w:val="000000"/>
        </w:rPr>
        <w:t>большинство</w:t>
      </w:r>
      <w:r w:rsidRPr="0004211E">
        <w:rPr>
          <w:rFonts w:ascii="LiberationSerif" w:hAnsi="LiberationSerif"/>
          <w:i/>
          <w:iCs/>
          <w:color w:val="000000"/>
        </w:rPr>
        <w:t> </w:t>
      </w:r>
      <w:r w:rsidRPr="0004211E">
        <w:rPr>
          <w:rFonts w:ascii="LiberationSerif" w:hAnsi="LiberationSerif"/>
          <w:color w:val="000000"/>
        </w:rPr>
        <w:t>—</w:t>
      </w:r>
      <w:r w:rsidRPr="0004211E">
        <w:rPr>
          <w:rFonts w:ascii="LiberationSerif" w:hAnsi="LiberationSerif"/>
          <w:i/>
          <w:iCs/>
          <w:color w:val="000000"/>
        </w:rPr>
        <w:t> </w:t>
      </w:r>
      <w:r w:rsidRPr="0004211E">
        <w:rPr>
          <w:rFonts w:ascii="LiberationSerif" w:hAnsi="LiberationSerif"/>
          <w:b/>
          <w:bCs/>
          <w:i/>
          <w:iCs/>
          <w:color w:val="000000"/>
        </w:rPr>
        <w:t>меньшинство</w:t>
      </w:r>
      <w:r w:rsidRPr="0004211E">
        <w:rPr>
          <w:rFonts w:ascii="LiberationSerif" w:hAnsi="LiberationSerif"/>
          <w:color w:val="000000"/>
        </w:rPr>
        <w:t>, количественными сочетаниями. Применять нормы постановки тире между подлежащим и сказуемым.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 </w:t>
      </w:r>
      <w:r w:rsidRPr="0004211E">
        <w:rPr>
          <w:rFonts w:ascii="LiberationSerif" w:hAnsi="LiberationSerif"/>
          <w:b/>
          <w:bCs/>
          <w:i/>
          <w:iCs/>
          <w:color w:val="000000"/>
        </w:rPr>
        <w:t>да</w:t>
      </w:r>
      <w:r w:rsidRPr="0004211E">
        <w:rPr>
          <w:rFonts w:ascii="LiberationSerif" w:hAnsi="LiberationSerif"/>
          <w:i/>
          <w:iCs/>
          <w:color w:val="000000"/>
        </w:rPr>
        <w:t>, </w:t>
      </w:r>
      <w:r w:rsidRPr="0004211E">
        <w:rPr>
          <w:rFonts w:ascii="LiberationSerif" w:hAnsi="LiberationSerif"/>
          <w:b/>
          <w:bCs/>
          <w:i/>
          <w:iCs/>
          <w:color w:val="000000"/>
        </w:rPr>
        <w:t>нет</w:t>
      </w:r>
      <w:r w:rsidRPr="0004211E">
        <w:rPr>
          <w:rFonts w:ascii="LiberationSerif" w:hAnsi="LiberationSerif"/>
          <w:color w:val="000000"/>
        </w:rPr>
        <w:t>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</w:t>
      </w:r>
      <w:r w:rsidRPr="0004211E">
        <w:rPr>
          <w:rFonts w:ascii="LiberationSerif" w:hAnsi="LiberationSerif"/>
          <w:color w:val="000000"/>
        </w:rPr>
        <w:softHyphen/>
        <w:t>ления в речи сочетаний однородных членов разных типов.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Применять нормы построения предложений с однородными членами, связанными двойными союзами </w:t>
      </w:r>
      <w:r w:rsidRPr="0004211E">
        <w:rPr>
          <w:rFonts w:ascii="LiberationSerif" w:hAnsi="LiberationSerif"/>
          <w:b/>
          <w:bCs/>
          <w:i/>
          <w:iCs/>
          <w:color w:val="000000"/>
        </w:rPr>
        <w:t>не только… но и</w:t>
      </w:r>
      <w:r w:rsidRPr="0004211E">
        <w:rPr>
          <w:rFonts w:ascii="LiberationSerif" w:hAnsi="LiberationSerif"/>
          <w:i/>
          <w:iCs/>
          <w:color w:val="000000"/>
        </w:rPr>
        <w:t>, </w:t>
      </w:r>
      <w:r w:rsidRPr="0004211E">
        <w:rPr>
          <w:rFonts w:ascii="LiberationSerif" w:hAnsi="LiberationSerif"/>
          <w:b/>
          <w:bCs/>
          <w:i/>
          <w:iCs/>
          <w:color w:val="000000"/>
        </w:rPr>
        <w:t>как… так и</w:t>
      </w:r>
      <w:r w:rsidRPr="0004211E">
        <w:rPr>
          <w:rFonts w:ascii="LiberationSerif" w:hAnsi="LiberationSerif"/>
          <w:color w:val="000000"/>
        </w:rPr>
        <w:t>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Применять нормы постановки знаков препинания в предложениях с однородными членами, связанными попарно, с помощью повторяющихся союзов (</w:t>
      </w:r>
      <w:r w:rsidRPr="0004211E">
        <w:rPr>
          <w:rFonts w:ascii="LiberationSerif" w:hAnsi="LiberationSerif"/>
          <w:b/>
          <w:bCs/>
          <w:i/>
          <w:iCs/>
          <w:color w:val="000000"/>
        </w:rPr>
        <w:t>и... и, или... или, либo... либo, ни... ни, тo... тo</w:t>
      </w:r>
      <w:r w:rsidRPr="0004211E">
        <w:rPr>
          <w:rFonts w:ascii="LiberationSerif" w:hAnsi="LiberationSerif"/>
          <w:color w:val="000000"/>
        </w:rPr>
        <w:t>); нормы постановки знаков препинания в предложениях с обобщающим словом при однородных членах.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Различать виды обособленных членов предложения, применять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нормы постановки знаков препинания в предложениях с ввод</w:t>
      </w:r>
      <w:r w:rsidRPr="0004211E">
        <w:rPr>
          <w:rFonts w:ascii="LiberationSerif" w:hAnsi="LiberationSerif"/>
          <w:color w:val="000000"/>
        </w:rPr>
        <w:softHyphen/>
        <w:t>ными и вставными конструкциями, обращениями и междометиями.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Различать группы вводных слов по значению, различать ввод</w:t>
      </w:r>
      <w:r w:rsidRPr="0004211E">
        <w:rPr>
          <w:rFonts w:ascii="LiberationSerif" w:hAnsi="LiberationSerif"/>
          <w:color w:val="000000"/>
        </w:rPr>
        <w:softHyphen/>
        <w:t>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lastRenderedPageBreak/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Распознавать сложные предложения, конструкции с чужой речью (в рамках изученного).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04211E" w:rsidRPr="0004211E" w:rsidRDefault="0004211E" w:rsidP="0004211E">
      <w:pPr>
        <w:pStyle w:val="2"/>
        <w:spacing w:before="240" w:beforeAutospacing="0" w:after="120" w:afterAutospacing="0" w:line="240" w:lineRule="atLeast"/>
        <w:rPr>
          <w:rFonts w:ascii="LiberationSerif" w:hAnsi="LiberationSerif"/>
          <w:caps/>
          <w:color w:val="000000"/>
          <w:sz w:val="24"/>
          <w:szCs w:val="24"/>
        </w:rPr>
      </w:pPr>
      <w:r w:rsidRPr="0004211E">
        <w:rPr>
          <w:rFonts w:ascii="LiberationSerif" w:hAnsi="LiberationSerif"/>
          <w:caps/>
          <w:color w:val="000000"/>
          <w:sz w:val="24"/>
          <w:szCs w:val="24"/>
        </w:rPr>
        <w:t>9 КЛАСС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b/>
          <w:bCs/>
          <w:color w:val="000000"/>
        </w:rPr>
        <w:t>Общие сведения о языке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b/>
          <w:bCs/>
          <w:color w:val="000000"/>
        </w:rPr>
        <w:t>Язык и речь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 том числе лингвистические) темы (объём не менее 6 реплик).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Владеть различными видами аудирования: выборочным, ознакомительным, детальным — научно-учебных, художественных, публицистических текстов различных функционально-смысловых типов речи.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Владеть различными видами чтения: просмотровым, ознакомительным, изучающим, поисковым.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Устно пересказывать прочитанный или прослушанный текст объёмом не менее 150 слов.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140—160 слов; словарного диктанта объёмом 35—40 слов; диктанта на основе связного текста объёмом 140—160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b/>
          <w:bCs/>
          <w:color w:val="000000"/>
        </w:rPr>
        <w:t>Текст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Анализировать текст: определять и комментировать тему и  главную мысль текста; подбирать заголовок, отражающий тему или главную мысль текста.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Устанавливать принадлежность текста к функционально-смысловому типу речи.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Находить в тексте типовые фрагменты — описание, повествование, рассуждение-доказательство, оценочные высказывания.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Прогнозировать содержание текста по заголовку, ключевым словам, зачину или концовке.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Выявлять отличительные признаки текстов разных жанров.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lastRenderedPageBreak/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6—7 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Представлять сообщение на заданную тему в виде презентации.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 слов; для сжатого и выборочного изложения — не менее 300 слов).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— целостность, связность, информативность).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Функциональные разновидности языка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Составлять тезисы, конспект, писать рецензию, реферат.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b/>
          <w:bCs/>
          <w:color w:val="000000"/>
        </w:rPr>
        <w:t>Система языка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b/>
          <w:bCs/>
          <w:color w:val="000000"/>
        </w:rPr>
        <w:t>Cинтаксис. Культура речи. Пунктуация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b/>
          <w:bCs/>
          <w:color w:val="000000"/>
        </w:rPr>
        <w:t>Сложносочинённое предложение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Выявлять основные средства синтаксической связи между частями сложного предложения.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lastRenderedPageBreak/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Понимать особенности употребления сложносочинённых предложений в речи.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Понимать основные нормы построения сложносочинённого предложения.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Понимать явления грамматической синонимии сложно</w:t>
      </w:r>
      <w:r w:rsidRPr="0004211E">
        <w:rPr>
          <w:rFonts w:ascii="LiberationSerif" w:hAnsi="LiberationSerif"/>
          <w:color w:val="000000"/>
        </w:rPr>
        <w:softHyphen/>
        <w:t>сочинённых предложений и простых предложений с однородными членами; использовать соответствующие конструкции в речи.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Проводить синтаксический и пунктуационный анализ сложносочинённых предложений.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Применять нормы постановки знаков препинания в сложносочинённых предложениях.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b/>
          <w:bCs/>
          <w:color w:val="000000"/>
        </w:rPr>
        <w:t>Сложноподчинённое предложение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Различать подчинительные союзы и союзные слова.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Выявлять однородное, неоднородное и последовательное подчинение придаточных частей.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Понимать основные нормы построения сложноподчинённого предложения, особенности употребления сложноподчинённых предложений в речи.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Проводить синтаксический и пунктуационный анализ сложноподчинённых предложений.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Применять нормы построения сложноподчинённых предложений и постановки знаков препинания в них.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b/>
          <w:bCs/>
          <w:color w:val="000000"/>
        </w:rPr>
        <w:t>Бессоюзное сложное предложение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Проводить синтаксический и пунктуационный анализ бессоюзных сложных предложений.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</w:t>
      </w:r>
      <w:r w:rsidRPr="0004211E">
        <w:rPr>
          <w:rFonts w:ascii="LiberationSerif" w:hAnsi="LiberationSerif"/>
          <w:color w:val="000000"/>
        </w:rPr>
        <w:softHyphen/>
        <w:t>ниях.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b/>
          <w:bCs/>
          <w:color w:val="000000"/>
        </w:rPr>
        <w:lastRenderedPageBreak/>
        <w:t>Сложные предложения с разными видами союзной и бессоюзной связи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Распознавать типы сложных предложений с разными видами связи.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Понимать основные нормы построения сложных предложений с разными видами связи.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Употреблять сложные предложения с разными видами связи в речи.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Проводить синтаксический и пунктуационный анализ сложных предложений с разными видами связи.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Применять правила постановки знаков препинания в сложных предложениях с разными видами связи.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b/>
          <w:bCs/>
          <w:color w:val="000000"/>
        </w:rPr>
        <w:t>Прямая и косвенная речь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Распознавать прямую и косвенную речь; выявлять синонимию предложений с прямой и косвенной речью.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Уметь цитировать и применять разные способы включения цитат в высказывание.</w:t>
      </w:r>
    </w:p>
    <w:p w:rsidR="0004211E" w:rsidRPr="0004211E" w:rsidRDefault="0004211E" w:rsidP="0004211E">
      <w:pPr>
        <w:pStyle w:val="ac"/>
        <w:spacing w:after="0"/>
        <w:ind w:firstLine="227"/>
        <w:jc w:val="both"/>
        <w:rPr>
          <w:rFonts w:ascii="LiberationSerif" w:hAnsi="LiberationSerif"/>
          <w:color w:val="000000"/>
        </w:rPr>
      </w:pPr>
      <w:r w:rsidRPr="0004211E">
        <w:rPr>
          <w:rFonts w:ascii="LiberationSerif" w:hAnsi="LiberationSerif"/>
          <w:color w:val="000000"/>
        </w:rPr>
        <w:t>Применять правила построения предложений с прямой и косвенной речью, при цитировании.</w:t>
      </w:r>
    </w:p>
    <w:p w:rsidR="0004211E" w:rsidRPr="0004211E" w:rsidRDefault="0004211E" w:rsidP="0004211E">
      <w:pPr>
        <w:rPr>
          <w:sz w:val="24"/>
          <w:szCs w:val="24"/>
        </w:rPr>
      </w:pPr>
    </w:p>
    <w:p w:rsidR="0004211E" w:rsidRPr="0004211E" w:rsidRDefault="0004211E" w:rsidP="00C44E32">
      <w:pPr>
        <w:pStyle w:val="ac"/>
        <w:shd w:val="clear" w:color="auto" w:fill="FFFFFF"/>
        <w:spacing w:after="150"/>
        <w:rPr>
          <w:rFonts w:ascii="Times New Roman" w:hAnsi="Times New Roman" w:cs="Times New Roman"/>
          <w:color w:val="000000"/>
        </w:rPr>
      </w:pPr>
    </w:p>
    <w:p w:rsidR="00315E28" w:rsidRPr="0004211E" w:rsidRDefault="00315E28" w:rsidP="00315E28">
      <w:pPr>
        <w:pStyle w:val="a3"/>
        <w:kinsoku w:val="0"/>
        <w:overflowPunct w:val="0"/>
        <w:ind w:left="0" w:right="155"/>
        <w:rPr>
          <w:b/>
          <w:bCs/>
        </w:rPr>
      </w:pPr>
    </w:p>
    <w:p w:rsidR="00647684" w:rsidRPr="0004211E" w:rsidRDefault="00673CDC" w:rsidP="00315E28">
      <w:pPr>
        <w:pStyle w:val="a3"/>
        <w:kinsoku w:val="0"/>
        <w:overflowPunct w:val="0"/>
        <w:ind w:left="0" w:right="155"/>
        <w:rPr>
          <w:b/>
          <w:bCs/>
          <w:spacing w:val="-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2576" behindDoc="0" locked="0" layoutInCell="0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224155</wp:posOffset>
                </wp:positionV>
                <wp:extent cx="9850755" cy="7620"/>
                <wp:effectExtent l="3810" t="0" r="3810" b="0"/>
                <wp:wrapTopAndBottom/>
                <wp:docPr id="3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850755" cy="7620"/>
                        </a:xfrm>
                        <a:custGeom>
                          <a:avLst/>
                          <a:gdLst>
                            <a:gd name="T0" fmla="*/ 15512 w 15513"/>
                            <a:gd name="T1" fmla="*/ 12 h 12"/>
                            <a:gd name="T2" fmla="*/ 0 w 15513"/>
                            <a:gd name="T3" fmla="*/ 12 h 12"/>
                            <a:gd name="T4" fmla="*/ 0 w 15513"/>
                            <a:gd name="T5" fmla="*/ 0 h 12"/>
                            <a:gd name="T6" fmla="*/ 15512 w 15513"/>
                            <a:gd name="T7" fmla="*/ 0 h 12"/>
                            <a:gd name="T8" fmla="*/ 15512 w 15513"/>
                            <a:gd name="T9" fmla="*/ 12 h 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5513" h="12">
                              <a:moveTo>
                                <a:pt x="15512" y="12"/>
                              </a:moveTo>
                              <a:lnTo>
                                <a:pt x="0" y="12"/>
                              </a:lnTo>
                              <a:lnTo>
                                <a:pt x="0" y="0"/>
                              </a:lnTo>
                              <a:lnTo>
                                <a:pt x="15512" y="0"/>
                              </a:lnTo>
                              <a:lnTo>
                                <a:pt x="15512" y="1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9" o:spid="_x0000_s1026" style="position:absolute;margin-left:33.3pt;margin-top:17.65pt;width:775.65pt;height:.6pt;z-index:251672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513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" o:allowincell="f" path="m15512,12l,12,,,15512,r,12xe" fillcolor="black" stroked="f">
                <v:path arrowok="t" o:connecttype="custom" o:connectlocs="9850120,7620;0,7620;0,0;9850120,0;9850120,7620" o:connectangles="0,0,0,0,0"/>
                <w10:wrap type="topAndBottom" anchorx="page"/>
              </v:shape>
            </w:pict>
          </mc:Fallback>
        </mc:AlternateContent>
      </w:r>
      <w:r w:rsidR="001A2BD3" w:rsidRPr="0004211E">
        <w:rPr>
          <w:b/>
          <w:bCs/>
        </w:rPr>
        <w:t>ТЕМАТИЧЕСКОЕ</w:t>
      </w:r>
      <w:r w:rsidR="001A2BD3" w:rsidRPr="0004211E">
        <w:rPr>
          <w:b/>
          <w:bCs/>
          <w:spacing w:val="9"/>
        </w:rPr>
        <w:t xml:space="preserve"> </w:t>
      </w:r>
      <w:r w:rsidR="001A2BD3" w:rsidRPr="0004211E">
        <w:rPr>
          <w:b/>
          <w:bCs/>
          <w:spacing w:val="-2"/>
        </w:rPr>
        <w:t>ПЛАНИРОВАНИЕ</w:t>
      </w:r>
      <w:r w:rsidR="00256E1A" w:rsidRPr="0004211E">
        <w:rPr>
          <w:b/>
          <w:bCs/>
          <w:spacing w:val="-2"/>
        </w:rPr>
        <w:t xml:space="preserve"> </w:t>
      </w:r>
    </w:p>
    <w:p w:rsidR="001A2BD3" w:rsidRPr="0004211E" w:rsidRDefault="00256E1A" w:rsidP="00315E28">
      <w:pPr>
        <w:pStyle w:val="a3"/>
        <w:kinsoku w:val="0"/>
        <w:overflowPunct w:val="0"/>
        <w:ind w:left="0" w:right="155"/>
        <w:rPr>
          <w:b/>
          <w:bCs/>
          <w:spacing w:val="-2"/>
        </w:rPr>
      </w:pPr>
      <w:r w:rsidRPr="0004211E">
        <w:rPr>
          <w:b/>
          <w:bCs/>
          <w:spacing w:val="-2"/>
        </w:rPr>
        <w:t>5 класс</w:t>
      </w:r>
    </w:p>
    <w:p w:rsidR="008A282B" w:rsidRPr="0004211E" w:rsidRDefault="008A282B" w:rsidP="00315E28">
      <w:pPr>
        <w:pStyle w:val="a3"/>
        <w:kinsoku w:val="0"/>
        <w:overflowPunct w:val="0"/>
        <w:ind w:left="0" w:right="155"/>
        <w:rPr>
          <w:b/>
          <w:bCs/>
          <w:spacing w:val="-2"/>
        </w:rPr>
      </w:pPr>
    </w:p>
    <w:tbl>
      <w:tblPr>
        <w:tblW w:w="15593" w:type="dxa"/>
        <w:tblInd w:w="-13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4394"/>
        <w:gridCol w:w="851"/>
        <w:gridCol w:w="992"/>
        <w:gridCol w:w="142"/>
        <w:gridCol w:w="992"/>
        <w:gridCol w:w="1417"/>
        <w:gridCol w:w="142"/>
        <w:gridCol w:w="1985"/>
        <w:gridCol w:w="4252"/>
      </w:tblGrid>
      <w:tr w:rsidR="008A282B" w:rsidRPr="0004211E" w:rsidTr="00521CB8">
        <w:trPr>
          <w:trHeight w:val="85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№ п/п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Тема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Учебный период (четверть, полугодие)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bCs/>
                <w:spacing w:val="-2"/>
                <w:w w:val="105"/>
                <w:sz w:val="24"/>
                <w:szCs w:val="24"/>
              </w:rPr>
              <w:t>Электронные</w:t>
            </w:r>
            <w:r w:rsidRPr="0004211E">
              <w:rPr>
                <w:bCs/>
                <w:spacing w:val="-8"/>
                <w:w w:val="105"/>
                <w:sz w:val="24"/>
                <w:szCs w:val="24"/>
              </w:rPr>
              <w:t xml:space="preserve"> </w:t>
            </w:r>
            <w:r w:rsidRPr="0004211E">
              <w:rPr>
                <w:bCs/>
                <w:spacing w:val="-2"/>
                <w:w w:val="105"/>
                <w:sz w:val="24"/>
                <w:szCs w:val="24"/>
              </w:rPr>
              <w:t>(цифровые)</w:t>
            </w:r>
            <w:r w:rsidRPr="0004211E">
              <w:rPr>
                <w:bCs/>
                <w:spacing w:val="40"/>
                <w:w w:val="105"/>
                <w:sz w:val="24"/>
                <w:szCs w:val="24"/>
              </w:rPr>
              <w:t xml:space="preserve"> </w:t>
            </w:r>
            <w:r w:rsidRPr="0004211E">
              <w:rPr>
                <w:bCs/>
                <w:sz w:val="24"/>
                <w:szCs w:val="24"/>
              </w:rPr>
              <w:t>образовательные</w:t>
            </w:r>
            <w:r w:rsidRPr="0004211E">
              <w:rPr>
                <w:bCs/>
                <w:spacing w:val="37"/>
                <w:w w:val="105"/>
                <w:sz w:val="24"/>
                <w:szCs w:val="24"/>
              </w:rPr>
              <w:t xml:space="preserve"> </w:t>
            </w:r>
            <w:r w:rsidRPr="0004211E">
              <w:rPr>
                <w:bCs/>
                <w:spacing w:val="-2"/>
                <w:w w:val="105"/>
                <w:sz w:val="24"/>
                <w:szCs w:val="24"/>
              </w:rPr>
              <w:t>ресурсы</w:t>
            </w:r>
          </w:p>
        </w:tc>
      </w:tr>
      <w:tr w:rsidR="008A282B" w:rsidRPr="0004211E" w:rsidTr="00521CB8">
        <w:trPr>
          <w:trHeight w:val="563"/>
        </w:trPr>
        <w:tc>
          <w:tcPr>
            <w:tcW w:w="4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Практические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Сочинения. изложения</w:t>
            </w: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bCs/>
                <w:spacing w:val="-2"/>
                <w:w w:val="105"/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562"/>
        </w:trPr>
        <w:tc>
          <w:tcPr>
            <w:tcW w:w="4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bCs/>
                <w:spacing w:val="-2"/>
                <w:w w:val="105"/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320"/>
        </w:trPr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spacing w:after="150"/>
              <w:jc w:val="center"/>
              <w:rPr>
                <w:b/>
                <w:sz w:val="24"/>
                <w:szCs w:val="24"/>
              </w:rPr>
            </w:pPr>
            <w:r w:rsidRPr="0004211E">
              <w:rPr>
                <w:b/>
                <w:sz w:val="24"/>
                <w:szCs w:val="24"/>
              </w:rPr>
              <w:t>Введение (16ч)</w:t>
            </w:r>
          </w:p>
        </w:tc>
      </w:tr>
      <w:tr w:rsidR="008A282B" w:rsidRPr="0004211E" w:rsidTr="00521CB8">
        <w:trPr>
          <w:trHeight w:hRule="exact" w:val="114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Введение. Особенности учебного комплекса В. В. Бабайцевой, JI. Д. Чесноковой и др. Структура и задачи курса русского языка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pacing w:after="150"/>
              <w:rPr>
                <w:color w:val="000000"/>
                <w:sz w:val="24"/>
                <w:szCs w:val="24"/>
              </w:rPr>
            </w:pPr>
            <w:hyperlink r:id="rId7" w:history="1">
              <w:r w:rsidR="008A282B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8" w:history="1">
              <w:r w:rsidR="008A282B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8A282B" w:rsidRPr="0004211E" w:rsidTr="00521CB8">
        <w:trPr>
          <w:trHeight w:hRule="exact" w:val="7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Роль языка в жизни общества. Общие сведения о русском языке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9" w:history="1">
              <w:r w:rsidR="008A282B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</w:tc>
      </w:tr>
      <w:tr w:rsidR="008A282B" w:rsidRPr="0004211E" w:rsidTr="00521CB8">
        <w:trPr>
          <w:trHeight w:hRule="exact" w:val="69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Р/Р Для чего людям нужна речь?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10" w:history="1">
              <w:r w:rsidR="008A282B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8A282B" w:rsidRPr="0004211E" w:rsidTr="00521CB8">
        <w:trPr>
          <w:trHeight w:hRule="exact" w:val="8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Р/Р Для чего людям нужна речь?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11" w:history="1">
              <w:r w:rsidR="008A282B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8A282B" w:rsidRPr="0004211E" w:rsidTr="00521CB8">
        <w:trPr>
          <w:trHeight w:hRule="exact" w:val="6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Р/Р Как различают формы речи?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12" w:history="1">
              <w:r w:rsidR="008A282B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8A282B" w:rsidRPr="0004211E" w:rsidTr="00521CB8">
        <w:trPr>
          <w:trHeight w:hRule="exact" w:val="93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Орфограмма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pacing w:after="150"/>
              <w:rPr>
                <w:color w:val="000000"/>
                <w:sz w:val="24"/>
                <w:szCs w:val="24"/>
              </w:rPr>
            </w:pPr>
            <w:hyperlink r:id="rId13" w:history="1">
              <w:r w:rsidR="008A282B" w:rsidRPr="0004211E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14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99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Орфограмма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  <w:lang w:val="en-US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pacing w:after="150"/>
              <w:rPr>
                <w:color w:val="000000"/>
                <w:sz w:val="24"/>
                <w:szCs w:val="24"/>
              </w:rPr>
            </w:pPr>
            <w:hyperlink r:id="rId15" w:history="1">
              <w:r w:rsidR="008A282B" w:rsidRPr="0004211E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  <w:p w:rsidR="008A282B" w:rsidRPr="0004211E" w:rsidRDefault="008A282B" w:rsidP="00521CB8">
            <w:pPr>
              <w:spacing w:after="150"/>
              <w:rPr>
                <w:sz w:val="24"/>
                <w:szCs w:val="24"/>
              </w:rPr>
            </w:pPr>
          </w:p>
        </w:tc>
      </w:tr>
      <w:tr w:rsidR="008A282B" w:rsidRPr="00673CDC" w:rsidTr="00521CB8">
        <w:trPr>
          <w:trHeight w:hRule="exact" w:val="10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Безударные глас</w:t>
            </w:r>
            <w:r w:rsidRPr="0004211E">
              <w:rPr>
                <w:sz w:val="24"/>
                <w:szCs w:val="24"/>
              </w:rPr>
              <w:softHyphen/>
              <w:t>ные в корнях слов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F3212" w:rsidP="00521CB8">
            <w:pPr>
              <w:spacing w:after="150"/>
              <w:rPr>
                <w:color w:val="000000"/>
                <w:sz w:val="24"/>
                <w:szCs w:val="24"/>
                <w:lang w:val="en-US"/>
              </w:rPr>
            </w:pPr>
            <w:r w:rsidRPr="0004211E">
              <w:rPr>
                <w:rStyle w:val="a6"/>
                <w:sz w:val="24"/>
                <w:szCs w:val="24"/>
                <w:lang w:val="en-US"/>
              </w:rPr>
              <w:fldChar w:fldCharType="begin"/>
            </w:r>
            <w:r w:rsidR="008A282B" w:rsidRPr="0004211E">
              <w:rPr>
                <w:rStyle w:val="a6"/>
                <w:sz w:val="24"/>
                <w:szCs w:val="24"/>
                <w:lang w:val="en-US"/>
              </w:rPr>
              <w:instrText xml:space="preserve"> HYPERLINK "https://resh.edu.ru/subject/13/" </w:instrText>
            </w:r>
            <w:r w:rsidRPr="0004211E">
              <w:rPr>
                <w:rStyle w:val="a6"/>
                <w:sz w:val="24"/>
                <w:szCs w:val="24"/>
                <w:lang w:val="en-US"/>
              </w:rPr>
              <w:fldChar w:fldCharType="separate"/>
            </w:r>
            <w:r w:rsidR="008A282B" w:rsidRPr="0004211E">
              <w:rPr>
                <w:rStyle w:val="a6"/>
                <w:sz w:val="24"/>
                <w:szCs w:val="24"/>
                <w:lang w:val="en-US"/>
              </w:rPr>
              <w:t>h</w:t>
            </w:r>
            <w:hyperlink r:id="rId16" w:history="1">
              <w:r w:rsidR="008A282B" w:rsidRPr="0004211E">
                <w:rPr>
                  <w:rStyle w:val="a6"/>
                  <w:sz w:val="24"/>
                  <w:szCs w:val="24"/>
                  <w:lang w:val="en-US"/>
                </w:rPr>
                <w:t>http://orthographia.ru/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  <w:lang w:val="en-US"/>
              </w:rPr>
            </w:pPr>
            <w:r w:rsidRPr="0004211E">
              <w:rPr>
                <w:rStyle w:val="a6"/>
                <w:sz w:val="24"/>
                <w:szCs w:val="24"/>
                <w:lang w:val="en-US"/>
              </w:rPr>
              <w:t>ttps://resh.edu.ru/subject/13/</w:t>
            </w:r>
            <w:r w:rsidR="006F3212" w:rsidRPr="0004211E">
              <w:rPr>
                <w:rStyle w:val="a6"/>
                <w:sz w:val="24"/>
                <w:szCs w:val="24"/>
                <w:lang w:val="en-US"/>
              </w:rPr>
              <w:fldChar w:fldCharType="end"/>
            </w:r>
          </w:p>
        </w:tc>
      </w:tr>
      <w:tr w:rsidR="008A282B" w:rsidRPr="0004211E" w:rsidTr="00521CB8">
        <w:trPr>
          <w:trHeight w:hRule="exact" w:val="85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Безударные глас</w:t>
            </w:r>
            <w:r w:rsidRPr="0004211E">
              <w:rPr>
                <w:sz w:val="24"/>
                <w:szCs w:val="24"/>
              </w:rPr>
              <w:softHyphen/>
              <w:t>ные в корнях слов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pacing w:after="150"/>
              <w:rPr>
                <w:color w:val="000000"/>
                <w:sz w:val="24"/>
                <w:szCs w:val="24"/>
              </w:rPr>
            </w:pPr>
            <w:hyperlink r:id="rId17" w:history="1">
              <w:r w:rsidR="008A282B" w:rsidRPr="0004211E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  <w:p w:rsidR="008A282B" w:rsidRPr="0004211E" w:rsidRDefault="008A282B" w:rsidP="00521CB8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69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Безударные глас</w:t>
            </w:r>
            <w:r w:rsidRPr="0004211E">
              <w:rPr>
                <w:sz w:val="24"/>
                <w:szCs w:val="24"/>
              </w:rPr>
              <w:softHyphen/>
              <w:t>ные в корнях слов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pacing w:after="150"/>
              <w:rPr>
                <w:color w:val="000000"/>
                <w:sz w:val="24"/>
                <w:szCs w:val="24"/>
              </w:rPr>
            </w:pPr>
            <w:hyperlink r:id="rId18" w:history="1">
              <w:r w:rsidR="008A282B" w:rsidRPr="0004211E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  <w:p w:rsidR="008A282B" w:rsidRPr="0004211E" w:rsidRDefault="008A282B" w:rsidP="00521CB8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8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11</w:t>
            </w:r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Безударные глас</w:t>
            </w:r>
            <w:r w:rsidRPr="0004211E">
              <w:rPr>
                <w:sz w:val="24"/>
                <w:szCs w:val="24"/>
              </w:rPr>
              <w:softHyphen/>
              <w:t>ные в приставках. Гласные и, а, у после шипящих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spacing w:after="150"/>
              <w:rPr>
                <w:rStyle w:val="a6"/>
                <w:sz w:val="24"/>
                <w:szCs w:val="24"/>
              </w:rPr>
            </w:pPr>
            <w:r w:rsidRPr="0004211E">
              <w:rPr>
                <w:rStyle w:val="a6"/>
                <w:sz w:val="24"/>
                <w:szCs w:val="24"/>
              </w:rPr>
              <w:t>h</w:t>
            </w:r>
            <w:hyperlink r:id="rId19" w:history="1">
              <w:r w:rsidRPr="0004211E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  <w:p w:rsidR="008A282B" w:rsidRPr="0004211E" w:rsidRDefault="00673CDC" w:rsidP="00521CB8">
            <w:pPr>
              <w:rPr>
                <w:sz w:val="24"/>
                <w:szCs w:val="24"/>
              </w:rPr>
            </w:pPr>
            <w:hyperlink r:id="rId20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9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Глухие и звонкие согласные в корнях слов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spacing w:after="150"/>
              <w:rPr>
                <w:rStyle w:val="a6"/>
                <w:sz w:val="24"/>
                <w:szCs w:val="24"/>
              </w:rPr>
            </w:pPr>
            <w:r w:rsidRPr="0004211E">
              <w:rPr>
                <w:rStyle w:val="a6"/>
                <w:sz w:val="24"/>
                <w:szCs w:val="24"/>
              </w:rPr>
              <w:t>h</w:t>
            </w:r>
            <w:hyperlink r:id="rId21" w:history="1">
              <w:r w:rsidRPr="0004211E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22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72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Сомнительные со</w:t>
            </w:r>
            <w:r w:rsidRPr="0004211E">
              <w:rPr>
                <w:sz w:val="24"/>
                <w:szCs w:val="24"/>
              </w:rPr>
              <w:softHyphen/>
              <w:t>гласные в корнях слов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23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72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Сомнительные со</w:t>
            </w:r>
            <w:r w:rsidRPr="0004211E">
              <w:rPr>
                <w:sz w:val="24"/>
                <w:szCs w:val="24"/>
              </w:rPr>
              <w:softHyphen/>
              <w:t>гласные в корнях слов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24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7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b/>
                <w:sz w:val="24"/>
                <w:szCs w:val="24"/>
              </w:rPr>
            </w:pPr>
            <w:r w:rsidRPr="0004211E">
              <w:rPr>
                <w:b/>
                <w:sz w:val="24"/>
                <w:szCs w:val="24"/>
              </w:rPr>
              <w:t>Контрольный дик</w:t>
            </w:r>
            <w:r w:rsidRPr="0004211E">
              <w:rPr>
                <w:b/>
                <w:sz w:val="24"/>
                <w:szCs w:val="24"/>
              </w:rPr>
              <w:softHyphen/>
              <w:t>тант по теме «Ор</w:t>
            </w:r>
            <w:r w:rsidRPr="0004211E">
              <w:rPr>
                <w:b/>
                <w:sz w:val="24"/>
                <w:szCs w:val="24"/>
              </w:rPr>
              <w:softHyphen/>
              <w:t>фография»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25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673CDC" w:rsidTr="00521CB8">
        <w:trPr>
          <w:trHeight w:hRule="exact" w:val="8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Анализ результа</w:t>
            </w:r>
            <w:r w:rsidRPr="0004211E">
              <w:rPr>
                <w:sz w:val="24"/>
                <w:szCs w:val="24"/>
              </w:rPr>
              <w:softHyphen/>
              <w:t>тов контрольного диктанта и работа над ошибками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F3212" w:rsidP="00521CB8">
            <w:pPr>
              <w:spacing w:after="150"/>
              <w:rPr>
                <w:rStyle w:val="a6"/>
                <w:sz w:val="24"/>
                <w:szCs w:val="24"/>
                <w:lang w:val="en-US"/>
              </w:rPr>
            </w:pPr>
            <w:r w:rsidRPr="0004211E">
              <w:rPr>
                <w:rStyle w:val="a6"/>
                <w:sz w:val="24"/>
                <w:szCs w:val="24"/>
                <w:lang w:val="en-US"/>
              </w:rPr>
              <w:fldChar w:fldCharType="begin"/>
            </w:r>
            <w:r w:rsidR="008A282B" w:rsidRPr="0004211E">
              <w:rPr>
                <w:rStyle w:val="a6"/>
                <w:sz w:val="24"/>
                <w:szCs w:val="24"/>
                <w:lang w:val="en-US"/>
              </w:rPr>
              <w:instrText xml:space="preserve"> HYPERLINK "https://resh.edu.ru/subject/13/" </w:instrText>
            </w:r>
            <w:r w:rsidRPr="0004211E">
              <w:rPr>
                <w:rStyle w:val="a6"/>
                <w:sz w:val="24"/>
                <w:szCs w:val="24"/>
                <w:lang w:val="en-US"/>
              </w:rPr>
              <w:fldChar w:fldCharType="separate"/>
            </w:r>
            <w:r w:rsidR="008A282B" w:rsidRPr="0004211E">
              <w:rPr>
                <w:rStyle w:val="a6"/>
                <w:sz w:val="24"/>
                <w:szCs w:val="24"/>
                <w:lang w:val="en-US"/>
              </w:rPr>
              <w:t>h h</w:t>
            </w:r>
            <w:hyperlink r:id="rId26" w:history="1">
              <w:r w:rsidR="008A282B" w:rsidRPr="0004211E">
                <w:rPr>
                  <w:rStyle w:val="a6"/>
                  <w:sz w:val="24"/>
                  <w:szCs w:val="24"/>
                  <w:lang w:val="en-US"/>
                </w:rPr>
                <w:t>http://orthographia.ru/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  <w:lang w:val="en-US"/>
              </w:rPr>
            </w:pPr>
            <w:r w:rsidRPr="0004211E">
              <w:rPr>
                <w:rStyle w:val="a6"/>
                <w:sz w:val="24"/>
                <w:szCs w:val="24"/>
                <w:lang w:val="en-US"/>
              </w:rPr>
              <w:t>ttps://resh.edu.ru/subject/13/</w:t>
            </w:r>
            <w:r w:rsidR="006F3212" w:rsidRPr="0004211E">
              <w:rPr>
                <w:rStyle w:val="a6"/>
                <w:sz w:val="24"/>
                <w:szCs w:val="24"/>
                <w:lang w:val="en-US"/>
              </w:rPr>
              <w:fldChar w:fldCharType="end"/>
            </w:r>
          </w:p>
        </w:tc>
      </w:tr>
      <w:tr w:rsidR="008A282B" w:rsidRPr="0004211E" w:rsidTr="00521CB8">
        <w:trPr>
          <w:trHeight w:hRule="exact" w:val="400"/>
        </w:trPr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spacing w:after="150"/>
              <w:jc w:val="center"/>
              <w:rPr>
                <w:rStyle w:val="a6"/>
                <w:b/>
                <w:sz w:val="24"/>
                <w:szCs w:val="24"/>
                <w:u w:val="none"/>
              </w:rPr>
            </w:pPr>
            <w:r w:rsidRPr="0004211E">
              <w:rPr>
                <w:rStyle w:val="a6"/>
                <w:b/>
                <w:sz w:val="24"/>
                <w:szCs w:val="24"/>
                <w:u w:val="none"/>
              </w:rPr>
              <w:t>Морфология и орфография (21ч)</w:t>
            </w:r>
          </w:p>
        </w:tc>
      </w:tr>
      <w:tr w:rsidR="008A282B" w:rsidRPr="0004211E" w:rsidTr="00521CB8">
        <w:trPr>
          <w:trHeight w:hRule="exact" w:val="87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Самостоятельные и служебные части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27" w:history="1">
              <w:r w:rsidR="008A282B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28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82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Имя существитель</w:t>
            </w:r>
            <w:r w:rsidRPr="0004211E">
              <w:rPr>
                <w:sz w:val="24"/>
                <w:szCs w:val="24"/>
              </w:rPr>
              <w:softHyphen/>
              <w:t>ное как часть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29" w:history="1">
              <w:r w:rsidR="008A282B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8A282B" w:rsidRPr="0004211E" w:rsidTr="00521CB8">
        <w:trPr>
          <w:trHeight w:hRule="exact" w:val="8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Окончание имени существительного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rStyle w:val="a6"/>
                <w:sz w:val="24"/>
                <w:szCs w:val="24"/>
              </w:rPr>
            </w:pPr>
            <w:hyperlink r:id="rId30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31" w:history="1">
              <w:r w:rsidR="008A282B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8A282B" w:rsidRPr="0004211E" w:rsidTr="00521CB8">
        <w:trPr>
          <w:trHeight w:hRule="exact" w:val="77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Имя прилагатель</w:t>
            </w:r>
            <w:r w:rsidRPr="0004211E">
              <w:rPr>
                <w:sz w:val="24"/>
                <w:szCs w:val="24"/>
              </w:rPr>
              <w:softHyphen/>
              <w:t>ное как часть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32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7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Безударная гласная в окончаниях имён прилагательных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33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8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Р/Р Что такое диа</w:t>
            </w:r>
            <w:r w:rsidRPr="0004211E">
              <w:rPr>
                <w:sz w:val="24"/>
                <w:szCs w:val="24"/>
              </w:rPr>
              <w:softHyphen/>
              <w:t>лог и монолог?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rStyle w:val="a6"/>
                <w:sz w:val="24"/>
                <w:szCs w:val="24"/>
              </w:rPr>
            </w:pPr>
            <w:hyperlink r:id="rId34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35" w:history="1">
              <w:r w:rsidR="008A282B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8A282B" w:rsidRPr="0004211E" w:rsidTr="00521CB8">
        <w:trPr>
          <w:trHeight w:hRule="exact" w:val="6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b/>
                <w:color w:val="000000"/>
                <w:sz w:val="24"/>
                <w:szCs w:val="24"/>
              </w:rPr>
              <w:t>Входная контрольная работа (диктант)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36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6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b/>
                <w:color w:val="000000"/>
                <w:sz w:val="24"/>
                <w:szCs w:val="24"/>
              </w:rPr>
              <w:t>Входная контрольная работа (тестирование)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37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89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Глагол как часть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38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80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Глаголы I и II спряжения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rPr>
                <w:sz w:val="24"/>
                <w:szCs w:val="24"/>
              </w:rPr>
            </w:pPr>
            <w:hyperlink r:id="rId39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7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Личные окончания глаголов I и II спряжения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40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8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Написание не с гла</w:t>
            </w:r>
            <w:r w:rsidRPr="0004211E">
              <w:rPr>
                <w:sz w:val="24"/>
                <w:szCs w:val="24"/>
              </w:rPr>
              <w:softHyphen/>
              <w:t>голами. Буква ь в глаголах на –тся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rStyle w:val="a6"/>
                <w:sz w:val="24"/>
                <w:szCs w:val="24"/>
              </w:rPr>
            </w:pPr>
            <w:hyperlink r:id="rId41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42" w:history="1">
              <w:r w:rsidR="008A282B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8A282B" w:rsidRPr="0004211E" w:rsidTr="00521CB8">
        <w:trPr>
          <w:trHeight w:hRule="exact" w:val="8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Повторение и обоб</w:t>
            </w:r>
            <w:r w:rsidRPr="0004211E">
              <w:rPr>
                <w:sz w:val="24"/>
                <w:szCs w:val="24"/>
              </w:rPr>
              <w:softHyphen/>
              <w:t>щение материала по теме «Глагол»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rPr>
                <w:rStyle w:val="a6"/>
                <w:sz w:val="24"/>
                <w:szCs w:val="24"/>
              </w:rPr>
            </w:pPr>
            <w:hyperlink r:id="rId43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44" w:history="1">
              <w:r w:rsidR="008A282B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8A282B" w:rsidRPr="0004211E" w:rsidTr="00521CB8">
        <w:trPr>
          <w:trHeight w:hRule="exact" w:val="8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Р/Р Как вести бесе</w:t>
            </w:r>
            <w:r w:rsidRPr="0004211E">
              <w:rPr>
                <w:sz w:val="24"/>
                <w:szCs w:val="24"/>
              </w:rPr>
              <w:softHyphen/>
              <w:t>ду?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rStyle w:val="a6"/>
                <w:sz w:val="24"/>
                <w:szCs w:val="24"/>
              </w:rPr>
            </w:pPr>
            <w:hyperlink r:id="rId45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46" w:history="1">
              <w:r w:rsidR="008A282B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8A282B" w:rsidRPr="0004211E" w:rsidTr="00521CB8">
        <w:trPr>
          <w:trHeight w:hRule="exact" w:val="7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Наречие как часть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47" w:history="1">
              <w:r w:rsidR="008A282B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48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8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Местоимение как часть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49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6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33</w:t>
            </w:r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Дефис в местоиме</w:t>
            </w:r>
            <w:r w:rsidRPr="0004211E">
              <w:rPr>
                <w:sz w:val="24"/>
                <w:szCs w:val="24"/>
              </w:rPr>
              <w:softHyphen/>
              <w:t>ниях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ind w:right="-10"/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50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8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Предлоги и союзы как служебные час</w:t>
            </w:r>
            <w:r w:rsidRPr="0004211E">
              <w:rPr>
                <w:sz w:val="24"/>
                <w:szCs w:val="24"/>
              </w:rPr>
              <w:softHyphen/>
              <w:t>ти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51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7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Частица как слу</w:t>
            </w:r>
            <w:r w:rsidRPr="0004211E">
              <w:rPr>
                <w:sz w:val="24"/>
                <w:szCs w:val="24"/>
              </w:rPr>
              <w:softHyphen/>
              <w:t>жебная часть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52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7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b/>
                <w:sz w:val="24"/>
                <w:szCs w:val="24"/>
              </w:rPr>
            </w:pPr>
            <w:r w:rsidRPr="0004211E">
              <w:rPr>
                <w:b/>
                <w:sz w:val="24"/>
                <w:szCs w:val="24"/>
              </w:rPr>
              <w:t>Контрольный дик</w:t>
            </w:r>
            <w:r w:rsidRPr="0004211E">
              <w:rPr>
                <w:b/>
                <w:sz w:val="24"/>
                <w:szCs w:val="24"/>
              </w:rPr>
              <w:softHyphen/>
              <w:t>тант по теме «Мор</w:t>
            </w:r>
            <w:r w:rsidRPr="0004211E">
              <w:rPr>
                <w:b/>
                <w:sz w:val="24"/>
                <w:szCs w:val="24"/>
              </w:rPr>
              <w:softHyphen/>
              <w:t>фология и орфогра</w:t>
            </w:r>
            <w:r w:rsidRPr="0004211E">
              <w:rPr>
                <w:b/>
                <w:sz w:val="24"/>
                <w:szCs w:val="24"/>
              </w:rPr>
              <w:softHyphen/>
              <w:t>фия»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53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8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b/>
                <w:sz w:val="24"/>
                <w:szCs w:val="24"/>
              </w:rPr>
            </w:pPr>
            <w:r w:rsidRPr="0004211E">
              <w:rPr>
                <w:b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54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584"/>
        </w:trPr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b/>
                <w:sz w:val="24"/>
                <w:szCs w:val="24"/>
              </w:rPr>
            </w:pPr>
            <w:r w:rsidRPr="0004211E">
              <w:rPr>
                <w:b/>
                <w:sz w:val="24"/>
                <w:szCs w:val="24"/>
              </w:rPr>
              <w:t>Синтаксис и пунктуация (51ч.)</w:t>
            </w:r>
          </w:p>
        </w:tc>
      </w:tr>
      <w:tr w:rsidR="008A282B" w:rsidRPr="0004211E" w:rsidTr="00521CB8">
        <w:trPr>
          <w:trHeight w:hRule="exact" w:val="6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Понятие о синтак</w:t>
            </w:r>
            <w:r w:rsidRPr="0004211E">
              <w:rPr>
                <w:sz w:val="24"/>
                <w:szCs w:val="24"/>
              </w:rPr>
              <w:softHyphen/>
              <w:t>сисе и пунктуации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rPr>
                <w:sz w:val="24"/>
                <w:szCs w:val="24"/>
              </w:rPr>
            </w:pPr>
            <w:hyperlink r:id="rId55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673CDC" w:rsidTr="00521CB8">
        <w:trPr>
          <w:trHeight w:hRule="exact" w:val="8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 xml:space="preserve">39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Пунктуационный разбор предложе</w:t>
            </w:r>
            <w:r w:rsidRPr="0004211E">
              <w:rPr>
                <w:sz w:val="24"/>
                <w:szCs w:val="24"/>
              </w:rPr>
              <w:softHyphen/>
              <w:t>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F3212" w:rsidP="00521CB8">
            <w:pPr>
              <w:spacing w:after="150"/>
              <w:rPr>
                <w:color w:val="000000"/>
                <w:sz w:val="24"/>
                <w:szCs w:val="24"/>
                <w:lang w:val="en-US"/>
              </w:rPr>
            </w:pPr>
            <w:r w:rsidRPr="0004211E">
              <w:rPr>
                <w:rStyle w:val="a6"/>
                <w:sz w:val="24"/>
                <w:szCs w:val="24"/>
                <w:lang w:val="en-US"/>
              </w:rPr>
              <w:fldChar w:fldCharType="begin"/>
            </w:r>
            <w:r w:rsidR="008A282B" w:rsidRPr="0004211E">
              <w:rPr>
                <w:rStyle w:val="a6"/>
                <w:sz w:val="24"/>
                <w:szCs w:val="24"/>
                <w:lang w:val="en-US"/>
              </w:rPr>
              <w:instrText xml:space="preserve"> HYPERLINK "https://resh.edu.ru/subject/13/" </w:instrText>
            </w:r>
            <w:r w:rsidRPr="0004211E">
              <w:rPr>
                <w:rStyle w:val="a6"/>
                <w:sz w:val="24"/>
                <w:szCs w:val="24"/>
                <w:lang w:val="en-US"/>
              </w:rPr>
              <w:fldChar w:fldCharType="separate"/>
            </w:r>
            <w:r w:rsidR="008A282B" w:rsidRPr="0004211E">
              <w:rPr>
                <w:rStyle w:val="a6"/>
                <w:sz w:val="24"/>
                <w:szCs w:val="24"/>
                <w:lang w:val="en-US"/>
              </w:rPr>
              <w:t>h</w:t>
            </w:r>
            <w:hyperlink r:id="rId56" w:history="1">
              <w:r w:rsidR="008A282B" w:rsidRPr="0004211E">
                <w:rPr>
                  <w:rStyle w:val="a6"/>
                  <w:sz w:val="24"/>
                  <w:szCs w:val="24"/>
                  <w:lang w:val="en-US"/>
                </w:rPr>
                <w:t>http://school-collection.edu.ru/catalog/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  <w:lang w:val="en-US"/>
              </w:rPr>
            </w:pPr>
            <w:r w:rsidRPr="0004211E">
              <w:rPr>
                <w:rStyle w:val="a6"/>
                <w:sz w:val="24"/>
                <w:szCs w:val="24"/>
                <w:lang w:val="en-US"/>
              </w:rPr>
              <w:t>ttps://resh.edu.ru/subject/13/</w:t>
            </w:r>
            <w:r w:rsidR="006F3212" w:rsidRPr="0004211E">
              <w:rPr>
                <w:rStyle w:val="a6"/>
                <w:sz w:val="24"/>
                <w:szCs w:val="24"/>
                <w:lang w:val="en-US"/>
              </w:rPr>
              <w:fldChar w:fldCharType="end"/>
            </w:r>
          </w:p>
        </w:tc>
      </w:tr>
      <w:tr w:rsidR="008A282B" w:rsidRPr="00673CDC" w:rsidTr="00521CB8">
        <w:trPr>
          <w:trHeight w:hRule="exact" w:val="7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Пунктуационный разбор предложе</w:t>
            </w:r>
            <w:r w:rsidRPr="0004211E">
              <w:rPr>
                <w:sz w:val="24"/>
                <w:szCs w:val="24"/>
              </w:rPr>
              <w:softHyphen/>
              <w:t>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pacing w:after="150"/>
              <w:rPr>
                <w:color w:val="000000"/>
                <w:sz w:val="24"/>
                <w:szCs w:val="24"/>
              </w:rPr>
            </w:pPr>
            <w:hyperlink r:id="rId57" w:history="1">
              <w:r w:rsidR="008A282B" w:rsidRPr="0004211E">
                <w:rPr>
                  <w:rStyle w:val="a6"/>
                  <w:sz w:val="24"/>
                  <w:szCs w:val="24"/>
                  <w:lang w:val="en-US"/>
                </w:rPr>
                <w:t>http</w:t>
              </w:r>
              <w:r w:rsidR="008A282B" w:rsidRPr="0004211E">
                <w:rPr>
                  <w:rStyle w:val="a6"/>
                  <w:sz w:val="24"/>
                  <w:szCs w:val="24"/>
                </w:rPr>
                <w:t>://</w:t>
              </w:r>
              <w:r w:rsidR="008A282B" w:rsidRPr="0004211E">
                <w:rPr>
                  <w:rStyle w:val="a6"/>
                  <w:sz w:val="24"/>
                  <w:szCs w:val="24"/>
                  <w:lang w:val="en-US"/>
                </w:rPr>
                <w:t>school</w:t>
              </w:r>
              <w:r w:rsidR="008A282B" w:rsidRPr="0004211E">
                <w:rPr>
                  <w:rStyle w:val="a6"/>
                  <w:sz w:val="24"/>
                  <w:szCs w:val="24"/>
                </w:rPr>
                <w:t>-</w:t>
              </w:r>
              <w:r w:rsidR="008A282B" w:rsidRPr="0004211E">
                <w:rPr>
                  <w:rStyle w:val="a6"/>
                  <w:sz w:val="24"/>
                  <w:szCs w:val="24"/>
                  <w:lang w:val="en-US"/>
                </w:rPr>
                <w:t>collection</w:t>
              </w:r>
              <w:r w:rsidR="008A282B" w:rsidRPr="0004211E">
                <w:rPr>
                  <w:rStyle w:val="a6"/>
                  <w:sz w:val="24"/>
                  <w:szCs w:val="24"/>
                </w:rPr>
                <w:t>.</w:t>
              </w:r>
              <w:r w:rsidR="008A282B" w:rsidRPr="0004211E">
                <w:rPr>
                  <w:rStyle w:val="a6"/>
                  <w:sz w:val="24"/>
                  <w:szCs w:val="24"/>
                  <w:lang w:val="en-US"/>
                </w:rPr>
                <w:t>edu</w:t>
              </w:r>
              <w:r w:rsidR="008A282B" w:rsidRPr="0004211E">
                <w:rPr>
                  <w:rStyle w:val="a6"/>
                  <w:sz w:val="24"/>
                  <w:szCs w:val="24"/>
                </w:rPr>
                <w:t>.</w:t>
              </w:r>
              <w:r w:rsidR="008A282B" w:rsidRPr="0004211E">
                <w:rPr>
                  <w:rStyle w:val="a6"/>
                  <w:sz w:val="24"/>
                  <w:szCs w:val="24"/>
                  <w:lang w:val="en-US"/>
                </w:rPr>
                <w:t>ru</w:t>
              </w:r>
              <w:r w:rsidR="008A282B" w:rsidRPr="0004211E">
                <w:rPr>
                  <w:rStyle w:val="a6"/>
                  <w:sz w:val="24"/>
                  <w:szCs w:val="24"/>
                </w:rPr>
                <w:t>/</w:t>
              </w:r>
              <w:r w:rsidR="008A282B" w:rsidRPr="0004211E">
                <w:rPr>
                  <w:rStyle w:val="a6"/>
                  <w:sz w:val="24"/>
                  <w:szCs w:val="24"/>
                  <w:lang w:val="en-US"/>
                </w:rPr>
                <w:t>catalog</w:t>
              </w:r>
              <w:r w:rsidR="008A282B" w:rsidRPr="0004211E">
                <w:rPr>
                  <w:rStyle w:val="a6"/>
                  <w:sz w:val="24"/>
                  <w:szCs w:val="24"/>
                </w:rPr>
                <w:t>/</w:t>
              </w:r>
            </w:hyperlink>
          </w:p>
          <w:p w:rsidR="008A282B" w:rsidRPr="0004211E" w:rsidRDefault="008A282B" w:rsidP="00521CB8">
            <w:pPr>
              <w:spacing w:after="150"/>
              <w:rPr>
                <w:rStyle w:val="a6"/>
                <w:sz w:val="24"/>
                <w:szCs w:val="24"/>
                <w:lang w:val="en-US"/>
              </w:rPr>
            </w:pPr>
            <w:r w:rsidRPr="0004211E">
              <w:rPr>
                <w:rStyle w:val="a6"/>
                <w:sz w:val="24"/>
                <w:szCs w:val="24"/>
                <w:lang w:val="en-US"/>
              </w:rPr>
              <w:t>ttps://resh.edu.ru/subject/13/</w:t>
            </w:r>
          </w:p>
        </w:tc>
      </w:tr>
      <w:tr w:rsidR="008A282B" w:rsidRPr="0004211E" w:rsidTr="00521CB8">
        <w:trPr>
          <w:trHeight w:hRule="exact" w:val="58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Р/Р Что такое текст?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58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84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Предложение как единица текста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59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9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Виды предложений по цели высказыва</w:t>
            </w:r>
            <w:r w:rsidRPr="0004211E">
              <w:rPr>
                <w:sz w:val="24"/>
                <w:szCs w:val="24"/>
              </w:rPr>
              <w:softHyphen/>
              <w:t>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pacing w:after="150"/>
              <w:rPr>
                <w:color w:val="000000"/>
                <w:sz w:val="24"/>
                <w:szCs w:val="24"/>
              </w:rPr>
            </w:pPr>
            <w:hyperlink r:id="rId60" w:history="1">
              <w:r w:rsidR="008A282B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61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127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Невосклицатель</w:t>
            </w:r>
            <w:r w:rsidRPr="0004211E">
              <w:rPr>
                <w:sz w:val="24"/>
                <w:szCs w:val="24"/>
              </w:rPr>
              <w:softHyphen/>
              <w:t>ные и восклица</w:t>
            </w:r>
            <w:r w:rsidRPr="0004211E">
              <w:rPr>
                <w:sz w:val="24"/>
                <w:szCs w:val="24"/>
              </w:rPr>
              <w:softHyphen/>
              <w:t>тельные предложе</w:t>
            </w:r>
            <w:r w:rsidRPr="0004211E">
              <w:rPr>
                <w:sz w:val="24"/>
                <w:szCs w:val="24"/>
              </w:rPr>
              <w:softHyphen/>
              <w:t>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62" w:history="1">
              <w:r w:rsidR="008A282B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8A282B" w:rsidRPr="0004211E" w:rsidRDefault="00673CDC" w:rsidP="00521CB8">
            <w:pPr>
              <w:spacing w:after="150"/>
              <w:rPr>
                <w:color w:val="000000"/>
                <w:sz w:val="24"/>
                <w:szCs w:val="24"/>
              </w:rPr>
            </w:pPr>
            <w:hyperlink r:id="rId63" w:history="1">
              <w:r w:rsidR="008A282B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64" w:history="1">
              <w:r w:rsidR="008A282B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8A282B" w:rsidRPr="0004211E" w:rsidTr="00521CB8">
        <w:trPr>
          <w:trHeight w:hRule="exact" w:val="7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Р/Р Что значит го</w:t>
            </w:r>
            <w:r w:rsidRPr="0004211E">
              <w:rPr>
                <w:sz w:val="24"/>
                <w:szCs w:val="24"/>
              </w:rPr>
              <w:softHyphen/>
              <w:t>ворить и писать на тему?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65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8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 xml:space="preserve">  46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Р/Р Подготовка к выборочному  из</w:t>
            </w:r>
            <w:r w:rsidRPr="0004211E">
              <w:rPr>
                <w:sz w:val="24"/>
                <w:szCs w:val="24"/>
              </w:rPr>
              <w:softHyphen/>
              <w:t>ложению описатель</w:t>
            </w:r>
            <w:r w:rsidRPr="0004211E">
              <w:rPr>
                <w:sz w:val="24"/>
                <w:szCs w:val="24"/>
              </w:rPr>
              <w:softHyphen/>
              <w:t>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66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8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Р/Р Выборочное из</w:t>
            </w:r>
            <w:r w:rsidRPr="0004211E">
              <w:rPr>
                <w:sz w:val="24"/>
                <w:szCs w:val="24"/>
              </w:rPr>
              <w:softHyphen/>
              <w:t>ложение описатель</w:t>
            </w:r>
            <w:r w:rsidRPr="0004211E">
              <w:rPr>
                <w:sz w:val="24"/>
                <w:szCs w:val="24"/>
              </w:rPr>
              <w:softHyphen/>
              <w:t>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67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67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Главные и второсте</w:t>
            </w:r>
            <w:r w:rsidRPr="0004211E">
              <w:rPr>
                <w:sz w:val="24"/>
                <w:szCs w:val="24"/>
              </w:rPr>
              <w:softHyphen/>
              <w:t>пенные члены предложения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68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673CDC" w:rsidTr="00521CB8">
        <w:trPr>
          <w:trHeight w:hRule="exact" w:val="9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spacing w:after="150"/>
              <w:rPr>
                <w:color w:val="000000"/>
                <w:sz w:val="24"/>
                <w:szCs w:val="24"/>
              </w:rPr>
            </w:pPr>
            <w:r w:rsidRPr="0004211E">
              <w:rPr>
                <w:rStyle w:val="a6"/>
                <w:sz w:val="24"/>
                <w:szCs w:val="24"/>
              </w:rPr>
              <w:t>https://resh.edu.ru/subject/13</w:t>
            </w:r>
            <w:r w:rsidR="006F3212" w:rsidRPr="0004211E">
              <w:rPr>
                <w:rStyle w:val="a6"/>
                <w:sz w:val="24"/>
                <w:szCs w:val="24"/>
              </w:rPr>
              <w:fldChar w:fldCharType="begin"/>
            </w:r>
            <w:r w:rsidRPr="0004211E">
              <w:rPr>
                <w:rStyle w:val="a6"/>
                <w:sz w:val="24"/>
                <w:szCs w:val="24"/>
              </w:rPr>
              <w:instrText xml:space="preserve"> </w:instrText>
            </w:r>
            <w:r w:rsidRPr="0004211E">
              <w:rPr>
                <w:rStyle w:val="a6"/>
                <w:sz w:val="24"/>
                <w:szCs w:val="24"/>
                <w:lang w:val="en-US"/>
              </w:rPr>
              <w:instrText>HYPERLINK</w:instrText>
            </w:r>
            <w:r w:rsidRPr="0004211E">
              <w:rPr>
                <w:rStyle w:val="a6"/>
                <w:sz w:val="24"/>
                <w:szCs w:val="24"/>
              </w:rPr>
              <w:instrText xml:space="preserve"> "</w:instrText>
            </w:r>
            <w:r w:rsidRPr="0004211E">
              <w:rPr>
                <w:rStyle w:val="a6"/>
                <w:sz w:val="24"/>
                <w:szCs w:val="24"/>
                <w:lang w:val="en-US"/>
              </w:rPr>
              <w:instrText>https</w:instrText>
            </w:r>
            <w:r w:rsidRPr="0004211E">
              <w:rPr>
                <w:rStyle w:val="a6"/>
                <w:sz w:val="24"/>
                <w:szCs w:val="24"/>
              </w:rPr>
              <w:instrText>://</w:instrText>
            </w:r>
            <w:r w:rsidRPr="0004211E">
              <w:rPr>
                <w:rStyle w:val="a6"/>
                <w:sz w:val="24"/>
                <w:szCs w:val="24"/>
                <w:lang w:val="en-US"/>
              </w:rPr>
              <w:instrText>resh</w:instrText>
            </w:r>
            <w:r w:rsidRPr="0004211E">
              <w:rPr>
                <w:rStyle w:val="a6"/>
                <w:sz w:val="24"/>
                <w:szCs w:val="24"/>
              </w:rPr>
              <w:instrText>.</w:instrText>
            </w:r>
            <w:r w:rsidRPr="0004211E">
              <w:rPr>
                <w:rStyle w:val="a6"/>
                <w:sz w:val="24"/>
                <w:szCs w:val="24"/>
                <w:lang w:val="en-US"/>
              </w:rPr>
              <w:instrText>edu</w:instrText>
            </w:r>
            <w:r w:rsidRPr="0004211E">
              <w:rPr>
                <w:rStyle w:val="a6"/>
                <w:sz w:val="24"/>
                <w:szCs w:val="24"/>
              </w:rPr>
              <w:instrText>.</w:instrText>
            </w:r>
            <w:r w:rsidRPr="0004211E">
              <w:rPr>
                <w:rStyle w:val="a6"/>
                <w:sz w:val="24"/>
                <w:szCs w:val="24"/>
                <w:lang w:val="en-US"/>
              </w:rPr>
              <w:instrText>ru</w:instrText>
            </w:r>
            <w:r w:rsidRPr="0004211E">
              <w:rPr>
                <w:rStyle w:val="a6"/>
                <w:sz w:val="24"/>
                <w:szCs w:val="24"/>
              </w:rPr>
              <w:instrText>/</w:instrText>
            </w:r>
            <w:r w:rsidRPr="0004211E">
              <w:rPr>
                <w:rStyle w:val="a6"/>
                <w:sz w:val="24"/>
                <w:szCs w:val="24"/>
                <w:lang w:val="en-US"/>
              </w:rPr>
              <w:instrText>subject</w:instrText>
            </w:r>
            <w:r w:rsidRPr="0004211E">
              <w:rPr>
                <w:rStyle w:val="a6"/>
                <w:sz w:val="24"/>
                <w:szCs w:val="24"/>
              </w:rPr>
              <w:instrText xml:space="preserve">/13/" </w:instrText>
            </w:r>
            <w:r w:rsidR="006F3212" w:rsidRPr="0004211E">
              <w:rPr>
                <w:rStyle w:val="a6"/>
                <w:sz w:val="24"/>
                <w:szCs w:val="24"/>
              </w:rPr>
              <w:fldChar w:fldCharType="separate"/>
            </w:r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  <w:lang w:val="en-US"/>
              </w:rPr>
            </w:pPr>
            <w:r w:rsidRPr="0004211E">
              <w:rPr>
                <w:rStyle w:val="a6"/>
                <w:sz w:val="24"/>
                <w:szCs w:val="24"/>
                <w:lang w:val="en-US"/>
              </w:rPr>
              <w:t>tps://resh.edu.ru/subject/13/</w:t>
            </w:r>
            <w:r w:rsidR="006F3212" w:rsidRPr="0004211E">
              <w:rPr>
                <w:rStyle w:val="a6"/>
                <w:sz w:val="24"/>
                <w:szCs w:val="24"/>
              </w:rPr>
              <w:fldChar w:fldCharType="end"/>
            </w:r>
          </w:p>
        </w:tc>
      </w:tr>
      <w:tr w:rsidR="008A282B" w:rsidRPr="0004211E" w:rsidTr="00521CB8">
        <w:trPr>
          <w:trHeight w:hRule="exact" w:val="7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Подлежащее и ска</w:t>
            </w:r>
            <w:r w:rsidRPr="0004211E">
              <w:rPr>
                <w:sz w:val="24"/>
                <w:szCs w:val="24"/>
              </w:rPr>
              <w:softHyphen/>
              <w:t>зуемое в составе предложения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69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7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Подлежащее и ска</w:t>
            </w:r>
            <w:r w:rsidRPr="0004211E">
              <w:rPr>
                <w:sz w:val="24"/>
                <w:szCs w:val="24"/>
              </w:rPr>
              <w:softHyphen/>
              <w:t>зуемое в составе предложения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70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8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lastRenderedPageBreak/>
              <w:t>52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rPr>
                <w:sz w:val="24"/>
                <w:szCs w:val="24"/>
              </w:rPr>
            </w:pPr>
            <w:hyperlink r:id="rId71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91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53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Определение как второстепенный член предложения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72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109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54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Дополнение как второстепенный член предложения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73" w:history="1">
              <w:r w:rsidR="008A282B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74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5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55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Обстоятельство как второстепенный член предложения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75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7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56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Обобщение по теме « Второстепенные члены предложе</w:t>
            </w:r>
            <w:r w:rsidRPr="0004211E">
              <w:rPr>
                <w:sz w:val="24"/>
                <w:szCs w:val="24"/>
              </w:rPr>
              <w:softHyphen/>
              <w:t>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76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10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57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b/>
                <w:sz w:val="24"/>
                <w:szCs w:val="24"/>
              </w:rPr>
            </w:pPr>
            <w:r w:rsidRPr="0004211E">
              <w:rPr>
                <w:b/>
                <w:sz w:val="24"/>
                <w:szCs w:val="24"/>
              </w:rPr>
              <w:t>Контрольный дик</w:t>
            </w:r>
            <w:r w:rsidRPr="0004211E">
              <w:rPr>
                <w:b/>
                <w:sz w:val="24"/>
                <w:szCs w:val="24"/>
              </w:rPr>
              <w:softHyphen/>
              <w:t>тант № 1 по теме «Синтаксис и пунк</w:t>
            </w:r>
            <w:r w:rsidRPr="0004211E">
              <w:rPr>
                <w:b/>
                <w:sz w:val="24"/>
                <w:szCs w:val="24"/>
              </w:rPr>
              <w:softHyphen/>
              <w:t>туация»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77" w:history="1">
              <w:r w:rsidR="008A282B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78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6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58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Анализ результа</w:t>
            </w:r>
            <w:r w:rsidRPr="0004211E">
              <w:rPr>
                <w:sz w:val="24"/>
                <w:szCs w:val="24"/>
              </w:rPr>
              <w:softHyphen/>
              <w:t>тов контрольного диктанта и работа над ошибками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79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8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59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Словосочетание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rStyle w:val="a6"/>
                <w:sz w:val="24"/>
                <w:szCs w:val="24"/>
              </w:rPr>
            </w:pPr>
            <w:hyperlink r:id="rId80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pacing w:after="150"/>
              <w:rPr>
                <w:color w:val="000000"/>
                <w:sz w:val="24"/>
                <w:szCs w:val="24"/>
              </w:rPr>
            </w:pPr>
            <w:hyperlink r:id="rId81" w:history="1">
              <w:r w:rsidR="008A282B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89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60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Предложения с од</w:t>
            </w:r>
            <w:r w:rsidRPr="0004211E">
              <w:rPr>
                <w:sz w:val="24"/>
                <w:szCs w:val="24"/>
              </w:rPr>
              <w:softHyphen/>
              <w:t>нородными члена</w:t>
            </w:r>
            <w:r w:rsidRPr="0004211E">
              <w:rPr>
                <w:sz w:val="24"/>
                <w:szCs w:val="24"/>
              </w:rPr>
              <w:softHyphen/>
              <w:t>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rStyle w:val="a6"/>
                <w:sz w:val="24"/>
                <w:szCs w:val="24"/>
              </w:rPr>
            </w:pPr>
            <w:hyperlink r:id="rId82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83" w:history="1">
              <w:r w:rsidR="008A282B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8A282B" w:rsidRPr="0004211E" w:rsidTr="00521CB8">
        <w:trPr>
          <w:trHeight w:hRule="exact" w:val="109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61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Пунктуация в пред</w:t>
            </w:r>
            <w:r w:rsidRPr="0004211E">
              <w:rPr>
                <w:sz w:val="24"/>
                <w:szCs w:val="24"/>
              </w:rPr>
              <w:softHyphen/>
              <w:t>ложениях с одно</w:t>
            </w:r>
            <w:r w:rsidRPr="0004211E">
              <w:rPr>
                <w:sz w:val="24"/>
                <w:szCs w:val="24"/>
              </w:rPr>
              <w:softHyphen/>
              <w:t>родными членами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rStyle w:val="a6"/>
                <w:sz w:val="24"/>
                <w:szCs w:val="24"/>
              </w:rPr>
            </w:pPr>
            <w:hyperlink r:id="rId84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rPr>
                <w:sz w:val="24"/>
                <w:szCs w:val="24"/>
              </w:rPr>
            </w:pPr>
            <w:hyperlink r:id="rId85" w:history="1">
              <w:r w:rsidR="008A282B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8A282B" w:rsidRPr="0004211E" w:rsidTr="00521CB8">
        <w:trPr>
          <w:trHeight w:hRule="exact" w:val="10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62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Пунктуация в пред</w:t>
            </w:r>
            <w:r w:rsidRPr="0004211E">
              <w:rPr>
                <w:sz w:val="24"/>
                <w:szCs w:val="24"/>
              </w:rPr>
              <w:softHyphen/>
              <w:t>ложениях с одно</w:t>
            </w:r>
            <w:r w:rsidRPr="0004211E">
              <w:rPr>
                <w:sz w:val="24"/>
                <w:szCs w:val="24"/>
              </w:rPr>
              <w:softHyphen/>
              <w:t>родными членами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rStyle w:val="a6"/>
                <w:sz w:val="24"/>
                <w:szCs w:val="24"/>
              </w:rPr>
            </w:pPr>
            <w:hyperlink r:id="rId86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rPr>
                <w:sz w:val="24"/>
                <w:szCs w:val="24"/>
              </w:rPr>
            </w:pPr>
            <w:hyperlink r:id="rId87" w:history="1">
              <w:r w:rsidR="008A282B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8A282B" w:rsidRPr="0004211E" w:rsidTr="00521CB8">
        <w:trPr>
          <w:trHeight w:hRule="exact" w:val="92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lastRenderedPageBreak/>
              <w:t>63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Пунктуация в пред</w:t>
            </w:r>
            <w:r w:rsidRPr="0004211E">
              <w:rPr>
                <w:sz w:val="24"/>
                <w:szCs w:val="24"/>
              </w:rPr>
              <w:softHyphen/>
              <w:t>ложениях с одно</w:t>
            </w:r>
            <w:r w:rsidRPr="0004211E">
              <w:rPr>
                <w:sz w:val="24"/>
                <w:szCs w:val="24"/>
              </w:rPr>
              <w:softHyphen/>
              <w:t>родными членами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rStyle w:val="a6"/>
                <w:sz w:val="24"/>
                <w:szCs w:val="24"/>
              </w:rPr>
            </w:pPr>
            <w:hyperlink r:id="rId88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rPr>
                <w:sz w:val="24"/>
                <w:szCs w:val="24"/>
              </w:rPr>
            </w:pPr>
            <w:hyperlink r:id="rId89" w:history="1">
              <w:r w:rsidR="008A282B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8A282B" w:rsidRPr="0004211E" w:rsidTr="00521CB8">
        <w:trPr>
          <w:trHeight w:hRule="exact" w:val="8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64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Пунктуация в пред</w:t>
            </w:r>
            <w:r w:rsidRPr="0004211E">
              <w:rPr>
                <w:sz w:val="24"/>
                <w:szCs w:val="24"/>
              </w:rPr>
              <w:softHyphen/>
              <w:t>ложениях с одно</w:t>
            </w:r>
            <w:r w:rsidRPr="0004211E">
              <w:rPr>
                <w:sz w:val="24"/>
                <w:szCs w:val="24"/>
              </w:rPr>
              <w:softHyphen/>
              <w:t>родными членами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rStyle w:val="a6"/>
                <w:sz w:val="24"/>
                <w:szCs w:val="24"/>
              </w:rPr>
            </w:pPr>
            <w:hyperlink r:id="rId90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rPr>
                <w:sz w:val="24"/>
                <w:szCs w:val="24"/>
              </w:rPr>
            </w:pPr>
            <w:hyperlink r:id="rId91" w:history="1">
              <w:r w:rsidR="008A282B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8A282B" w:rsidRPr="0004211E" w:rsidTr="00521CB8">
        <w:trPr>
          <w:trHeight w:hRule="exact" w:val="7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65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Р/Р Главное в тексте — идея, основная мысль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rPr>
                <w:sz w:val="24"/>
                <w:szCs w:val="24"/>
              </w:rPr>
            </w:pPr>
            <w:hyperlink r:id="rId92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5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66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Предложения с об</w:t>
            </w:r>
            <w:r w:rsidRPr="0004211E">
              <w:rPr>
                <w:sz w:val="24"/>
                <w:szCs w:val="24"/>
              </w:rPr>
              <w:softHyphen/>
              <w:t>ращениями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93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7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67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Предложения с об</w:t>
            </w:r>
            <w:r w:rsidRPr="0004211E">
              <w:rPr>
                <w:sz w:val="24"/>
                <w:szCs w:val="24"/>
              </w:rPr>
              <w:softHyphen/>
              <w:t>ращениями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rStyle w:val="a6"/>
                <w:sz w:val="24"/>
                <w:szCs w:val="24"/>
              </w:rPr>
            </w:pPr>
            <w:hyperlink r:id="rId94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95" w:history="1">
              <w:r w:rsidR="008A282B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8A282B" w:rsidRPr="0004211E" w:rsidTr="00521CB8">
        <w:trPr>
          <w:trHeight w:hRule="exact" w:val="7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68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Предложения с вводными словами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96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10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Предложения с вводными словами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rStyle w:val="a6"/>
                <w:sz w:val="24"/>
                <w:szCs w:val="24"/>
              </w:rPr>
            </w:pPr>
            <w:hyperlink r:id="rId97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98" w:history="1">
              <w:r w:rsidR="008A282B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8A282B" w:rsidRPr="0004211E" w:rsidTr="00521CB8">
        <w:trPr>
          <w:trHeight w:hRule="exact" w:val="78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70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Сложное предложе</w:t>
            </w:r>
            <w:r w:rsidRPr="0004211E">
              <w:rPr>
                <w:sz w:val="24"/>
                <w:szCs w:val="24"/>
              </w:rPr>
              <w:softHyphen/>
              <w:t>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99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76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71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Сложное предложе</w:t>
            </w:r>
            <w:r w:rsidRPr="0004211E">
              <w:rPr>
                <w:sz w:val="24"/>
                <w:szCs w:val="24"/>
              </w:rPr>
              <w:softHyphen/>
              <w:t>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rStyle w:val="a6"/>
                <w:sz w:val="24"/>
                <w:szCs w:val="24"/>
              </w:rPr>
            </w:pPr>
            <w:hyperlink r:id="rId100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101" w:history="1">
              <w:r w:rsidR="008A282B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8A282B" w:rsidRPr="0004211E" w:rsidTr="00521CB8">
        <w:trPr>
          <w:trHeight w:hRule="exact" w:val="98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72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Союзные и бессоюз</w:t>
            </w:r>
            <w:r w:rsidRPr="0004211E">
              <w:rPr>
                <w:sz w:val="24"/>
                <w:szCs w:val="24"/>
              </w:rPr>
              <w:softHyphen/>
              <w:t>ные предложения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102" w:history="1">
              <w:r w:rsidR="008A282B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8A282B" w:rsidRPr="0004211E" w:rsidRDefault="00673CDC" w:rsidP="00521CB8">
            <w:pPr>
              <w:spacing w:after="150"/>
              <w:rPr>
                <w:color w:val="000000"/>
                <w:sz w:val="24"/>
                <w:szCs w:val="24"/>
              </w:rPr>
            </w:pPr>
            <w:hyperlink r:id="rId103" w:history="1">
              <w:r w:rsidR="008A282B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10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73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Союзные и бессоюз</w:t>
            </w:r>
            <w:r w:rsidRPr="0004211E">
              <w:rPr>
                <w:sz w:val="24"/>
                <w:szCs w:val="24"/>
              </w:rPr>
              <w:softHyphen/>
              <w:t>ные предложения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rStyle w:val="a6"/>
                <w:sz w:val="24"/>
                <w:szCs w:val="24"/>
              </w:rPr>
            </w:pPr>
            <w:hyperlink r:id="rId104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sz w:val="24"/>
                <w:szCs w:val="24"/>
              </w:rPr>
            </w:pPr>
            <w:hyperlink r:id="rId105" w:history="1">
              <w:r w:rsidR="008A282B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8A282B" w:rsidRPr="0004211E" w:rsidTr="00521CB8">
        <w:trPr>
          <w:trHeight w:hRule="exact" w:val="8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74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Союзные и бессоюз</w:t>
            </w:r>
            <w:r w:rsidRPr="0004211E">
              <w:rPr>
                <w:sz w:val="24"/>
                <w:szCs w:val="24"/>
              </w:rPr>
              <w:softHyphen/>
              <w:t>ные предложения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rStyle w:val="a6"/>
                <w:sz w:val="24"/>
                <w:szCs w:val="24"/>
              </w:rPr>
            </w:pPr>
            <w:hyperlink r:id="rId106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sz w:val="24"/>
                <w:szCs w:val="24"/>
              </w:rPr>
            </w:pPr>
            <w:hyperlink r:id="rId107" w:history="1">
              <w:r w:rsidR="008A282B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8A282B" w:rsidRPr="0004211E" w:rsidTr="00521CB8">
        <w:trPr>
          <w:trHeight w:hRule="exact" w:val="8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lastRenderedPageBreak/>
              <w:t>75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Союзные и бессоюз</w:t>
            </w:r>
            <w:r w:rsidRPr="0004211E">
              <w:rPr>
                <w:sz w:val="24"/>
                <w:szCs w:val="24"/>
              </w:rPr>
              <w:softHyphen/>
              <w:t>ные предложения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rStyle w:val="a6"/>
                <w:sz w:val="24"/>
                <w:szCs w:val="24"/>
              </w:rPr>
            </w:pPr>
            <w:hyperlink r:id="rId108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sz w:val="24"/>
                <w:szCs w:val="24"/>
              </w:rPr>
            </w:pPr>
            <w:hyperlink r:id="rId109" w:history="1">
              <w:r w:rsidR="008A282B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8A282B" w:rsidRPr="0004211E" w:rsidTr="00521CB8">
        <w:trPr>
          <w:trHeight w:hRule="exact" w:val="9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76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Союзные и бессоюз</w:t>
            </w:r>
            <w:r w:rsidRPr="0004211E">
              <w:rPr>
                <w:sz w:val="24"/>
                <w:szCs w:val="24"/>
              </w:rPr>
              <w:softHyphen/>
              <w:t>ные предложения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rStyle w:val="a6"/>
                <w:sz w:val="24"/>
                <w:szCs w:val="24"/>
              </w:rPr>
            </w:pPr>
            <w:hyperlink r:id="rId110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sz w:val="24"/>
                <w:szCs w:val="24"/>
              </w:rPr>
            </w:pPr>
            <w:hyperlink r:id="rId111" w:history="1">
              <w:r w:rsidR="008A282B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8A282B" w:rsidRPr="0004211E" w:rsidTr="00521CB8">
        <w:trPr>
          <w:trHeight w:hRule="exact" w:val="72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 xml:space="preserve">77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Р/Р Подготовка к изложение, близкому к тексту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rStyle w:val="a6"/>
                <w:sz w:val="24"/>
                <w:szCs w:val="24"/>
              </w:rPr>
            </w:pPr>
            <w:hyperlink r:id="rId112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113" w:history="1">
              <w:r w:rsidR="008A282B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8A282B" w:rsidRPr="0004211E" w:rsidTr="00521CB8">
        <w:trPr>
          <w:trHeight w:hRule="exact" w:val="8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78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Р/Р Изложение , близкое к тексту.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rStyle w:val="a6"/>
                <w:sz w:val="24"/>
                <w:szCs w:val="24"/>
              </w:rPr>
            </w:pPr>
            <w:hyperlink r:id="rId114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115" w:history="1">
              <w:r w:rsidR="008A282B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8A282B" w:rsidRPr="0004211E" w:rsidTr="00521CB8">
        <w:trPr>
          <w:trHeight w:val="10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 xml:space="preserve"> 79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Предложения с пря</w:t>
            </w:r>
            <w:r w:rsidRPr="0004211E">
              <w:rPr>
                <w:sz w:val="24"/>
                <w:szCs w:val="24"/>
              </w:rPr>
              <w:softHyphen/>
              <w:t>мой речью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116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117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val="10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80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Предложения с пря</w:t>
            </w:r>
            <w:r w:rsidRPr="0004211E">
              <w:rPr>
                <w:sz w:val="24"/>
                <w:szCs w:val="24"/>
              </w:rPr>
              <w:softHyphen/>
              <w:t>мой речью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118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sz w:val="24"/>
                <w:szCs w:val="24"/>
              </w:rPr>
            </w:pPr>
            <w:hyperlink r:id="rId119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val="10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81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Предложения с пря</w:t>
            </w:r>
            <w:r w:rsidRPr="0004211E">
              <w:rPr>
                <w:sz w:val="24"/>
                <w:szCs w:val="24"/>
              </w:rPr>
              <w:softHyphen/>
              <w:t>мой речью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120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sz w:val="24"/>
                <w:szCs w:val="24"/>
              </w:rPr>
            </w:pPr>
            <w:hyperlink r:id="rId121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7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82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Повторение изучен</w:t>
            </w:r>
            <w:r w:rsidRPr="0004211E">
              <w:rPr>
                <w:sz w:val="24"/>
                <w:szCs w:val="24"/>
              </w:rPr>
              <w:softHyphen/>
              <w:t>ного по теме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122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65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83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b/>
                <w:sz w:val="24"/>
                <w:szCs w:val="24"/>
              </w:rPr>
            </w:pPr>
            <w:r w:rsidRPr="0004211E">
              <w:rPr>
                <w:b/>
                <w:sz w:val="24"/>
                <w:szCs w:val="24"/>
              </w:rPr>
              <w:t>Контрольный диктант № 2 по теме «Синтаксис и пунк</w:t>
            </w:r>
            <w:r w:rsidRPr="0004211E">
              <w:rPr>
                <w:b/>
                <w:sz w:val="24"/>
                <w:szCs w:val="24"/>
              </w:rPr>
              <w:softHyphen/>
              <w:t>туация 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123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81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84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Анализ результа</w:t>
            </w:r>
            <w:r w:rsidRPr="0004211E">
              <w:rPr>
                <w:sz w:val="24"/>
                <w:szCs w:val="24"/>
              </w:rPr>
              <w:softHyphen/>
              <w:t>тов контрольного диктанта и работа над ошибками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124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10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85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Р/Р Для чего ну</w:t>
            </w:r>
            <w:r w:rsidRPr="0004211E">
              <w:rPr>
                <w:sz w:val="24"/>
                <w:szCs w:val="24"/>
              </w:rPr>
              <w:softHyphen/>
              <w:t>жен план?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125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673CDC" w:rsidP="00521CB8">
            <w:pPr>
              <w:rPr>
                <w:sz w:val="24"/>
                <w:szCs w:val="24"/>
              </w:rPr>
            </w:pPr>
            <w:hyperlink r:id="rId126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89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lastRenderedPageBreak/>
              <w:t>86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Р/Р Понятие о лите</w:t>
            </w:r>
            <w:r w:rsidRPr="0004211E">
              <w:rPr>
                <w:sz w:val="24"/>
                <w:szCs w:val="24"/>
              </w:rPr>
              <w:softHyphen/>
              <w:t>ратурном языке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127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6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87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Р/Р Для чего ну</w:t>
            </w:r>
            <w:r w:rsidRPr="0004211E">
              <w:rPr>
                <w:sz w:val="24"/>
                <w:szCs w:val="24"/>
              </w:rPr>
              <w:softHyphen/>
              <w:t>жен план?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128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6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88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Р/Р Понятие о лите</w:t>
            </w:r>
            <w:r w:rsidRPr="0004211E">
              <w:rPr>
                <w:sz w:val="24"/>
                <w:szCs w:val="24"/>
              </w:rPr>
              <w:softHyphen/>
              <w:t>ратурном языке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129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624"/>
        </w:trPr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ind w:firstLine="720"/>
              <w:jc w:val="center"/>
              <w:rPr>
                <w:b/>
                <w:bCs/>
                <w:sz w:val="24"/>
                <w:szCs w:val="24"/>
              </w:rPr>
            </w:pPr>
            <w:r w:rsidRPr="0004211E">
              <w:rPr>
                <w:b/>
                <w:bCs/>
                <w:sz w:val="24"/>
                <w:szCs w:val="24"/>
              </w:rPr>
              <w:t>Фонетика. Графика. Орфография. Орфоэпия. (21ч.)</w:t>
            </w:r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10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 xml:space="preserve">89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Звуки речи. Алфа</w:t>
            </w:r>
            <w:r w:rsidRPr="0004211E">
              <w:rPr>
                <w:sz w:val="24"/>
                <w:szCs w:val="24"/>
              </w:rPr>
              <w:softHyphen/>
              <w:t>вит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130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131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9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90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Звуки речи. Алфа</w:t>
            </w:r>
            <w:r w:rsidRPr="0004211E">
              <w:rPr>
                <w:sz w:val="24"/>
                <w:szCs w:val="24"/>
              </w:rPr>
              <w:softHyphen/>
              <w:t>вит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132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133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shd w:val="clear" w:color="auto" w:fill="FFFFFF"/>
              <w:spacing w:after="150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8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91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Звуки речи. Алфа</w:t>
            </w:r>
            <w:r w:rsidRPr="0004211E">
              <w:rPr>
                <w:sz w:val="24"/>
                <w:szCs w:val="24"/>
              </w:rPr>
              <w:softHyphen/>
              <w:t>вит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134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135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shd w:val="clear" w:color="auto" w:fill="FFFFFF"/>
              <w:spacing w:after="150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val="69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92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Р/Р Как связать предложения в тексте?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136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9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93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Р/Р Виды связи предложений в тексте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137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673CDC" w:rsidTr="00521CB8">
        <w:trPr>
          <w:trHeight w:hRule="exact" w:val="8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94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Гласные и соглас</w:t>
            </w:r>
            <w:r w:rsidRPr="0004211E">
              <w:rPr>
                <w:sz w:val="24"/>
                <w:szCs w:val="24"/>
              </w:rPr>
              <w:softHyphen/>
              <w:t>ные звуки. Слог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rStyle w:val="a6"/>
                <w:sz w:val="24"/>
                <w:szCs w:val="24"/>
                <w:lang w:val="en-US"/>
              </w:rPr>
            </w:pPr>
            <w:hyperlink r:id="rId138" w:history="1">
              <w:r w:rsidR="008A282B" w:rsidRPr="0004211E">
                <w:rPr>
                  <w:rStyle w:val="a6"/>
                  <w:sz w:val="24"/>
                  <w:szCs w:val="24"/>
                  <w:lang w:val="en-US"/>
                </w:rPr>
                <w:t>ttps://resh.edu.ru/subject/13/</w:t>
              </w:r>
            </w:hyperlink>
          </w:p>
          <w:p w:rsidR="008A282B" w:rsidRPr="0004211E" w:rsidRDefault="00673CDC" w:rsidP="00521CB8">
            <w:pPr>
              <w:spacing w:after="150"/>
              <w:rPr>
                <w:color w:val="000000"/>
                <w:sz w:val="24"/>
                <w:szCs w:val="24"/>
                <w:lang w:val="en-US"/>
              </w:rPr>
            </w:pPr>
            <w:hyperlink r:id="rId139" w:history="1">
              <w:r w:rsidR="008A282B" w:rsidRPr="0004211E">
                <w:rPr>
                  <w:color w:val="0563C1"/>
                  <w:sz w:val="24"/>
                  <w:szCs w:val="24"/>
                  <w:u w:val="single"/>
                  <w:lang w:val="en-US"/>
                </w:rPr>
                <w:t>http://school-collection.edu.ru/catalog/</w:t>
              </w:r>
            </w:hyperlink>
          </w:p>
          <w:p w:rsidR="008A282B" w:rsidRPr="0004211E" w:rsidRDefault="008A282B" w:rsidP="00521CB8">
            <w:pPr>
              <w:shd w:val="clear" w:color="auto" w:fill="FFFFFF"/>
              <w:spacing w:after="150"/>
              <w:rPr>
                <w:sz w:val="24"/>
                <w:szCs w:val="24"/>
                <w:lang w:val="en-US"/>
              </w:rPr>
            </w:pPr>
          </w:p>
        </w:tc>
      </w:tr>
      <w:tr w:rsidR="008A282B" w:rsidRPr="0004211E" w:rsidTr="00521CB8">
        <w:trPr>
          <w:trHeight w:hRule="exact" w:val="5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95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Ударение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140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58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 xml:space="preserve">96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Орфография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rStyle w:val="a6"/>
                <w:sz w:val="24"/>
                <w:szCs w:val="24"/>
              </w:rPr>
            </w:pPr>
            <w:hyperlink r:id="rId141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88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97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Орфография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142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143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9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lastRenderedPageBreak/>
              <w:t>98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Безударная гласная в корнях слов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144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61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99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Буквы о и ё после шипящих в корнях слов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rPr>
                <w:sz w:val="24"/>
                <w:szCs w:val="24"/>
              </w:rPr>
            </w:pPr>
            <w:hyperlink r:id="rId145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7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Буквы и, ы после ц в корнях слов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pacing w:after="150"/>
              <w:rPr>
                <w:sz w:val="24"/>
                <w:szCs w:val="24"/>
              </w:rPr>
            </w:pPr>
            <w:hyperlink r:id="rId146" w:history="1">
              <w:r w:rsidR="008A282B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8A282B" w:rsidRPr="0004211E" w:rsidTr="00521CB8">
        <w:trPr>
          <w:trHeight w:hRule="exact" w:val="89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101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Позиционное чере</w:t>
            </w:r>
            <w:r w:rsidRPr="0004211E">
              <w:rPr>
                <w:sz w:val="24"/>
                <w:szCs w:val="24"/>
              </w:rPr>
              <w:softHyphen/>
              <w:t>дование согласных по глухости-звон</w:t>
            </w:r>
            <w:r w:rsidRPr="0004211E">
              <w:rPr>
                <w:sz w:val="24"/>
                <w:szCs w:val="24"/>
              </w:rPr>
              <w:softHyphen/>
              <w:t>кости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rPr>
                <w:sz w:val="24"/>
                <w:szCs w:val="24"/>
              </w:rPr>
            </w:pPr>
            <w:hyperlink r:id="rId147" w:history="1">
              <w:r w:rsidR="008A282B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8A282B" w:rsidRPr="0004211E" w:rsidTr="00521CB8">
        <w:trPr>
          <w:trHeight w:hRule="exact" w:val="99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102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Непроизносимые и удвоенные соглас</w:t>
            </w:r>
            <w:r w:rsidRPr="0004211E">
              <w:rPr>
                <w:sz w:val="24"/>
                <w:szCs w:val="24"/>
              </w:rPr>
              <w:softHyphen/>
              <w:t>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pacing w:after="150"/>
              <w:rPr>
                <w:color w:val="000000"/>
                <w:sz w:val="24"/>
                <w:szCs w:val="24"/>
              </w:rPr>
            </w:pPr>
            <w:hyperlink r:id="rId148" w:history="1">
              <w:r w:rsidR="008A282B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149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58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Р/Р Цепная и па</w:t>
            </w:r>
            <w:r w:rsidRPr="0004211E">
              <w:rPr>
                <w:sz w:val="24"/>
                <w:szCs w:val="24"/>
              </w:rPr>
              <w:softHyphen/>
              <w:t>раллельная связь предложений в тексте (повторение)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150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8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104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Позиционное чере</w:t>
            </w:r>
            <w:r w:rsidRPr="0004211E">
              <w:rPr>
                <w:sz w:val="24"/>
                <w:szCs w:val="24"/>
              </w:rPr>
              <w:softHyphen/>
              <w:t>дование согласных по твёрдости-мяг</w:t>
            </w:r>
            <w:r w:rsidRPr="0004211E">
              <w:rPr>
                <w:sz w:val="24"/>
                <w:szCs w:val="24"/>
              </w:rPr>
              <w:softHyphen/>
              <w:t>кости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151" w:history="1">
              <w:r w:rsidR="008A282B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8A282B" w:rsidRPr="0004211E" w:rsidRDefault="00673CDC" w:rsidP="00521CB8">
            <w:pPr>
              <w:spacing w:after="150"/>
              <w:jc w:val="center"/>
              <w:rPr>
                <w:sz w:val="24"/>
                <w:szCs w:val="24"/>
              </w:rPr>
            </w:pPr>
            <w:hyperlink r:id="rId152" w:history="1">
              <w:r w:rsidR="008A282B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8A282B" w:rsidRPr="0004211E" w:rsidTr="00521CB8">
        <w:trPr>
          <w:trHeight w:hRule="exact" w:val="88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105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Позиционное чере</w:t>
            </w:r>
            <w:r w:rsidRPr="0004211E">
              <w:rPr>
                <w:sz w:val="24"/>
                <w:szCs w:val="24"/>
              </w:rPr>
              <w:softHyphen/>
              <w:t>дование согласных по твёрдости-мяг</w:t>
            </w:r>
            <w:r w:rsidRPr="0004211E">
              <w:rPr>
                <w:sz w:val="24"/>
                <w:szCs w:val="24"/>
              </w:rPr>
              <w:softHyphen/>
              <w:t>кости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153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154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shd w:val="clear" w:color="auto" w:fill="FFFFFF"/>
              <w:spacing w:after="150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74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106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Буквы е, ё, ю, 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155" w:history="1">
              <w:r w:rsidR="008A282B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156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5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107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Повторение изучен</w:t>
            </w:r>
            <w:r w:rsidRPr="0004211E">
              <w:rPr>
                <w:sz w:val="24"/>
                <w:szCs w:val="24"/>
              </w:rPr>
              <w:softHyphen/>
              <w:t>ного по теме «Фоне</w:t>
            </w:r>
            <w:r w:rsidRPr="0004211E">
              <w:rPr>
                <w:sz w:val="24"/>
                <w:szCs w:val="24"/>
              </w:rPr>
              <w:softHyphen/>
              <w:t>тика и орфография 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157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72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108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b/>
                <w:sz w:val="24"/>
                <w:szCs w:val="24"/>
              </w:rPr>
            </w:pPr>
            <w:r w:rsidRPr="0004211E">
              <w:rPr>
                <w:b/>
                <w:sz w:val="24"/>
                <w:szCs w:val="24"/>
              </w:rPr>
              <w:t>Контрольный зачёт по теме «Фонетика и орфография»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158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8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109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Анализ результа</w:t>
            </w:r>
            <w:r w:rsidRPr="0004211E">
              <w:rPr>
                <w:sz w:val="24"/>
                <w:szCs w:val="24"/>
              </w:rPr>
              <w:softHyphen/>
              <w:t>тов зачёта и работа над ошибками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159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336"/>
        </w:trPr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b/>
                <w:bCs/>
                <w:sz w:val="24"/>
                <w:szCs w:val="24"/>
              </w:rPr>
            </w:pPr>
            <w:r w:rsidRPr="0004211E">
              <w:rPr>
                <w:b/>
                <w:sz w:val="24"/>
                <w:szCs w:val="24"/>
              </w:rPr>
              <w:t>Морфемика. Словообразование. Орфография.(48ч.)</w:t>
            </w:r>
          </w:p>
        </w:tc>
      </w:tr>
      <w:tr w:rsidR="008A282B" w:rsidRPr="0004211E" w:rsidTr="00521CB8">
        <w:trPr>
          <w:trHeight w:hRule="exact" w:val="53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Морфемика и ор</w:t>
            </w:r>
            <w:r w:rsidRPr="0004211E">
              <w:rPr>
                <w:sz w:val="24"/>
                <w:szCs w:val="24"/>
              </w:rPr>
              <w:softHyphen/>
              <w:t>фография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160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6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lastRenderedPageBreak/>
              <w:t>111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Основа слова и окончание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rPr>
                <w:sz w:val="24"/>
                <w:szCs w:val="24"/>
              </w:rPr>
            </w:pPr>
            <w:hyperlink r:id="rId161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6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Корень слова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162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8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113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Корень слова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163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164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6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114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Приставки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165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76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Суффиксы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166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79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Суффиксы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167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168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6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117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Р/Р Стили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169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8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Чередование глас</w:t>
            </w:r>
            <w:r w:rsidRPr="0004211E">
              <w:rPr>
                <w:sz w:val="24"/>
                <w:szCs w:val="24"/>
              </w:rPr>
              <w:softHyphen/>
              <w:t>ных звуков в кор</w:t>
            </w:r>
            <w:r w:rsidRPr="0004211E">
              <w:rPr>
                <w:sz w:val="24"/>
                <w:szCs w:val="24"/>
              </w:rPr>
              <w:softHyphen/>
              <w:t>нях слов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170" w:history="1">
              <w:r w:rsidR="008A282B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171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9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Чередование глас</w:t>
            </w:r>
            <w:r w:rsidRPr="0004211E">
              <w:rPr>
                <w:sz w:val="24"/>
                <w:szCs w:val="24"/>
              </w:rPr>
              <w:softHyphen/>
              <w:t>ных звуков в кор</w:t>
            </w:r>
            <w:r w:rsidRPr="0004211E">
              <w:rPr>
                <w:sz w:val="24"/>
                <w:szCs w:val="24"/>
              </w:rPr>
              <w:softHyphen/>
              <w:t>нях слов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172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173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shd w:val="clear" w:color="auto" w:fill="FFFFFF"/>
              <w:spacing w:after="150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7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Р/Р  Подготовка к грамматиче</w:t>
            </w:r>
            <w:r w:rsidRPr="0004211E">
              <w:rPr>
                <w:sz w:val="24"/>
                <w:szCs w:val="24"/>
              </w:rPr>
              <w:softHyphen/>
              <w:t>скому сочинению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174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100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121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Р/Р Грамматиче</w:t>
            </w:r>
            <w:r w:rsidRPr="0004211E">
              <w:rPr>
                <w:sz w:val="24"/>
                <w:szCs w:val="24"/>
              </w:rPr>
              <w:softHyphen/>
              <w:t>ское сочинение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175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176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99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122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Состав слова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177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98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lastRenderedPageBreak/>
              <w:t>123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Состав слова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178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179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8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124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Р/Р Книжные сти</w:t>
            </w:r>
            <w:r w:rsidRPr="0004211E">
              <w:rPr>
                <w:sz w:val="24"/>
                <w:szCs w:val="24"/>
              </w:rPr>
              <w:softHyphen/>
              <w:t>ли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pacing w:after="150"/>
              <w:rPr>
                <w:color w:val="000000"/>
                <w:sz w:val="24"/>
                <w:szCs w:val="24"/>
              </w:rPr>
            </w:pPr>
            <w:hyperlink r:id="rId180" w:history="1">
              <w:r w:rsidR="008A282B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181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125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Корни с чередова</w:t>
            </w:r>
            <w:r w:rsidRPr="0004211E">
              <w:rPr>
                <w:sz w:val="24"/>
                <w:szCs w:val="24"/>
              </w:rPr>
              <w:softHyphen/>
              <w:t>нием гласных</w:t>
            </w:r>
          </w:p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а — 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rPr>
                <w:sz w:val="24"/>
                <w:szCs w:val="24"/>
              </w:rPr>
            </w:pPr>
            <w:hyperlink r:id="rId182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10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126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Корни с чередова</w:t>
            </w:r>
            <w:r w:rsidRPr="0004211E">
              <w:rPr>
                <w:sz w:val="24"/>
                <w:szCs w:val="24"/>
              </w:rPr>
              <w:softHyphen/>
              <w:t>нием гласных</w:t>
            </w:r>
          </w:p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а — 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183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184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9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127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Корни с чередова</w:t>
            </w:r>
            <w:r w:rsidRPr="0004211E">
              <w:rPr>
                <w:sz w:val="24"/>
                <w:szCs w:val="24"/>
              </w:rPr>
              <w:softHyphen/>
              <w:t>нием гласных</w:t>
            </w:r>
          </w:p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а — 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185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186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9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128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Корни с чередова</w:t>
            </w:r>
            <w:r w:rsidRPr="0004211E">
              <w:rPr>
                <w:sz w:val="24"/>
                <w:szCs w:val="24"/>
              </w:rPr>
              <w:softHyphen/>
              <w:t>нием гласных</w:t>
            </w:r>
          </w:p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а — 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187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188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8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129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Корни с чередова</w:t>
            </w:r>
            <w:r w:rsidRPr="0004211E">
              <w:rPr>
                <w:sz w:val="24"/>
                <w:szCs w:val="24"/>
              </w:rPr>
              <w:softHyphen/>
              <w:t>нием гласных</w:t>
            </w:r>
          </w:p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а — 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189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190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68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 xml:space="preserve">130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Корни с чередова</w:t>
            </w:r>
            <w:r w:rsidRPr="0004211E">
              <w:rPr>
                <w:sz w:val="24"/>
                <w:szCs w:val="24"/>
              </w:rPr>
              <w:softHyphen/>
              <w:t>нием гласных</w:t>
            </w:r>
          </w:p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е — 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191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9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131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Корни с чередова</w:t>
            </w:r>
            <w:r w:rsidRPr="0004211E">
              <w:rPr>
                <w:sz w:val="24"/>
                <w:szCs w:val="24"/>
              </w:rPr>
              <w:softHyphen/>
              <w:t>нием гласных</w:t>
            </w:r>
          </w:p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е — 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192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193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102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132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Корни с чередова</w:t>
            </w:r>
            <w:r w:rsidRPr="0004211E">
              <w:rPr>
                <w:sz w:val="24"/>
                <w:szCs w:val="24"/>
              </w:rPr>
              <w:softHyphen/>
              <w:t>нием гласных</w:t>
            </w:r>
          </w:p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е — 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194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195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10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133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Корни с чередова</w:t>
            </w:r>
            <w:r w:rsidRPr="0004211E">
              <w:rPr>
                <w:sz w:val="24"/>
                <w:szCs w:val="24"/>
              </w:rPr>
              <w:softHyphen/>
              <w:t>нием гласных</w:t>
            </w:r>
          </w:p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е — 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196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197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8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lastRenderedPageBreak/>
              <w:t>134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Корни с чередова</w:t>
            </w:r>
            <w:r w:rsidRPr="0004211E">
              <w:rPr>
                <w:sz w:val="24"/>
                <w:szCs w:val="24"/>
              </w:rPr>
              <w:softHyphen/>
              <w:t>нием гласных</w:t>
            </w:r>
          </w:p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е — 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198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199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84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135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Р/Р Выразитель</w:t>
            </w:r>
            <w:r w:rsidRPr="0004211E">
              <w:rPr>
                <w:sz w:val="24"/>
                <w:szCs w:val="24"/>
              </w:rPr>
              <w:softHyphen/>
              <w:t>ные средства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pacing w:after="150"/>
              <w:rPr>
                <w:color w:val="000000"/>
                <w:sz w:val="24"/>
                <w:szCs w:val="24"/>
              </w:rPr>
            </w:pPr>
            <w:hyperlink r:id="rId200" w:history="1">
              <w:r w:rsidR="008A282B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  <w:p w:rsidR="008A282B" w:rsidRPr="0004211E" w:rsidRDefault="00673CDC" w:rsidP="00521CB8">
            <w:pPr>
              <w:rPr>
                <w:sz w:val="24"/>
                <w:szCs w:val="24"/>
              </w:rPr>
            </w:pPr>
            <w:hyperlink r:id="rId201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5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136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Р/Р Книжные сти</w:t>
            </w:r>
            <w:r w:rsidRPr="0004211E">
              <w:rPr>
                <w:sz w:val="24"/>
                <w:szCs w:val="24"/>
              </w:rPr>
              <w:softHyphen/>
              <w:t>ли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202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10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137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Р/Р Книжные сти</w:t>
            </w:r>
            <w:r w:rsidRPr="0004211E">
              <w:rPr>
                <w:sz w:val="24"/>
                <w:szCs w:val="24"/>
              </w:rPr>
              <w:softHyphen/>
              <w:t>ли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203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204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8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138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Правописание со</w:t>
            </w:r>
            <w:r w:rsidRPr="0004211E">
              <w:rPr>
                <w:sz w:val="24"/>
                <w:szCs w:val="24"/>
              </w:rPr>
              <w:softHyphen/>
              <w:t>гласных и гласных в приставках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205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10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139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Правописание со</w:t>
            </w:r>
            <w:r w:rsidRPr="0004211E">
              <w:rPr>
                <w:sz w:val="24"/>
                <w:szCs w:val="24"/>
              </w:rPr>
              <w:softHyphen/>
              <w:t>гласных и гласных в приставках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206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207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8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 xml:space="preserve"> 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Приставки на -з (-с)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pacing w:after="150"/>
              <w:rPr>
                <w:color w:val="000000"/>
                <w:sz w:val="24"/>
                <w:szCs w:val="24"/>
              </w:rPr>
            </w:pPr>
            <w:hyperlink r:id="rId208" w:history="1">
              <w:r w:rsidR="008A282B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209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10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141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Приставки на -з (-с)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210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211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spacing w:after="150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100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142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Приставки на -з (-с)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212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213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spacing w:after="150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8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143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Приставки на -з (-с)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214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215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spacing w:after="150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70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144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Буквы ы — и после приставок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rStyle w:val="a6"/>
                <w:sz w:val="24"/>
                <w:szCs w:val="24"/>
              </w:rPr>
            </w:pPr>
            <w:hyperlink r:id="rId216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217" w:history="1">
              <w:r w:rsidR="008A282B" w:rsidRPr="0004211E">
                <w:rPr>
                  <w:color w:val="0563C1"/>
                  <w:sz w:val="24"/>
                  <w:szCs w:val="24"/>
                  <w:u w:val="single"/>
                </w:rPr>
                <w:t>https://prosv.ru/static/tsok</w:t>
              </w:r>
            </w:hyperlink>
          </w:p>
        </w:tc>
      </w:tr>
      <w:tr w:rsidR="008A282B" w:rsidRPr="0004211E" w:rsidTr="00521CB8">
        <w:trPr>
          <w:trHeight w:hRule="exact" w:val="10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lastRenderedPageBreak/>
              <w:t>145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Р/Р  Подготовка к изложению, близкому к тексту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218" w:history="1">
              <w:r w:rsidR="008A282B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219" w:history="1">
              <w:r w:rsidR="008A282B" w:rsidRPr="0004211E">
                <w:rPr>
                  <w:color w:val="0563C1"/>
                  <w:sz w:val="24"/>
                  <w:szCs w:val="24"/>
                  <w:u w:val="single"/>
                </w:rPr>
                <w:t>http://www.gramota.ru/</w:t>
              </w:r>
            </w:hyperlink>
          </w:p>
        </w:tc>
      </w:tr>
      <w:tr w:rsidR="008A282B" w:rsidRPr="0004211E" w:rsidTr="00521CB8">
        <w:trPr>
          <w:trHeight w:hRule="exact" w:val="100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146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Р/Р Изложение, близкое к тексту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220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221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shd w:val="clear" w:color="auto" w:fill="FFFFFF"/>
              <w:spacing w:after="150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8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 xml:space="preserve">147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Приставки при- и пре-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222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82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148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Приставки при- и пре-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223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224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6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149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Приставки при- и пре-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rStyle w:val="a6"/>
                <w:sz w:val="24"/>
                <w:szCs w:val="24"/>
              </w:rPr>
            </w:pPr>
            <w:hyperlink r:id="rId225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226" w:history="1">
              <w:r w:rsidR="008A282B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8A282B" w:rsidRPr="0004211E" w:rsidTr="00521CB8">
        <w:trPr>
          <w:trHeight w:hRule="exact" w:val="8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Приставки при- и пре-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rStyle w:val="a6"/>
                <w:sz w:val="24"/>
                <w:szCs w:val="24"/>
              </w:rPr>
            </w:pPr>
            <w:hyperlink r:id="rId227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228" w:history="1">
              <w:r w:rsidR="008A282B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8A282B" w:rsidRPr="0004211E" w:rsidTr="00521CB8">
        <w:trPr>
          <w:trHeight w:hRule="exact" w:val="7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Приставки при- и пре-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rStyle w:val="a6"/>
                <w:sz w:val="24"/>
                <w:szCs w:val="24"/>
              </w:rPr>
            </w:pPr>
            <w:hyperlink r:id="rId229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230" w:history="1">
              <w:r w:rsidR="008A282B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8A282B" w:rsidRPr="0004211E" w:rsidTr="00521CB8">
        <w:trPr>
          <w:trHeight w:hRule="exact" w:val="8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152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Приставки при- и пре-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rStyle w:val="a6"/>
                <w:sz w:val="24"/>
                <w:szCs w:val="24"/>
              </w:rPr>
            </w:pPr>
            <w:hyperlink r:id="rId231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232" w:history="1">
              <w:r w:rsidR="008A282B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8A282B" w:rsidRPr="0004211E" w:rsidTr="00521CB8">
        <w:trPr>
          <w:trHeight w:hRule="exact" w:val="9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153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b/>
                <w:sz w:val="24"/>
                <w:szCs w:val="24"/>
              </w:rPr>
            </w:pPr>
            <w:r w:rsidRPr="0004211E">
              <w:rPr>
                <w:b/>
                <w:sz w:val="24"/>
                <w:szCs w:val="24"/>
              </w:rPr>
              <w:t>Контрольный дик</w:t>
            </w:r>
            <w:r w:rsidRPr="0004211E">
              <w:rPr>
                <w:b/>
                <w:sz w:val="24"/>
                <w:szCs w:val="24"/>
              </w:rPr>
              <w:softHyphen/>
              <w:t>тант по теме «Морфемика и орфография»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rStyle w:val="a6"/>
                <w:sz w:val="24"/>
                <w:szCs w:val="24"/>
              </w:rPr>
            </w:pPr>
            <w:hyperlink r:id="rId233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pacing w:after="150"/>
              <w:rPr>
                <w:color w:val="000000"/>
                <w:sz w:val="24"/>
                <w:szCs w:val="24"/>
              </w:rPr>
            </w:pPr>
            <w:hyperlink r:id="rId234" w:history="1">
              <w:r w:rsidR="008A282B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5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154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Анализ диктанта и работа над ошибка</w:t>
            </w:r>
            <w:r w:rsidRPr="0004211E">
              <w:rPr>
                <w:sz w:val="24"/>
                <w:szCs w:val="24"/>
              </w:rPr>
              <w:softHyphen/>
              <w:t>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235" w:history="1">
              <w:r w:rsidR="008A282B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  <w:p w:rsidR="008A282B" w:rsidRPr="0004211E" w:rsidRDefault="008A282B" w:rsidP="00521CB8">
            <w:pPr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6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155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Словообразование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rStyle w:val="a6"/>
                <w:sz w:val="24"/>
                <w:szCs w:val="24"/>
              </w:rPr>
            </w:pPr>
            <w:hyperlink r:id="rId236" w:history="1">
              <w:r w:rsidR="008A282B" w:rsidRPr="0004211E">
                <w:rPr>
                  <w:color w:val="0563C1"/>
                  <w:sz w:val="24"/>
                  <w:szCs w:val="24"/>
                  <w:u w:val="single"/>
                </w:rPr>
                <w:t>https://prosv.ru/static/tsok</w:t>
              </w:r>
            </w:hyperlink>
          </w:p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237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8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156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Словообразование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238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239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7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lastRenderedPageBreak/>
              <w:t>157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Р/Р Типы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240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670"/>
        </w:trPr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b/>
                <w:bCs/>
                <w:sz w:val="24"/>
                <w:szCs w:val="24"/>
              </w:rPr>
            </w:pPr>
            <w:r w:rsidRPr="0004211E">
              <w:rPr>
                <w:b/>
                <w:bCs/>
                <w:sz w:val="24"/>
                <w:szCs w:val="24"/>
              </w:rPr>
              <w:t xml:space="preserve"> </w:t>
            </w:r>
          </w:p>
          <w:p w:rsidR="008A282B" w:rsidRPr="0004211E" w:rsidRDefault="008A282B" w:rsidP="00521CB8">
            <w:pPr>
              <w:jc w:val="center"/>
              <w:rPr>
                <w:b/>
                <w:sz w:val="24"/>
                <w:szCs w:val="24"/>
              </w:rPr>
            </w:pPr>
            <w:r w:rsidRPr="0004211E">
              <w:rPr>
                <w:b/>
                <w:sz w:val="24"/>
                <w:szCs w:val="24"/>
              </w:rPr>
              <w:t>Лексика и фразеология.(17ч.)</w:t>
            </w:r>
          </w:p>
        </w:tc>
      </w:tr>
      <w:tr w:rsidR="008A282B" w:rsidRPr="0004211E" w:rsidTr="00521CB8">
        <w:trPr>
          <w:trHeight w:hRule="exact" w:val="7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158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Лексика русского языка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rPr>
                <w:sz w:val="24"/>
                <w:szCs w:val="24"/>
              </w:rPr>
            </w:pPr>
            <w:hyperlink r:id="rId241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89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159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Лексика русского языка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242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243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72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160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Значение слова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244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101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161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Значение слова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245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246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7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162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Р/Р Повество</w:t>
            </w:r>
            <w:r w:rsidRPr="0004211E">
              <w:rPr>
                <w:sz w:val="24"/>
                <w:szCs w:val="24"/>
              </w:rPr>
              <w:softHyphen/>
              <w:t>вать — значит рас</w:t>
            </w:r>
            <w:r w:rsidRPr="0004211E">
              <w:rPr>
                <w:sz w:val="24"/>
                <w:szCs w:val="24"/>
              </w:rPr>
              <w:softHyphen/>
              <w:t>сказывать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247" w:history="1">
              <w:r w:rsidR="008A282B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8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163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Омонимы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248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7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164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Синонимы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rStyle w:val="a6"/>
                <w:sz w:val="24"/>
                <w:szCs w:val="24"/>
              </w:rPr>
            </w:pPr>
            <w:hyperlink r:id="rId249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rStyle w:val="a6"/>
                <w:sz w:val="24"/>
                <w:szCs w:val="24"/>
              </w:rPr>
              <w:t>http://gramma.ru/RUS</w:t>
            </w:r>
          </w:p>
        </w:tc>
      </w:tr>
      <w:tr w:rsidR="008A282B" w:rsidRPr="0004211E" w:rsidTr="00521CB8">
        <w:trPr>
          <w:trHeight w:hRule="exact" w:val="103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165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Антонимы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250" w:history="1">
              <w:r w:rsidR="008A282B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251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10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166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Лексический разбор слова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pacing w:after="150"/>
              <w:rPr>
                <w:color w:val="000000"/>
                <w:sz w:val="24"/>
                <w:szCs w:val="24"/>
              </w:rPr>
            </w:pPr>
            <w:hyperlink r:id="rId252" w:history="1">
              <w:r w:rsidR="008A282B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253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95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167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*Р/Р Подготовка к выборочному из</w:t>
            </w:r>
            <w:r w:rsidRPr="0004211E">
              <w:rPr>
                <w:sz w:val="24"/>
                <w:szCs w:val="24"/>
              </w:rPr>
              <w:softHyphen/>
              <w:t>ложению.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rPr>
                <w:sz w:val="24"/>
                <w:szCs w:val="24"/>
              </w:rPr>
            </w:pPr>
            <w:hyperlink r:id="rId254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83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lastRenderedPageBreak/>
              <w:t>168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Р/Р Выборочное из</w:t>
            </w:r>
            <w:r w:rsidRPr="0004211E">
              <w:rPr>
                <w:sz w:val="24"/>
                <w:szCs w:val="24"/>
              </w:rPr>
              <w:softHyphen/>
              <w:t>ложение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255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256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90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Сфера употребле</w:t>
            </w:r>
            <w:r w:rsidRPr="0004211E">
              <w:rPr>
                <w:sz w:val="24"/>
                <w:szCs w:val="24"/>
              </w:rPr>
              <w:softHyphen/>
              <w:t>ния слов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pacing w:after="150"/>
              <w:rPr>
                <w:color w:val="000000"/>
                <w:sz w:val="24"/>
                <w:szCs w:val="24"/>
              </w:rPr>
            </w:pPr>
            <w:hyperlink r:id="rId257" w:history="1">
              <w:r w:rsidR="008A282B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8A282B" w:rsidRPr="0004211E" w:rsidRDefault="008A282B" w:rsidP="00521CB8">
            <w:pPr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72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170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Архаизмы. Неоло</w:t>
            </w:r>
            <w:r w:rsidRPr="0004211E">
              <w:rPr>
                <w:sz w:val="24"/>
                <w:szCs w:val="24"/>
              </w:rPr>
              <w:softHyphen/>
              <w:t>гизмы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258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72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171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Заимствованная</w:t>
            </w:r>
          </w:p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лексика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259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81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172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Р/Р Описание пред</w:t>
            </w:r>
            <w:r w:rsidRPr="0004211E">
              <w:rPr>
                <w:sz w:val="24"/>
                <w:szCs w:val="24"/>
              </w:rPr>
              <w:softHyphen/>
              <w:t>мета</w:t>
            </w:r>
          </w:p>
          <w:p w:rsidR="008A282B" w:rsidRPr="0004211E" w:rsidRDefault="008A282B" w:rsidP="00521CB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</w:p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</w:p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rPr>
                <w:sz w:val="24"/>
                <w:szCs w:val="24"/>
              </w:rPr>
            </w:pPr>
            <w:hyperlink r:id="rId260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74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173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Фразеологизмы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261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6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174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Р/Р Как описать животное?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</w:p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rStyle w:val="a6"/>
                <w:sz w:val="24"/>
                <w:szCs w:val="24"/>
              </w:rPr>
            </w:pPr>
            <w:hyperlink r:id="rId262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263" w:history="1">
              <w:r w:rsidR="008A282B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8A282B" w:rsidRPr="0004211E" w:rsidTr="00521CB8">
        <w:trPr>
          <w:trHeight w:hRule="exact" w:val="464"/>
        </w:trPr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b/>
                <w:sz w:val="24"/>
                <w:szCs w:val="24"/>
              </w:rPr>
            </w:pPr>
            <w:r w:rsidRPr="0004211E">
              <w:rPr>
                <w:b/>
                <w:sz w:val="24"/>
                <w:szCs w:val="24"/>
              </w:rPr>
              <w:t>Повторение изученного в 5 классе. (25ч.)</w:t>
            </w:r>
          </w:p>
        </w:tc>
      </w:tr>
      <w:tr w:rsidR="008A282B" w:rsidRPr="0004211E" w:rsidTr="00521CB8">
        <w:trPr>
          <w:trHeight w:hRule="exact" w:val="6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 xml:space="preserve">175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Повторение изучен</w:t>
            </w:r>
            <w:r w:rsidRPr="0004211E">
              <w:rPr>
                <w:sz w:val="24"/>
                <w:szCs w:val="24"/>
              </w:rPr>
              <w:softHyphen/>
              <w:t>ного по орфографии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</w:p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264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7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176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Повторение изучен</w:t>
            </w:r>
            <w:r w:rsidRPr="0004211E">
              <w:rPr>
                <w:sz w:val="24"/>
                <w:szCs w:val="24"/>
              </w:rPr>
              <w:softHyphen/>
              <w:t>ного по орфографии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</w:p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265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266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8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177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Повторение изучен</w:t>
            </w:r>
            <w:r w:rsidRPr="0004211E">
              <w:rPr>
                <w:sz w:val="24"/>
                <w:szCs w:val="24"/>
              </w:rPr>
              <w:softHyphen/>
              <w:t>ного по орфографии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</w:p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</w:p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267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268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7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178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Повторение изучен</w:t>
            </w:r>
            <w:r w:rsidRPr="0004211E">
              <w:rPr>
                <w:sz w:val="24"/>
                <w:szCs w:val="24"/>
              </w:rPr>
              <w:softHyphen/>
              <w:t>ного по орфографии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</w:p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269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270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7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179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Повторение изучен</w:t>
            </w:r>
            <w:r w:rsidRPr="0004211E">
              <w:rPr>
                <w:sz w:val="24"/>
                <w:szCs w:val="24"/>
              </w:rPr>
              <w:softHyphen/>
              <w:t>ного по орфографии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</w:p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</w:p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271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272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7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180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Повторение изучен</w:t>
            </w:r>
            <w:r w:rsidRPr="0004211E">
              <w:rPr>
                <w:sz w:val="24"/>
                <w:szCs w:val="24"/>
              </w:rPr>
              <w:softHyphen/>
              <w:t>ного по орфографии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273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274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8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lastRenderedPageBreak/>
              <w:t>181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Повторение изучен</w:t>
            </w:r>
            <w:r w:rsidRPr="0004211E">
              <w:rPr>
                <w:sz w:val="24"/>
                <w:szCs w:val="24"/>
              </w:rPr>
              <w:softHyphen/>
              <w:t>ного по орфографии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</w:p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275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276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7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182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Повторение изучен</w:t>
            </w:r>
            <w:r w:rsidRPr="0004211E">
              <w:rPr>
                <w:sz w:val="24"/>
                <w:szCs w:val="24"/>
              </w:rPr>
              <w:softHyphen/>
              <w:t>ного по орфографии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</w:p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277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278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9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183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Повторение изучен</w:t>
            </w:r>
            <w:r w:rsidRPr="0004211E">
              <w:rPr>
                <w:sz w:val="24"/>
                <w:szCs w:val="24"/>
              </w:rPr>
              <w:softHyphen/>
              <w:t>ного по пунктуации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pacing w:after="150"/>
              <w:rPr>
                <w:color w:val="000000"/>
                <w:sz w:val="24"/>
                <w:szCs w:val="24"/>
              </w:rPr>
            </w:pPr>
            <w:hyperlink r:id="rId279" w:history="1">
              <w:r w:rsidR="008A282B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280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83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184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Повторение изучен</w:t>
            </w:r>
            <w:r w:rsidRPr="0004211E">
              <w:rPr>
                <w:sz w:val="24"/>
                <w:szCs w:val="24"/>
              </w:rPr>
              <w:softHyphen/>
              <w:t>ного по пунктуации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281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282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spacing w:after="150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10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185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Повторение изучен</w:t>
            </w:r>
            <w:r w:rsidRPr="0004211E">
              <w:rPr>
                <w:sz w:val="24"/>
                <w:szCs w:val="24"/>
              </w:rPr>
              <w:softHyphen/>
              <w:t>ного по пунктуации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283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284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spacing w:after="150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99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186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Повторение изучен</w:t>
            </w:r>
            <w:r w:rsidRPr="0004211E">
              <w:rPr>
                <w:sz w:val="24"/>
                <w:szCs w:val="24"/>
              </w:rPr>
              <w:softHyphen/>
              <w:t>ного по пунктуации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285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286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spacing w:after="150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9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187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Повторение изучен</w:t>
            </w:r>
            <w:r w:rsidRPr="0004211E">
              <w:rPr>
                <w:sz w:val="24"/>
                <w:szCs w:val="24"/>
              </w:rPr>
              <w:softHyphen/>
              <w:t>ного по пунктуации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287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288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spacing w:after="150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8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188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Повторение изучен</w:t>
            </w:r>
            <w:r w:rsidRPr="0004211E">
              <w:rPr>
                <w:sz w:val="24"/>
                <w:szCs w:val="24"/>
              </w:rPr>
              <w:softHyphen/>
              <w:t>ного по пунктуации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289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290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spacing w:after="150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7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189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Повторение изучен</w:t>
            </w:r>
            <w:r w:rsidRPr="0004211E">
              <w:rPr>
                <w:sz w:val="24"/>
                <w:szCs w:val="24"/>
              </w:rPr>
              <w:softHyphen/>
              <w:t>ного по пунктуации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291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292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spacing w:after="150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10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190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Повторение изучен</w:t>
            </w:r>
            <w:r w:rsidRPr="0004211E">
              <w:rPr>
                <w:sz w:val="24"/>
                <w:szCs w:val="24"/>
              </w:rPr>
              <w:softHyphen/>
              <w:t>ного по пунктуации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293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294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spacing w:after="150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71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191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b/>
                <w:sz w:val="24"/>
                <w:szCs w:val="24"/>
              </w:rPr>
            </w:pPr>
            <w:r w:rsidRPr="0004211E">
              <w:rPr>
                <w:b/>
                <w:sz w:val="24"/>
                <w:szCs w:val="24"/>
              </w:rPr>
              <w:t>Контрольный дик</w:t>
            </w:r>
            <w:r w:rsidRPr="0004211E">
              <w:rPr>
                <w:b/>
                <w:sz w:val="24"/>
                <w:szCs w:val="24"/>
              </w:rPr>
              <w:softHyphen/>
              <w:t>тант по теме «По</w:t>
            </w:r>
            <w:r w:rsidRPr="0004211E">
              <w:rPr>
                <w:b/>
                <w:sz w:val="24"/>
                <w:szCs w:val="24"/>
              </w:rPr>
              <w:softHyphen/>
              <w:t>вторение в конце го</w:t>
            </w:r>
            <w:r w:rsidRPr="0004211E">
              <w:rPr>
                <w:b/>
                <w:sz w:val="24"/>
                <w:szCs w:val="24"/>
              </w:rPr>
              <w:softHyphen/>
              <w:t>да»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</w:p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</w:p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</w:p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</w:p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</w:p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295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296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673CDC" w:rsidTr="00521CB8">
        <w:trPr>
          <w:trHeight w:hRule="exact" w:val="100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lastRenderedPageBreak/>
              <w:t>192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Анализ контроль</w:t>
            </w:r>
            <w:r w:rsidRPr="0004211E">
              <w:rPr>
                <w:sz w:val="24"/>
                <w:szCs w:val="24"/>
              </w:rPr>
              <w:softHyphen/>
              <w:t>ного диктанта и ра</w:t>
            </w:r>
            <w:r w:rsidRPr="0004211E">
              <w:rPr>
                <w:sz w:val="24"/>
                <w:szCs w:val="24"/>
              </w:rPr>
              <w:softHyphen/>
              <w:t>бота над ошибками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F3212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  <w:lang w:val="en-US"/>
              </w:rPr>
            </w:pPr>
            <w:r w:rsidRPr="0004211E">
              <w:rPr>
                <w:rStyle w:val="a6"/>
                <w:sz w:val="24"/>
                <w:szCs w:val="24"/>
                <w:lang w:val="en-US"/>
              </w:rPr>
              <w:fldChar w:fldCharType="begin"/>
            </w:r>
            <w:r w:rsidR="008A282B" w:rsidRPr="0004211E">
              <w:rPr>
                <w:rStyle w:val="a6"/>
                <w:sz w:val="24"/>
                <w:szCs w:val="24"/>
                <w:lang w:val="en-US"/>
              </w:rPr>
              <w:instrText xml:space="preserve"> HYPERLINK "https://resh.edu.ru/subject/13/" </w:instrText>
            </w:r>
            <w:r w:rsidRPr="0004211E">
              <w:rPr>
                <w:rStyle w:val="a6"/>
                <w:sz w:val="24"/>
                <w:szCs w:val="24"/>
                <w:lang w:val="en-US"/>
              </w:rPr>
              <w:fldChar w:fldCharType="separate"/>
            </w:r>
            <w:r w:rsidR="008A282B" w:rsidRPr="0004211E">
              <w:rPr>
                <w:rStyle w:val="a6"/>
                <w:sz w:val="24"/>
                <w:szCs w:val="24"/>
                <w:lang w:val="en-US"/>
              </w:rPr>
              <w:t>h</w:t>
            </w:r>
            <w:hyperlink r:id="rId297" w:history="1">
              <w:r w:rsidR="008A282B" w:rsidRPr="0004211E">
                <w:rPr>
                  <w:rStyle w:val="a6"/>
                  <w:sz w:val="24"/>
                  <w:szCs w:val="24"/>
                  <w:lang w:val="en-US"/>
                </w:rPr>
                <w:t>https://prosv.ru/static/tsok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  <w:lang w:val="en-US"/>
              </w:rPr>
            </w:pPr>
            <w:r w:rsidRPr="0004211E">
              <w:rPr>
                <w:rStyle w:val="a6"/>
                <w:sz w:val="24"/>
                <w:szCs w:val="24"/>
                <w:lang w:val="en-US"/>
              </w:rPr>
              <w:t>ttps://resh.edu.ru/subject/13/</w:t>
            </w:r>
            <w:r w:rsidR="006F3212" w:rsidRPr="0004211E">
              <w:rPr>
                <w:rStyle w:val="a6"/>
                <w:sz w:val="24"/>
                <w:szCs w:val="24"/>
                <w:lang w:val="en-US"/>
              </w:rPr>
              <w:fldChar w:fldCharType="end"/>
            </w:r>
          </w:p>
        </w:tc>
      </w:tr>
      <w:tr w:rsidR="008A282B" w:rsidRPr="0004211E" w:rsidTr="00521CB8">
        <w:trPr>
          <w:trHeight w:hRule="exact" w:val="8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193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Повторение изучен</w:t>
            </w:r>
            <w:r w:rsidRPr="0004211E">
              <w:rPr>
                <w:sz w:val="24"/>
                <w:szCs w:val="24"/>
              </w:rPr>
              <w:softHyphen/>
              <w:t>ного по культуре ре</w:t>
            </w:r>
            <w:r w:rsidRPr="0004211E">
              <w:rPr>
                <w:sz w:val="24"/>
                <w:szCs w:val="24"/>
              </w:rPr>
              <w:softHyphen/>
              <w:t>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rStyle w:val="a6"/>
                <w:sz w:val="24"/>
                <w:szCs w:val="24"/>
              </w:rPr>
            </w:pPr>
            <w:hyperlink r:id="rId298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8A282B" w:rsidP="00521CB8">
            <w:pPr>
              <w:shd w:val="clear" w:color="auto" w:fill="FFFFFF"/>
              <w:spacing w:after="150"/>
              <w:rPr>
                <w:sz w:val="24"/>
                <w:szCs w:val="24"/>
              </w:rPr>
            </w:pPr>
            <w:r w:rsidRPr="0004211E">
              <w:rPr>
                <w:rStyle w:val="a6"/>
                <w:sz w:val="24"/>
                <w:szCs w:val="24"/>
              </w:rPr>
              <w:t>h</w:t>
            </w:r>
            <w:hyperlink r:id="rId299" w:history="1">
              <w:r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8A282B" w:rsidRPr="0004211E" w:rsidTr="00521CB8">
        <w:trPr>
          <w:trHeight w:hRule="exact" w:val="8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194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Повторение изучен</w:t>
            </w:r>
            <w:r w:rsidRPr="0004211E">
              <w:rPr>
                <w:sz w:val="24"/>
                <w:szCs w:val="24"/>
              </w:rPr>
              <w:softHyphen/>
              <w:t>ного по культуре ре</w:t>
            </w:r>
            <w:r w:rsidRPr="0004211E">
              <w:rPr>
                <w:sz w:val="24"/>
                <w:szCs w:val="24"/>
              </w:rPr>
              <w:softHyphen/>
              <w:t>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300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301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8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195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Повторение изучен</w:t>
            </w:r>
            <w:r w:rsidRPr="0004211E">
              <w:rPr>
                <w:sz w:val="24"/>
                <w:szCs w:val="24"/>
              </w:rPr>
              <w:softHyphen/>
              <w:t>ного по культуре ре</w:t>
            </w:r>
            <w:r w:rsidRPr="0004211E">
              <w:rPr>
                <w:sz w:val="24"/>
                <w:szCs w:val="24"/>
              </w:rPr>
              <w:softHyphen/>
              <w:t>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302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303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83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196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Повторение изучен</w:t>
            </w:r>
            <w:r w:rsidRPr="0004211E">
              <w:rPr>
                <w:sz w:val="24"/>
                <w:szCs w:val="24"/>
              </w:rPr>
              <w:softHyphen/>
              <w:t>ного по культуре ре</w:t>
            </w:r>
            <w:r w:rsidRPr="0004211E">
              <w:rPr>
                <w:sz w:val="24"/>
                <w:szCs w:val="24"/>
              </w:rPr>
              <w:softHyphen/>
              <w:t>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304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305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8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197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Повторение изучен</w:t>
            </w:r>
            <w:r w:rsidRPr="0004211E">
              <w:rPr>
                <w:sz w:val="24"/>
                <w:szCs w:val="24"/>
              </w:rPr>
              <w:softHyphen/>
              <w:t>ного по культуре ре</w:t>
            </w:r>
            <w:r w:rsidRPr="0004211E">
              <w:rPr>
                <w:sz w:val="24"/>
                <w:szCs w:val="24"/>
              </w:rPr>
              <w:softHyphen/>
              <w:t>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306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307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9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198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Повторение изучен</w:t>
            </w:r>
            <w:r w:rsidRPr="0004211E">
              <w:rPr>
                <w:sz w:val="24"/>
                <w:szCs w:val="24"/>
              </w:rPr>
              <w:softHyphen/>
              <w:t>ного по культуре ре</w:t>
            </w:r>
            <w:r w:rsidRPr="0004211E">
              <w:rPr>
                <w:sz w:val="24"/>
                <w:szCs w:val="24"/>
              </w:rPr>
              <w:softHyphen/>
              <w:t>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308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309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8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199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Повторение изучен</w:t>
            </w:r>
            <w:r w:rsidRPr="0004211E">
              <w:rPr>
                <w:sz w:val="24"/>
                <w:szCs w:val="24"/>
              </w:rPr>
              <w:softHyphen/>
              <w:t>ного по культуре ре</w:t>
            </w:r>
            <w:r w:rsidRPr="0004211E">
              <w:rPr>
                <w:sz w:val="24"/>
                <w:szCs w:val="24"/>
              </w:rPr>
              <w:softHyphen/>
              <w:t>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310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311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84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Повторение изучен</w:t>
            </w:r>
            <w:r w:rsidRPr="0004211E">
              <w:rPr>
                <w:sz w:val="24"/>
                <w:szCs w:val="24"/>
              </w:rPr>
              <w:softHyphen/>
              <w:t>ного по культуре ре</w:t>
            </w:r>
            <w:r w:rsidRPr="0004211E">
              <w:rPr>
                <w:sz w:val="24"/>
                <w:szCs w:val="24"/>
              </w:rPr>
              <w:softHyphen/>
              <w:t>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312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313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7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201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Повторение изученного в 5 классе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314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83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202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 xml:space="preserve">  Повторение изученного в 5 классе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jc w:val="center"/>
              <w:rPr>
                <w:sz w:val="24"/>
                <w:szCs w:val="24"/>
              </w:rPr>
            </w:pPr>
            <w:hyperlink r:id="rId315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A282B" w:rsidRPr="0004211E" w:rsidTr="00521CB8">
        <w:trPr>
          <w:trHeight w:hRule="exact" w:val="70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 xml:space="preserve"> Лингвистическая игра.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316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317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9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lastRenderedPageBreak/>
              <w:t>204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Итоговый урок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318" w:history="1">
              <w:r w:rsidR="008A282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8A282B" w:rsidRPr="0004211E" w:rsidRDefault="00673CDC" w:rsidP="00521CB8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319" w:history="1">
              <w:r w:rsidR="008A282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</w:tr>
      <w:tr w:rsidR="008A282B" w:rsidRPr="0004211E" w:rsidTr="00521CB8">
        <w:trPr>
          <w:trHeight w:hRule="exact" w:val="10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Изложений -4</w:t>
            </w:r>
          </w:p>
          <w:p w:rsidR="008A282B" w:rsidRPr="0004211E" w:rsidRDefault="008A282B" w:rsidP="00521CB8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Сочинений-3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2B" w:rsidRPr="0004211E" w:rsidRDefault="008A282B" w:rsidP="00521CB8">
            <w:pPr>
              <w:shd w:val="clear" w:color="auto" w:fill="FFFFFF"/>
              <w:spacing w:after="150"/>
              <w:rPr>
                <w:sz w:val="24"/>
                <w:szCs w:val="24"/>
              </w:rPr>
            </w:pPr>
          </w:p>
        </w:tc>
      </w:tr>
    </w:tbl>
    <w:p w:rsidR="008A282B" w:rsidRPr="0004211E" w:rsidRDefault="008A282B" w:rsidP="00315E28">
      <w:pPr>
        <w:pStyle w:val="a3"/>
        <w:kinsoku w:val="0"/>
        <w:overflowPunct w:val="0"/>
        <w:ind w:left="0" w:right="155"/>
        <w:rPr>
          <w:b/>
          <w:bCs/>
          <w:spacing w:val="-2"/>
        </w:rPr>
      </w:pPr>
    </w:p>
    <w:p w:rsidR="00256E1A" w:rsidRPr="0004211E" w:rsidRDefault="00256E1A" w:rsidP="00315E28">
      <w:pPr>
        <w:pStyle w:val="a3"/>
        <w:kinsoku w:val="0"/>
        <w:overflowPunct w:val="0"/>
        <w:ind w:left="0" w:right="155"/>
      </w:pPr>
    </w:p>
    <w:p w:rsidR="001A2BD3" w:rsidRPr="0004211E" w:rsidRDefault="00256E1A" w:rsidP="001A2BD3">
      <w:pPr>
        <w:pStyle w:val="a3"/>
        <w:kinsoku w:val="0"/>
        <w:overflowPunct w:val="0"/>
        <w:spacing w:before="157"/>
        <w:ind w:left="0"/>
        <w:rPr>
          <w:b/>
          <w:bCs/>
          <w:spacing w:val="-2"/>
        </w:rPr>
      </w:pPr>
      <w:r w:rsidRPr="0004211E">
        <w:rPr>
          <w:b/>
          <w:bCs/>
        </w:rPr>
        <w:t>ТЕМАТИЧЕСКОЕ</w:t>
      </w:r>
      <w:r w:rsidRPr="0004211E">
        <w:rPr>
          <w:b/>
          <w:bCs/>
          <w:spacing w:val="9"/>
        </w:rPr>
        <w:t xml:space="preserve"> </w:t>
      </w:r>
      <w:r w:rsidRPr="0004211E">
        <w:rPr>
          <w:b/>
          <w:bCs/>
          <w:spacing w:val="-2"/>
        </w:rPr>
        <w:t>ПЛАНИРОВАНИЕ 6 класс</w:t>
      </w:r>
    </w:p>
    <w:p w:rsidR="00256E1A" w:rsidRPr="0004211E" w:rsidRDefault="00256E1A" w:rsidP="001A2BD3">
      <w:pPr>
        <w:pStyle w:val="a3"/>
        <w:kinsoku w:val="0"/>
        <w:overflowPunct w:val="0"/>
        <w:spacing w:before="157"/>
        <w:ind w:left="0"/>
        <w:rPr>
          <w:b/>
          <w:bCs/>
          <w:spacing w:val="-2"/>
        </w:rPr>
      </w:pPr>
    </w:p>
    <w:tbl>
      <w:tblPr>
        <w:tblW w:w="15593" w:type="dxa"/>
        <w:tblInd w:w="-13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4394"/>
        <w:gridCol w:w="851"/>
        <w:gridCol w:w="992"/>
        <w:gridCol w:w="142"/>
        <w:gridCol w:w="992"/>
        <w:gridCol w:w="1417"/>
        <w:gridCol w:w="2127"/>
        <w:gridCol w:w="4252"/>
      </w:tblGrid>
      <w:tr w:rsidR="00256E1A" w:rsidRPr="0004211E" w:rsidTr="00E07729">
        <w:trPr>
          <w:trHeight w:val="85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6E1A" w:rsidRPr="0004211E" w:rsidRDefault="00256E1A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№ п/п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6E1A" w:rsidRPr="0004211E" w:rsidRDefault="00256E1A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Тема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6E1A" w:rsidRPr="0004211E" w:rsidRDefault="00256E1A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E1A" w:rsidRPr="0004211E" w:rsidRDefault="00256E1A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Учебный период (четверть, полугодие)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E1A" w:rsidRPr="0004211E" w:rsidRDefault="00256E1A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bCs/>
                <w:spacing w:val="-2"/>
                <w:w w:val="105"/>
                <w:sz w:val="24"/>
                <w:szCs w:val="24"/>
              </w:rPr>
              <w:t>Электронные</w:t>
            </w:r>
            <w:r w:rsidRPr="0004211E">
              <w:rPr>
                <w:bCs/>
                <w:spacing w:val="-8"/>
                <w:w w:val="105"/>
                <w:sz w:val="24"/>
                <w:szCs w:val="24"/>
              </w:rPr>
              <w:t xml:space="preserve"> </w:t>
            </w:r>
            <w:r w:rsidRPr="0004211E">
              <w:rPr>
                <w:bCs/>
                <w:spacing w:val="-2"/>
                <w:w w:val="105"/>
                <w:sz w:val="24"/>
                <w:szCs w:val="24"/>
              </w:rPr>
              <w:t>(цифровые)</w:t>
            </w:r>
            <w:r w:rsidRPr="0004211E">
              <w:rPr>
                <w:bCs/>
                <w:spacing w:val="40"/>
                <w:w w:val="105"/>
                <w:sz w:val="24"/>
                <w:szCs w:val="24"/>
              </w:rPr>
              <w:t xml:space="preserve"> </w:t>
            </w:r>
            <w:r w:rsidRPr="0004211E">
              <w:rPr>
                <w:bCs/>
                <w:sz w:val="24"/>
                <w:szCs w:val="24"/>
              </w:rPr>
              <w:t>образовательные</w:t>
            </w:r>
            <w:r w:rsidRPr="0004211E">
              <w:rPr>
                <w:bCs/>
                <w:spacing w:val="37"/>
                <w:w w:val="105"/>
                <w:sz w:val="24"/>
                <w:szCs w:val="24"/>
              </w:rPr>
              <w:t xml:space="preserve"> </w:t>
            </w:r>
            <w:r w:rsidRPr="0004211E">
              <w:rPr>
                <w:bCs/>
                <w:spacing w:val="-2"/>
                <w:w w:val="105"/>
                <w:sz w:val="24"/>
                <w:szCs w:val="24"/>
              </w:rPr>
              <w:t>ресурсы</w:t>
            </w:r>
          </w:p>
        </w:tc>
      </w:tr>
      <w:tr w:rsidR="00256E1A" w:rsidRPr="0004211E" w:rsidTr="00E07729">
        <w:trPr>
          <w:trHeight w:val="563"/>
        </w:trPr>
        <w:tc>
          <w:tcPr>
            <w:tcW w:w="4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56E1A" w:rsidRPr="0004211E" w:rsidRDefault="00256E1A" w:rsidP="009D5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56E1A" w:rsidRPr="0004211E" w:rsidRDefault="00256E1A" w:rsidP="009D5C3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6E1A" w:rsidRPr="0004211E" w:rsidRDefault="00256E1A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6E1A" w:rsidRPr="0004211E" w:rsidRDefault="00256E1A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6E1A" w:rsidRPr="0004211E" w:rsidRDefault="006356D4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Практические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6E1A" w:rsidRPr="0004211E" w:rsidRDefault="006356D4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Сочинения, изложения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E1A" w:rsidRPr="0004211E" w:rsidRDefault="00256E1A" w:rsidP="009D5C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E1A" w:rsidRPr="0004211E" w:rsidRDefault="00256E1A" w:rsidP="009D5C35">
            <w:pPr>
              <w:jc w:val="both"/>
              <w:rPr>
                <w:bCs/>
                <w:spacing w:val="-2"/>
                <w:w w:val="105"/>
                <w:sz w:val="24"/>
                <w:szCs w:val="24"/>
              </w:rPr>
            </w:pPr>
          </w:p>
        </w:tc>
      </w:tr>
      <w:tr w:rsidR="00256E1A" w:rsidRPr="0004211E" w:rsidTr="00E07729">
        <w:trPr>
          <w:trHeight w:hRule="exact" w:val="562"/>
        </w:trPr>
        <w:tc>
          <w:tcPr>
            <w:tcW w:w="4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56E1A" w:rsidRPr="0004211E" w:rsidRDefault="00256E1A" w:rsidP="009D5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56E1A" w:rsidRPr="0004211E" w:rsidRDefault="00256E1A" w:rsidP="009D5C3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56E1A" w:rsidRPr="0004211E" w:rsidRDefault="00256E1A" w:rsidP="009D5C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56E1A" w:rsidRPr="0004211E" w:rsidRDefault="00256E1A" w:rsidP="009D5C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56E1A" w:rsidRPr="0004211E" w:rsidRDefault="00256E1A" w:rsidP="009D5C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FFFFFF"/>
          </w:tcPr>
          <w:p w:rsidR="00256E1A" w:rsidRPr="0004211E" w:rsidRDefault="00256E1A" w:rsidP="009D5C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E1A" w:rsidRPr="0004211E" w:rsidRDefault="00256E1A" w:rsidP="009D5C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E1A" w:rsidRPr="0004211E" w:rsidRDefault="00256E1A" w:rsidP="009D5C35">
            <w:pPr>
              <w:jc w:val="both"/>
              <w:rPr>
                <w:bCs/>
                <w:spacing w:val="-2"/>
                <w:w w:val="105"/>
                <w:sz w:val="24"/>
                <w:szCs w:val="24"/>
              </w:rPr>
            </w:pPr>
          </w:p>
        </w:tc>
      </w:tr>
      <w:tr w:rsidR="00490F44" w:rsidRPr="0004211E" w:rsidTr="00E07729">
        <w:trPr>
          <w:trHeight w:hRule="exact" w:val="646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0F44" w:rsidRPr="0004211E" w:rsidRDefault="00490F44" w:rsidP="00490F44">
            <w:pPr>
              <w:spacing w:after="150"/>
              <w:jc w:val="center"/>
              <w:rPr>
                <w:b/>
                <w:sz w:val="24"/>
                <w:szCs w:val="24"/>
              </w:rPr>
            </w:pPr>
            <w:r w:rsidRPr="0004211E">
              <w:rPr>
                <w:b/>
                <w:sz w:val="24"/>
                <w:szCs w:val="24"/>
              </w:rPr>
              <w:t>О языке</w:t>
            </w:r>
            <w:r w:rsidR="00D07FE5" w:rsidRPr="0004211E">
              <w:rPr>
                <w:b/>
                <w:sz w:val="24"/>
                <w:szCs w:val="24"/>
              </w:rPr>
              <w:t xml:space="preserve"> (1 ч.)</w:t>
            </w:r>
          </w:p>
        </w:tc>
      </w:tr>
      <w:tr w:rsidR="00256E1A" w:rsidRPr="0004211E" w:rsidTr="00E07729">
        <w:trPr>
          <w:trHeight w:hRule="exact" w:val="114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6E1A" w:rsidRPr="0004211E" w:rsidRDefault="00256E1A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6E1A" w:rsidRPr="0004211E" w:rsidRDefault="00256E1A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Русский язык — один из богатейших языков мира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6E1A" w:rsidRPr="0004211E" w:rsidRDefault="00256E1A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6E1A" w:rsidRPr="0004211E" w:rsidRDefault="00256E1A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6E1A" w:rsidRPr="0004211E" w:rsidRDefault="00256E1A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6E1A" w:rsidRPr="0004211E" w:rsidRDefault="00256E1A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E1A" w:rsidRPr="0004211E" w:rsidRDefault="00256E1A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E1A" w:rsidRPr="0004211E" w:rsidRDefault="00673CDC" w:rsidP="009D5C35">
            <w:pPr>
              <w:spacing w:after="150"/>
              <w:rPr>
                <w:color w:val="000000"/>
                <w:sz w:val="24"/>
                <w:szCs w:val="24"/>
              </w:rPr>
            </w:pPr>
            <w:hyperlink r:id="rId320" w:history="1">
              <w:r w:rsidR="00256E1A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256E1A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21" w:history="1">
              <w:r w:rsidR="00256E1A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256E1A" w:rsidRPr="0004211E" w:rsidTr="00E07729">
        <w:trPr>
          <w:trHeight w:hRule="exact" w:val="506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E1A" w:rsidRPr="0004211E" w:rsidRDefault="00256E1A" w:rsidP="00261FB3">
            <w:pPr>
              <w:spacing w:after="150"/>
              <w:jc w:val="center"/>
              <w:rPr>
                <w:b/>
                <w:sz w:val="24"/>
                <w:szCs w:val="24"/>
              </w:rPr>
            </w:pPr>
            <w:r w:rsidRPr="0004211E">
              <w:rPr>
                <w:b/>
                <w:sz w:val="24"/>
                <w:szCs w:val="24"/>
              </w:rPr>
              <w:t>Повторение</w:t>
            </w:r>
            <w:r w:rsidR="00D07FE5" w:rsidRPr="0004211E">
              <w:rPr>
                <w:b/>
                <w:sz w:val="24"/>
                <w:szCs w:val="24"/>
              </w:rPr>
              <w:t xml:space="preserve"> </w:t>
            </w:r>
            <w:r w:rsidR="00F9097F" w:rsidRPr="0004211E">
              <w:rPr>
                <w:b/>
                <w:sz w:val="24"/>
                <w:szCs w:val="24"/>
              </w:rPr>
              <w:t>(13 ч.)</w:t>
            </w:r>
          </w:p>
        </w:tc>
      </w:tr>
      <w:tr w:rsidR="009F71E7" w:rsidRPr="0004211E" w:rsidTr="00E07729">
        <w:trPr>
          <w:trHeight w:hRule="exact" w:val="7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71E7" w:rsidRPr="0004211E" w:rsidRDefault="009F71E7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Синтаксис и пунктуация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1E7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22" w:history="1">
              <w:r w:rsidR="009F71E7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</w:tc>
      </w:tr>
      <w:tr w:rsidR="009F71E7" w:rsidRPr="0004211E" w:rsidTr="00E07729">
        <w:trPr>
          <w:trHeight w:hRule="exact" w:val="69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71E7" w:rsidRPr="0004211E" w:rsidRDefault="009F71E7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Синтаксис и пунктуация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1E7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23" w:history="1">
              <w:r w:rsidR="009F71E7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9F71E7" w:rsidRPr="0004211E" w:rsidTr="00E07729">
        <w:trPr>
          <w:trHeight w:hRule="exact" w:val="8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71E7" w:rsidRPr="0004211E" w:rsidRDefault="009F71E7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Фонетика и орфоэпия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1E7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24" w:history="1">
              <w:r w:rsidR="009F71E7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9F71E7" w:rsidRPr="0004211E" w:rsidTr="00E07729">
        <w:trPr>
          <w:trHeight w:hRule="exact" w:val="6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71E7" w:rsidRPr="0004211E" w:rsidRDefault="009F71E7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Морфемика и орфография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1E7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25" w:history="1">
              <w:r w:rsidR="009F71E7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9F71E7" w:rsidRPr="0004211E" w:rsidTr="00E07729">
        <w:trPr>
          <w:trHeight w:hRule="exact" w:val="93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71E7" w:rsidRPr="0004211E" w:rsidRDefault="009F71E7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Морфемика и орфография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1E7" w:rsidRPr="0004211E" w:rsidRDefault="00673CDC" w:rsidP="009D5C35">
            <w:pPr>
              <w:spacing w:after="150"/>
              <w:rPr>
                <w:color w:val="000000"/>
                <w:sz w:val="24"/>
                <w:szCs w:val="24"/>
              </w:rPr>
            </w:pPr>
            <w:hyperlink r:id="rId326" w:history="1">
              <w:r w:rsidR="009F71E7" w:rsidRPr="0004211E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  <w:p w:rsidR="009F71E7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27" w:history="1">
              <w:r w:rsidR="009F71E7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9F71E7" w:rsidRPr="0004211E" w:rsidTr="00E07729">
        <w:trPr>
          <w:trHeight w:hRule="exact" w:val="99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71E7" w:rsidRPr="0004211E" w:rsidRDefault="009F71E7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Лексика и культура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  <w:lang w:val="en-US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1E7" w:rsidRPr="0004211E" w:rsidRDefault="00673CDC" w:rsidP="009D5C35">
            <w:pPr>
              <w:spacing w:after="150"/>
              <w:rPr>
                <w:color w:val="000000"/>
                <w:sz w:val="24"/>
                <w:szCs w:val="24"/>
              </w:rPr>
            </w:pPr>
            <w:hyperlink r:id="rId328" w:history="1">
              <w:r w:rsidR="009F71E7" w:rsidRPr="0004211E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  <w:p w:rsidR="009F71E7" w:rsidRPr="0004211E" w:rsidRDefault="009F71E7" w:rsidP="009D5C35">
            <w:pPr>
              <w:spacing w:after="150"/>
              <w:rPr>
                <w:sz w:val="24"/>
                <w:szCs w:val="24"/>
              </w:rPr>
            </w:pPr>
          </w:p>
        </w:tc>
      </w:tr>
      <w:tr w:rsidR="009F71E7" w:rsidRPr="00673CDC" w:rsidTr="00E07729">
        <w:trPr>
          <w:trHeight w:hRule="exact" w:val="10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71E7" w:rsidRPr="0004211E" w:rsidRDefault="009F71E7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Повторение изученного в 5 классе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1E7" w:rsidRPr="0004211E" w:rsidRDefault="006F3212" w:rsidP="009D5C35">
            <w:pPr>
              <w:spacing w:after="150"/>
              <w:rPr>
                <w:color w:val="000000"/>
                <w:sz w:val="24"/>
                <w:szCs w:val="24"/>
                <w:lang w:val="en-US"/>
              </w:rPr>
            </w:pPr>
            <w:r w:rsidRPr="0004211E">
              <w:rPr>
                <w:rStyle w:val="a6"/>
                <w:sz w:val="24"/>
                <w:szCs w:val="24"/>
                <w:lang w:val="en-US"/>
              </w:rPr>
              <w:fldChar w:fldCharType="begin"/>
            </w:r>
            <w:r w:rsidR="009F71E7" w:rsidRPr="0004211E">
              <w:rPr>
                <w:rStyle w:val="a6"/>
                <w:sz w:val="24"/>
                <w:szCs w:val="24"/>
                <w:lang w:val="en-US"/>
              </w:rPr>
              <w:instrText xml:space="preserve"> HYPERLINK "https://resh.edu.ru/subject/13/" </w:instrText>
            </w:r>
            <w:r w:rsidRPr="0004211E">
              <w:rPr>
                <w:rStyle w:val="a6"/>
                <w:sz w:val="24"/>
                <w:szCs w:val="24"/>
                <w:lang w:val="en-US"/>
              </w:rPr>
              <w:fldChar w:fldCharType="separate"/>
            </w:r>
            <w:r w:rsidR="009F71E7" w:rsidRPr="0004211E">
              <w:rPr>
                <w:rStyle w:val="a6"/>
                <w:sz w:val="24"/>
                <w:szCs w:val="24"/>
                <w:lang w:val="en-US"/>
              </w:rPr>
              <w:t>h</w:t>
            </w:r>
            <w:hyperlink r:id="rId329" w:history="1">
              <w:r w:rsidR="009F71E7" w:rsidRPr="0004211E">
                <w:rPr>
                  <w:rStyle w:val="a6"/>
                  <w:sz w:val="24"/>
                  <w:szCs w:val="24"/>
                  <w:lang w:val="en-US"/>
                </w:rPr>
                <w:t>http://orthographia.ru/</w:t>
              </w:r>
            </w:hyperlink>
          </w:p>
          <w:p w:rsidR="009F71E7" w:rsidRPr="0004211E" w:rsidRDefault="009F71E7" w:rsidP="009D5C35">
            <w:pPr>
              <w:jc w:val="center"/>
              <w:rPr>
                <w:sz w:val="24"/>
                <w:szCs w:val="24"/>
                <w:lang w:val="en-US"/>
              </w:rPr>
            </w:pPr>
            <w:r w:rsidRPr="0004211E">
              <w:rPr>
                <w:rStyle w:val="a6"/>
                <w:sz w:val="24"/>
                <w:szCs w:val="24"/>
                <w:lang w:val="en-US"/>
              </w:rPr>
              <w:t>ttps://resh.edu.ru/subject/13/</w:t>
            </w:r>
            <w:r w:rsidR="006F3212" w:rsidRPr="0004211E">
              <w:rPr>
                <w:rStyle w:val="a6"/>
                <w:sz w:val="24"/>
                <w:szCs w:val="24"/>
                <w:lang w:val="en-US"/>
              </w:rPr>
              <w:fldChar w:fldCharType="end"/>
            </w:r>
          </w:p>
        </w:tc>
      </w:tr>
      <w:tr w:rsidR="009F71E7" w:rsidRPr="0004211E" w:rsidTr="00E07729">
        <w:trPr>
          <w:trHeight w:hRule="exact" w:val="85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71E7" w:rsidRPr="0004211E" w:rsidRDefault="009F71E7" w:rsidP="009D5C35">
            <w:pPr>
              <w:rPr>
                <w:b/>
                <w:color w:val="000000"/>
                <w:sz w:val="24"/>
                <w:szCs w:val="24"/>
              </w:rPr>
            </w:pPr>
            <w:r w:rsidRPr="0004211E">
              <w:rPr>
                <w:b/>
                <w:color w:val="000000"/>
                <w:sz w:val="24"/>
                <w:szCs w:val="24"/>
              </w:rPr>
              <w:t>Контрольная работа. Повторение изученного в 5 классе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1E7" w:rsidRPr="0004211E" w:rsidRDefault="00673CDC" w:rsidP="009D5C35">
            <w:pPr>
              <w:spacing w:after="150"/>
              <w:rPr>
                <w:color w:val="000000"/>
                <w:sz w:val="24"/>
                <w:szCs w:val="24"/>
              </w:rPr>
            </w:pPr>
            <w:hyperlink r:id="rId330" w:history="1">
              <w:r w:rsidR="009F71E7" w:rsidRPr="0004211E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  <w:p w:rsidR="009F71E7" w:rsidRPr="0004211E" w:rsidRDefault="009F71E7" w:rsidP="009D5C35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9F71E7" w:rsidRPr="0004211E" w:rsidTr="00E07729">
        <w:trPr>
          <w:trHeight w:hRule="exact" w:val="69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71E7" w:rsidRPr="0004211E" w:rsidRDefault="009F71E7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Анализ контрольной работы и работа над ошибками.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1E7" w:rsidRPr="0004211E" w:rsidRDefault="00673CDC" w:rsidP="009D5C35">
            <w:pPr>
              <w:spacing w:after="150"/>
              <w:rPr>
                <w:color w:val="000000"/>
                <w:sz w:val="24"/>
                <w:szCs w:val="24"/>
              </w:rPr>
            </w:pPr>
            <w:hyperlink r:id="rId331" w:history="1">
              <w:r w:rsidR="009F71E7" w:rsidRPr="0004211E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  <w:p w:rsidR="009F71E7" w:rsidRPr="0004211E" w:rsidRDefault="009F71E7" w:rsidP="009D5C35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9F71E7" w:rsidRPr="0004211E" w:rsidTr="00E07729">
        <w:trPr>
          <w:trHeight w:hRule="exact" w:val="8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11</w:t>
            </w:r>
          </w:p>
          <w:p w:rsidR="009F71E7" w:rsidRPr="0004211E" w:rsidRDefault="009F71E7" w:rsidP="009D5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71E7" w:rsidRPr="0004211E" w:rsidRDefault="009F71E7" w:rsidP="009D5C35">
            <w:pPr>
              <w:rPr>
                <w:i/>
                <w:color w:val="000000"/>
                <w:sz w:val="24"/>
                <w:szCs w:val="24"/>
              </w:rPr>
            </w:pPr>
            <w:r w:rsidRPr="0004211E">
              <w:rPr>
                <w:i/>
                <w:color w:val="000000"/>
                <w:sz w:val="24"/>
                <w:szCs w:val="24"/>
              </w:rPr>
              <w:t>Р/Р Признаки текста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spacing w:after="150"/>
              <w:rPr>
                <w:rStyle w:val="a6"/>
                <w:sz w:val="24"/>
                <w:szCs w:val="24"/>
              </w:rPr>
            </w:pPr>
            <w:r w:rsidRPr="0004211E">
              <w:rPr>
                <w:rStyle w:val="a6"/>
                <w:sz w:val="24"/>
                <w:szCs w:val="24"/>
              </w:rPr>
              <w:t>h</w:t>
            </w:r>
            <w:hyperlink r:id="rId332" w:history="1">
              <w:r w:rsidRPr="0004211E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  <w:p w:rsidR="009F71E7" w:rsidRPr="0004211E" w:rsidRDefault="00673CDC" w:rsidP="009D5C35">
            <w:pPr>
              <w:rPr>
                <w:sz w:val="24"/>
                <w:szCs w:val="24"/>
              </w:rPr>
            </w:pPr>
            <w:hyperlink r:id="rId333" w:history="1">
              <w:r w:rsidR="009F71E7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9F71E7" w:rsidRPr="0004211E" w:rsidTr="00E07729">
        <w:trPr>
          <w:trHeight w:hRule="exact" w:val="9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71E7" w:rsidRPr="0004211E" w:rsidRDefault="009F71E7" w:rsidP="009D5C35">
            <w:pPr>
              <w:rPr>
                <w:i/>
                <w:color w:val="000000"/>
                <w:sz w:val="24"/>
                <w:szCs w:val="24"/>
              </w:rPr>
            </w:pPr>
            <w:r w:rsidRPr="0004211E">
              <w:rPr>
                <w:i/>
                <w:color w:val="000000"/>
                <w:sz w:val="24"/>
                <w:szCs w:val="24"/>
              </w:rPr>
              <w:t>Р/Р Темы широкие и узкие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spacing w:after="150"/>
              <w:rPr>
                <w:rStyle w:val="a6"/>
                <w:sz w:val="24"/>
                <w:szCs w:val="24"/>
              </w:rPr>
            </w:pPr>
            <w:r w:rsidRPr="0004211E">
              <w:rPr>
                <w:rStyle w:val="a6"/>
                <w:sz w:val="24"/>
                <w:szCs w:val="24"/>
              </w:rPr>
              <w:t>h</w:t>
            </w:r>
            <w:hyperlink r:id="rId334" w:history="1">
              <w:r w:rsidRPr="0004211E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  <w:p w:rsidR="009F71E7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35" w:history="1">
              <w:r w:rsidR="009F71E7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9F71E7" w:rsidRPr="0004211E" w:rsidTr="00E07729">
        <w:trPr>
          <w:trHeight w:hRule="exact" w:val="72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71E7" w:rsidRPr="0004211E" w:rsidRDefault="009F71E7" w:rsidP="009D5C35">
            <w:pPr>
              <w:rPr>
                <w:i/>
                <w:color w:val="000000"/>
                <w:sz w:val="24"/>
                <w:szCs w:val="24"/>
              </w:rPr>
            </w:pPr>
            <w:r w:rsidRPr="0004211E">
              <w:rPr>
                <w:i/>
                <w:color w:val="000000"/>
                <w:sz w:val="24"/>
                <w:szCs w:val="24"/>
              </w:rPr>
              <w:t>Р/Р Изложение по тексту Г.Скребицкого.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8915F8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8915F8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1E7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36" w:history="1">
              <w:r w:rsidR="009F71E7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9F71E7" w:rsidRPr="0004211E" w:rsidTr="00E07729">
        <w:trPr>
          <w:trHeight w:hRule="exact" w:val="72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71E7" w:rsidRPr="0004211E" w:rsidRDefault="009F71E7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Анализ изложения и работа над ошибками.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1E7" w:rsidRPr="0004211E" w:rsidRDefault="009F71E7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1E7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37" w:history="1">
              <w:r w:rsidR="009F71E7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261FB3" w:rsidRPr="0004211E" w:rsidTr="00E07729">
        <w:trPr>
          <w:trHeight w:hRule="exact" w:val="729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1FB3" w:rsidRPr="0004211E" w:rsidRDefault="00261FB3" w:rsidP="009D5C35">
            <w:pPr>
              <w:jc w:val="center"/>
              <w:rPr>
                <w:b/>
                <w:sz w:val="24"/>
                <w:szCs w:val="24"/>
              </w:rPr>
            </w:pPr>
            <w:r w:rsidRPr="0004211E">
              <w:rPr>
                <w:b/>
                <w:sz w:val="24"/>
                <w:szCs w:val="24"/>
              </w:rPr>
              <w:t>Грамматика. Морфоло</w:t>
            </w:r>
            <w:r w:rsidR="00FB6D2F" w:rsidRPr="0004211E">
              <w:rPr>
                <w:b/>
                <w:sz w:val="24"/>
                <w:szCs w:val="24"/>
              </w:rPr>
              <w:t>гия</w:t>
            </w:r>
            <w:r w:rsidR="00D07FE5" w:rsidRPr="0004211E">
              <w:rPr>
                <w:b/>
                <w:sz w:val="24"/>
                <w:szCs w:val="24"/>
              </w:rPr>
              <w:t xml:space="preserve"> (2 ч.)</w:t>
            </w:r>
          </w:p>
        </w:tc>
      </w:tr>
      <w:tr w:rsidR="00261FB3" w:rsidRPr="0004211E" w:rsidTr="00E07729">
        <w:trPr>
          <w:trHeight w:hRule="exact" w:val="7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1FB3" w:rsidRPr="0004211E" w:rsidRDefault="00261FB3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61FB3" w:rsidRPr="0004211E" w:rsidRDefault="00261FB3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Части речи. Самостоятельные и служебные части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1FB3" w:rsidRPr="0004211E" w:rsidRDefault="00261FB3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1FB3" w:rsidRPr="0004211E" w:rsidRDefault="008915F8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1FB3" w:rsidRPr="0004211E" w:rsidRDefault="00261FB3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1FB3" w:rsidRPr="0004211E" w:rsidRDefault="00261FB3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1FB3" w:rsidRPr="0004211E" w:rsidRDefault="00261FB3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1FB3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38" w:history="1">
              <w:r w:rsidR="00261FB3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261FB3" w:rsidRPr="00673CDC" w:rsidTr="00E07729">
        <w:trPr>
          <w:trHeight w:hRule="exact" w:val="8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1FB3" w:rsidRPr="0004211E" w:rsidRDefault="00261FB3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61FB3" w:rsidRPr="0004211E" w:rsidRDefault="00261FB3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Слово и его формы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1FB3" w:rsidRPr="0004211E" w:rsidRDefault="00261FB3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1FB3" w:rsidRPr="0004211E" w:rsidRDefault="00261FB3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1FB3" w:rsidRPr="0004211E" w:rsidRDefault="00261FB3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1FB3" w:rsidRPr="0004211E" w:rsidRDefault="00261FB3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1FB3" w:rsidRPr="0004211E" w:rsidRDefault="00261FB3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1FB3" w:rsidRPr="0004211E" w:rsidRDefault="006F3212" w:rsidP="009D5C35">
            <w:pPr>
              <w:spacing w:after="150"/>
              <w:rPr>
                <w:rStyle w:val="a6"/>
                <w:sz w:val="24"/>
                <w:szCs w:val="24"/>
                <w:lang w:val="en-US"/>
              </w:rPr>
            </w:pPr>
            <w:r w:rsidRPr="0004211E">
              <w:rPr>
                <w:rStyle w:val="a6"/>
                <w:sz w:val="24"/>
                <w:szCs w:val="24"/>
                <w:lang w:val="en-US"/>
              </w:rPr>
              <w:fldChar w:fldCharType="begin"/>
            </w:r>
            <w:r w:rsidR="00261FB3" w:rsidRPr="0004211E">
              <w:rPr>
                <w:rStyle w:val="a6"/>
                <w:sz w:val="24"/>
                <w:szCs w:val="24"/>
                <w:lang w:val="en-US"/>
              </w:rPr>
              <w:instrText xml:space="preserve"> HYPERLINK "https://resh.edu.ru/subject/13/" </w:instrText>
            </w:r>
            <w:r w:rsidRPr="0004211E">
              <w:rPr>
                <w:rStyle w:val="a6"/>
                <w:sz w:val="24"/>
                <w:szCs w:val="24"/>
                <w:lang w:val="en-US"/>
              </w:rPr>
              <w:fldChar w:fldCharType="separate"/>
            </w:r>
            <w:r w:rsidR="00261FB3" w:rsidRPr="0004211E">
              <w:rPr>
                <w:rStyle w:val="a6"/>
                <w:sz w:val="24"/>
                <w:szCs w:val="24"/>
                <w:lang w:val="en-US"/>
              </w:rPr>
              <w:t>h h</w:t>
            </w:r>
            <w:hyperlink r:id="rId339" w:history="1">
              <w:r w:rsidR="00261FB3" w:rsidRPr="0004211E">
                <w:rPr>
                  <w:rStyle w:val="a6"/>
                  <w:sz w:val="24"/>
                  <w:szCs w:val="24"/>
                  <w:lang w:val="en-US"/>
                </w:rPr>
                <w:t>http://orthographia.ru/</w:t>
              </w:r>
            </w:hyperlink>
          </w:p>
          <w:p w:rsidR="00261FB3" w:rsidRPr="0004211E" w:rsidRDefault="00261FB3" w:rsidP="009D5C35">
            <w:pPr>
              <w:jc w:val="center"/>
              <w:rPr>
                <w:sz w:val="24"/>
                <w:szCs w:val="24"/>
                <w:lang w:val="en-US"/>
              </w:rPr>
            </w:pPr>
            <w:r w:rsidRPr="0004211E">
              <w:rPr>
                <w:rStyle w:val="a6"/>
                <w:sz w:val="24"/>
                <w:szCs w:val="24"/>
                <w:lang w:val="en-US"/>
              </w:rPr>
              <w:t>ttps://resh.edu.ru/subject/13/</w:t>
            </w:r>
            <w:r w:rsidR="006F3212" w:rsidRPr="0004211E">
              <w:rPr>
                <w:rStyle w:val="a6"/>
                <w:sz w:val="24"/>
                <w:szCs w:val="24"/>
                <w:lang w:val="en-US"/>
              </w:rPr>
              <w:fldChar w:fldCharType="end"/>
            </w:r>
          </w:p>
        </w:tc>
      </w:tr>
      <w:tr w:rsidR="00261FB3" w:rsidRPr="0004211E" w:rsidTr="00E07729">
        <w:trPr>
          <w:trHeight w:hRule="exact" w:val="400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1FB3" w:rsidRPr="0004211E" w:rsidRDefault="00141D55" w:rsidP="009D5C35">
            <w:pPr>
              <w:spacing w:after="150"/>
              <w:jc w:val="center"/>
              <w:rPr>
                <w:rStyle w:val="a6"/>
                <w:b/>
                <w:sz w:val="24"/>
                <w:szCs w:val="24"/>
                <w:u w:val="none"/>
              </w:rPr>
            </w:pPr>
            <w:r w:rsidRPr="0004211E">
              <w:rPr>
                <w:rStyle w:val="a6"/>
                <w:b/>
                <w:sz w:val="24"/>
                <w:szCs w:val="24"/>
                <w:u w:val="none"/>
              </w:rPr>
              <w:t xml:space="preserve">Существительное </w:t>
            </w:r>
            <w:r w:rsidR="00FB6D2F" w:rsidRPr="0004211E">
              <w:rPr>
                <w:rStyle w:val="a6"/>
                <w:b/>
                <w:sz w:val="24"/>
                <w:szCs w:val="24"/>
                <w:u w:val="none"/>
              </w:rPr>
              <w:t>(22 ч.)</w:t>
            </w:r>
          </w:p>
        </w:tc>
      </w:tr>
      <w:tr w:rsidR="00141D55" w:rsidRPr="0004211E" w:rsidTr="00E07729">
        <w:trPr>
          <w:trHeight w:hRule="exact" w:val="87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1D55" w:rsidRPr="0004211E" w:rsidRDefault="00141D5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Понятие о существительном. Существительные нарицательные и собственные, одушевлённые и неодушевлённые.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673CDC" w:rsidP="009D5C35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340" w:history="1">
              <w:r w:rsidR="00141D55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141D5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41" w:history="1">
              <w:r w:rsidR="00141D5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41D55" w:rsidRPr="0004211E" w:rsidTr="00E07729">
        <w:trPr>
          <w:trHeight w:hRule="exact" w:val="82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1D55" w:rsidRPr="0004211E" w:rsidRDefault="00141D5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Понятие о существительном. Большая буква и кавычки в собственных наименованиях.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673CDC" w:rsidP="009D5C35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342" w:history="1">
              <w:r w:rsidR="00141D55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41D55" w:rsidRPr="0004211E" w:rsidTr="00E07729">
        <w:trPr>
          <w:trHeight w:hRule="exact" w:val="8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1D55" w:rsidRPr="0004211E" w:rsidRDefault="00141D55" w:rsidP="009D5C35">
            <w:pPr>
              <w:rPr>
                <w:i/>
                <w:color w:val="000000"/>
                <w:sz w:val="24"/>
                <w:szCs w:val="24"/>
              </w:rPr>
            </w:pPr>
            <w:r w:rsidRPr="0004211E">
              <w:rPr>
                <w:i/>
                <w:color w:val="000000"/>
                <w:sz w:val="24"/>
                <w:szCs w:val="24"/>
              </w:rPr>
              <w:t>Р/Р Творительные сравнения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673CDC" w:rsidP="009D5C35">
            <w:pPr>
              <w:jc w:val="center"/>
              <w:rPr>
                <w:rStyle w:val="a6"/>
                <w:sz w:val="24"/>
                <w:szCs w:val="24"/>
              </w:rPr>
            </w:pPr>
            <w:hyperlink r:id="rId343" w:history="1">
              <w:r w:rsidR="00141D5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141D5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44" w:history="1">
              <w:r w:rsidR="00141D55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41D55" w:rsidRPr="0004211E" w:rsidTr="00E07729">
        <w:trPr>
          <w:trHeight w:hRule="exact" w:val="77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1D55" w:rsidRPr="0004211E" w:rsidRDefault="00141D5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Род, число, падеж существительных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45" w:history="1">
              <w:r w:rsidR="00141D5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41D55" w:rsidRPr="0004211E" w:rsidTr="00E07729">
        <w:trPr>
          <w:trHeight w:hRule="exact" w:val="7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1D55" w:rsidRPr="0004211E" w:rsidRDefault="00141D5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Род, число, падеж существительных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46" w:history="1">
              <w:r w:rsidR="00141D5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41D55" w:rsidRPr="0004211E" w:rsidTr="00E07729">
        <w:trPr>
          <w:trHeight w:hRule="exact" w:val="8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1D55" w:rsidRPr="0004211E" w:rsidRDefault="00141D5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Склонение существительных. Буквы е-и в падежных окончаниях существительных.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673CDC" w:rsidP="009D5C35">
            <w:pPr>
              <w:jc w:val="center"/>
              <w:rPr>
                <w:rStyle w:val="a6"/>
                <w:sz w:val="24"/>
                <w:szCs w:val="24"/>
              </w:rPr>
            </w:pPr>
            <w:hyperlink r:id="rId347" w:history="1">
              <w:r w:rsidR="00141D5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141D5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48" w:history="1">
              <w:r w:rsidR="00141D55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41D55" w:rsidRPr="0004211E" w:rsidTr="008915F8">
        <w:trPr>
          <w:trHeight w:hRule="exact" w:val="7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1D55" w:rsidRPr="0004211E" w:rsidRDefault="00141D5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Склонение существительных. Буква и в окончаниях существительных на –ия, -ие, -ий.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723BEA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49" w:history="1">
              <w:r w:rsidR="00141D5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41D55" w:rsidRPr="0004211E" w:rsidTr="00E07729">
        <w:trPr>
          <w:trHeight w:hRule="exact" w:val="6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1D55" w:rsidRPr="0004211E" w:rsidRDefault="00141D5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Мягкий знак на конце существительных после шипящих.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723BEA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50" w:history="1">
              <w:r w:rsidR="00141D5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41D55" w:rsidRPr="0004211E" w:rsidTr="00E07729">
        <w:trPr>
          <w:trHeight w:hRule="exact" w:val="89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1D55" w:rsidRPr="0004211E" w:rsidRDefault="00141D5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Разносклоняемые существительные. Буква е в суффиксе –ен- существительных на –мя.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51" w:history="1">
              <w:r w:rsidR="00141D5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41D55" w:rsidRPr="0004211E" w:rsidTr="00E07729">
        <w:trPr>
          <w:trHeight w:hRule="exact" w:val="80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1D55" w:rsidRPr="0004211E" w:rsidRDefault="00141D5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Неизменяемые существительные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673CDC" w:rsidP="009D5C35">
            <w:pPr>
              <w:rPr>
                <w:sz w:val="24"/>
                <w:szCs w:val="24"/>
              </w:rPr>
            </w:pPr>
            <w:hyperlink r:id="rId352" w:history="1">
              <w:r w:rsidR="00141D5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41D55" w:rsidRPr="0004211E" w:rsidTr="00E07729">
        <w:trPr>
          <w:trHeight w:hRule="exact" w:val="7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1D55" w:rsidRPr="0004211E" w:rsidRDefault="00141D5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Словообразование существительных с помощью суффик</w:t>
            </w:r>
            <w:r w:rsidRPr="0004211E">
              <w:rPr>
                <w:color w:val="000000"/>
                <w:sz w:val="24"/>
                <w:szCs w:val="24"/>
              </w:rPr>
              <w:softHyphen/>
              <w:t>сов. Мягкий знак перед суффиксами –чик, -щик.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53" w:history="1">
              <w:r w:rsidR="00141D5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41D55" w:rsidRPr="0004211E" w:rsidTr="00E07729">
        <w:trPr>
          <w:trHeight w:hRule="exact" w:val="8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1D55" w:rsidRPr="0004211E" w:rsidRDefault="00141D5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Словообразование существительных с помощью суффик</w:t>
            </w:r>
            <w:r w:rsidRPr="0004211E">
              <w:rPr>
                <w:color w:val="000000"/>
                <w:sz w:val="24"/>
                <w:szCs w:val="24"/>
              </w:rPr>
              <w:softHyphen/>
              <w:t>сов. Буквы и-е в суффиксах существительных –ик, -ек.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673CDC" w:rsidP="009D5C35">
            <w:pPr>
              <w:jc w:val="center"/>
              <w:rPr>
                <w:rStyle w:val="a6"/>
                <w:sz w:val="24"/>
                <w:szCs w:val="24"/>
              </w:rPr>
            </w:pPr>
            <w:hyperlink r:id="rId354" w:history="1">
              <w:r w:rsidR="00141D5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141D5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55" w:history="1">
              <w:r w:rsidR="00141D55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141D55" w:rsidRPr="0004211E" w:rsidTr="00E07729">
        <w:trPr>
          <w:trHeight w:hRule="exact" w:val="8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1D55" w:rsidRPr="0004211E" w:rsidRDefault="00141D55" w:rsidP="009D5C35">
            <w:pPr>
              <w:rPr>
                <w:i/>
                <w:color w:val="000000"/>
                <w:sz w:val="24"/>
                <w:szCs w:val="24"/>
              </w:rPr>
            </w:pPr>
            <w:r w:rsidRPr="0004211E">
              <w:rPr>
                <w:i/>
                <w:color w:val="000000"/>
                <w:sz w:val="24"/>
                <w:szCs w:val="24"/>
              </w:rPr>
              <w:t>Р/Р Простой и сложный план. Изложение, близкое к тексту. (К.Г.Паустовский «Жёлтый свет»)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8915F8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8915F8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673CDC" w:rsidP="009D5C35">
            <w:pPr>
              <w:rPr>
                <w:rStyle w:val="a6"/>
                <w:sz w:val="24"/>
                <w:szCs w:val="24"/>
              </w:rPr>
            </w:pPr>
            <w:hyperlink r:id="rId356" w:history="1">
              <w:r w:rsidR="00141D5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141D5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57" w:history="1">
              <w:r w:rsidR="00141D55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141D55" w:rsidRPr="0004211E" w:rsidTr="00E07729">
        <w:trPr>
          <w:trHeight w:hRule="exact" w:val="8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1D55" w:rsidRPr="0004211E" w:rsidRDefault="00141D5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Словообразование существительных с помощью суффиксов. Буквы о-е после шипящих в суффиксах и окончаниях существительных.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673CDC" w:rsidP="009D5C35">
            <w:pPr>
              <w:jc w:val="center"/>
              <w:rPr>
                <w:rStyle w:val="a6"/>
                <w:sz w:val="24"/>
                <w:szCs w:val="24"/>
              </w:rPr>
            </w:pPr>
            <w:hyperlink r:id="rId358" w:history="1">
              <w:r w:rsidR="00141D5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141D5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59" w:history="1">
              <w:r w:rsidR="00141D55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141D55" w:rsidRPr="0004211E" w:rsidTr="005429EE">
        <w:trPr>
          <w:trHeight w:hRule="exact" w:val="9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1D55" w:rsidRPr="0004211E" w:rsidRDefault="00141D5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Словообразование существительных с помощью приставок. Не с именами существительными.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673CDC" w:rsidP="009D5C35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360" w:history="1">
              <w:r w:rsidR="00141D55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141D5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61" w:history="1">
              <w:r w:rsidR="00141D5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41D55" w:rsidRPr="0004211E" w:rsidTr="00E07729">
        <w:trPr>
          <w:trHeight w:hRule="exact" w:val="8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1D55" w:rsidRPr="0004211E" w:rsidRDefault="00141D5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Словообразование существительных с помощью приставок.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62" w:history="1">
              <w:r w:rsidR="00141D5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41D55" w:rsidRPr="0004211E" w:rsidTr="00E07729">
        <w:trPr>
          <w:trHeight w:hRule="exact" w:val="6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33</w:t>
            </w:r>
          </w:p>
          <w:p w:rsidR="00141D55" w:rsidRPr="0004211E" w:rsidRDefault="00141D55" w:rsidP="009D5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1D55" w:rsidRPr="0004211E" w:rsidRDefault="00141D5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Образование сложных существительных. Соединительные гласные О и Е в сложных словах.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ind w:right="-10"/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63" w:history="1">
              <w:r w:rsidR="00141D5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41D55" w:rsidRPr="0004211E" w:rsidTr="00E07729">
        <w:trPr>
          <w:trHeight w:hRule="exact" w:val="8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1D55" w:rsidRPr="0004211E" w:rsidRDefault="00141D5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Повторение по теме «Имя существительное».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64" w:history="1">
              <w:r w:rsidR="00141D5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41D55" w:rsidRPr="0004211E" w:rsidTr="00E07729">
        <w:trPr>
          <w:trHeight w:hRule="exact" w:val="7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1D55" w:rsidRPr="0004211E" w:rsidRDefault="00141D5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Повторение по теме «Имя существительное».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65" w:history="1">
              <w:r w:rsidR="00141D5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41D55" w:rsidRPr="0004211E" w:rsidTr="00E07729">
        <w:trPr>
          <w:trHeight w:hRule="exact" w:val="7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1D55" w:rsidRPr="0004211E" w:rsidRDefault="00141D55" w:rsidP="009D5C35">
            <w:pPr>
              <w:rPr>
                <w:b/>
                <w:color w:val="000000"/>
                <w:sz w:val="24"/>
                <w:szCs w:val="24"/>
              </w:rPr>
            </w:pPr>
            <w:r w:rsidRPr="0004211E">
              <w:rPr>
                <w:b/>
                <w:color w:val="000000"/>
                <w:sz w:val="24"/>
                <w:szCs w:val="24"/>
              </w:rPr>
              <w:t>Контрольная работа по теме «Имя существительное».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66" w:history="1">
              <w:r w:rsidR="00141D5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141D55" w:rsidRPr="0004211E" w:rsidTr="00E07729">
        <w:trPr>
          <w:trHeight w:hRule="exact" w:val="8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1D55" w:rsidRPr="0004211E" w:rsidRDefault="00141D5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Анализ контрольной работы и работа над ошибками.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141D5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D5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67" w:history="1">
              <w:r w:rsidR="00141D5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8C19F8" w:rsidRPr="0004211E" w:rsidTr="00E07729">
        <w:trPr>
          <w:trHeight w:hRule="exact" w:val="8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19F8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19F8" w:rsidRPr="0004211E" w:rsidRDefault="008C19F8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Р/Р Сравнение. Метафора. Эпитет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19F8" w:rsidRPr="0004211E" w:rsidRDefault="008915F8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19F8" w:rsidRPr="0004211E" w:rsidRDefault="008915F8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19F8" w:rsidRPr="0004211E" w:rsidRDefault="008915F8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19F8" w:rsidRPr="0004211E" w:rsidRDefault="008915F8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9F8" w:rsidRPr="0004211E" w:rsidRDefault="008F0D02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9F8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68" w:history="1">
              <w:r w:rsidR="008F0D02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3419B" w:rsidRPr="0004211E" w:rsidTr="00E07729">
        <w:trPr>
          <w:trHeight w:hRule="exact" w:val="803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19B" w:rsidRPr="0004211E" w:rsidRDefault="00C3419B" w:rsidP="009D5C35">
            <w:pPr>
              <w:jc w:val="center"/>
              <w:rPr>
                <w:b/>
                <w:sz w:val="24"/>
                <w:szCs w:val="24"/>
              </w:rPr>
            </w:pPr>
            <w:r w:rsidRPr="0004211E">
              <w:rPr>
                <w:b/>
                <w:sz w:val="24"/>
                <w:szCs w:val="24"/>
              </w:rPr>
              <w:t>Глагол</w:t>
            </w:r>
            <w:r w:rsidR="005B0857" w:rsidRPr="0004211E">
              <w:rPr>
                <w:b/>
                <w:sz w:val="24"/>
                <w:szCs w:val="24"/>
              </w:rPr>
              <w:t xml:space="preserve"> (51 ч.)</w:t>
            </w:r>
          </w:p>
        </w:tc>
      </w:tr>
      <w:tr w:rsidR="009D5C35" w:rsidRPr="0004211E" w:rsidTr="00E07729">
        <w:trPr>
          <w:trHeight w:hRule="exact" w:val="6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Понятие о глаголе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rPr>
                <w:sz w:val="24"/>
                <w:szCs w:val="24"/>
              </w:rPr>
            </w:pPr>
            <w:hyperlink r:id="rId369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9D5C35" w:rsidRPr="00673CDC" w:rsidTr="00E07729">
        <w:trPr>
          <w:trHeight w:hRule="exact" w:val="8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Глагол как самостоятельная часть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F3212" w:rsidP="009D5C35">
            <w:pPr>
              <w:spacing w:after="150"/>
              <w:rPr>
                <w:color w:val="000000"/>
                <w:sz w:val="24"/>
                <w:szCs w:val="24"/>
                <w:lang w:val="en-US"/>
              </w:rPr>
            </w:pPr>
            <w:r w:rsidRPr="0004211E">
              <w:rPr>
                <w:rStyle w:val="a6"/>
                <w:sz w:val="24"/>
                <w:szCs w:val="24"/>
                <w:lang w:val="en-US"/>
              </w:rPr>
              <w:fldChar w:fldCharType="begin"/>
            </w:r>
            <w:r w:rsidR="009D5C35" w:rsidRPr="0004211E">
              <w:rPr>
                <w:rStyle w:val="a6"/>
                <w:sz w:val="24"/>
                <w:szCs w:val="24"/>
                <w:lang w:val="en-US"/>
              </w:rPr>
              <w:instrText xml:space="preserve"> HYPERLINK "https://resh.edu.ru/subject/13/" </w:instrText>
            </w:r>
            <w:r w:rsidRPr="0004211E">
              <w:rPr>
                <w:rStyle w:val="a6"/>
                <w:sz w:val="24"/>
                <w:szCs w:val="24"/>
                <w:lang w:val="en-US"/>
              </w:rPr>
              <w:fldChar w:fldCharType="separate"/>
            </w:r>
            <w:r w:rsidR="009D5C35" w:rsidRPr="0004211E">
              <w:rPr>
                <w:rStyle w:val="a6"/>
                <w:sz w:val="24"/>
                <w:szCs w:val="24"/>
                <w:lang w:val="en-US"/>
              </w:rPr>
              <w:t>h</w:t>
            </w:r>
            <w:hyperlink r:id="rId370" w:history="1">
              <w:r w:rsidR="009D5C35" w:rsidRPr="0004211E">
                <w:rPr>
                  <w:rStyle w:val="a6"/>
                  <w:sz w:val="24"/>
                  <w:szCs w:val="24"/>
                  <w:lang w:val="en-US"/>
                </w:rPr>
                <w:t>http://school-collection.edu.ru/catalog/</w:t>
              </w:r>
            </w:hyperlink>
          </w:p>
          <w:p w:rsidR="009D5C35" w:rsidRPr="0004211E" w:rsidRDefault="009D5C35" w:rsidP="009D5C35">
            <w:pPr>
              <w:jc w:val="center"/>
              <w:rPr>
                <w:sz w:val="24"/>
                <w:szCs w:val="24"/>
                <w:lang w:val="en-US"/>
              </w:rPr>
            </w:pPr>
            <w:r w:rsidRPr="0004211E">
              <w:rPr>
                <w:rStyle w:val="a6"/>
                <w:sz w:val="24"/>
                <w:szCs w:val="24"/>
                <w:lang w:val="en-US"/>
              </w:rPr>
              <w:t>ttps://resh.edu.ru/subject/13/</w:t>
            </w:r>
            <w:r w:rsidR="006F3212" w:rsidRPr="0004211E">
              <w:rPr>
                <w:rStyle w:val="a6"/>
                <w:sz w:val="24"/>
                <w:szCs w:val="24"/>
                <w:lang w:val="en-US"/>
              </w:rPr>
              <w:fldChar w:fldCharType="end"/>
            </w:r>
          </w:p>
        </w:tc>
      </w:tr>
      <w:tr w:rsidR="009D5C35" w:rsidRPr="00673CDC" w:rsidTr="00E07729">
        <w:trPr>
          <w:trHeight w:hRule="exact" w:val="7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Правописание НЕ с глаголами.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429EE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spacing w:after="150"/>
              <w:rPr>
                <w:color w:val="000000"/>
                <w:sz w:val="24"/>
                <w:szCs w:val="24"/>
              </w:rPr>
            </w:pPr>
            <w:hyperlink r:id="rId371" w:history="1">
              <w:r w:rsidR="009D5C35" w:rsidRPr="0004211E">
                <w:rPr>
                  <w:rStyle w:val="a6"/>
                  <w:sz w:val="24"/>
                  <w:szCs w:val="24"/>
                  <w:lang w:val="en-US"/>
                </w:rPr>
                <w:t>http</w:t>
              </w:r>
              <w:r w:rsidR="009D5C35" w:rsidRPr="0004211E">
                <w:rPr>
                  <w:rStyle w:val="a6"/>
                  <w:sz w:val="24"/>
                  <w:szCs w:val="24"/>
                </w:rPr>
                <w:t>://</w:t>
              </w:r>
              <w:r w:rsidR="009D5C35" w:rsidRPr="0004211E">
                <w:rPr>
                  <w:rStyle w:val="a6"/>
                  <w:sz w:val="24"/>
                  <w:szCs w:val="24"/>
                  <w:lang w:val="en-US"/>
                </w:rPr>
                <w:t>school</w:t>
              </w:r>
              <w:r w:rsidR="009D5C35" w:rsidRPr="0004211E">
                <w:rPr>
                  <w:rStyle w:val="a6"/>
                  <w:sz w:val="24"/>
                  <w:szCs w:val="24"/>
                </w:rPr>
                <w:t>-</w:t>
              </w:r>
              <w:r w:rsidR="009D5C35" w:rsidRPr="0004211E">
                <w:rPr>
                  <w:rStyle w:val="a6"/>
                  <w:sz w:val="24"/>
                  <w:szCs w:val="24"/>
                  <w:lang w:val="en-US"/>
                </w:rPr>
                <w:t>collection</w:t>
              </w:r>
              <w:r w:rsidR="009D5C35" w:rsidRPr="0004211E">
                <w:rPr>
                  <w:rStyle w:val="a6"/>
                  <w:sz w:val="24"/>
                  <w:szCs w:val="24"/>
                </w:rPr>
                <w:t>.</w:t>
              </w:r>
              <w:r w:rsidR="009D5C35" w:rsidRPr="0004211E">
                <w:rPr>
                  <w:rStyle w:val="a6"/>
                  <w:sz w:val="24"/>
                  <w:szCs w:val="24"/>
                  <w:lang w:val="en-US"/>
                </w:rPr>
                <w:t>edu</w:t>
              </w:r>
              <w:r w:rsidR="009D5C35" w:rsidRPr="0004211E">
                <w:rPr>
                  <w:rStyle w:val="a6"/>
                  <w:sz w:val="24"/>
                  <w:szCs w:val="24"/>
                </w:rPr>
                <w:t>.</w:t>
              </w:r>
              <w:r w:rsidR="009D5C35" w:rsidRPr="0004211E">
                <w:rPr>
                  <w:rStyle w:val="a6"/>
                  <w:sz w:val="24"/>
                  <w:szCs w:val="24"/>
                  <w:lang w:val="en-US"/>
                </w:rPr>
                <w:t>ru</w:t>
              </w:r>
              <w:r w:rsidR="009D5C35" w:rsidRPr="0004211E">
                <w:rPr>
                  <w:rStyle w:val="a6"/>
                  <w:sz w:val="24"/>
                  <w:szCs w:val="24"/>
                </w:rPr>
                <w:t>/</w:t>
              </w:r>
              <w:r w:rsidR="009D5C35" w:rsidRPr="0004211E">
                <w:rPr>
                  <w:rStyle w:val="a6"/>
                  <w:sz w:val="24"/>
                  <w:szCs w:val="24"/>
                  <w:lang w:val="en-US"/>
                </w:rPr>
                <w:t>catalog</w:t>
              </w:r>
              <w:r w:rsidR="009D5C35" w:rsidRPr="0004211E">
                <w:rPr>
                  <w:rStyle w:val="a6"/>
                  <w:sz w:val="24"/>
                  <w:szCs w:val="24"/>
                </w:rPr>
                <w:t>/</w:t>
              </w:r>
            </w:hyperlink>
          </w:p>
          <w:p w:rsidR="009D5C35" w:rsidRPr="0004211E" w:rsidRDefault="009D5C35" w:rsidP="009D5C35">
            <w:pPr>
              <w:spacing w:after="150"/>
              <w:rPr>
                <w:rStyle w:val="a6"/>
                <w:sz w:val="24"/>
                <w:szCs w:val="24"/>
                <w:lang w:val="en-US"/>
              </w:rPr>
            </w:pPr>
            <w:r w:rsidRPr="0004211E">
              <w:rPr>
                <w:rStyle w:val="a6"/>
                <w:sz w:val="24"/>
                <w:szCs w:val="24"/>
                <w:lang w:val="en-US"/>
              </w:rPr>
              <w:t>ttps://resh.edu.ru/subject/13/</w:t>
            </w:r>
          </w:p>
        </w:tc>
      </w:tr>
      <w:tr w:rsidR="009D5C35" w:rsidRPr="0004211E" w:rsidTr="00E07729">
        <w:trPr>
          <w:trHeight w:hRule="exact" w:val="58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i/>
                <w:color w:val="000000"/>
                <w:sz w:val="24"/>
                <w:szCs w:val="24"/>
              </w:rPr>
            </w:pPr>
            <w:r w:rsidRPr="0004211E">
              <w:rPr>
                <w:i/>
                <w:color w:val="000000"/>
                <w:sz w:val="24"/>
                <w:szCs w:val="24"/>
              </w:rPr>
              <w:t>Р/Р Что такое эпиграф?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72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9D5C35" w:rsidRPr="0004211E" w:rsidTr="00E07729">
        <w:trPr>
          <w:trHeight w:hRule="exact" w:val="84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Инфинитив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73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9D5C35" w:rsidRPr="0004211E" w:rsidTr="00E07729">
        <w:trPr>
          <w:trHeight w:hRule="exact" w:val="9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Инфинитив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spacing w:after="150"/>
              <w:rPr>
                <w:color w:val="000000"/>
                <w:sz w:val="24"/>
                <w:szCs w:val="24"/>
              </w:rPr>
            </w:pPr>
            <w:hyperlink r:id="rId374" w:history="1">
              <w:r w:rsidR="009D5C35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9D5C3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75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9D5C35" w:rsidRPr="0004211E" w:rsidTr="00E07729">
        <w:trPr>
          <w:trHeight w:hRule="exact" w:val="127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Возвратные глаголы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376" w:history="1">
              <w:r w:rsidR="009D5C35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9D5C35" w:rsidRPr="0004211E" w:rsidRDefault="00673CDC" w:rsidP="009D5C35">
            <w:pPr>
              <w:spacing w:after="150"/>
              <w:rPr>
                <w:color w:val="000000"/>
                <w:sz w:val="24"/>
                <w:szCs w:val="24"/>
              </w:rPr>
            </w:pPr>
            <w:hyperlink r:id="rId377" w:history="1">
              <w:r w:rsidR="009D5C35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9D5C3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78" w:history="1">
              <w:r w:rsidR="009D5C35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9D5C35" w:rsidRPr="0004211E" w:rsidTr="00E07729">
        <w:trPr>
          <w:trHeight w:hRule="exact" w:val="7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Правописание –тся и –ться.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B711C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79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9D5C35" w:rsidRPr="0004211E" w:rsidTr="00E07729">
        <w:trPr>
          <w:trHeight w:hRule="exact" w:val="8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Повторение по теме «Глагол»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B711C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80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9D5C35" w:rsidRPr="0004211E" w:rsidTr="00E07729">
        <w:trPr>
          <w:trHeight w:hRule="exact" w:val="8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b/>
                <w:color w:val="000000"/>
                <w:sz w:val="24"/>
                <w:szCs w:val="24"/>
              </w:rPr>
            </w:pPr>
            <w:r w:rsidRPr="0004211E">
              <w:rPr>
                <w:b/>
                <w:color w:val="000000"/>
                <w:sz w:val="24"/>
                <w:szCs w:val="24"/>
              </w:rPr>
              <w:t xml:space="preserve">Контрольная работа </w:t>
            </w:r>
            <w:r w:rsidRPr="0004211E">
              <w:rPr>
                <w:b/>
                <w:sz w:val="24"/>
                <w:szCs w:val="24"/>
              </w:rPr>
              <w:t>№ 1 по теме «Глагол»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B711C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B711C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81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9D5C35" w:rsidRPr="0004211E" w:rsidTr="00E07729">
        <w:trPr>
          <w:trHeight w:hRule="exact" w:val="67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Анализ контрольной работы и работа над ошибками.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82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9D5C35" w:rsidRPr="00673CDC" w:rsidTr="00E07729">
        <w:trPr>
          <w:trHeight w:hRule="exact" w:val="9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i/>
                <w:color w:val="000000"/>
                <w:sz w:val="24"/>
                <w:szCs w:val="24"/>
              </w:rPr>
              <w:t>Р/Р Лексические средства связи предложений в тексте. Описательный оборот.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0A2B9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spacing w:after="150"/>
              <w:rPr>
                <w:color w:val="000000"/>
                <w:sz w:val="24"/>
                <w:szCs w:val="24"/>
              </w:rPr>
            </w:pPr>
            <w:r w:rsidRPr="0004211E">
              <w:rPr>
                <w:rStyle w:val="a6"/>
                <w:sz w:val="24"/>
                <w:szCs w:val="24"/>
              </w:rPr>
              <w:t>https://resh.edu.ru/subject/13</w:t>
            </w:r>
            <w:r w:rsidR="006F3212" w:rsidRPr="0004211E">
              <w:rPr>
                <w:rStyle w:val="a6"/>
                <w:sz w:val="24"/>
                <w:szCs w:val="24"/>
              </w:rPr>
              <w:fldChar w:fldCharType="begin"/>
            </w:r>
            <w:r w:rsidRPr="0004211E">
              <w:rPr>
                <w:rStyle w:val="a6"/>
                <w:sz w:val="24"/>
                <w:szCs w:val="24"/>
              </w:rPr>
              <w:instrText xml:space="preserve"> </w:instrText>
            </w:r>
            <w:r w:rsidRPr="0004211E">
              <w:rPr>
                <w:rStyle w:val="a6"/>
                <w:sz w:val="24"/>
                <w:szCs w:val="24"/>
                <w:lang w:val="en-US"/>
              </w:rPr>
              <w:instrText>HYPERLINK</w:instrText>
            </w:r>
            <w:r w:rsidRPr="0004211E">
              <w:rPr>
                <w:rStyle w:val="a6"/>
                <w:sz w:val="24"/>
                <w:szCs w:val="24"/>
              </w:rPr>
              <w:instrText xml:space="preserve"> "</w:instrText>
            </w:r>
            <w:r w:rsidRPr="0004211E">
              <w:rPr>
                <w:rStyle w:val="a6"/>
                <w:sz w:val="24"/>
                <w:szCs w:val="24"/>
                <w:lang w:val="en-US"/>
              </w:rPr>
              <w:instrText>https</w:instrText>
            </w:r>
            <w:r w:rsidRPr="0004211E">
              <w:rPr>
                <w:rStyle w:val="a6"/>
                <w:sz w:val="24"/>
                <w:szCs w:val="24"/>
              </w:rPr>
              <w:instrText>://</w:instrText>
            </w:r>
            <w:r w:rsidRPr="0004211E">
              <w:rPr>
                <w:rStyle w:val="a6"/>
                <w:sz w:val="24"/>
                <w:szCs w:val="24"/>
                <w:lang w:val="en-US"/>
              </w:rPr>
              <w:instrText>resh</w:instrText>
            </w:r>
            <w:r w:rsidRPr="0004211E">
              <w:rPr>
                <w:rStyle w:val="a6"/>
                <w:sz w:val="24"/>
                <w:szCs w:val="24"/>
              </w:rPr>
              <w:instrText>.</w:instrText>
            </w:r>
            <w:r w:rsidRPr="0004211E">
              <w:rPr>
                <w:rStyle w:val="a6"/>
                <w:sz w:val="24"/>
                <w:szCs w:val="24"/>
                <w:lang w:val="en-US"/>
              </w:rPr>
              <w:instrText>edu</w:instrText>
            </w:r>
            <w:r w:rsidRPr="0004211E">
              <w:rPr>
                <w:rStyle w:val="a6"/>
                <w:sz w:val="24"/>
                <w:szCs w:val="24"/>
              </w:rPr>
              <w:instrText>.</w:instrText>
            </w:r>
            <w:r w:rsidRPr="0004211E">
              <w:rPr>
                <w:rStyle w:val="a6"/>
                <w:sz w:val="24"/>
                <w:szCs w:val="24"/>
                <w:lang w:val="en-US"/>
              </w:rPr>
              <w:instrText>ru</w:instrText>
            </w:r>
            <w:r w:rsidRPr="0004211E">
              <w:rPr>
                <w:rStyle w:val="a6"/>
                <w:sz w:val="24"/>
                <w:szCs w:val="24"/>
              </w:rPr>
              <w:instrText>/</w:instrText>
            </w:r>
            <w:r w:rsidRPr="0004211E">
              <w:rPr>
                <w:rStyle w:val="a6"/>
                <w:sz w:val="24"/>
                <w:szCs w:val="24"/>
                <w:lang w:val="en-US"/>
              </w:rPr>
              <w:instrText>subject</w:instrText>
            </w:r>
            <w:r w:rsidRPr="0004211E">
              <w:rPr>
                <w:rStyle w:val="a6"/>
                <w:sz w:val="24"/>
                <w:szCs w:val="24"/>
              </w:rPr>
              <w:instrText xml:space="preserve">/13/" </w:instrText>
            </w:r>
            <w:r w:rsidR="006F3212" w:rsidRPr="0004211E">
              <w:rPr>
                <w:rStyle w:val="a6"/>
                <w:sz w:val="24"/>
                <w:szCs w:val="24"/>
              </w:rPr>
              <w:fldChar w:fldCharType="separate"/>
            </w:r>
          </w:p>
          <w:p w:rsidR="009D5C35" w:rsidRPr="0004211E" w:rsidRDefault="009D5C35" w:rsidP="009D5C35">
            <w:pPr>
              <w:jc w:val="center"/>
              <w:rPr>
                <w:sz w:val="24"/>
                <w:szCs w:val="24"/>
                <w:lang w:val="en-US"/>
              </w:rPr>
            </w:pPr>
            <w:r w:rsidRPr="0004211E">
              <w:rPr>
                <w:rStyle w:val="a6"/>
                <w:sz w:val="24"/>
                <w:szCs w:val="24"/>
                <w:lang w:val="en-US"/>
              </w:rPr>
              <w:t>tps://resh.edu.ru/subject/13/</w:t>
            </w:r>
            <w:r w:rsidR="006F3212" w:rsidRPr="0004211E">
              <w:rPr>
                <w:rStyle w:val="a6"/>
                <w:sz w:val="24"/>
                <w:szCs w:val="24"/>
              </w:rPr>
              <w:fldChar w:fldCharType="end"/>
            </w:r>
          </w:p>
        </w:tc>
      </w:tr>
      <w:tr w:rsidR="009D5C35" w:rsidRPr="0004211E" w:rsidTr="00E07729">
        <w:trPr>
          <w:trHeight w:hRule="exact" w:val="7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lastRenderedPageBreak/>
              <w:t>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Виды глагола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83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9D5C35" w:rsidRPr="0004211E" w:rsidTr="00E07729">
        <w:trPr>
          <w:trHeight w:hRule="exact" w:val="7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52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Виды глагола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84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9D5C35" w:rsidRPr="0004211E" w:rsidTr="00E07729">
        <w:trPr>
          <w:trHeight w:hRule="exact" w:val="8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53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Виды глагола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rPr>
                <w:sz w:val="24"/>
                <w:szCs w:val="24"/>
              </w:rPr>
            </w:pPr>
            <w:hyperlink r:id="rId385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9D5C35" w:rsidRPr="0004211E" w:rsidTr="00E07729">
        <w:trPr>
          <w:trHeight w:hRule="exact" w:val="91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54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i/>
                <w:color w:val="000000"/>
                <w:sz w:val="24"/>
                <w:szCs w:val="24"/>
              </w:rPr>
              <w:t>Р/Р  Выборочное изложение. («Как Гуля победила боль и страх»)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0A2B9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0A2B9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86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9D5C35" w:rsidRPr="0004211E" w:rsidTr="00E07729">
        <w:trPr>
          <w:trHeight w:hRule="exact" w:val="109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55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Наклонения глагола. Изъявительное наклонение.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387" w:history="1">
              <w:r w:rsidR="009D5C35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9D5C3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88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9D5C35" w:rsidRPr="0004211E" w:rsidTr="00E07729">
        <w:trPr>
          <w:trHeight w:hRule="exact" w:val="5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56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Времена глагола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89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9D5C35" w:rsidRPr="0004211E" w:rsidTr="00E07729">
        <w:trPr>
          <w:trHeight w:hRule="exact" w:val="7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57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Прошедшее время глагола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90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9D5C35" w:rsidRPr="0004211E" w:rsidTr="00E07729">
        <w:trPr>
          <w:trHeight w:hRule="exact" w:val="10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58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Правописание гласных перед суффиксом –л- в глаголах.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429EE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391" w:history="1">
              <w:r w:rsidR="009D5C35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9D5C3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92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9D5C35" w:rsidRPr="0004211E" w:rsidTr="00E07729">
        <w:trPr>
          <w:trHeight w:hRule="exact" w:val="6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59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Настоящее и будущее время глагола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93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9D5C35" w:rsidRPr="0004211E" w:rsidTr="00E07729">
        <w:trPr>
          <w:trHeight w:hRule="exact" w:val="8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60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Настоящее и будущее время глагола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jc w:val="center"/>
              <w:rPr>
                <w:rStyle w:val="a6"/>
                <w:sz w:val="24"/>
                <w:szCs w:val="24"/>
              </w:rPr>
            </w:pPr>
            <w:hyperlink r:id="rId394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9D5C35" w:rsidRPr="0004211E" w:rsidRDefault="00673CDC" w:rsidP="009D5C35">
            <w:pPr>
              <w:spacing w:after="150"/>
              <w:rPr>
                <w:color w:val="000000"/>
                <w:sz w:val="24"/>
                <w:szCs w:val="24"/>
              </w:rPr>
            </w:pPr>
            <w:hyperlink r:id="rId395" w:history="1">
              <w:r w:rsidR="009D5C35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  <w:p w:rsidR="009D5C35" w:rsidRPr="0004211E" w:rsidRDefault="009D5C35" w:rsidP="009D5C35">
            <w:pPr>
              <w:jc w:val="center"/>
              <w:rPr>
                <w:sz w:val="24"/>
                <w:szCs w:val="24"/>
              </w:rPr>
            </w:pPr>
          </w:p>
        </w:tc>
      </w:tr>
      <w:tr w:rsidR="009D5C35" w:rsidRPr="0004211E" w:rsidTr="00E07729">
        <w:trPr>
          <w:trHeight w:hRule="exact" w:val="89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61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Лицо и число глагола. Мягкий знак в окончаниях глагола в форме 2-го лица единственного числа.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jc w:val="center"/>
              <w:rPr>
                <w:rStyle w:val="a6"/>
                <w:sz w:val="24"/>
                <w:szCs w:val="24"/>
              </w:rPr>
            </w:pPr>
            <w:hyperlink r:id="rId396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9D5C3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397" w:history="1">
              <w:r w:rsidR="009D5C35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9D5C35" w:rsidRPr="0004211E" w:rsidTr="00E07729">
        <w:trPr>
          <w:trHeight w:hRule="exact" w:val="109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62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Спряжение глаголов.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jc w:val="center"/>
              <w:rPr>
                <w:rStyle w:val="a6"/>
                <w:sz w:val="24"/>
                <w:szCs w:val="24"/>
              </w:rPr>
            </w:pPr>
            <w:hyperlink r:id="rId398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9D5C35" w:rsidRPr="0004211E" w:rsidRDefault="00673CDC" w:rsidP="009D5C35">
            <w:pPr>
              <w:rPr>
                <w:sz w:val="24"/>
                <w:szCs w:val="24"/>
              </w:rPr>
            </w:pPr>
            <w:hyperlink r:id="rId399" w:history="1">
              <w:r w:rsidR="009D5C35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9D5C35" w:rsidRPr="0004211E" w:rsidTr="00E07729">
        <w:trPr>
          <w:trHeight w:hRule="exact" w:val="10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lastRenderedPageBreak/>
              <w:t>63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Безударные гласные в личных окончаниях глаголов.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jc w:val="center"/>
              <w:rPr>
                <w:rStyle w:val="a6"/>
                <w:sz w:val="24"/>
                <w:szCs w:val="24"/>
              </w:rPr>
            </w:pPr>
            <w:hyperlink r:id="rId400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9D5C35" w:rsidRPr="0004211E" w:rsidRDefault="00673CDC" w:rsidP="009D5C35">
            <w:pPr>
              <w:rPr>
                <w:sz w:val="24"/>
                <w:szCs w:val="24"/>
              </w:rPr>
            </w:pPr>
            <w:hyperlink r:id="rId401" w:history="1">
              <w:r w:rsidR="009D5C35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9D5C35" w:rsidRPr="0004211E" w:rsidTr="00E07729">
        <w:trPr>
          <w:trHeight w:hRule="exact" w:val="92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64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i/>
                <w:color w:val="000000"/>
                <w:sz w:val="24"/>
                <w:szCs w:val="24"/>
              </w:rPr>
            </w:pPr>
            <w:r w:rsidRPr="0004211E">
              <w:rPr>
                <w:i/>
                <w:color w:val="000000"/>
                <w:sz w:val="24"/>
                <w:szCs w:val="24"/>
              </w:rPr>
              <w:t>Р/Р Официально-деловой стиль речи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jc w:val="center"/>
              <w:rPr>
                <w:rStyle w:val="a6"/>
                <w:sz w:val="24"/>
                <w:szCs w:val="24"/>
              </w:rPr>
            </w:pPr>
            <w:hyperlink r:id="rId402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9D5C35" w:rsidRPr="0004211E" w:rsidRDefault="00673CDC" w:rsidP="009D5C35">
            <w:pPr>
              <w:rPr>
                <w:sz w:val="24"/>
                <w:szCs w:val="24"/>
              </w:rPr>
            </w:pPr>
            <w:hyperlink r:id="rId403" w:history="1">
              <w:r w:rsidR="009D5C35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9D5C35" w:rsidRPr="0004211E" w:rsidTr="00E07729">
        <w:trPr>
          <w:trHeight w:hRule="exact" w:val="8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65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Безударные гласные в личных окончаниях глаголов.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B711C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jc w:val="center"/>
              <w:rPr>
                <w:rStyle w:val="a6"/>
                <w:sz w:val="24"/>
                <w:szCs w:val="24"/>
              </w:rPr>
            </w:pPr>
            <w:hyperlink r:id="rId404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9D5C35" w:rsidRPr="0004211E" w:rsidRDefault="00673CDC" w:rsidP="009D5C35">
            <w:pPr>
              <w:rPr>
                <w:sz w:val="24"/>
                <w:szCs w:val="24"/>
              </w:rPr>
            </w:pPr>
            <w:hyperlink r:id="rId405" w:history="1">
              <w:r w:rsidR="009D5C35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9D5C35" w:rsidRPr="0004211E" w:rsidTr="00E07729">
        <w:trPr>
          <w:trHeight w:hRule="exact" w:val="7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66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Повторение по теме «Глагол».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rPr>
                <w:sz w:val="24"/>
                <w:szCs w:val="24"/>
              </w:rPr>
            </w:pPr>
            <w:hyperlink r:id="rId406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9D5C35" w:rsidRPr="0004211E" w:rsidTr="00E07729">
        <w:trPr>
          <w:trHeight w:hRule="exact" w:val="5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67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C35" w:rsidRPr="0004211E" w:rsidRDefault="005429EE" w:rsidP="009D5C35">
            <w:pPr>
              <w:rPr>
                <w:b/>
                <w:color w:val="000000"/>
                <w:sz w:val="24"/>
                <w:szCs w:val="24"/>
              </w:rPr>
            </w:pPr>
            <w:r w:rsidRPr="0004211E">
              <w:rPr>
                <w:b/>
                <w:color w:val="000000"/>
                <w:sz w:val="24"/>
                <w:szCs w:val="24"/>
              </w:rPr>
              <w:t>Контрольный диктант по теме «Глагол»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B711C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407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9D5C35" w:rsidRPr="0004211E" w:rsidTr="00E07729">
        <w:trPr>
          <w:trHeight w:hRule="exact" w:val="7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68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Анализ контрольного диктанта и работа над ошибками.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B711C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jc w:val="center"/>
              <w:rPr>
                <w:rStyle w:val="a6"/>
                <w:sz w:val="24"/>
                <w:szCs w:val="24"/>
              </w:rPr>
            </w:pPr>
            <w:hyperlink r:id="rId408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9D5C3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409" w:history="1">
              <w:r w:rsidR="009D5C35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9D5C35" w:rsidRPr="0004211E" w:rsidTr="00E07729">
        <w:trPr>
          <w:trHeight w:hRule="exact" w:val="7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i/>
                <w:color w:val="000000"/>
                <w:sz w:val="24"/>
                <w:szCs w:val="24"/>
              </w:rPr>
            </w:pPr>
            <w:r w:rsidRPr="0004211E">
              <w:rPr>
                <w:i/>
                <w:color w:val="000000"/>
                <w:sz w:val="24"/>
                <w:szCs w:val="24"/>
              </w:rPr>
              <w:t>Р/Р Рассказ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0A2B9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410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9D5C35" w:rsidRPr="0004211E" w:rsidTr="00E07729">
        <w:trPr>
          <w:trHeight w:hRule="exact" w:val="10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70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Разноспрягаемые глаголы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B711C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jc w:val="center"/>
              <w:rPr>
                <w:rStyle w:val="a6"/>
                <w:sz w:val="24"/>
                <w:szCs w:val="24"/>
              </w:rPr>
            </w:pPr>
            <w:hyperlink r:id="rId411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9D5C3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412" w:history="1">
              <w:r w:rsidR="009D5C35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9D5C35" w:rsidRPr="0004211E" w:rsidTr="00E07729">
        <w:trPr>
          <w:trHeight w:hRule="exact" w:val="78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71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Условное наклонение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413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9D5C35" w:rsidRPr="0004211E" w:rsidTr="00E07729">
        <w:trPr>
          <w:trHeight w:hRule="exact" w:val="76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72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Условное наклонение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jc w:val="center"/>
              <w:rPr>
                <w:rStyle w:val="a6"/>
                <w:sz w:val="24"/>
                <w:szCs w:val="24"/>
              </w:rPr>
            </w:pPr>
            <w:hyperlink r:id="rId414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9D5C3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415" w:history="1">
              <w:r w:rsidR="009D5C35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9D5C35" w:rsidRPr="0004211E" w:rsidTr="00E07729">
        <w:trPr>
          <w:trHeight w:hRule="exact" w:val="98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73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Условное наклонение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416" w:history="1">
              <w:r w:rsidR="009D5C35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9D5C35" w:rsidRPr="0004211E" w:rsidRDefault="00673CDC" w:rsidP="009D5C35">
            <w:pPr>
              <w:spacing w:after="150"/>
              <w:rPr>
                <w:color w:val="000000"/>
                <w:sz w:val="24"/>
                <w:szCs w:val="24"/>
              </w:rPr>
            </w:pPr>
            <w:hyperlink r:id="rId417" w:history="1">
              <w:r w:rsidR="009D5C35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9D5C35" w:rsidRPr="0004211E" w:rsidRDefault="009D5C35" w:rsidP="009D5C35">
            <w:pPr>
              <w:jc w:val="center"/>
              <w:rPr>
                <w:sz w:val="24"/>
                <w:szCs w:val="24"/>
              </w:rPr>
            </w:pPr>
          </w:p>
        </w:tc>
      </w:tr>
      <w:tr w:rsidR="009D5C35" w:rsidRPr="0004211E" w:rsidTr="00E07729">
        <w:trPr>
          <w:trHeight w:hRule="exact" w:val="10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74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Повелительное наклонение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jc w:val="center"/>
              <w:rPr>
                <w:rStyle w:val="a6"/>
                <w:sz w:val="24"/>
                <w:szCs w:val="24"/>
              </w:rPr>
            </w:pPr>
            <w:hyperlink r:id="rId418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9D5C35" w:rsidRPr="0004211E" w:rsidRDefault="00673CDC" w:rsidP="009D5C35">
            <w:pPr>
              <w:shd w:val="clear" w:color="auto" w:fill="FFFFFF"/>
              <w:spacing w:after="150"/>
              <w:rPr>
                <w:sz w:val="24"/>
                <w:szCs w:val="24"/>
              </w:rPr>
            </w:pPr>
            <w:hyperlink r:id="rId419" w:history="1">
              <w:r w:rsidR="009D5C35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9D5C35" w:rsidRPr="0004211E" w:rsidTr="00E07729">
        <w:trPr>
          <w:trHeight w:hRule="exact" w:val="8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lastRenderedPageBreak/>
              <w:t>75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Мягкий знак после согласных в формах повелительного наклонения.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jc w:val="center"/>
              <w:rPr>
                <w:rStyle w:val="a6"/>
                <w:sz w:val="24"/>
                <w:szCs w:val="24"/>
              </w:rPr>
            </w:pPr>
            <w:hyperlink r:id="rId420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9D5C35" w:rsidRPr="0004211E" w:rsidRDefault="00673CDC" w:rsidP="009D5C35">
            <w:pPr>
              <w:shd w:val="clear" w:color="auto" w:fill="FFFFFF"/>
              <w:spacing w:after="150"/>
              <w:rPr>
                <w:sz w:val="24"/>
                <w:szCs w:val="24"/>
              </w:rPr>
            </w:pPr>
            <w:hyperlink r:id="rId421" w:history="1">
              <w:r w:rsidR="009D5C35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9D5C35" w:rsidRPr="0004211E" w:rsidTr="00E07729">
        <w:trPr>
          <w:trHeight w:hRule="exact" w:val="8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76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Суффикс –и- в форме повелительного наклонения глагола.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jc w:val="center"/>
              <w:rPr>
                <w:rStyle w:val="a6"/>
                <w:sz w:val="24"/>
                <w:szCs w:val="24"/>
              </w:rPr>
            </w:pPr>
            <w:hyperlink r:id="rId422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9D5C35" w:rsidRPr="0004211E" w:rsidRDefault="00673CDC" w:rsidP="009D5C35">
            <w:pPr>
              <w:shd w:val="clear" w:color="auto" w:fill="FFFFFF"/>
              <w:spacing w:after="150"/>
              <w:rPr>
                <w:sz w:val="24"/>
                <w:szCs w:val="24"/>
              </w:rPr>
            </w:pPr>
            <w:hyperlink r:id="rId423" w:history="1">
              <w:r w:rsidR="009D5C35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9D5C35" w:rsidRPr="0004211E" w:rsidTr="00E07729">
        <w:trPr>
          <w:trHeight w:hRule="exact" w:val="9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77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Безличные глаголы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429EE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jc w:val="center"/>
              <w:rPr>
                <w:rStyle w:val="a6"/>
                <w:sz w:val="24"/>
                <w:szCs w:val="24"/>
              </w:rPr>
            </w:pPr>
            <w:hyperlink r:id="rId424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9D5C35" w:rsidRPr="0004211E" w:rsidRDefault="00673CDC" w:rsidP="009D5C35">
            <w:pPr>
              <w:shd w:val="clear" w:color="auto" w:fill="FFFFFF"/>
              <w:spacing w:after="150"/>
              <w:rPr>
                <w:sz w:val="24"/>
                <w:szCs w:val="24"/>
              </w:rPr>
            </w:pPr>
            <w:hyperlink r:id="rId425" w:history="1">
              <w:r w:rsidR="009D5C35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9D5C35" w:rsidRPr="0004211E" w:rsidTr="00E07729">
        <w:trPr>
          <w:trHeight w:hRule="exact" w:val="72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78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Безличные глаголы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429EE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jc w:val="center"/>
              <w:rPr>
                <w:rStyle w:val="a6"/>
                <w:sz w:val="24"/>
                <w:szCs w:val="24"/>
              </w:rPr>
            </w:pPr>
            <w:hyperlink r:id="rId426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9D5C3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427" w:history="1">
              <w:r w:rsidR="009D5C35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9D5C35" w:rsidRPr="0004211E" w:rsidTr="00E07729">
        <w:trPr>
          <w:trHeight w:hRule="exact" w:val="8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79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Словообразование глаголов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429EE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jc w:val="center"/>
              <w:rPr>
                <w:rStyle w:val="a6"/>
                <w:sz w:val="24"/>
                <w:szCs w:val="24"/>
              </w:rPr>
            </w:pPr>
            <w:hyperlink r:id="rId428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9D5C3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429" w:history="1">
              <w:r w:rsidR="009D5C35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9D5C35" w:rsidRPr="0004211E" w:rsidTr="00E07729">
        <w:trPr>
          <w:trHeight w:val="10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80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Род, число, падеж существительных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430" w:history="1">
              <w:r w:rsidR="009D5C35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9D5C3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431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9D5C35" w:rsidRPr="0004211E" w:rsidTr="00E07729">
        <w:trPr>
          <w:trHeight w:val="10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81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Род, число, падеж существительных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432" w:history="1">
              <w:r w:rsidR="009D5C35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9D5C35" w:rsidRPr="0004211E" w:rsidRDefault="00673CDC" w:rsidP="009D5C35">
            <w:pPr>
              <w:shd w:val="clear" w:color="auto" w:fill="FFFFFF"/>
              <w:spacing w:after="150"/>
              <w:rPr>
                <w:sz w:val="24"/>
                <w:szCs w:val="24"/>
              </w:rPr>
            </w:pPr>
            <w:hyperlink r:id="rId433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9D5C35" w:rsidRPr="0004211E" w:rsidTr="00E07729">
        <w:trPr>
          <w:trHeight w:val="10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82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Правописание суффиксов глаголов. Гласные в суффиксах –ова-(-ева-) - -ыва-(-ива-).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434" w:history="1">
              <w:r w:rsidR="009D5C35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9D5C35" w:rsidRPr="0004211E" w:rsidRDefault="00673CDC" w:rsidP="009D5C35">
            <w:pPr>
              <w:shd w:val="clear" w:color="auto" w:fill="FFFFFF"/>
              <w:spacing w:after="150"/>
              <w:rPr>
                <w:sz w:val="24"/>
                <w:szCs w:val="24"/>
              </w:rPr>
            </w:pPr>
            <w:hyperlink r:id="rId435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9D5C35" w:rsidRPr="0004211E" w:rsidTr="005429EE">
        <w:trPr>
          <w:trHeight w:hRule="exact" w:val="8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83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Правописание суффиксов глаголов. Гласные в суффиксах –ова-(-ева-) - -ыва-(-ива-).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436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9D5C35" w:rsidRPr="0004211E" w:rsidTr="00E07729">
        <w:trPr>
          <w:trHeight w:hRule="exact" w:val="65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84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Повторение изученного по теме «Глагол».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429EE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437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9D5C35" w:rsidRPr="0004211E" w:rsidTr="00E07729">
        <w:trPr>
          <w:trHeight w:hRule="exact" w:val="81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85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Повторение изученного по теме «Глагол».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438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9D5C35" w:rsidRPr="0004211E" w:rsidTr="00E07729">
        <w:trPr>
          <w:trHeight w:hRule="exact" w:val="10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lastRenderedPageBreak/>
              <w:t>86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Повторение изученного по теме «Глагол».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439" w:history="1">
              <w:r w:rsidR="009D5C35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9D5C35" w:rsidRPr="0004211E" w:rsidRDefault="00673CDC" w:rsidP="009D5C35">
            <w:pPr>
              <w:rPr>
                <w:sz w:val="24"/>
                <w:szCs w:val="24"/>
              </w:rPr>
            </w:pPr>
            <w:hyperlink r:id="rId440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9D5C35" w:rsidRPr="0004211E" w:rsidTr="00E07729">
        <w:trPr>
          <w:trHeight w:hRule="exact" w:val="89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21CB8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87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b/>
                <w:color w:val="000000"/>
                <w:sz w:val="24"/>
                <w:szCs w:val="24"/>
              </w:rPr>
            </w:pPr>
            <w:r w:rsidRPr="0004211E">
              <w:rPr>
                <w:b/>
                <w:color w:val="000000"/>
                <w:sz w:val="24"/>
                <w:szCs w:val="24"/>
              </w:rPr>
              <w:t xml:space="preserve">Контрольная работа. </w:t>
            </w:r>
            <w:r w:rsidRPr="0004211E">
              <w:rPr>
                <w:b/>
                <w:sz w:val="24"/>
                <w:szCs w:val="24"/>
              </w:rPr>
              <w:t>№ 2 по теме «Глагол»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B711C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441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9D5C35" w:rsidRPr="0004211E" w:rsidTr="00E07729">
        <w:trPr>
          <w:trHeight w:hRule="exact" w:val="6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88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Анализ контрольной работы и работа над ошибками.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B711C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442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9D5C35" w:rsidRPr="0004211E" w:rsidTr="00E07729">
        <w:trPr>
          <w:trHeight w:hRule="exact" w:val="6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89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35" w:rsidRPr="0004211E" w:rsidRDefault="009D5C35" w:rsidP="009D5C35">
            <w:pPr>
              <w:rPr>
                <w:i/>
                <w:color w:val="000000"/>
                <w:sz w:val="24"/>
                <w:szCs w:val="24"/>
              </w:rPr>
            </w:pPr>
            <w:r w:rsidRPr="0004211E">
              <w:rPr>
                <w:i/>
                <w:color w:val="000000"/>
                <w:sz w:val="24"/>
                <w:szCs w:val="24"/>
              </w:rPr>
              <w:t>Р/Р Изложение, близкое к тексту. (упр.62 «Воробей»)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0A2B9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35" w:rsidRPr="0004211E" w:rsidRDefault="000A2B9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9D5C35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443" w:history="1">
              <w:r w:rsidR="009D5C3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9D5C35" w:rsidRPr="0004211E" w:rsidTr="00E07729">
        <w:trPr>
          <w:trHeight w:hRule="exact" w:val="624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35" w:rsidRPr="0004211E" w:rsidRDefault="001062A5" w:rsidP="009D5C35">
            <w:pPr>
              <w:ind w:firstLine="720"/>
              <w:jc w:val="center"/>
              <w:rPr>
                <w:b/>
                <w:bCs/>
                <w:sz w:val="24"/>
                <w:szCs w:val="24"/>
              </w:rPr>
            </w:pPr>
            <w:r w:rsidRPr="0004211E">
              <w:rPr>
                <w:b/>
                <w:bCs/>
                <w:sz w:val="24"/>
                <w:szCs w:val="24"/>
              </w:rPr>
              <w:t>Прилагательное</w:t>
            </w:r>
            <w:r w:rsidR="00B53465" w:rsidRPr="0004211E">
              <w:rPr>
                <w:b/>
                <w:bCs/>
                <w:sz w:val="24"/>
                <w:szCs w:val="24"/>
              </w:rPr>
              <w:t xml:space="preserve"> (30 ч.)</w:t>
            </w:r>
          </w:p>
          <w:p w:rsidR="009D5C35" w:rsidRPr="0004211E" w:rsidRDefault="009D5C35" w:rsidP="009D5C35">
            <w:pPr>
              <w:jc w:val="center"/>
              <w:rPr>
                <w:sz w:val="24"/>
                <w:szCs w:val="24"/>
              </w:rPr>
            </w:pPr>
          </w:p>
        </w:tc>
      </w:tr>
      <w:tr w:rsidR="0009677B" w:rsidRPr="0004211E" w:rsidTr="00E07729">
        <w:trPr>
          <w:trHeight w:hRule="exact" w:val="10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90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9677B" w:rsidRPr="0004211E" w:rsidRDefault="0009677B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Понятие о прилагательном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444" w:history="1">
              <w:r w:rsidR="0009677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09677B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445" w:history="1">
              <w:r w:rsidR="0009677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09677B" w:rsidRPr="0004211E" w:rsidRDefault="0009677B" w:rsidP="009D5C35">
            <w:pPr>
              <w:jc w:val="center"/>
              <w:rPr>
                <w:sz w:val="24"/>
                <w:szCs w:val="24"/>
              </w:rPr>
            </w:pPr>
          </w:p>
        </w:tc>
      </w:tr>
      <w:tr w:rsidR="0009677B" w:rsidRPr="0004211E" w:rsidTr="00E07729">
        <w:trPr>
          <w:trHeight w:hRule="exact" w:val="9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91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9677B" w:rsidRPr="0004211E" w:rsidRDefault="0009677B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Имя прилагательное как самостоятельная часть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446" w:history="1">
              <w:r w:rsidR="0009677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09677B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447" w:history="1">
              <w:r w:rsidR="0009677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09677B" w:rsidRPr="0004211E" w:rsidRDefault="0009677B" w:rsidP="009D5C35">
            <w:pPr>
              <w:shd w:val="clear" w:color="auto" w:fill="FFFFFF"/>
              <w:spacing w:after="150"/>
              <w:rPr>
                <w:sz w:val="24"/>
                <w:szCs w:val="24"/>
              </w:rPr>
            </w:pPr>
          </w:p>
        </w:tc>
      </w:tr>
      <w:tr w:rsidR="0009677B" w:rsidRPr="0004211E" w:rsidTr="00E07729">
        <w:trPr>
          <w:trHeight w:hRule="exact" w:val="8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92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9677B" w:rsidRPr="0004211E" w:rsidRDefault="0009677B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Использование прилагательных в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448" w:history="1">
              <w:r w:rsidR="0009677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09677B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449" w:history="1">
              <w:r w:rsidR="0009677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09677B" w:rsidRPr="0004211E" w:rsidRDefault="0009677B" w:rsidP="009D5C35">
            <w:pPr>
              <w:shd w:val="clear" w:color="auto" w:fill="FFFFFF"/>
              <w:spacing w:after="150"/>
              <w:rPr>
                <w:sz w:val="24"/>
                <w:szCs w:val="24"/>
              </w:rPr>
            </w:pPr>
          </w:p>
        </w:tc>
      </w:tr>
      <w:tr w:rsidR="0009677B" w:rsidRPr="0004211E" w:rsidTr="00E07729">
        <w:trPr>
          <w:trHeight w:val="74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677B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93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9677B" w:rsidRPr="0004211E" w:rsidRDefault="0009677B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Разряды прилагательных по значению</w:t>
            </w:r>
          </w:p>
          <w:p w:rsidR="0009677B" w:rsidRPr="0004211E" w:rsidRDefault="0009677B" w:rsidP="00D07F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450" w:history="1">
              <w:r w:rsidR="0009677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09677B" w:rsidRPr="0004211E" w:rsidTr="00E07729">
        <w:trPr>
          <w:trHeight w:hRule="exact" w:val="9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9677B" w:rsidRPr="0004211E" w:rsidRDefault="0009677B" w:rsidP="009D5C35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8F0D02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center"/>
              <w:rPr>
                <w:sz w:val="24"/>
                <w:szCs w:val="24"/>
              </w:rPr>
            </w:pPr>
          </w:p>
        </w:tc>
      </w:tr>
      <w:tr w:rsidR="0009677B" w:rsidRPr="0004211E" w:rsidTr="00E07729">
        <w:trPr>
          <w:trHeight w:hRule="exact"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53764B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94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9677B" w:rsidRPr="0004211E" w:rsidRDefault="0009677B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Разряды прилагательных по значению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451" w:history="1">
              <w:r w:rsidR="0009677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53764B" w:rsidRPr="0004211E" w:rsidTr="00E07729">
        <w:trPr>
          <w:trHeight w:hRule="exact"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764B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95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3764B" w:rsidRPr="0004211E" w:rsidRDefault="0053764B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Разряды прилагательных по значению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764B" w:rsidRPr="0004211E" w:rsidRDefault="000A2B9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764B" w:rsidRPr="0004211E" w:rsidRDefault="000A2B9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764B" w:rsidRPr="0004211E" w:rsidRDefault="000A2B9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764B" w:rsidRPr="0004211E" w:rsidRDefault="000A2B9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764B" w:rsidRPr="0004211E" w:rsidRDefault="008F0D02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764B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452" w:history="1">
              <w:r w:rsidR="008F0D02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09677B" w:rsidRPr="00673CDC" w:rsidTr="00E07729">
        <w:trPr>
          <w:trHeight w:hRule="exact" w:val="8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96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9677B" w:rsidRPr="0004211E" w:rsidRDefault="0009677B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 xml:space="preserve">Полные и краткие прилагательные. Отсутствие Ь после шипящих на конце слова у кратких </w:t>
            </w:r>
            <w:r w:rsidR="0053764B" w:rsidRPr="0004211E">
              <w:rPr>
                <w:color w:val="000000"/>
                <w:sz w:val="24"/>
                <w:szCs w:val="24"/>
              </w:rPr>
              <w:t>п</w:t>
            </w:r>
            <w:r w:rsidRPr="0004211E">
              <w:rPr>
                <w:color w:val="000000"/>
                <w:sz w:val="24"/>
                <w:szCs w:val="24"/>
              </w:rPr>
              <w:t>рилагательных.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673CDC" w:rsidP="009D5C35">
            <w:pPr>
              <w:shd w:val="clear" w:color="auto" w:fill="FFFFFF"/>
              <w:spacing w:after="150"/>
              <w:rPr>
                <w:rStyle w:val="a6"/>
                <w:sz w:val="24"/>
                <w:szCs w:val="24"/>
                <w:lang w:val="en-US"/>
              </w:rPr>
            </w:pPr>
            <w:hyperlink r:id="rId453" w:history="1">
              <w:r w:rsidR="0009677B" w:rsidRPr="0004211E">
                <w:rPr>
                  <w:rStyle w:val="a6"/>
                  <w:sz w:val="24"/>
                  <w:szCs w:val="24"/>
                  <w:lang w:val="en-US"/>
                </w:rPr>
                <w:t>ttps://resh.edu.ru/subject/13/</w:t>
              </w:r>
            </w:hyperlink>
          </w:p>
          <w:p w:rsidR="0009677B" w:rsidRPr="0004211E" w:rsidRDefault="00673CDC" w:rsidP="009D5C35">
            <w:pPr>
              <w:spacing w:after="150"/>
              <w:rPr>
                <w:color w:val="000000"/>
                <w:sz w:val="24"/>
                <w:szCs w:val="24"/>
                <w:lang w:val="en-US"/>
              </w:rPr>
            </w:pPr>
            <w:hyperlink r:id="rId454" w:history="1">
              <w:r w:rsidR="0009677B" w:rsidRPr="0004211E">
                <w:rPr>
                  <w:color w:val="0563C1"/>
                  <w:sz w:val="24"/>
                  <w:szCs w:val="24"/>
                  <w:u w:val="single"/>
                  <w:lang w:val="en-US"/>
                </w:rPr>
                <w:t>http://school-collection.edu.ru/catalog/</w:t>
              </w:r>
            </w:hyperlink>
          </w:p>
          <w:p w:rsidR="0009677B" w:rsidRPr="0004211E" w:rsidRDefault="0009677B" w:rsidP="009D5C35">
            <w:pPr>
              <w:shd w:val="clear" w:color="auto" w:fill="FFFFFF"/>
              <w:spacing w:after="150"/>
              <w:rPr>
                <w:sz w:val="24"/>
                <w:szCs w:val="24"/>
                <w:lang w:val="en-US"/>
              </w:rPr>
            </w:pPr>
          </w:p>
        </w:tc>
      </w:tr>
      <w:tr w:rsidR="0009677B" w:rsidRPr="0004211E" w:rsidTr="00E07729">
        <w:trPr>
          <w:trHeight w:hRule="exact" w:val="5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97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9677B" w:rsidRPr="0004211E" w:rsidRDefault="0009677B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Склонение полных прилагательных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455" w:history="1">
              <w:r w:rsidR="0009677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09677B" w:rsidRPr="0004211E" w:rsidTr="00E07729">
        <w:trPr>
          <w:trHeight w:hRule="exact" w:val="58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lastRenderedPageBreak/>
              <w:t>98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9677B" w:rsidRPr="0004211E" w:rsidRDefault="0009677B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Буквы о-е после шипящих и ц в окончаниях прилагательных.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8F0D02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</w:t>
            </w:r>
            <w:r w:rsidR="0009677B" w:rsidRPr="0004211E">
              <w:rPr>
                <w:sz w:val="24"/>
                <w:szCs w:val="24"/>
              </w:rPr>
              <w:t xml:space="preserve">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673CDC" w:rsidP="009D5C35">
            <w:pPr>
              <w:jc w:val="center"/>
              <w:rPr>
                <w:rStyle w:val="a6"/>
                <w:sz w:val="24"/>
                <w:szCs w:val="24"/>
              </w:rPr>
            </w:pPr>
            <w:hyperlink r:id="rId456" w:history="1">
              <w:r w:rsidR="0009677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09677B" w:rsidRPr="0004211E" w:rsidTr="00E07729">
        <w:trPr>
          <w:trHeight w:hRule="exact" w:val="88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99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9677B" w:rsidRPr="0004211E" w:rsidRDefault="0009677B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Притяжательные прилагательные с суффиксом –ий. Буква Ь перед окончанием в ритяжательных прилагательных на –ий.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457" w:history="1">
              <w:r w:rsidR="0009677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09677B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458" w:history="1">
              <w:r w:rsidR="0009677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09677B" w:rsidRPr="0004211E" w:rsidRDefault="0009677B" w:rsidP="009D5C35">
            <w:pPr>
              <w:jc w:val="center"/>
              <w:rPr>
                <w:sz w:val="24"/>
                <w:szCs w:val="24"/>
              </w:rPr>
            </w:pPr>
          </w:p>
        </w:tc>
      </w:tr>
      <w:tr w:rsidR="0009677B" w:rsidRPr="0004211E" w:rsidTr="00E07729">
        <w:trPr>
          <w:trHeight w:hRule="exact" w:val="9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9677B" w:rsidRPr="0004211E" w:rsidRDefault="0009677B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Притяжательные прилагательные с суффиксами –ин-(-ын-), -ов-(-ев-).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459" w:history="1">
              <w:r w:rsidR="0009677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09677B" w:rsidRPr="0004211E" w:rsidTr="00E07729">
        <w:trPr>
          <w:trHeight w:hRule="exact" w:val="61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101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9677B" w:rsidRPr="0004211E" w:rsidRDefault="0009677B" w:rsidP="00D07FE5">
            <w:pPr>
              <w:rPr>
                <w:i/>
                <w:color w:val="000000"/>
                <w:sz w:val="24"/>
                <w:szCs w:val="24"/>
              </w:rPr>
            </w:pPr>
            <w:r w:rsidRPr="0004211E">
              <w:rPr>
                <w:i/>
                <w:sz w:val="24"/>
                <w:szCs w:val="24"/>
              </w:rPr>
              <w:t>РР Работа с текстом. Метафора. Олицетворение.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A2B9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673CDC" w:rsidP="009D5C35">
            <w:pPr>
              <w:rPr>
                <w:sz w:val="24"/>
                <w:szCs w:val="24"/>
              </w:rPr>
            </w:pPr>
            <w:hyperlink r:id="rId460" w:history="1">
              <w:r w:rsidR="0009677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09677B" w:rsidRPr="0004211E" w:rsidTr="00E07729">
        <w:trPr>
          <w:trHeight w:hRule="exact" w:val="7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102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9677B" w:rsidRPr="0004211E" w:rsidRDefault="0009677B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Степени сравнения прилагательных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673CDC" w:rsidP="009D5C35">
            <w:pPr>
              <w:spacing w:after="150"/>
              <w:rPr>
                <w:sz w:val="24"/>
                <w:szCs w:val="24"/>
              </w:rPr>
            </w:pPr>
            <w:hyperlink r:id="rId461" w:history="1">
              <w:r w:rsidR="0009677B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09677B" w:rsidRPr="0004211E" w:rsidTr="00E07729">
        <w:trPr>
          <w:trHeight w:hRule="exact" w:val="89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9677B" w:rsidRPr="0004211E" w:rsidRDefault="0009677B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Степени сравнения прилагательных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673CDC" w:rsidP="009D5C35">
            <w:pPr>
              <w:rPr>
                <w:sz w:val="24"/>
                <w:szCs w:val="24"/>
              </w:rPr>
            </w:pPr>
            <w:hyperlink r:id="rId462" w:history="1">
              <w:r w:rsidR="0009677B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09677B" w:rsidRPr="0004211E" w:rsidTr="00E07729">
        <w:trPr>
          <w:trHeight w:hRule="exact" w:val="99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104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9677B" w:rsidRPr="0004211E" w:rsidRDefault="0009677B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Повторение по теме «Имя прилагательное».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673CDC" w:rsidP="009D5C35">
            <w:pPr>
              <w:spacing w:after="150"/>
              <w:rPr>
                <w:color w:val="000000"/>
                <w:sz w:val="24"/>
                <w:szCs w:val="24"/>
              </w:rPr>
            </w:pPr>
            <w:hyperlink r:id="rId463" w:history="1">
              <w:r w:rsidR="0009677B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  <w:p w:rsidR="0009677B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464" w:history="1">
              <w:r w:rsidR="0009677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09677B" w:rsidRPr="0004211E" w:rsidTr="00E07729">
        <w:trPr>
          <w:trHeight w:hRule="exact" w:val="58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105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9677B" w:rsidRPr="0004211E" w:rsidRDefault="0009677B" w:rsidP="00D07FE5">
            <w:pPr>
              <w:rPr>
                <w:b/>
                <w:color w:val="000000"/>
                <w:sz w:val="24"/>
                <w:szCs w:val="24"/>
              </w:rPr>
            </w:pPr>
            <w:r w:rsidRPr="0004211E">
              <w:rPr>
                <w:b/>
                <w:sz w:val="24"/>
                <w:szCs w:val="24"/>
              </w:rPr>
              <w:t>Контрольная работа № 1 по теме «Имя прилагательное»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5429EE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465" w:history="1">
              <w:r w:rsidR="0009677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09677B" w:rsidRPr="0004211E" w:rsidTr="00E07729">
        <w:trPr>
          <w:trHeight w:hRule="exact" w:val="8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106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9677B" w:rsidRPr="0004211E" w:rsidRDefault="0009677B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Анализ контрольной работы и работа над ошибками.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673CDC" w:rsidP="009D5C35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466" w:history="1">
              <w:r w:rsidR="0009677B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09677B" w:rsidRPr="0004211E" w:rsidRDefault="00673CDC" w:rsidP="009D5C35">
            <w:pPr>
              <w:spacing w:after="150"/>
              <w:jc w:val="center"/>
              <w:rPr>
                <w:sz w:val="24"/>
                <w:szCs w:val="24"/>
              </w:rPr>
            </w:pPr>
            <w:hyperlink r:id="rId467" w:history="1">
              <w:r w:rsidR="0009677B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09677B" w:rsidRPr="0004211E" w:rsidTr="00E07729">
        <w:trPr>
          <w:trHeight w:hRule="exact" w:val="88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107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9677B" w:rsidRPr="0004211E" w:rsidRDefault="0009677B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Словообразование прилагательных с помощью суффиксов. Буквы о-е после шипящих и ц в суффиксе прилагательных –ов-(-ев-).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468" w:history="1">
              <w:r w:rsidR="0009677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09677B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469" w:history="1">
              <w:r w:rsidR="0009677B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09677B" w:rsidRPr="0004211E" w:rsidRDefault="0009677B" w:rsidP="009D5C35">
            <w:pPr>
              <w:shd w:val="clear" w:color="auto" w:fill="FFFFFF"/>
              <w:spacing w:after="150"/>
              <w:rPr>
                <w:sz w:val="24"/>
                <w:szCs w:val="24"/>
              </w:rPr>
            </w:pPr>
          </w:p>
        </w:tc>
      </w:tr>
      <w:tr w:rsidR="0009677B" w:rsidRPr="0004211E" w:rsidTr="00E07729">
        <w:trPr>
          <w:trHeight w:hRule="exact" w:val="74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108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9677B" w:rsidRPr="0004211E" w:rsidRDefault="0009677B" w:rsidP="00D07FE5">
            <w:pPr>
              <w:rPr>
                <w:i/>
                <w:color w:val="000000"/>
                <w:sz w:val="24"/>
                <w:szCs w:val="24"/>
              </w:rPr>
            </w:pPr>
            <w:r w:rsidRPr="0004211E">
              <w:rPr>
                <w:i/>
                <w:color w:val="000000"/>
                <w:sz w:val="24"/>
                <w:szCs w:val="24"/>
              </w:rPr>
              <w:t>Р/Р Описание помещения.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A2B9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470" w:history="1">
              <w:r w:rsidR="0009677B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  <w:p w:rsidR="0009677B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471" w:history="1">
              <w:r w:rsidR="0009677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09677B" w:rsidRPr="0004211E" w:rsidTr="00E07729">
        <w:trPr>
          <w:trHeight w:hRule="exact" w:val="5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109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9677B" w:rsidRPr="0004211E" w:rsidRDefault="0009677B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Буквы н и нн в суффиксах прилагательных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472" w:history="1">
              <w:r w:rsidR="0009677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09677B" w:rsidRPr="0004211E" w:rsidTr="00E07729">
        <w:trPr>
          <w:trHeight w:hRule="exact" w:val="72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9677B" w:rsidRPr="0004211E" w:rsidRDefault="0009677B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Буквы н и нн в суффиксах прилагательных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5429EE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473" w:history="1">
              <w:r w:rsidR="0009677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09677B" w:rsidRPr="0004211E" w:rsidTr="00E07729">
        <w:trPr>
          <w:trHeight w:hRule="exact" w:val="8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lastRenderedPageBreak/>
              <w:t>111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9677B" w:rsidRPr="0004211E" w:rsidRDefault="0009677B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Словообразование прилагательных с помощью суф</w:t>
            </w:r>
            <w:r w:rsidRPr="0004211E">
              <w:rPr>
                <w:color w:val="000000"/>
                <w:sz w:val="24"/>
                <w:szCs w:val="24"/>
              </w:rPr>
              <w:softHyphen/>
              <w:t>фиксов -ск-, -к-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09677B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77B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474" w:history="1">
              <w:r w:rsidR="0009677B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485E55" w:rsidRPr="0004211E" w:rsidTr="00E07729">
        <w:trPr>
          <w:trHeight w:hRule="exact" w:val="8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85E55" w:rsidRPr="0004211E" w:rsidRDefault="00485E55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Словообразование прилагательных с помощью приставок. Слитное и раздельное написание НЕ с прилагательными.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485E55" w:rsidP="00D07FE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485E55" w:rsidP="00D07FE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485E55" w:rsidP="00D07FE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485E55" w:rsidP="00D07FE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E55" w:rsidRPr="0004211E" w:rsidRDefault="00485E55" w:rsidP="00D07FE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E55" w:rsidRPr="0004211E" w:rsidRDefault="00673CDC" w:rsidP="00D07FE5">
            <w:pPr>
              <w:spacing w:after="150"/>
              <w:rPr>
                <w:color w:val="000000"/>
                <w:sz w:val="24"/>
                <w:szCs w:val="24"/>
              </w:rPr>
            </w:pPr>
            <w:hyperlink r:id="rId475" w:history="1">
              <w:r w:rsidR="00485E55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  <w:p w:rsidR="00485E55" w:rsidRPr="0004211E" w:rsidRDefault="00673CDC" w:rsidP="00D07FE5">
            <w:pPr>
              <w:jc w:val="center"/>
              <w:rPr>
                <w:sz w:val="24"/>
                <w:szCs w:val="24"/>
              </w:rPr>
            </w:pPr>
            <w:hyperlink r:id="rId476" w:history="1">
              <w:r w:rsidR="00485E5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485E55" w:rsidRPr="0004211E" w:rsidTr="00E07729">
        <w:trPr>
          <w:trHeight w:hRule="exact" w:val="8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113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85E55" w:rsidRPr="0004211E" w:rsidRDefault="00485E55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Словообразование прилагательных с помощью сложения основ. Слитное и дефисное написание сложных прилагательных.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485E55" w:rsidP="00D07FE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485E55" w:rsidP="00D07FE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485E55" w:rsidP="00D07FE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485E55" w:rsidP="00D07FE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E55" w:rsidRPr="0004211E" w:rsidRDefault="00485E55" w:rsidP="00D07FE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E55" w:rsidRPr="0004211E" w:rsidRDefault="00673CDC" w:rsidP="00D07FE5">
            <w:pPr>
              <w:jc w:val="center"/>
              <w:rPr>
                <w:sz w:val="24"/>
                <w:szCs w:val="24"/>
              </w:rPr>
            </w:pPr>
            <w:hyperlink r:id="rId477" w:history="1">
              <w:r w:rsidR="00485E5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485E55" w:rsidRPr="0004211E" w:rsidTr="00E07729">
        <w:trPr>
          <w:trHeight w:hRule="exact" w:val="8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114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85E55" w:rsidRPr="0004211E" w:rsidRDefault="00485E55" w:rsidP="00D07FE5">
            <w:pPr>
              <w:rPr>
                <w:i/>
                <w:color w:val="000000"/>
                <w:sz w:val="24"/>
                <w:szCs w:val="24"/>
              </w:rPr>
            </w:pPr>
            <w:r w:rsidRPr="0004211E">
              <w:rPr>
                <w:i/>
                <w:color w:val="000000"/>
                <w:sz w:val="24"/>
                <w:szCs w:val="24"/>
              </w:rPr>
              <w:t>Р/Р Сочинение-описание помещения.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485E55" w:rsidP="00D07FE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485E55" w:rsidP="00D07FE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0A2B97" w:rsidP="00D07FE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0A2B97" w:rsidP="00D07FE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E55" w:rsidRPr="0004211E" w:rsidRDefault="00485E55" w:rsidP="00D07FE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E55" w:rsidRPr="0004211E" w:rsidRDefault="00673CDC" w:rsidP="00D07FE5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478" w:history="1">
              <w:r w:rsidR="00485E55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485E55" w:rsidRPr="0004211E" w:rsidRDefault="00673CDC" w:rsidP="00D07FE5">
            <w:pPr>
              <w:spacing w:after="150"/>
              <w:jc w:val="center"/>
              <w:rPr>
                <w:sz w:val="24"/>
                <w:szCs w:val="24"/>
              </w:rPr>
            </w:pPr>
            <w:hyperlink r:id="rId479" w:history="1">
              <w:r w:rsidR="00485E55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485E55" w:rsidRPr="0004211E" w:rsidTr="00E07729">
        <w:trPr>
          <w:trHeight w:hRule="exact" w:val="8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85E55" w:rsidRPr="0004211E" w:rsidRDefault="00485E55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Повторение изученного по теме «Имя прилагательное».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485E55" w:rsidP="00D07FE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485E55" w:rsidP="00D07FE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485E55" w:rsidP="00D07FE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485E55" w:rsidP="00D07FE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E55" w:rsidRPr="0004211E" w:rsidRDefault="00485E55" w:rsidP="00D07FE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E55" w:rsidRPr="0004211E" w:rsidRDefault="00673CDC" w:rsidP="00D07FE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480" w:history="1">
              <w:r w:rsidR="00485E5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485E55" w:rsidRPr="0004211E" w:rsidRDefault="00673CDC" w:rsidP="00D07FE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481" w:history="1">
              <w:r w:rsidR="00485E55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485E55" w:rsidRPr="0004211E" w:rsidRDefault="00485E55" w:rsidP="00D07FE5">
            <w:pPr>
              <w:shd w:val="clear" w:color="auto" w:fill="FFFFFF"/>
              <w:spacing w:after="150"/>
              <w:rPr>
                <w:sz w:val="24"/>
                <w:szCs w:val="24"/>
              </w:rPr>
            </w:pPr>
          </w:p>
        </w:tc>
      </w:tr>
      <w:tr w:rsidR="00485E55" w:rsidRPr="0004211E" w:rsidTr="00E07729">
        <w:trPr>
          <w:trHeight w:hRule="exact" w:val="8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85E55" w:rsidRPr="0004211E" w:rsidRDefault="00485E55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Повторение изученного по теме «Имя прилагательное».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485E55" w:rsidP="00D07FE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485E55" w:rsidP="00D07FE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485E55" w:rsidP="00D07FE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485E55" w:rsidP="00D07FE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E55" w:rsidRPr="0004211E" w:rsidRDefault="00485E55" w:rsidP="00D07FE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E55" w:rsidRPr="0004211E" w:rsidRDefault="00673CDC" w:rsidP="00D07FE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482" w:history="1">
              <w:r w:rsidR="00485E55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  <w:p w:rsidR="00485E55" w:rsidRPr="0004211E" w:rsidRDefault="00673CDC" w:rsidP="00D07FE5">
            <w:pPr>
              <w:jc w:val="center"/>
              <w:rPr>
                <w:sz w:val="24"/>
                <w:szCs w:val="24"/>
              </w:rPr>
            </w:pPr>
            <w:hyperlink r:id="rId483" w:history="1">
              <w:r w:rsidR="00485E5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485E55" w:rsidRPr="0004211E" w:rsidTr="00E07729">
        <w:trPr>
          <w:trHeight w:hRule="exact" w:val="8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117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85E55" w:rsidRPr="0004211E" w:rsidRDefault="00485E55" w:rsidP="00D07FE5">
            <w:pPr>
              <w:rPr>
                <w:b/>
                <w:color w:val="000000"/>
                <w:sz w:val="24"/>
                <w:szCs w:val="24"/>
              </w:rPr>
            </w:pPr>
            <w:r w:rsidRPr="0004211E">
              <w:rPr>
                <w:b/>
                <w:color w:val="000000"/>
                <w:sz w:val="24"/>
                <w:szCs w:val="24"/>
              </w:rPr>
              <w:t xml:space="preserve">Контрольная работа по теме </w:t>
            </w:r>
            <w:r w:rsidRPr="0004211E">
              <w:rPr>
                <w:b/>
                <w:sz w:val="24"/>
                <w:szCs w:val="24"/>
              </w:rPr>
              <w:t>№ 2</w:t>
            </w:r>
            <w:r w:rsidRPr="0004211E">
              <w:rPr>
                <w:b/>
                <w:color w:val="000000"/>
                <w:sz w:val="24"/>
                <w:szCs w:val="24"/>
              </w:rPr>
              <w:t xml:space="preserve"> «Имя прилагательное».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485E55" w:rsidP="00D07FE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5429EE" w:rsidP="00D07FE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485E55" w:rsidP="00D07FE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485E55" w:rsidP="00D07FE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E55" w:rsidRPr="0004211E" w:rsidRDefault="00485E55" w:rsidP="00D07FE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E55" w:rsidRPr="0004211E" w:rsidRDefault="00673CDC" w:rsidP="00D07FE5">
            <w:pPr>
              <w:jc w:val="center"/>
              <w:rPr>
                <w:sz w:val="24"/>
                <w:szCs w:val="24"/>
              </w:rPr>
            </w:pPr>
            <w:hyperlink r:id="rId484" w:history="1">
              <w:r w:rsidR="00485E5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485E55" w:rsidRPr="0004211E" w:rsidTr="00E07729">
        <w:trPr>
          <w:trHeight w:hRule="exact" w:val="8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85E55" w:rsidRPr="0004211E" w:rsidRDefault="00485E55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Анализ контрольной работы и работа над ошибками.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485E55" w:rsidP="00D07FE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5429EE" w:rsidP="00D07FE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485E55" w:rsidP="00D07FE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485E55" w:rsidP="00D07FE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E55" w:rsidRPr="0004211E" w:rsidRDefault="00485E55" w:rsidP="00D07FE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E55" w:rsidRPr="0004211E" w:rsidRDefault="00673CDC" w:rsidP="00D07FE5">
            <w:pPr>
              <w:jc w:val="center"/>
              <w:rPr>
                <w:sz w:val="24"/>
                <w:szCs w:val="24"/>
              </w:rPr>
            </w:pPr>
            <w:hyperlink r:id="rId485" w:history="1">
              <w:r w:rsidR="00485E5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485E55" w:rsidRPr="0004211E" w:rsidTr="00E07729">
        <w:trPr>
          <w:trHeight w:hRule="exact" w:val="8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85E55" w:rsidRPr="0004211E" w:rsidRDefault="00485E55" w:rsidP="00D07FE5">
            <w:pPr>
              <w:rPr>
                <w:i/>
                <w:color w:val="000000"/>
                <w:sz w:val="24"/>
                <w:szCs w:val="24"/>
              </w:rPr>
            </w:pPr>
            <w:r w:rsidRPr="0004211E">
              <w:rPr>
                <w:i/>
                <w:color w:val="000000"/>
                <w:sz w:val="24"/>
                <w:szCs w:val="24"/>
              </w:rPr>
              <w:t>Р/Р Описание одежды, костюма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485E55" w:rsidP="00D07FE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485E55" w:rsidP="00D07FE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0A2B97" w:rsidP="00D07FE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E55" w:rsidRPr="0004211E" w:rsidRDefault="00485E55" w:rsidP="00D07FE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E55" w:rsidRPr="0004211E" w:rsidRDefault="00485E55" w:rsidP="00D07FE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E55" w:rsidRPr="0004211E" w:rsidRDefault="00673CDC" w:rsidP="00D07FE5">
            <w:pPr>
              <w:jc w:val="center"/>
              <w:rPr>
                <w:sz w:val="24"/>
                <w:szCs w:val="24"/>
              </w:rPr>
            </w:pPr>
            <w:hyperlink r:id="rId486" w:history="1">
              <w:r w:rsidR="00485E55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485E55" w:rsidRPr="0004211E" w:rsidTr="00E07729">
        <w:trPr>
          <w:trHeight w:hRule="exact" w:val="336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E55" w:rsidRPr="0004211E" w:rsidRDefault="00591931" w:rsidP="009D5C35">
            <w:pPr>
              <w:jc w:val="center"/>
              <w:rPr>
                <w:b/>
                <w:bCs/>
                <w:sz w:val="24"/>
                <w:szCs w:val="24"/>
              </w:rPr>
            </w:pPr>
            <w:r w:rsidRPr="0004211E">
              <w:rPr>
                <w:b/>
                <w:sz w:val="24"/>
                <w:szCs w:val="24"/>
              </w:rPr>
              <w:t>Числительное</w:t>
            </w:r>
            <w:r w:rsidR="00B53465" w:rsidRPr="0004211E">
              <w:rPr>
                <w:b/>
                <w:sz w:val="24"/>
                <w:szCs w:val="24"/>
              </w:rPr>
              <w:t xml:space="preserve"> (18 ч.)</w:t>
            </w:r>
          </w:p>
        </w:tc>
      </w:tr>
      <w:tr w:rsidR="00591931" w:rsidRPr="0004211E" w:rsidTr="00E07729">
        <w:trPr>
          <w:trHeight w:hRule="exact" w:val="53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1931" w:rsidRPr="0004211E" w:rsidRDefault="00591931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Понятие о числительном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31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487" w:history="1">
              <w:r w:rsidR="0059193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591931" w:rsidRPr="0004211E" w:rsidTr="00E07729">
        <w:trPr>
          <w:trHeight w:hRule="exact" w:val="6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121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1931" w:rsidRPr="0004211E" w:rsidRDefault="00591931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Простые, сложные и составные числительные. Удвоенные согласные в числительных.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31" w:rsidRPr="0004211E" w:rsidRDefault="00673CDC" w:rsidP="009D5C35">
            <w:pPr>
              <w:rPr>
                <w:sz w:val="24"/>
                <w:szCs w:val="24"/>
              </w:rPr>
            </w:pPr>
            <w:hyperlink r:id="rId488" w:history="1">
              <w:r w:rsidR="0059193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591931" w:rsidRPr="0004211E" w:rsidTr="00E07729">
        <w:trPr>
          <w:trHeight w:hRule="exact" w:val="6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122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1931" w:rsidRPr="0004211E" w:rsidRDefault="00591931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Мягкий знак в числительных.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31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489" w:history="1">
              <w:r w:rsidR="0059193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591931" w:rsidRPr="0004211E" w:rsidTr="00E07729">
        <w:trPr>
          <w:trHeight w:hRule="exact" w:val="8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lastRenderedPageBreak/>
              <w:t>123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1931" w:rsidRPr="0004211E" w:rsidRDefault="00591931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Количественные числительные. Склонение количе</w:t>
            </w:r>
            <w:r w:rsidRPr="0004211E">
              <w:rPr>
                <w:color w:val="000000"/>
                <w:sz w:val="24"/>
                <w:szCs w:val="24"/>
              </w:rPr>
              <w:softHyphen/>
              <w:t>ственных числи</w:t>
            </w:r>
            <w:r w:rsidRPr="0004211E">
              <w:rPr>
                <w:color w:val="000000"/>
                <w:sz w:val="24"/>
                <w:szCs w:val="24"/>
              </w:rPr>
              <w:softHyphen/>
              <w:t>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31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490" w:history="1">
              <w:r w:rsidR="0059193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591931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491" w:history="1">
              <w:r w:rsidR="00591931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591931" w:rsidRPr="0004211E" w:rsidRDefault="00591931" w:rsidP="009D5C35">
            <w:pPr>
              <w:jc w:val="center"/>
              <w:rPr>
                <w:sz w:val="24"/>
                <w:szCs w:val="24"/>
              </w:rPr>
            </w:pPr>
          </w:p>
        </w:tc>
      </w:tr>
      <w:tr w:rsidR="00591931" w:rsidRPr="0004211E" w:rsidTr="00E07729">
        <w:trPr>
          <w:trHeight w:hRule="exact" w:val="6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124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1931" w:rsidRPr="0004211E" w:rsidRDefault="00591931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Склонение количественных числительных.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31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492" w:history="1">
              <w:r w:rsidR="0059193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591931" w:rsidRPr="0004211E" w:rsidTr="00E07729">
        <w:trPr>
          <w:trHeight w:hRule="exact" w:val="76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125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1931" w:rsidRPr="0004211E" w:rsidRDefault="00591931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Буква и в окончаниях числительных.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31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493" w:history="1">
              <w:r w:rsidR="0059193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591931" w:rsidRPr="0004211E" w:rsidTr="00E07729">
        <w:trPr>
          <w:trHeight w:hRule="exact" w:val="79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126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1931" w:rsidRPr="0004211E" w:rsidRDefault="00591931" w:rsidP="00D07FE5">
            <w:pPr>
              <w:rPr>
                <w:i/>
                <w:color w:val="000000"/>
                <w:sz w:val="24"/>
                <w:szCs w:val="24"/>
              </w:rPr>
            </w:pPr>
            <w:r w:rsidRPr="0004211E">
              <w:rPr>
                <w:i/>
                <w:color w:val="000000"/>
                <w:sz w:val="24"/>
                <w:szCs w:val="24"/>
              </w:rPr>
              <w:t>Р/Р Сочинение-рассказ по картине.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0A2B9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0A2B9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31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494" w:history="1">
              <w:r w:rsidR="0059193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591931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495" w:history="1">
              <w:r w:rsidR="00591931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591931" w:rsidRPr="0004211E" w:rsidRDefault="00591931" w:rsidP="009D5C35">
            <w:pPr>
              <w:jc w:val="center"/>
              <w:rPr>
                <w:sz w:val="24"/>
                <w:szCs w:val="24"/>
              </w:rPr>
            </w:pPr>
          </w:p>
        </w:tc>
      </w:tr>
      <w:tr w:rsidR="00591931" w:rsidRPr="0004211E" w:rsidTr="00E07729">
        <w:trPr>
          <w:trHeight w:hRule="exact" w:val="6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127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1931" w:rsidRPr="0004211E" w:rsidRDefault="00591931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Собирательные числительные.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31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496" w:history="1">
              <w:r w:rsidR="0059193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591931" w:rsidRPr="0004211E" w:rsidTr="00E07729">
        <w:trPr>
          <w:trHeight w:hRule="exact" w:val="8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128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1931" w:rsidRPr="0004211E" w:rsidRDefault="00591931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Собирательные числительные.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31" w:rsidRPr="0004211E" w:rsidRDefault="00673CDC" w:rsidP="009D5C35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497" w:history="1">
              <w:r w:rsidR="00591931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591931" w:rsidRPr="0004211E" w:rsidRDefault="00673CDC" w:rsidP="009D5C35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498" w:history="1">
              <w:r w:rsidR="0059193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591931" w:rsidRPr="0004211E" w:rsidRDefault="00591931" w:rsidP="009D5C35">
            <w:pPr>
              <w:jc w:val="center"/>
              <w:rPr>
                <w:sz w:val="24"/>
                <w:szCs w:val="24"/>
              </w:rPr>
            </w:pPr>
          </w:p>
        </w:tc>
      </w:tr>
      <w:tr w:rsidR="00591931" w:rsidRPr="0004211E" w:rsidTr="00E07729">
        <w:trPr>
          <w:trHeight w:hRule="exact" w:val="9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129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1931" w:rsidRPr="0004211E" w:rsidRDefault="00591931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Порядковые числительные.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31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499" w:history="1">
              <w:r w:rsidR="0059193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591931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500" w:history="1">
              <w:r w:rsidR="00591931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591931" w:rsidRPr="0004211E" w:rsidRDefault="00591931" w:rsidP="009D5C35">
            <w:pPr>
              <w:shd w:val="clear" w:color="auto" w:fill="FFFFFF"/>
              <w:spacing w:after="150"/>
              <w:rPr>
                <w:sz w:val="24"/>
                <w:szCs w:val="24"/>
              </w:rPr>
            </w:pPr>
          </w:p>
        </w:tc>
      </w:tr>
      <w:tr w:rsidR="00591931" w:rsidRPr="0004211E" w:rsidTr="00E07729">
        <w:trPr>
          <w:trHeight w:hRule="exact" w:val="7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1931" w:rsidRPr="0004211E" w:rsidRDefault="00591931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Порядковые числительные.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429EE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31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501" w:history="1">
              <w:r w:rsidR="0059193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591931" w:rsidRPr="0004211E" w:rsidTr="00E07729">
        <w:trPr>
          <w:trHeight w:hRule="exact" w:val="100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131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1931" w:rsidRPr="0004211E" w:rsidRDefault="00591931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Дробные числительные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429EE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31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502" w:history="1">
              <w:r w:rsidR="0059193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591931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503" w:history="1">
              <w:r w:rsidR="00591931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591931" w:rsidRPr="0004211E" w:rsidRDefault="00591931" w:rsidP="009D5C35">
            <w:pPr>
              <w:jc w:val="center"/>
              <w:rPr>
                <w:sz w:val="24"/>
                <w:szCs w:val="24"/>
              </w:rPr>
            </w:pPr>
          </w:p>
        </w:tc>
      </w:tr>
      <w:tr w:rsidR="00591931" w:rsidRPr="0004211E" w:rsidTr="00E07729">
        <w:trPr>
          <w:trHeight w:hRule="exact" w:val="99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132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1931" w:rsidRPr="0004211E" w:rsidRDefault="00591931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Повторение изученного по теме «Имя числительное».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31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504" w:history="1">
              <w:r w:rsidR="0059193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591931" w:rsidRPr="0004211E" w:rsidTr="00E07729">
        <w:trPr>
          <w:trHeight w:hRule="exact" w:val="98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133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1931" w:rsidRPr="0004211E" w:rsidRDefault="00591931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Повторение изученного по теме «Имя числительное».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31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505" w:history="1">
              <w:r w:rsidR="0059193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591931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506" w:history="1">
              <w:r w:rsidR="00591931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591931" w:rsidRPr="0004211E" w:rsidRDefault="00591931" w:rsidP="009D5C35">
            <w:pPr>
              <w:jc w:val="center"/>
              <w:rPr>
                <w:sz w:val="24"/>
                <w:szCs w:val="24"/>
              </w:rPr>
            </w:pPr>
          </w:p>
        </w:tc>
      </w:tr>
      <w:tr w:rsidR="00591931" w:rsidRPr="0004211E" w:rsidTr="00E07729">
        <w:trPr>
          <w:trHeight w:hRule="exact" w:val="8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134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1931" w:rsidRPr="0004211E" w:rsidRDefault="00591931" w:rsidP="00D07FE5">
            <w:pPr>
              <w:rPr>
                <w:b/>
                <w:color w:val="000000"/>
                <w:sz w:val="24"/>
                <w:szCs w:val="24"/>
              </w:rPr>
            </w:pPr>
            <w:r w:rsidRPr="0004211E">
              <w:rPr>
                <w:b/>
                <w:color w:val="000000"/>
                <w:sz w:val="24"/>
                <w:szCs w:val="24"/>
              </w:rPr>
              <w:t>Контрольная работа по теме «Имя числительное».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429EE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31" w:rsidRPr="0004211E" w:rsidRDefault="00673CDC" w:rsidP="009D5C35">
            <w:pPr>
              <w:spacing w:after="150"/>
              <w:rPr>
                <w:color w:val="000000"/>
                <w:sz w:val="24"/>
                <w:szCs w:val="24"/>
              </w:rPr>
            </w:pPr>
            <w:hyperlink r:id="rId507" w:history="1">
              <w:r w:rsidR="00591931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  <w:p w:rsidR="00591931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508" w:history="1">
              <w:r w:rsidR="0059193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591931" w:rsidRPr="0004211E" w:rsidTr="00E07729">
        <w:trPr>
          <w:trHeight w:hRule="exact"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lastRenderedPageBreak/>
              <w:t>135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1931" w:rsidRPr="0004211E" w:rsidRDefault="00591931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Анализ контрольной работы и работа над ошибками.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31" w:rsidRPr="0004211E" w:rsidRDefault="00673CDC" w:rsidP="009D5C35">
            <w:pPr>
              <w:rPr>
                <w:sz w:val="24"/>
                <w:szCs w:val="24"/>
              </w:rPr>
            </w:pPr>
            <w:hyperlink r:id="rId509" w:history="1">
              <w:r w:rsidR="0059193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591931" w:rsidRPr="0004211E" w:rsidTr="00E07729">
        <w:trPr>
          <w:trHeight w:hRule="exact" w:val="10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136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1931" w:rsidRPr="0004211E" w:rsidRDefault="00591931" w:rsidP="00D07FE5">
            <w:pPr>
              <w:rPr>
                <w:i/>
                <w:color w:val="000000"/>
                <w:sz w:val="24"/>
                <w:szCs w:val="24"/>
              </w:rPr>
            </w:pPr>
            <w:r w:rsidRPr="0004211E">
              <w:rPr>
                <w:i/>
                <w:color w:val="000000"/>
                <w:sz w:val="24"/>
                <w:szCs w:val="24"/>
              </w:rPr>
              <w:t>Р/Р Описание книги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0A2B9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31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510" w:history="1">
              <w:r w:rsidR="0059193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591931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511" w:history="1">
              <w:r w:rsidR="00591931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591931" w:rsidRPr="0004211E" w:rsidRDefault="00591931" w:rsidP="009D5C35">
            <w:pPr>
              <w:rPr>
                <w:sz w:val="24"/>
                <w:szCs w:val="24"/>
              </w:rPr>
            </w:pPr>
          </w:p>
        </w:tc>
      </w:tr>
      <w:tr w:rsidR="00591931" w:rsidRPr="0004211E" w:rsidTr="00E07729">
        <w:trPr>
          <w:trHeight w:hRule="exact" w:val="9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8B40ED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137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1931" w:rsidRPr="0004211E" w:rsidRDefault="00591931" w:rsidP="00D07FE5">
            <w:pPr>
              <w:rPr>
                <w:i/>
                <w:color w:val="000000"/>
                <w:sz w:val="24"/>
                <w:szCs w:val="24"/>
              </w:rPr>
            </w:pPr>
            <w:r w:rsidRPr="0004211E">
              <w:rPr>
                <w:i/>
                <w:color w:val="000000"/>
                <w:sz w:val="24"/>
                <w:szCs w:val="24"/>
              </w:rPr>
              <w:t>Р/Р  Сочинение-описание (упр.127)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0A2B9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1931" w:rsidRPr="0004211E" w:rsidRDefault="000A2B97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31" w:rsidRPr="0004211E" w:rsidRDefault="0059193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31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512" w:history="1">
              <w:r w:rsidR="0059193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591931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513" w:history="1">
              <w:r w:rsidR="00591931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591931" w:rsidRPr="0004211E" w:rsidRDefault="00591931" w:rsidP="009D5C35">
            <w:pPr>
              <w:rPr>
                <w:sz w:val="24"/>
                <w:szCs w:val="24"/>
              </w:rPr>
            </w:pPr>
          </w:p>
        </w:tc>
      </w:tr>
      <w:tr w:rsidR="00615401" w:rsidRPr="0004211E" w:rsidTr="00E07729">
        <w:trPr>
          <w:trHeight w:hRule="exact" w:val="935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15401" w:rsidP="00D07FE5">
            <w:pPr>
              <w:shd w:val="clear" w:color="auto" w:fill="FFFFFF"/>
              <w:spacing w:after="150"/>
              <w:jc w:val="center"/>
              <w:rPr>
                <w:b/>
                <w:sz w:val="24"/>
                <w:szCs w:val="24"/>
              </w:rPr>
            </w:pPr>
            <w:r w:rsidRPr="0004211E">
              <w:rPr>
                <w:b/>
                <w:sz w:val="24"/>
                <w:szCs w:val="24"/>
              </w:rPr>
              <w:t>Наречие</w:t>
            </w:r>
            <w:r w:rsidR="003F45FE" w:rsidRPr="0004211E">
              <w:rPr>
                <w:b/>
                <w:sz w:val="24"/>
                <w:szCs w:val="24"/>
              </w:rPr>
              <w:t xml:space="preserve">. Категория состояния </w:t>
            </w:r>
            <w:r w:rsidR="00B53465" w:rsidRPr="0004211E">
              <w:rPr>
                <w:b/>
                <w:sz w:val="24"/>
                <w:szCs w:val="24"/>
              </w:rPr>
              <w:t>(</w:t>
            </w:r>
            <w:r w:rsidR="006B5D30" w:rsidRPr="0004211E">
              <w:rPr>
                <w:b/>
                <w:sz w:val="24"/>
                <w:szCs w:val="24"/>
              </w:rPr>
              <w:t>22 ч.)</w:t>
            </w:r>
          </w:p>
        </w:tc>
      </w:tr>
      <w:tr w:rsidR="00615401" w:rsidRPr="0004211E" w:rsidTr="00E07729">
        <w:trPr>
          <w:trHeight w:hRule="exact" w:val="9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1D6573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138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5401" w:rsidRPr="0004211E" w:rsidRDefault="00615401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Понятие о наречии.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514" w:history="1">
              <w:r w:rsidR="0061540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615401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515" w:history="1">
              <w:r w:rsidR="00615401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615401" w:rsidRPr="0004211E" w:rsidRDefault="00615401" w:rsidP="009D5C35">
            <w:pPr>
              <w:rPr>
                <w:sz w:val="24"/>
                <w:szCs w:val="24"/>
              </w:rPr>
            </w:pPr>
          </w:p>
        </w:tc>
      </w:tr>
      <w:tr w:rsidR="00615401" w:rsidRPr="0004211E" w:rsidTr="00E07729">
        <w:trPr>
          <w:trHeight w:hRule="exact" w:val="8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1D6573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139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5401" w:rsidRPr="0004211E" w:rsidRDefault="00615401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Наречие как самостоятельная часть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516" w:history="1">
              <w:r w:rsidR="0061540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615401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517" w:history="1">
              <w:r w:rsidR="00615401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615401" w:rsidRPr="0004211E" w:rsidRDefault="00615401" w:rsidP="009D5C35">
            <w:pPr>
              <w:rPr>
                <w:sz w:val="24"/>
                <w:szCs w:val="24"/>
              </w:rPr>
            </w:pPr>
          </w:p>
        </w:tc>
      </w:tr>
      <w:tr w:rsidR="00615401" w:rsidRPr="0004211E" w:rsidTr="00E07729">
        <w:trPr>
          <w:trHeight w:hRule="exact" w:val="68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1D6573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5401" w:rsidRPr="0004211E" w:rsidRDefault="00615401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Степени сравнения наречий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518" w:history="1">
              <w:r w:rsidR="0061540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615401" w:rsidRPr="0004211E" w:rsidTr="00E07729">
        <w:trPr>
          <w:trHeight w:hRule="exact" w:val="9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1D6573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141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5401" w:rsidRPr="0004211E" w:rsidRDefault="00615401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Словообразование наречий с помощью приставок и суффиксов. Слитное и раздельное написание НЕ с наречиями.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519" w:history="1">
              <w:r w:rsidR="0061540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615401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520" w:history="1">
              <w:r w:rsidR="00615401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615401" w:rsidRPr="0004211E" w:rsidRDefault="00615401" w:rsidP="009D5C35">
            <w:pPr>
              <w:jc w:val="center"/>
              <w:rPr>
                <w:sz w:val="24"/>
                <w:szCs w:val="24"/>
              </w:rPr>
            </w:pPr>
          </w:p>
        </w:tc>
      </w:tr>
      <w:tr w:rsidR="00615401" w:rsidRPr="0004211E" w:rsidTr="00E07729">
        <w:trPr>
          <w:trHeight w:hRule="exact" w:val="102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1D6573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142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5401" w:rsidRPr="0004211E" w:rsidRDefault="00615401" w:rsidP="00D07FE5">
            <w:pPr>
              <w:rPr>
                <w:i/>
                <w:color w:val="000000"/>
                <w:sz w:val="24"/>
                <w:szCs w:val="24"/>
              </w:rPr>
            </w:pPr>
            <w:r w:rsidRPr="0004211E">
              <w:rPr>
                <w:i/>
                <w:color w:val="000000"/>
                <w:sz w:val="24"/>
                <w:szCs w:val="24"/>
              </w:rPr>
              <w:t>Р/Р Рассуждение в разных стилях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521" w:history="1">
              <w:r w:rsidR="0061540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615401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522" w:history="1">
              <w:r w:rsidR="00615401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615401" w:rsidRPr="0004211E" w:rsidRDefault="00615401" w:rsidP="009D5C35">
            <w:pPr>
              <w:jc w:val="center"/>
              <w:rPr>
                <w:sz w:val="24"/>
                <w:szCs w:val="24"/>
              </w:rPr>
            </w:pPr>
          </w:p>
        </w:tc>
      </w:tr>
      <w:tr w:rsidR="00615401" w:rsidRPr="0004211E" w:rsidTr="00E07729">
        <w:trPr>
          <w:trHeight w:hRule="exact" w:val="10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1D6573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143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5401" w:rsidRPr="0004211E" w:rsidRDefault="00615401" w:rsidP="00D07FE5">
            <w:pPr>
              <w:rPr>
                <w:i/>
                <w:color w:val="000000"/>
                <w:sz w:val="24"/>
                <w:szCs w:val="24"/>
              </w:rPr>
            </w:pPr>
            <w:r w:rsidRPr="0004211E">
              <w:rPr>
                <w:i/>
                <w:color w:val="000000"/>
                <w:sz w:val="24"/>
                <w:szCs w:val="24"/>
              </w:rPr>
              <w:t>Р/Р Сочинение — рассуждение на грамматическую тему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0A2B9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0A2B9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523" w:history="1">
              <w:r w:rsidR="0061540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615401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524" w:history="1">
              <w:r w:rsidR="00615401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615401" w:rsidRPr="0004211E" w:rsidRDefault="00615401" w:rsidP="009D5C35">
            <w:pPr>
              <w:jc w:val="center"/>
              <w:rPr>
                <w:sz w:val="24"/>
                <w:szCs w:val="24"/>
              </w:rPr>
            </w:pPr>
          </w:p>
        </w:tc>
      </w:tr>
      <w:tr w:rsidR="00615401" w:rsidRPr="0004211E" w:rsidTr="00E07729">
        <w:trPr>
          <w:trHeight w:hRule="exact" w:val="8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1D6573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144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5401" w:rsidRPr="0004211E" w:rsidRDefault="00615401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Буквы О и Е после шипящих на конце наречий.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5429EE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525" w:history="1">
              <w:r w:rsidR="0061540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615401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526" w:history="1">
              <w:r w:rsidR="00615401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615401" w:rsidRPr="0004211E" w:rsidRDefault="00615401" w:rsidP="009D5C35">
            <w:pPr>
              <w:jc w:val="center"/>
              <w:rPr>
                <w:sz w:val="24"/>
                <w:szCs w:val="24"/>
              </w:rPr>
            </w:pPr>
          </w:p>
        </w:tc>
      </w:tr>
      <w:tr w:rsidR="00615401" w:rsidRPr="0004211E" w:rsidTr="00E07729">
        <w:trPr>
          <w:trHeight w:hRule="exact" w:val="84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1D6573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lastRenderedPageBreak/>
              <w:t>145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5401" w:rsidRPr="0004211E" w:rsidRDefault="00615401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Буквы Н и НН в наречиях на –о(-е).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73CDC" w:rsidP="009D5C35">
            <w:pPr>
              <w:spacing w:after="150"/>
              <w:rPr>
                <w:color w:val="000000"/>
                <w:sz w:val="24"/>
                <w:szCs w:val="24"/>
              </w:rPr>
            </w:pPr>
            <w:hyperlink r:id="rId527" w:history="1">
              <w:r w:rsidR="00615401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  <w:p w:rsidR="00615401" w:rsidRPr="0004211E" w:rsidRDefault="00673CDC" w:rsidP="009D5C35">
            <w:pPr>
              <w:rPr>
                <w:sz w:val="24"/>
                <w:szCs w:val="24"/>
              </w:rPr>
            </w:pPr>
            <w:hyperlink r:id="rId528" w:history="1">
              <w:r w:rsidR="0061540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615401" w:rsidRPr="0004211E" w:rsidTr="00E07729">
        <w:trPr>
          <w:trHeight w:hRule="exact" w:val="5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1D6573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146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5401" w:rsidRPr="0004211E" w:rsidRDefault="00615401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Буквы А и О на конце наречий с приставками.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529" w:history="1">
              <w:r w:rsidR="0061540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615401" w:rsidRPr="0004211E" w:rsidTr="00E07729">
        <w:trPr>
          <w:trHeight w:hRule="exact" w:val="10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1D6573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147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5401" w:rsidRPr="0004211E" w:rsidRDefault="00615401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Дефис между частями слова в наречиях.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530" w:history="1">
              <w:r w:rsidR="0061540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615401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531" w:history="1">
              <w:r w:rsidR="00615401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615401" w:rsidRPr="0004211E" w:rsidRDefault="00615401" w:rsidP="009D5C35">
            <w:pPr>
              <w:jc w:val="center"/>
              <w:rPr>
                <w:sz w:val="24"/>
                <w:szCs w:val="24"/>
              </w:rPr>
            </w:pPr>
          </w:p>
        </w:tc>
      </w:tr>
      <w:tr w:rsidR="00615401" w:rsidRPr="0004211E" w:rsidTr="00E07729">
        <w:trPr>
          <w:trHeight w:hRule="exact" w:val="8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1D6573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148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5401" w:rsidRPr="0004211E" w:rsidRDefault="00615401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Словообразование наречий путём перехода слов из одной части речи в другую.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532" w:history="1">
              <w:r w:rsidR="0061540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615401" w:rsidRPr="0004211E" w:rsidTr="00E07729">
        <w:trPr>
          <w:trHeight w:hRule="exact" w:val="10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1D6573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149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5401" w:rsidRPr="0004211E" w:rsidRDefault="00615401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Буква Ь после шипящих на конце наречий.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533" w:history="1">
              <w:r w:rsidR="0061540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615401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534" w:history="1">
              <w:r w:rsidR="00615401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615401" w:rsidRPr="0004211E" w:rsidRDefault="00615401" w:rsidP="009D5C35">
            <w:pPr>
              <w:jc w:val="center"/>
              <w:rPr>
                <w:sz w:val="24"/>
                <w:szCs w:val="24"/>
              </w:rPr>
            </w:pPr>
          </w:p>
        </w:tc>
      </w:tr>
      <w:tr w:rsidR="00615401" w:rsidRPr="0004211E" w:rsidTr="00E07729">
        <w:trPr>
          <w:trHeight w:hRule="exact" w:val="8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1D6573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5401" w:rsidRPr="0004211E" w:rsidRDefault="00521CB8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 xml:space="preserve">Категория состояния.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73CDC" w:rsidP="009D5C35">
            <w:pPr>
              <w:spacing w:after="150"/>
              <w:rPr>
                <w:color w:val="000000"/>
                <w:sz w:val="24"/>
                <w:szCs w:val="24"/>
              </w:rPr>
            </w:pPr>
            <w:hyperlink r:id="rId535" w:history="1">
              <w:r w:rsidR="00615401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615401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536" w:history="1">
              <w:r w:rsidR="0061540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615401" w:rsidRPr="0004211E" w:rsidTr="00E07729">
        <w:trPr>
          <w:trHeight w:hRule="exact" w:val="10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1D6573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5401" w:rsidRPr="0004211E" w:rsidRDefault="00615401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Категория состояния.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537" w:history="1">
              <w:r w:rsidR="0061540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615401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538" w:history="1">
              <w:r w:rsidR="00615401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615401" w:rsidRPr="0004211E" w:rsidRDefault="00615401" w:rsidP="009D5C35">
            <w:pPr>
              <w:spacing w:after="150"/>
              <w:rPr>
                <w:sz w:val="24"/>
                <w:szCs w:val="24"/>
              </w:rPr>
            </w:pPr>
          </w:p>
        </w:tc>
      </w:tr>
      <w:tr w:rsidR="00615401" w:rsidRPr="0004211E" w:rsidTr="00E07729">
        <w:trPr>
          <w:trHeight w:hRule="exact" w:val="100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1D6573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152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5401" w:rsidRPr="0004211E" w:rsidRDefault="00615401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Категория состояния.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0A2B9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539" w:history="1">
              <w:r w:rsidR="0061540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615401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540" w:history="1">
              <w:r w:rsidR="00615401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615401" w:rsidRPr="0004211E" w:rsidRDefault="00615401" w:rsidP="009D5C35">
            <w:pPr>
              <w:spacing w:after="150"/>
              <w:rPr>
                <w:sz w:val="24"/>
                <w:szCs w:val="24"/>
              </w:rPr>
            </w:pPr>
          </w:p>
        </w:tc>
      </w:tr>
      <w:tr w:rsidR="00615401" w:rsidRPr="0004211E" w:rsidTr="00E07729">
        <w:trPr>
          <w:trHeight w:hRule="exact" w:val="8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1D6573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153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5401" w:rsidRPr="0004211E" w:rsidRDefault="00615401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Повторение изученного по теме «Наречие».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5429EE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541" w:history="1">
              <w:r w:rsidR="0061540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615401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542" w:history="1">
              <w:r w:rsidR="00615401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615401" w:rsidRPr="0004211E" w:rsidRDefault="00615401" w:rsidP="009D5C35">
            <w:pPr>
              <w:spacing w:after="150"/>
              <w:rPr>
                <w:sz w:val="24"/>
                <w:szCs w:val="24"/>
              </w:rPr>
            </w:pPr>
          </w:p>
        </w:tc>
      </w:tr>
      <w:tr w:rsidR="00615401" w:rsidRPr="0004211E" w:rsidTr="00E07729">
        <w:trPr>
          <w:trHeight w:hRule="exact" w:val="70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1D6573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154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5401" w:rsidRPr="0004211E" w:rsidRDefault="00615401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Повторение изученного по теме «Наречие».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73CDC" w:rsidP="009D5C35">
            <w:pPr>
              <w:jc w:val="center"/>
              <w:rPr>
                <w:rStyle w:val="a6"/>
                <w:sz w:val="24"/>
                <w:szCs w:val="24"/>
              </w:rPr>
            </w:pPr>
            <w:hyperlink r:id="rId543" w:history="1">
              <w:r w:rsidR="0061540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615401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544" w:history="1">
              <w:r w:rsidR="00615401" w:rsidRPr="0004211E">
                <w:rPr>
                  <w:color w:val="0563C1"/>
                  <w:sz w:val="24"/>
                  <w:szCs w:val="24"/>
                  <w:u w:val="single"/>
                </w:rPr>
                <w:t>https://prosv.ru/static/tsok</w:t>
              </w:r>
            </w:hyperlink>
          </w:p>
        </w:tc>
      </w:tr>
      <w:tr w:rsidR="00615401" w:rsidRPr="0004211E" w:rsidTr="00E07729">
        <w:trPr>
          <w:trHeight w:hRule="exact" w:val="10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1D6573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155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5401" w:rsidRPr="0004211E" w:rsidRDefault="00615401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Повторение изученного по теме «Наречие».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5429EE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73CDC" w:rsidP="009D5C35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545" w:history="1">
              <w:r w:rsidR="00615401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615401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546" w:history="1">
              <w:r w:rsidR="00615401" w:rsidRPr="0004211E">
                <w:rPr>
                  <w:color w:val="0563C1"/>
                  <w:sz w:val="24"/>
                  <w:szCs w:val="24"/>
                  <w:u w:val="single"/>
                </w:rPr>
                <w:t>http://www.gramota.ru/</w:t>
              </w:r>
            </w:hyperlink>
          </w:p>
        </w:tc>
      </w:tr>
      <w:tr w:rsidR="00615401" w:rsidRPr="0004211E" w:rsidTr="00E07729">
        <w:trPr>
          <w:trHeight w:hRule="exact" w:val="100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1D6573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lastRenderedPageBreak/>
              <w:t>156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5401" w:rsidRPr="0004211E" w:rsidRDefault="00615401" w:rsidP="00D07FE5">
            <w:pPr>
              <w:rPr>
                <w:b/>
                <w:color w:val="000000"/>
                <w:sz w:val="24"/>
                <w:szCs w:val="24"/>
              </w:rPr>
            </w:pPr>
            <w:r w:rsidRPr="0004211E">
              <w:rPr>
                <w:b/>
                <w:color w:val="000000"/>
                <w:sz w:val="24"/>
                <w:szCs w:val="24"/>
              </w:rPr>
              <w:t>Контрольная работа по теме «Наречие».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5429EE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5429EE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547" w:history="1">
              <w:r w:rsidR="0061540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615401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548" w:history="1">
              <w:r w:rsidR="00615401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615401" w:rsidRPr="0004211E" w:rsidRDefault="00615401" w:rsidP="009D5C35">
            <w:pPr>
              <w:shd w:val="clear" w:color="auto" w:fill="FFFFFF"/>
              <w:spacing w:after="150"/>
              <w:rPr>
                <w:sz w:val="24"/>
                <w:szCs w:val="24"/>
              </w:rPr>
            </w:pPr>
          </w:p>
        </w:tc>
      </w:tr>
      <w:tr w:rsidR="00615401" w:rsidRPr="0004211E" w:rsidTr="00E07729">
        <w:trPr>
          <w:trHeight w:hRule="exact" w:val="8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1D6573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157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5401" w:rsidRPr="0004211E" w:rsidRDefault="00615401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Анализ контрольной работы и работа над ошибками.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549" w:history="1">
              <w:r w:rsidR="0061540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615401" w:rsidRPr="0004211E" w:rsidTr="00E07729">
        <w:trPr>
          <w:trHeight w:hRule="exact" w:val="82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1D6573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158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5401" w:rsidRPr="0004211E" w:rsidRDefault="00615401" w:rsidP="00D07FE5">
            <w:pPr>
              <w:rPr>
                <w:i/>
                <w:color w:val="000000"/>
                <w:sz w:val="24"/>
                <w:szCs w:val="24"/>
              </w:rPr>
            </w:pPr>
            <w:r w:rsidRPr="0004211E">
              <w:rPr>
                <w:i/>
                <w:color w:val="000000"/>
                <w:sz w:val="24"/>
                <w:szCs w:val="24"/>
              </w:rPr>
              <w:t>Р/Р Средства связи частей рассуждения.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550" w:history="1">
              <w:r w:rsidR="0061540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615401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551" w:history="1">
              <w:r w:rsidR="00615401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615401" w:rsidRPr="0004211E" w:rsidRDefault="00615401" w:rsidP="009D5C35">
            <w:pPr>
              <w:jc w:val="center"/>
              <w:rPr>
                <w:sz w:val="24"/>
                <w:szCs w:val="24"/>
              </w:rPr>
            </w:pPr>
          </w:p>
        </w:tc>
      </w:tr>
      <w:tr w:rsidR="00615401" w:rsidRPr="0004211E" w:rsidTr="00E07729">
        <w:trPr>
          <w:trHeight w:hRule="exact" w:val="6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1D6573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159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5401" w:rsidRPr="0004211E" w:rsidRDefault="00615401" w:rsidP="00D07FE5">
            <w:pPr>
              <w:rPr>
                <w:i/>
                <w:color w:val="000000"/>
                <w:sz w:val="24"/>
                <w:szCs w:val="24"/>
              </w:rPr>
            </w:pPr>
            <w:r w:rsidRPr="0004211E">
              <w:rPr>
                <w:i/>
                <w:color w:val="000000"/>
                <w:sz w:val="24"/>
                <w:szCs w:val="24"/>
              </w:rPr>
              <w:t>Р/Р Морфологические средства связи предложений в тексте. Изложение, близкое к тексту.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0A2B9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5401" w:rsidRPr="0004211E" w:rsidRDefault="000A2B9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15401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3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673CDC" w:rsidP="009D5C35">
            <w:pPr>
              <w:jc w:val="center"/>
              <w:rPr>
                <w:rStyle w:val="a6"/>
                <w:sz w:val="24"/>
                <w:szCs w:val="24"/>
              </w:rPr>
            </w:pPr>
            <w:hyperlink r:id="rId552" w:history="1">
              <w:r w:rsidR="00615401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615401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553" w:history="1">
              <w:r w:rsidR="00615401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615401" w:rsidRPr="0004211E" w:rsidTr="00E07729">
        <w:trPr>
          <w:trHeight w:hRule="exact" w:val="636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01" w:rsidRPr="0004211E" w:rsidRDefault="00E07729" w:rsidP="009D5C35">
            <w:pPr>
              <w:jc w:val="center"/>
              <w:rPr>
                <w:b/>
                <w:sz w:val="24"/>
                <w:szCs w:val="24"/>
              </w:rPr>
            </w:pPr>
            <w:r w:rsidRPr="0004211E">
              <w:rPr>
                <w:b/>
                <w:sz w:val="24"/>
                <w:szCs w:val="24"/>
              </w:rPr>
              <w:t>Местоимение</w:t>
            </w:r>
            <w:r w:rsidR="00596687" w:rsidRPr="0004211E">
              <w:rPr>
                <w:b/>
                <w:sz w:val="24"/>
                <w:szCs w:val="24"/>
              </w:rPr>
              <w:t xml:space="preserve"> (26 ч.)</w:t>
            </w:r>
          </w:p>
        </w:tc>
      </w:tr>
      <w:tr w:rsidR="00E07729" w:rsidRPr="0004211E" w:rsidTr="00E07729">
        <w:trPr>
          <w:trHeight w:hRule="exact" w:val="8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2E4FA2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160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7729" w:rsidRPr="0004211E" w:rsidRDefault="00E07729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Понятие о местоимении.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8F0D02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 xml:space="preserve">4 </w:t>
            </w:r>
            <w:r w:rsidR="00E07729" w:rsidRPr="0004211E">
              <w:rPr>
                <w:sz w:val="24"/>
                <w:szCs w:val="24"/>
              </w:rPr>
              <w:t>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jc w:val="center"/>
              <w:rPr>
                <w:rStyle w:val="a6"/>
                <w:sz w:val="24"/>
                <w:szCs w:val="24"/>
              </w:rPr>
            </w:pPr>
            <w:hyperlink r:id="rId554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E07729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555" w:history="1">
              <w:r w:rsidR="00E07729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E07729" w:rsidRPr="0004211E" w:rsidTr="00E07729">
        <w:trPr>
          <w:trHeight w:hRule="exact" w:val="7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2E4FA2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161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7729" w:rsidRPr="0004211E" w:rsidRDefault="00E07729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Местоимение и другие части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8F0D02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</w:t>
            </w:r>
            <w:r w:rsidR="00E07729" w:rsidRPr="0004211E">
              <w:rPr>
                <w:sz w:val="24"/>
                <w:szCs w:val="24"/>
              </w:rPr>
              <w:t xml:space="preserve">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jc w:val="center"/>
              <w:rPr>
                <w:rStyle w:val="a6"/>
                <w:sz w:val="24"/>
                <w:szCs w:val="24"/>
              </w:rPr>
            </w:pPr>
            <w:hyperlink r:id="rId556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E07729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557" w:history="1">
              <w:r w:rsidR="00E07729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E07729" w:rsidRPr="0004211E" w:rsidTr="00E07729">
        <w:trPr>
          <w:trHeight w:hRule="exact" w:val="8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2E4FA2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162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7729" w:rsidRPr="0004211E" w:rsidRDefault="00E07729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Морфологические средства связи пред</w:t>
            </w:r>
            <w:r w:rsidRPr="0004211E">
              <w:rPr>
                <w:color w:val="000000"/>
                <w:sz w:val="24"/>
                <w:szCs w:val="24"/>
              </w:rPr>
              <w:softHyphen/>
              <w:t>ложений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8F0D02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</w:t>
            </w:r>
            <w:r w:rsidR="00E07729" w:rsidRPr="0004211E">
              <w:rPr>
                <w:sz w:val="24"/>
                <w:szCs w:val="24"/>
              </w:rPr>
              <w:t xml:space="preserve">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jc w:val="center"/>
              <w:rPr>
                <w:rStyle w:val="a6"/>
                <w:sz w:val="24"/>
                <w:szCs w:val="24"/>
              </w:rPr>
            </w:pPr>
            <w:hyperlink r:id="rId558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E07729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559" w:history="1">
              <w:r w:rsidR="00E07729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</w:tc>
      </w:tr>
      <w:tr w:rsidR="00E07729" w:rsidRPr="0004211E" w:rsidTr="00E07729">
        <w:trPr>
          <w:trHeight w:hRule="exact" w:val="9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2E4FA2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163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7729" w:rsidRPr="0004211E" w:rsidRDefault="00E07729" w:rsidP="00D07FE5">
            <w:pPr>
              <w:rPr>
                <w:i/>
                <w:color w:val="000000"/>
                <w:sz w:val="24"/>
                <w:szCs w:val="24"/>
              </w:rPr>
            </w:pPr>
            <w:r w:rsidRPr="0004211E">
              <w:rPr>
                <w:i/>
                <w:color w:val="000000"/>
                <w:sz w:val="24"/>
                <w:szCs w:val="24"/>
              </w:rPr>
              <w:t>Р/Р Как создать киносценарий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5429EE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0A2B9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8F0D02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</w:t>
            </w:r>
            <w:r w:rsidR="00E07729" w:rsidRPr="0004211E">
              <w:rPr>
                <w:sz w:val="24"/>
                <w:szCs w:val="24"/>
              </w:rPr>
              <w:t xml:space="preserve">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jc w:val="center"/>
              <w:rPr>
                <w:rStyle w:val="a6"/>
                <w:sz w:val="24"/>
                <w:szCs w:val="24"/>
              </w:rPr>
            </w:pPr>
            <w:hyperlink r:id="rId560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E07729" w:rsidRPr="0004211E" w:rsidRDefault="00673CDC" w:rsidP="009D5C35">
            <w:pPr>
              <w:spacing w:after="150"/>
              <w:rPr>
                <w:color w:val="000000"/>
                <w:sz w:val="24"/>
                <w:szCs w:val="24"/>
              </w:rPr>
            </w:pPr>
            <w:hyperlink r:id="rId561" w:history="1">
              <w:r w:rsidR="00E07729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  <w:p w:rsidR="00E07729" w:rsidRPr="0004211E" w:rsidRDefault="00E07729" w:rsidP="009D5C35">
            <w:pPr>
              <w:jc w:val="center"/>
              <w:rPr>
                <w:sz w:val="24"/>
                <w:szCs w:val="24"/>
              </w:rPr>
            </w:pPr>
          </w:p>
        </w:tc>
      </w:tr>
      <w:tr w:rsidR="00E07729" w:rsidRPr="0004211E" w:rsidTr="00E07729">
        <w:trPr>
          <w:trHeight w:hRule="exact" w:val="5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2E4FA2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164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7729" w:rsidRPr="0004211E" w:rsidRDefault="00E07729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i/>
                <w:color w:val="000000"/>
                <w:sz w:val="24"/>
                <w:szCs w:val="24"/>
              </w:rPr>
              <w:t>Р/Р Сжатое изложение по рассказу Г.Снегирёва «Белёк». (упр.73)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0A2B9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0A2B97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8F0D02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</w:t>
            </w:r>
            <w:r w:rsidR="00E07729" w:rsidRPr="0004211E">
              <w:rPr>
                <w:sz w:val="24"/>
                <w:szCs w:val="24"/>
              </w:rPr>
              <w:t xml:space="preserve">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562" w:history="1">
              <w:r w:rsidR="00E07729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  <w:p w:rsidR="00E07729" w:rsidRPr="0004211E" w:rsidRDefault="00E07729" w:rsidP="009D5C35">
            <w:pPr>
              <w:rPr>
                <w:sz w:val="24"/>
                <w:szCs w:val="24"/>
              </w:rPr>
            </w:pPr>
          </w:p>
        </w:tc>
      </w:tr>
      <w:tr w:rsidR="00E07729" w:rsidRPr="0004211E" w:rsidTr="00E07729">
        <w:trPr>
          <w:trHeight w:hRule="exact" w:val="6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2E4FA2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165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7729" w:rsidRPr="0004211E" w:rsidRDefault="00E07729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Личные местоимения.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8F0D02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</w:t>
            </w:r>
            <w:r w:rsidR="00E07729" w:rsidRPr="0004211E">
              <w:rPr>
                <w:sz w:val="24"/>
                <w:szCs w:val="24"/>
              </w:rPr>
              <w:t xml:space="preserve">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jc w:val="center"/>
              <w:rPr>
                <w:rStyle w:val="a6"/>
                <w:sz w:val="24"/>
                <w:szCs w:val="24"/>
              </w:rPr>
            </w:pPr>
            <w:hyperlink r:id="rId563" w:history="1">
              <w:r w:rsidR="00E07729" w:rsidRPr="0004211E">
                <w:rPr>
                  <w:color w:val="0563C1"/>
                  <w:sz w:val="24"/>
                  <w:szCs w:val="24"/>
                  <w:u w:val="single"/>
                </w:rPr>
                <w:t>https://prosv.ru/static/tsok</w:t>
              </w:r>
            </w:hyperlink>
          </w:p>
          <w:p w:rsidR="00E07729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564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E07729" w:rsidRPr="0004211E" w:rsidTr="00E07729">
        <w:trPr>
          <w:trHeight w:hRule="exact" w:val="8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2E4FA2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166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7729" w:rsidRPr="0004211E" w:rsidRDefault="00E07729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Личные местоимения.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8F0D02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</w:t>
            </w:r>
            <w:r w:rsidR="00E07729" w:rsidRPr="0004211E">
              <w:rPr>
                <w:sz w:val="24"/>
                <w:szCs w:val="24"/>
              </w:rPr>
              <w:t xml:space="preserve">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565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566" w:history="1">
              <w:r w:rsidR="00E07729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E07729" w:rsidRPr="0004211E" w:rsidRDefault="00E07729" w:rsidP="009D5C35">
            <w:pPr>
              <w:jc w:val="center"/>
              <w:rPr>
                <w:sz w:val="24"/>
                <w:szCs w:val="24"/>
              </w:rPr>
            </w:pPr>
          </w:p>
        </w:tc>
      </w:tr>
      <w:tr w:rsidR="00E07729" w:rsidRPr="0004211E" w:rsidTr="00E07729">
        <w:trPr>
          <w:trHeight w:hRule="exact" w:val="7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2E4FA2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167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7729" w:rsidRPr="0004211E" w:rsidRDefault="00E07729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Притяжательные местоимения.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8F0D02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</w:t>
            </w:r>
            <w:r w:rsidR="00E07729" w:rsidRPr="0004211E">
              <w:rPr>
                <w:sz w:val="24"/>
                <w:szCs w:val="24"/>
              </w:rPr>
              <w:t xml:space="preserve">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567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2E4FA2" w:rsidRPr="0004211E" w:rsidTr="00E07729">
        <w:trPr>
          <w:trHeight w:hRule="exact" w:val="7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4FA2" w:rsidRPr="0004211E" w:rsidRDefault="00CB6F26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lastRenderedPageBreak/>
              <w:t>168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E4FA2" w:rsidRPr="0004211E" w:rsidRDefault="002E4FA2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Притяжательные местоимения.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4FA2" w:rsidRPr="0004211E" w:rsidRDefault="00455FFC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4FA2" w:rsidRPr="0004211E" w:rsidRDefault="00455FFC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4FA2" w:rsidRPr="0004211E" w:rsidRDefault="00455FFC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4FA2" w:rsidRPr="0004211E" w:rsidRDefault="00455FFC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A2" w:rsidRPr="0004211E" w:rsidRDefault="008F0D02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A2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568" w:history="1">
              <w:r w:rsidR="008F0D02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E07729" w:rsidRPr="0004211E" w:rsidTr="00E07729">
        <w:trPr>
          <w:trHeight w:hRule="exact" w:val="7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CB6F26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7729" w:rsidRPr="0004211E" w:rsidRDefault="00E07729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Возвратное местоимение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8F0D02" w:rsidP="008F0D02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 xml:space="preserve">4 </w:t>
            </w:r>
            <w:r w:rsidR="00E07729" w:rsidRPr="0004211E">
              <w:rPr>
                <w:sz w:val="24"/>
                <w:szCs w:val="24"/>
              </w:rPr>
              <w:t>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rPr>
                <w:sz w:val="24"/>
                <w:szCs w:val="24"/>
              </w:rPr>
            </w:pPr>
            <w:hyperlink r:id="rId569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E07729" w:rsidRPr="0004211E" w:rsidTr="00E07729">
        <w:trPr>
          <w:trHeight w:hRule="exact" w:val="89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CB6F26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170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7729" w:rsidRPr="0004211E" w:rsidRDefault="00E07729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Вопросительные местоимения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570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571" w:history="1">
              <w:r w:rsidR="00E07729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E07729" w:rsidRPr="0004211E" w:rsidRDefault="00E07729" w:rsidP="009D5C35">
            <w:pPr>
              <w:rPr>
                <w:sz w:val="24"/>
                <w:szCs w:val="24"/>
              </w:rPr>
            </w:pPr>
          </w:p>
        </w:tc>
      </w:tr>
      <w:tr w:rsidR="00E07729" w:rsidRPr="0004211E" w:rsidTr="00E07729">
        <w:trPr>
          <w:trHeight w:hRule="exact" w:val="72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CB6F26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171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7729" w:rsidRPr="0004211E" w:rsidRDefault="00E07729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Относительные местоимения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572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E07729" w:rsidRPr="0004211E" w:rsidTr="00E07729">
        <w:trPr>
          <w:trHeight w:hRule="exact" w:val="101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CB6F26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172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7729" w:rsidRPr="0004211E" w:rsidRDefault="00E07729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Неопределённые местоимения. Слитное, дефисное и раздельное написание неопределённых местоимений.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573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574" w:history="1">
              <w:r w:rsidR="00E07729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E07729" w:rsidRPr="0004211E" w:rsidRDefault="00E07729" w:rsidP="009D5C35">
            <w:pPr>
              <w:jc w:val="center"/>
              <w:rPr>
                <w:sz w:val="24"/>
                <w:szCs w:val="24"/>
              </w:rPr>
            </w:pPr>
          </w:p>
        </w:tc>
      </w:tr>
      <w:tr w:rsidR="00E07729" w:rsidRPr="0004211E" w:rsidTr="00E07729">
        <w:trPr>
          <w:trHeight w:hRule="exact" w:val="7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CB6F26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173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7729" w:rsidRPr="0004211E" w:rsidRDefault="00E07729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Отрицательные местоимения. Буква И в приставке отрицательных местоимений.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5429EE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575" w:history="1">
              <w:r w:rsidR="00E07729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  <w:p w:rsidR="00E07729" w:rsidRPr="0004211E" w:rsidRDefault="00E07729" w:rsidP="009D5C35">
            <w:pPr>
              <w:jc w:val="center"/>
              <w:rPr>
                <w:sz w:val="24"/>
                <w:szCs w:val="24"/>
              </w:rPr>
            </w:pPr>
          </w:p>
        </w:tc>
      </w:tr>
      <w:tr w:rsidR="00E07729" w:rsidRPr="0004211E" w:rsidTr="00E07729">
        <w:trPr>
          <w:trHeight w:hRule="exact" w:val="8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CB6F26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174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7729" w:rsidRPr="0004211E" w:rsidRDefault="00E07729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Слитное и раздельное написание НЕ и НИ в отрицательных местоимениях.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576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E07729" w:rsidRPr="0004211E" w:rsidTr="00E07729">
        <w:trPr>
          <w:trHeight w:hRule="exact" w:val="7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CB6F26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175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7729" w:rsidRPr="0004211E" w:rsidRDefault="00E07729" w:rsidP="00D07FE5">
            <w:pPr>
              <w:rPr>
                <w:b/>
                <w:color w:val="000000"/>
                <w:sz w:val="24"/>
                <w:szCs w:val="24"/>
              </w:rPr>
            </w:pPr>
            <w:r w:rsidRPr="0004211E">
              <w:rPr>
                <w:b/>
                <w:color w:val="000000"/>
                <w:sz w:val="24"/>
                <w:szCs w:val="24"/>
              </w:rPr>
              <w:t>Самостоятельная работа по теме «Разряды местоимений».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5429EE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jc w:val="center"/>
              <w:rPr>
                <w:rStyle w:val="a6"/>
                <w:sz w:val="24"/>
                <w:szCs w:val="24"/>
              </w:rPr>
            </w:pPr>
            <w:hyperlink r:id="rId577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E07729" w:rsidRPr="0004211E" w:rsidRDefault="00E07729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rStyle w:val="a6"/>
                <w:sz w:val="24"/>
                <w:szCs w:val="24"/>
              </w:rPr>
              <w:t>http://gramma.ru/RUS</w:t>
            </w:r>
          </w:p>
        </w:tc>
      </w:tr>
      <w:tr w:rsidR="00E07729" w:rsidRPr="0004211E" w:rsidTr="00E07729">
        <w:trPr>
          <w:trHeight w:hRule="exact" w:val="103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CB6F26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176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7729" w:rsidRPr="0004211E" w:rsidRDefault="00E07729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Анализ самостоятельной работы.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578" w:history="1">
              <w:r w:rsidR="00E07729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E07729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579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E07729" w:rsidRPr="0004211E" w:rsidTr="00E07729">
        <w:trPr>
          <w:trHeight w:hRule="exact" w:val="10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CB6F26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177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7729" w:rsidRPr="0004211E" w:rsidRDefault="00E07729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Определительные местоимения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spacing w:after="150"/>
              <w:rPr>
                <w:color w:val="000000"/>
                <w:sz w:val="24"/>
                <w:szCs w:val="24"/>
              </w:rPr>
            </w:pPr>
            <w:hyperlink r:id="rId580" w:history="1">
              <w:r w:rsidR="00E07729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E07729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581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E07729" w:rsidRPr="0004211E" w:rsidTr="00E07729">
        <w:trPr>
          <w:trHeight w:hRule="exact" w:val="95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CB6F26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178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7729" w:rsidRPr="0004211E" w:rsidRDefault="00E07729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Указательные местоимения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455FFC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rPr>
                <w:sz w:val="24"/>
                <w:szCs w:val="24"/>
              </w:rPr>
            </w:pPr>
            <w:hyperlink r:id="rId582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E07729" w:rsidRPr="0004211E" w:rsidTr="00E07729">
        <w:trPr>
          <w:trHeight w:hRule="exact" w:val="83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CB6F26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179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7729" w:rsidRPr="0004211E" w:rsidRDefault="00E07729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Повторение изученного по теме «Местоимение».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455FFC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583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584" w:history="1">
              <w:r w:rsidR="00E07729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E07729" w:rsidRPr="0004211E" w:rsidRDefault="00E07729" w:rsidP="009D5C35">
            <w:pPr>
              <w:rPr>
                <w:sz w:val="24"/>
                <w:szCs w:val="24"/>
              </w:rPr>
            </w:pPr>
          </w:p>
        </w:tc>
      </w:tr>
      <w:tr w:rsidR="00E07729" w:rsidRPr="0004211E" w:rsidTr="00E07729">
        <w:trPr>
          <w:trHeight w:hRule="exact" w:val="90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CB6F26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lastRenderedPageBreak/>
              <w:t>180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7729" w:rsidRPr="0004211E" w:rsidRDefault="00E07729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Повторение изученного по теме «Местоимение».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spacing w:after="150"/>
              <w:rPr>
                <w:color w:val="000000"/>
                <w:sz w:val="24"/>
                <w:szCs w:val="24"/>
              </w:rPr>
            </w:pPr>
            <w:hyperlink r:id="rId585" w:history="1">
              <w:r w:rsidR="00E07729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E07729" w:rsidRPr="0004211E" w:rsidRDefault="00E07729" w:rsidP="009D5C35">
            <w:pPr>
              <w:rPr>
                <w:sz w:val="24"/>
                <w:szCs w:val="24"/>
              </w:rPr>
            </w:pPr>
          </w:p>
        </w:tc>
      </w:tr>
      <w:tr w:rsidR="00E07729" w:rsidRPr="0004211E" w:rsidTr="00E07729">
        <w:trPr>
          <w:trHeight w:hRule="exact" w:val="72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CB6F26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181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7729" w:rsidRPr="0004211E" w:rsidRDefault="00E07729" w:rsidP="00D07FE5">
            <w:pPr>
              <w:rPr>
                <w:b/>
                <w:color w:val="000000"/>
                <w:sz w:val="24"/>
                <w:szCs w:val="24"/>
              </w:rPr>
            </w:pPr>
            <w:r w:rsidRPr="0004211E">
              <w:rPr>
                <w:b/>
                <w:color w:val="000000"/>
                <w:sz w:val="24"/>
                <w:szCs w:val="24"/>
              </w:rPr>
              <w:t>Контрольная работа по теме «Местоимение».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5429EE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586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E07729" w:rsidRPr="0004211E" w:rsidTr="00E07729">
        <w:trPr>
          <w:trHeight w:hRule="exact" w:val="72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CB6F26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182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7729" w:rsidRPr="0004211E" w:rsidRDefault="00E07729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Анализ контрольной работы и работа над ошибками.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587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E07729" w:rsidRPr="0004211E" w:rsidTr="00E07729">
        <w:trPr>
          <w:trHeight w:hRule="exact" w:val="81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CB6F26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183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D07FE5">
            <w:pPr>
              <w:rPr>
                <w:sz w:val="24"/>
                <w:szCs w:val="24"/>
              </w:rPr>
            </w:pPr>
            <w:r w:rsidRPr="0004211E">
              <w:rPr>
                <w:i/>
                <w:sz w:val="24"/>
                <w:szCs w:val="24"/>
              </w:rPr>
              <w:t>РР Морфологические средства связи предложений в тексте. Местоимение.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7729" w:rsidRPr="0004211E" w:rsidRDefault="005429EE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</w:p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</w:p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rPr>
                <w:sz w:val="24"/>
                <w:szCs w:val="24"/>
              </w:rPr>
            </w:pPr>
            <w:hyperlink r:id="rId588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E07729" w:rsidRPr="0004211E" w:rsidTr="00E07729">
        <w:trPr>
          <w:trHeight w:hRule="exact" w:val="74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CB6F26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184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D07FE5">
            <w:pPr>
              <w:rPr>
                <w:i/>
                <w:sz w:val="24"/>
                <w:szCs w:val="24"/>
              </w:rPr>
            </w:pPr>
            <w:r w:rsidRPr="0004211E">
              <w:rPr>
                <w:i/>
                <w:sz w:val="24"/>
                <w:szCs w:val="24"/>
              </w:rPr>
              <w:t>РР Сочинение по картине В.М.Васнецова «Алёнушка» (упр.166).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7729" w:rsidRPr="0004211E" w:rsidRDefault="00455FFC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455FFC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589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E07729" w:rsidRPr="0004211E" w:rsidTr="00E07729">
        <w:trPr>
          <w:trHeight w:hRule="exact" w:val="6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CB6F26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185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7729" w:rsidRPr="0004211E" w:rsidRDefault="00E07729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Анализ сочинения.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</w:p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jc w:val="center"/>
              <w:rPr>
                <w:rStyle w:val="a6"/>
                <w:sz w:val="24"/>
                <w:szCs w:val="24"/>
              </w:rPr>
            </w:pPr>
            <w:hyperlink r:id="rId590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E07729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591" w:history="1">
              <w:r w:rsidR="00E07729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E07729" w:rsidRPr="0004211E" w:rsidTr="00E07729">
        <w:trPr>
          <w:trHeight w:hRule="exact" w:val="464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center"/>
              <w:rPr>
                <w:b/>
                <w:sz w:val="24"/>
                <w:szCs w:val="24"/>
              </w:rPr>
            </w:pPr>
            <w:r w:rsidRPr="0004211E">
              <w:rPr>
                <w:b/>
                <w:sz w:val="24"/>
                <w:szCs w:val="24"/>
              </w:rPr>
              <w:t>Повторение изученного в 6 классе</w:t>
            </w:r>
            <w:r w:rsidR="00596687" w:rsidRPr="0004211E">
              <w:rPr>
                <w:b/>
                <w:sz w:val="24"/>
                <w:szCs w:val="24"/>
              </w:rPr>
              <w:t xml:space="preserve"> (16 ч.)</w:t>
            </w:r>
          </w:p>
        </w:tc>
      </w:tr>
      <w:tr w:rsidR="00E07729" w:rsidRPr="0004211E" w:rsidTr="00D07FE5">
        <w:trPr>
          <w:trHeight w:hRule="exact" w:val="6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CB6F26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186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7729" w:rsidRPr="0004211E" w:rsidRDefault="00E07729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Повторение. Имя существительное.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</w:p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592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E07729" w:rsidRPr="0004211E" w:rsidTr="00455FFC">
        <w:trPr>
          <w:trHeight w:hRule="exact" w:val="97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CB6F26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187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7729" w:rsidRPr="0004211E" w:rsidRDefault="00E07729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Повторение. Правописание гласных в окончаниях и суффиксах существительных.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</w:p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593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594" w:history="1">
              <w:r w:rsidR="00E07729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E07729" w:rsidRPr="0004211E" w:rsidRDefault="00E07729" w:rsidP="009D5C35">
            <w:pPr>
              <w:jc w:val="center"/>
              <w:rPr>
                <w:sz w:val="24"/>
                <w:szCs w:val="24"/>
              </w:rPr>
            </w:pPr>
          </w:p>
        </w:tc>
      </w:tr>
      <w:tr w:rsidR="00E07729" w:rsidRPr="0004211E" w:rsidTr="00D07FE5">
        <w:trPr>
          <w:trHeight w:hRule="exact" w:val="8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CB6F26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188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7729" w:rsidRPr="0004211E" w:rsidRDefault="00E07729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Повторение. Глагол.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</w:p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</w:p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595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596" w:history="1">
              <w:r w:rsidR="00E07729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E07729" w:rsidRPr="0004211E" w:rsidRDefault="00E07729" w:rsidP="009D5C35">
            <w:pPr>
              <w:jc w:val="center"/>
              <w:rPr>
                <w:sz w:val="24"/>
                <w:szCs w:val="24"/>
              </w:rPr>
            </w:pPr>
          </w:p>
        </w:tc>
      </w:tr>
      <w:tr w:rsidR="00E07729" w:rsidRPr="0004211E" w:rsidTr="00D07FE5">
        <w:trPr>
          <w:trHeight w:hRule="exact" w:val="7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CB6F26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189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7729" w:rsidRPr="0004211E" w:rsidRDefault="00E07729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Повторение. Правописание гласных в окончаниях и суффиксах глаголов.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</w:p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597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598" w:history="1">
              <w:r w:rsidR="00E07729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E07729" w:rsidRPr="0004211E" w:rsidRDefault="00E07729" w:rsidP="009D5C35">
            <w:pPr>
              <w:jc w:val="center"/>
              <w:rPr>
                <w:sz w:val="24"/>
                <w:szCs w:val="24"/>
              </w:rPr>
            </w:pPr>
          </w:p>
        </w:tc>
      </w:tr>
      <w:tr w:rsidR="00E07729" w:rsidRPr="0004211E" w:rsidTr="00D07FE5">
        <w:trPr>
          <w:trHeight w:hRule="exact" w:val="7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CB6F26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190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7729" w:rsidRPr="0004211E" w:rsidRDefault="00E07729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Повторение. Прилагательное.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</w:p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</w:p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599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600" w:history="1">
              <w:r w:rsidR="00E07729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E07729" w:rsidRPr="0004211E" w:rsidRDefault="00E07729" w:rsidP="009D5C35">
            <w:pPr>
              <w:jc w:val="center"/>
              <w:rPr>
                <w:sz w:val="24"/>
                <w:szCs w:val="24"/>
              </w:rPr>
            </w:pPr>
          </w:p>
        </w:tc>
      </w:tr>
      <w:tr w:rsidR="00E07729" w:rsidRPr="0004211E" w:rsidTr="00D07FE5">
        <w:trPr>
          <w:trHeight w:hRule="exact" w:val="7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CB6F26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191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7729" w:rsidRPr="0004211E" w:rsidRDefault="00E07729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Повторение. Правописание имён прилагательных.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601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602" w:history="1">
              <w:r w:rsidR="00E07729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E07729" w:rsidRPr="0004211E" w:rsidRDefault="00E07729" w:rsidP="009D5C35">
            <w:pPr>
              <w:jc w:val="center"/>
              <w:rPr>
                <w:sz w:val="24"/>
                <w:szCs w:val="24"/>
              </w:rPr>
            </w:pPr>
          </w:p>
        </w:tc>
      </w:tr>
      <w:tr w:rsidR="00E07729" w:rsidRPr="0004211E" w:rsidTr="00D07FE5">
        <w:trPr>
          <w:trHeight w:hRule="exact" w:val="8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CB6F26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lastRenderedPageBreak/>
              <w:t>192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7729" w:rsidRPr="0004211E" w:rsidRDefault="00E07729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Повторение. Числительное.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</w:p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603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604" w:history="1">
              <w:r w:rsidR="00E07729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E07729" w:rsidRPr="0004211E" w:rsidRDefault="00E07729" w:rsidP="009D5C35">
            <w:pPr>
              <w:jc w:val="center"/>
              <w:rPr>
                <w:sz w:val="24"/>
                <w:szCs w:val="24"/>
              </w:rPr>
            </w:pPr>
          </w:p>
        </w:tc>
      </w:tr>
      <w:tr w:rsidR="00E07729" w:rsidRPr="0004211E" w:rsidTr="00D07FE5">
        <w:trPr>
          <w:trHeight w:hRule="exact" w:val="7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CB6F26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193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7729" w:rsidRPr="0004211E" w:rsidRDefault="00E07729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Повторение. Правописание числительных.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7729" w:rsidRPr="0004211E" w:rsidRDefault="005429EE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</w:p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605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606" w:history="1">
              <w:r w:rsidR="00E07729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E07729" w:rsidRPr="0004211E" w:rsidRDefault="00E07729" w:rsidP="009D5C35">
            <w:pPr>
              <w:jc w:val="center"/>
              <w:rPr>
                <w:sz w:val="24"/>
                <w:szCs w:val="24"/>
              </w:rPr>
            </w:pPr>
          </w:p>
        </w:tc>
      </w:tr>
      <w:tr w:rsidR="00E07729" w:rsidRPr="0004211E" w:rsidTr="00D07FE5">
        <w:trPr>
          <w:trHeight w:hRule="exact" w:val="9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CB6F26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194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7729" w:rsidRPr="0004211E" w:rsidRDefault="00E07729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 xml:space="preserve">Повторение. Наречие.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spacing w:after="150"/>
              <w:rPr>
                <w:color w:val="000000"/>
                <w:sz w:val="24"/>
                <w:szCs w:val="24"/>
              </w:rPr>
            </w:pPr>
            <w:hyperlink r:id="rId607" w:history="1">
              <w:r w:rsidR="00E07729" w:rsidRPr="0004211E">
                <w:rPr>
                  <w:color w:val="0563C1"/>
                  <w:sz w:val="24"/>
                  <w:szCs w:val="24"/>
                  <w:u w:val="single"/>
                </w:rPr>
                <w:t>http://school-collection.edu.ru/catalog/</w:t>
              </w:r>
            </w:hyperlink>
          </w:p>
          <w:p w:rsidR="00E07729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608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E07729" w:rsidRPr="0004211E" w:rsidTr="00D07FE5">
        <w:trPr>
          <w:trHeight w:hRule="exact" w:val="83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CB6F26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195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7729" w:rsidRPr="0004211E" w:rsidRDefault="00E07729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Правописание наречий.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609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610" w:history="1">
              <w:r w:rsidR="00E07729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E07729" w:rsidRPr="0004211E" w:rsidRDefault="00E07729" w:rsidP="009D5C35">
            <w:pPr>
              <w:spacing w:after="150"/>
              <w:rPr>
                <w:sz w:val="24"/>
                <w:szCs w:val="24"/>
              </w:rPr>
            </w:pPr>
          </w:p>
        </w:tc>
      </w:tr>
      <w:tr w:rsidR="00E07729" w:rsidRPr="0004211E" w:rsidTr="00D07FE5">
        <w:trPr>
          <w:trHeight w:hRule="exact" w:val="10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CB6F26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196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7729" w:rsidRPr="0004211E" w:rsidRDefault="00E07729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 xml:space="preserve">Повторение. Местоимение.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611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612" w:history="1">
              <w:r w:rsidR="00E07729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E07729" w:rsidRPr="0004211E" w:rsidRDefault="00E07729" w:rsidP="009D5C35">
            <w:pPr>
              <w:spacing w:after="150"/>
              <w:rPr>
                <w:sz w:val="24"/>
                <w:szCs w:val="24"/>
              </w:rPr>
            </w:pPr>
          </w:p>
        </w:tc>
      </w:tr>
      <w:tr w:rsidR="00E07729" w:rsidRPr="0004211E" w:rsidTr="00D07FE5">
        <w:trPr>
          <w:trHeight w:hRule="exact" w:val="99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CB6F26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197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7729" w:rsidRPr="0004211E" w:rsidRDefault="00E07729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Правописание местоимений.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613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614" w:history="1">
              <w:r w:rsidR="00E07729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E07729" w:rsidRPr="0004211E" w:rsidRDefault="00E07729" w:rsidP="009D5C35">
            <w:pPr>
              <w:spacing w:after="150"/>
              <w:rPr>
                <w:sz w:val="24"/>
                <w:szCs w:val="24"/>
              </w:rPr>
            </w:pPr>
          </w:p>
        </w:tc>
      </w:tr>
      <w:tr w:rsidR="00E07729" w:rsidRPr="0004211E" w:rsidTr="00D07FE5">
        <w:trPr>
          <w:trHeight w:hRule="exact" w:val="9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CB6F26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198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7729" w:rsidRPr="0004211E" w:rsidRDefault="00E07729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Систематизация материала по курсу «Русская речь»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615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616" w:history="1">
              <w:r w:rsidR="00E07729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E07729" w:rsidRPr="0004211E" w:rsidRDefault="00E07729" w:rsidP="009D5C35">
            <w:pPr>
              <w:spacing w:after="150"/>
              <w:rPr>
                <w:sz w:val="24"/>
                <w:szCs w:val="24"/>
              </w:rPr>
            </w:pPr>
          </w:p>
        </w:tc>
      </w:tr>
      <w:tr w:rsidR="00E07729" w:rsidRPr="0004211E" w:rsidTr="00D07FE5">
        <w:trPr>
          <w:trHeight w:hRule="exact" w:val="8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CB6F26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199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7729" w:rsidRPr="0004211E" w:rsidRDefault="00E07729" w:rsidP="00D07FE5">
            <w:pPr>
              <w:rPr>
                <w:color w:val="000000"/>
                <w:sz w:val="24"/>
                <w:szCs w:val="24"/>
              </w:rPr>
            </w:pPr>
            <w:r w:rsidRPr="0004211E">
              <w:rPr>
                <w:color w:val="000000"/>
                <w:sz w:val="24"/>
                <w:szCs w:val="24"/>
              </w:rPr>
              <w:t>Систематизация материала по курсу «Русская речь»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617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618" w:history="1">
              <w:r w:rsidR="00E07729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E07729" w:rsidRPr="0004211E" w:rsidRDefault="00E07729" w:rsidP="009D5C35">
            <w:pPr>
              <w:spacing w:after="150"/>
              <w:rPr>
                <w:sz w:val="24"/>
                <w:szCs w:val="24"/>
              </w:rPr>
            </w:pPr>
          </w:p>
        </w:tc>
      </w:tr>
      <w:tr w:rsidR="00E07729" w:rsidRPr="0004211E" w:rsidTr="00E07729">
        <w:trPr>
          <w:trHeight w:hRule="exact" w:val="7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CB6F26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521CB8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Лингвистическая игра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455FFC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619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E07729" w:rsidRPr="0004211E" w:rsidTr="00E07729">
        <w:trPr>
          <w:trHeight w:hRule="exact" w:val="83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CB6F26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201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521CB8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 xml:space="preserve"> Итоговый урок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455FFC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jc w:val="center"/>
              <w:rPr>
                <w:sz w:val="24"/>
                <w:szCs w:val="24"/>
              </w:rPr>
            </w:pPr>
            <w:hyperlink r:id="rId620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E07729" w:rsidRPr="0004211E" w:rsidTr="00E07729">
        <w:trPr>
          <w:trHeight w:hRule="exact" w:val="70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202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521CB8" w:rsidP="009D5C35">
            <w:pPr>
              <w:rPr>
                <w:b/>
                <w:sz w:val="24"/>
                <w:szCs w:val="24"/>
              </w:rPr>
            </w:pPr>
            <w:r w:rsidRPr="0004211E">
              <w:rPr>
                <w:b/>
                <w:sz w:val="24"/>
                <w:szCs w:val="24"/>
              </w:rPr>
              <w:t xml:space="preserve"> </w:t>
            </w:r>
            <w:r w:rsidR="00591F9D" w:rsidRPr="0004211E">
              <w:rPr>
                <w:b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455FFC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653153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8F0D02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  <w:r w:rsidR="00E07729" w:rsidRPr="0004211E">
              <w:rPr>
                <w:sz w:val="24"/>
                <w:szCs w:val="24"/>
              </w:rPr>
              <w:t xml:space="preserve">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621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622" w:history="1">
              <w:r w:rsidR="00E07729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E07729" w:rsidRPr="0004211E" w:rsidRDefault="00E07729" w:rsidP="009D5C35">
            <w:pPr>
              <w:jc w:val="center"/>
              <w:rPr>
                <w:sz w:val="24"/>
                <w:szCs w:val="24"/>
              </w:rPr>
            </w:pPr>
          </w:p>
        </w:tc>
      </w:tr>
      <w:tr w:rsidR="00E07729" w:rsidRPr="0004211E" w:rsidTr="00E07729">
        <w:trPr>
          <w:trHeight w:hRule="exact" w:val="10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lastRenderedPageBreak/>
              <w:t>203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591F9D" w:rsidP="009D5C35">
            <w:pPr>
              <w:rPr>
                <w:b/>
                <w:sz w:val="24"/>
                <w:szCs w:val="24"/>
              </w:rPr>
            </w:pPr>
            <w:r w:rsidRPr="0004211E">
              <w:rPr>
                <w:b/>
                <w:sz w:val="24"/>
                <w:szCs w:val="24"/>
              </w:rPr>
              <w:t>Промежуточная контрольная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455FFC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8F0D02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</w:t>
            </w:r>
            <w:r w:rsidR="00E07729" w:rsidRPr="0004211E">
              <w:rPr>
                <w:sz w:val="24"/>
                <w:szCs w:val="24"/>
              </w:rPr>
              <w:t xml:space="preserve">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623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624" w:history="1">
              <w:r w:rsidR="00E07729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E07729" w:rsidRPr="0004211E" w:rsidRDefault="00E07729" w:rsidP="009D5C35">
            <w:pPr>
              <w:jc w:val="center"/>
              <w:rPr>
                <w:sz w:val="24"/>
                <w:szCs w:val="24"/>
              </w:rPr>
            </w:pPr>
          </w:p>
        </w:tc>
      </w:tr>
      <w:tr w:rsidR="00E07729" w:rsidRPr="0004211E" w:rsidTr="00E07729">
        <w:trPr>
          <w:trHeight w:hRule="exact" w:val="9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204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591F9D" w:rsidP="009D5C35">
            <w:pPr>
              <w:rPr>
                <w:b/>
                <w:sz w:val="24"/>
                <w:szCs w:val="24"/>
              </w:rPr>
            </w:pPr>
            <w:r w:rsidRPr="0004211E">
              <w:rPr>
                <w:b/>
                <w:sz w:val="24"/>
                <w:szCs w:val="24"/>
              </w:rPr>
              <w:t>Промежуточная (итоговая) контрольная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455FFC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4 четверть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563C1"/>
                <w:sz w:val="24"/>
                <w:szCs w:val="24"/>
                <w:u w:val="single"/>
              </w:rPr>
            </w:pPr>
            <w:hyperlink r:id="rId625" w:history="1">
              <w:r w:rsidR="00E07729" w:rsidRPr="0004211E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  <w:p w:rsidR="00E07729" w:rsidRPr="0004211E" w:rsidRDefault="00673CDC" w:rsidP="009D5C35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</w:rPr>
            </w:pPr>
            <w:hyperlink r:id="rId626" w:history="1">
              <w:r w:rsidR="00E07729" w:rsidRPr="0004211E">
                <w:rPr>
                  <w:rStyle w:val="a6"/>
                  <w:sz w:val="24"/>
                  <w:szCs w:val="24"/>
                </w:rPr>
                <w:t>http://www.gramota.ru/</w:t>
              </w:r>
            </w:hyperlink>
          </w:p>
          <w:p w:rsidR="00E07729" w:rsidRPr="0004211E" w:rsidRDefault="00E07729" w:rsidP="009D5C35">
            <w:pPr>
              <w:jc w:val="center"/>
              <w:rPr>
                <w:sz w:val="24"/>
                <w:szCs w:val="24"/>
              </w:rPr>
            </w:pPr>
          </w:p>
        </w:tc>
      </w:tr>
      <w:tr w:rsidR="00E07729" w:rsidRPr="0004211E" w:rsidTr="00E07729">
        <w:trPr>
          <w:trHeight w:hRule="exact" w:val="10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204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653153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653153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7729" w:rsidRPr="0004211E" w:rsidRDefault="00653153" w:rsidP="009D5C35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729" w:rsidRPr="0004211E" w:rsidRDefault="00E07729" w:rsidP="009D5C35">
            <w:pPr>
              <w:shd w:val="clear" w:color="auto" w:fill="FFFFFF"/>
              <w:spacing w:after="150"/>
              <w:rPr>
                <w:sz w:val="24"/>
                <w:szCs w:val="24"/>
              </w:rPr>
            </w:pPr>
          </w:p>
        </w:tc>
      </w:tr>
    </w:tbl>
    <w:p w:rsidR="00CA60D0" w:rsidRDefault="00CA60D0" w:rsidP="00CA60D0">
      <w:pPr>
        <w:jc w:val="center"/>
        <w:rPr>
          <w:b/>
          <w:sz w:val="24"/>
          <w:szCs w:val="24"/>
        </w:rPr>
      </w:pPr>
    </w:p>
    <w:p w:rsidR="00CA60D0" w:rsidRDefault="00CA60D0" w:rsidP="00CA60D0">
      <w:pPr>
        <w:jc w:val="center"/>
        <w:rPr>
          <w:b/>
          <w:sz w:val="24"/>
          <w:szCs w:val="24"/>
        </w:rPr>
      </w:pPr>
    </w:p>
    <w:p w:rsidR="00CA60D0" w:rsidRDefault="00CA60D0" w:rsidP="00CA60D0">
      <w:pPr>
        <w:jc w:val="center"/>
        <w:rPr>
          <w:b/>
          <w:sz w:val="24"/>
          <w:szCs w:val="24"/>
        </w:rPr>
      </w:pPr>
    </w:p>
    <w:p w:rsidR="00CA60D0" w:rsidRDefault="00CA60D0" w:rsidP="00CA60D0">
      <w:pPr>
        <w:jc w:val="center"/>
        <w:rPr>
          <w:b/>
          <w:sz w:val="24"/>
          <w:szCs w:val="24"/>
        </w:rPr>
      </w:pPr>
    </w:p>
    <w:p w:rsidR="00CA60D0" w:rsidRDefault="00CA60D0" w:rsidP="00CA60D0">
      <w:pPr>
        <w:jc w:val="center"/>
        <w:rPr>
          <w:b/>
          <w:sz w:val="24"/>
          <w:szCs w:val="24"/>
        </w:rPr>
      </w:pPr>
    </w:p>
    <w:p w:rsidR="00CA60D0" w:rsidRDefault="00CA60D0" w:rsidP="00CA60D0">
      <w:pPr>
        <w:jc w:val="center"/>
        <w:rPr>
          <w:b/>
          <w:sz w:val="24"/>
          <w:szCs w:val="24"/>
        </w:rPr>
      </w:pPr>
    </w:p>
    <w:p w:rsidR="00CA60D0" w:rsidRDefault="00CA60D0" w:rsidP="00CA60D0">
      <w:pPr>
        <w:jc w:val="center"/>
        <w:rPr>
          <w:b/>
          <w:sz w:val="24"/>
          <w:szCs w:val="24"/>
        </w:rPr>
      </w:pPr>
    </w:p>
    <w:p w:rsidR="00CA60D0" w:rsidRDefault="00CA60D0" w:rsidP="00CA60D0">
      <w:pPr>
        <w:jc w:val="center"/>
        <w:rPr>
          <w:b/>
          <w:sz w:val="24"/>
          <w:szCs w:val="24"/>
        </w:rPr>
      </w:pPr>
    </w:p>
    <w:p w:rsidR="00CA60D0" w:rsidRDefault="00CA60D0" w:rsidP="00CA60D0">
      <w:pPr>
        <w:jc w:val="center"/>
        <w:rPr>
          <w:b/>
          <w:sz w:val="24"/>
          <w:szCs w:val="24"/>
        </w:rPr>
      </w:pPr>
    </w:p>
    <w:p w:rsidR="00CA60D0" w:rsidRDefault="00CA60D0" w:rsidP="00CA60D0">
      <w:pPr>
        <w:jc w:val="center"/>
        <w:rPr>
          <w:b/>
          <w:sz w:val="24"/>
          <w:szCs w:val="24"/>
        </w:rPr>
      </w:pPr>
    </w:p>
    <w:p w:rsidR="00CA60D0" w:rsidRDefault="00CA60D0" w:rsidP="00CA60D0">
      <w:pPr>
        <w:jc w:val="center"/>
        <w:rPr>
          <w:b/>
          <w:sz w:val="24"/>
          <w:szCs w:val="24"/>
        </w:rPr>
      </w:pPr>
    </w:p>
    <w:p w:rsidR="00CA60D0" w:rsidRDefault="00CA60D0" w:rsidP="00CA60D0">
      <w:pPr>
        <w:jc w:val="center"/>
        <w:rPr>
          <w:b/>
          <w:sz w:val="24"/>
          <w:szCs w:val="24"/>
        </w:rPr>
      </w:pPr>
    </w:p>
    <w:p w:rsidR="00CA60D0" w:rsidRDefault="00CA60D0" w:rsidP="00CA60D0">
      <w:pPr>
        <w:jc w:val="center"/>
        <w:rPr>
          <w:b/>
          <w:sz w:val="24"/>
          <w:szCs w:val="24"/>
        </w:rPr>
      </w:pPr>
    </w:p>
    <w:p w:rsidR="00CA60D0" w:rsidRDefault="00CA60D0" w:rsidP="00CA60D0">
      <w:pPr>
        <w:jc w:val="center"/>
        <w:rPr>
          <w:b/>
          <w:sz w:val="24"/>
          <w:szCs w:val="24"/>
        </w:rPr>
      </w:pPr>
    </w:p>
    <w:p w:rsidR="00CA60D0" w:rsidRDefault="00CA60D0" w:rsidP="00CA60D0">
      <w:pPr>
        <w:jc w:val="center"/>
        <w:rPr>
          <w:b/>
          <w:sz w:val="24"/>
          <w:szCs w:val="24"/>
        </w:rPr>
      </w:pPr>
    </w:p>
    <w:p w:rsidR="00CA60D0" w:rsidRDefault="00CA60D0" w:rsidP="00CA60D0">
      <w:pPr>
        <w:jc w:val="center"/>
        <w:rPr>
          <w:b/>
          <w:sz w:val="24"/>
          <w:szCs w:val="24"/>
        </w:rPr>
      </w:pPr>
    </w:p>
    <w:p w:rsidR="00CA60D0" w:rsidRDefault="00CA60D0" w:rsidP="00CA60D0">
      <w:pPr>
        <w:jc w:val="center"/>
        <w:rPr>
          <w:b/>
          <w:sz w:val="24"/>
          <w:szCs w:val="24"/>
        </w:rPr>
      </w:pPr>
    </w:p>
    <w:p w:rsidR="00CA60D0" w:rsidRDefault="00CA60D0" w:rsidP="00CA60D0">
      <w:pPr>
        <w:jc w:val="center"/>
        <w:rPr>
          <w:b/>
          <w:sz w:val="24"/>
          <w:szCs w:val="24"/>
        </w:rPr>
      </w:pPr>
    </w:p>
    <w:p w:rsidR="00CA60D0" w:rsidRDefault="00CA60D0" w:rsidP="00CA60D0">
      <w:pPr>
        <w:jc w:val="center"/>
        <w:rPr>
          <w:b/>
          <w:sz w:val="24"/>
          <w:szCs w:val="24"/>
        </w:rPr>
      </w:pPr>
    </w:p>
    <w:p w:rsidR="00CA60D0" w:rsidRDefault="00CA60D0" w:rsidP="00CA60D0">
      <w:pPr>
        <w:jc w:val="center"/>
        <w:rPr>
          <w:b/>
          <w:sz w:val="24"/>
          <w:szCs w:val="24"/>
        </w:rPr>
      </w:pPr>
    </w:p>
    <w:p w:rsidR="00CA60D0" w:rsidRDefault="00CA60D0" w:rsidP="00CA60D0">
      <w:pPr>
        <w:jc w:val="center"/>
        <w:rPr>
          <w:b/>
          <w:sz w:val="24"/>
          <w:szCs w:val="24"/>
        </w:rPr>
      </w:pPr>
    </w:p>
    <w:p w:rsidR="00CA60D0" w:rsidRDefault="00CA60D0" w:rsidP="00CA60D0">
      <w:pPr>
        <w:jc w:val="center"/>
        <w:rPr>
          <w:b/>
          <w:sz w:val="24"/>
          <w:szCs w:val="24"/>
        </w:rPr>
      </w:pPr>
    </w:p>
    <w:p w:rsidR="00CA60D0" w:rsidRDefault="00CA60D0" w:rsidP="00CA60D0">
      <w:pPr>
        <w:jc w:val="center"/>
        <w:rPr>
          <w:b/>
          <w:sz w:val="24"/>
          <w:szCs w:val="24"/>
        </w:rPr>
      </w:pPr>
    </w:p>
    <w:p w:rsidR="00CA60D0" w:rsidRDefault="00CA60D0" w:rsidP="00CA60D0">
      <w:pPr>
        <w:jc w:val="center"/>
        <w:rPr>
          <w:b/>
          <w:sz w:val="24"/>
          <w:szCs w:val="24"/>
        </w:rPr>
      </w:pPr>
    </w:p>
    <w:p w:rsidR="00E63B20" w:rsidRDefault="00E63B20" w:rsidP="00CA60D0">
      <w:pPr>
        <w:jc w:val="center"/>
        <w:rPr>
          <w:b/>
          <w:sz w:val="24"/>
          <w:szCs w:val="24"/>
        </w:rPr>
      </w:pPr>
    </w:p>
    <w:p w:rsidR="00E63B20" w:rsidRDefault="00E63B20" w:rsidP="00CA60D0">
      <w:pPr>
        <w:jc w:val="center"/>
        <w:rPr>
          <w:b/>
          <w:sz w:val="24"/>
          <w:szCs w:val="24"/>
        </w:rPr>
      </w:pPr>
    </w:p>
    <w:p w:rsidR="00E63B20" w:rsidRDefault="00E63B20" w:rsidP="00CA60D0">
      <w:pPr>
        <w:jc w:val="center"/>
        <w:rPr>
          <w:b/>
          <w:sz w:val="24"/>
          <w:szCs w:val="24"/>
        </w:rPr>
      </w:pPr>
    </w:p>
    <w:p w:rsidR="00E63B20" w:rsidRDefault="00E63B20" w:rsidP="00CA60D0">
      <w:pPr>
        <w:jc w:val="center"/>
        <w:rPr>
          <w:b/>
          <w:sz w:val="24"/>
          <w:szCs w:val="24"/>
        </w:rPr>
      </w:pPr>
    </w:p>
    <w:p w:rsidR="00E63B20" w:rsidRDefault="00E63B20" w:rsidP="00CA60D0">
      <w:pPr>
        <w:jc w:val="center"/>
        <w:rPr>
          <w:b/>
          <w:sz w:val="24"/>
          <w:szCs w:val="24"/>
        </w:rPr>
      </w:pPr>
    </w:p>
    <w:p w:rsidR="00E63B20" w:rsidRDefault="00E63B20" w:rsidP="00CA60D0">
      <w:pPr>
        <w:jc w:val="center"/>
        <w:rPr>
          <w:b/>
          <w:sz w:val="24"/>
          <w:szCs w:val="24"/>
        </w:rPr>
      </w:pPr>
    </w:p>
    <w:p w:rsidR="00E63B20" w:rsidRDefault="00E63B20" w:rsidP="00CA60D0">
      <w:pPr>
        <w:jc w:val="center"/>
        <w:rPr>
          <w:b/>
          <w:sz w:val="24"/>
          <w:szCs w:val="24"/>
        </w:rPr>
      </w:pPr>
    </w:p>
    <w:p w:rsidR="00E63B20" w:rsidRDefault="00E63B20" w:rsidP="00CA60D0">
      <w:pPr>
        <w:jc w:val="center"/>
        <w:rPr>
          <w:b/>
          <w:sz w:val="24"/>
          <w:szCs w:val="24"/>
        </w:rPr>
      </w:pPr>
    </w:p>
    <w:p w:rsidR="00E63B20" w:rsidRDefault="00E63B20" w:rsidP="00CA60D0">
      <w:pPr>
        <w:jc w:val="center"/>
        <w:rPr>
          <w:b/>
          <w:sz w:val="24"/>
          <w:szCs w:val="24"/>
        </w:rPr>
      </w:pPr>
    </w:p>
    <w:p w:rsidR="00E63B20" w:rsidRDefault="00E63B20" w:rsidP="00CA60D0">
      <w:pPr>
        <w:jc w:val="center"/>
        <w:rPr>
          <w:b/>
          <w:sz w:val="24"/>
          <w:szCs w:val="24"/>
        </w:rPr>
      </w:pPr>
    </w:p>
    <w:p w:rsidR="00CA60D0" w:rsidRPr="003325D9" w:rsidRDefault="00CA60D0" w:rsidP="00CA60D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</w:t>
      </w:r>
      <w:r w:rsidRPr="003325D9">
        <w:rPr>
          <w:b/>
          <w:sz w:val="24"/>
          <w:szCs w:val="24"/>
        </w:rPr>
        <w:t>ематическое планирование  7  классе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5238"/>
        <w:gridCol w:w="889"/>
        <w:gridCol w:w="1532"/>
        <w:gridCol w:w="1652"/>
        <w:gridCol w:w="1408"/>
        <w:gridCol w:w="1360"/>
        <w:gridCol w:w="2978"/>
      </w:tblGrid>
      <w:tr w:rsidR="00CA60D0" w:rsidRPr="003325D9" w:rsidTr="00E63B20">
        <w:trPr>
          <w:trHeight w:val="289"/>
        </w:trPr>
        <w:tc>
          <w:tcPr>
            <w:tcW w:w="58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№</w:t>
            </w:r>
          </w:p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Тема урока</w:t>
            </w:r>
          </w:p>
        </w:tc>
        <w:tc>
          <w:tcPr>
            <w:tcW w:w="6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bCs/>
                <w:spacing w:val="-2"/>
                <w:w w:val="105"/>
                <w:sz w:val="24"/>
                <w:szCs w:val="24"/>
              </w:rPr>
            </w:pPr>
            <w:r w:rsidRPr="003325D9">
              <w:rPr>
                <w:bCs/>
                <w:spacing w:val="-2"/>
                <w:w w:val="105"/>
                <w:sz w:val="24"/>
                <w:szCs w:val="24"/>
              </w:rPr>
              <w:t>Электронные</w:t>
            </w:r>
            <w:r w:rsidRPr="003325D9">
              <w:rPr>
                <w:bCs/>
                <w:spacing w:val="-8"/>
                <w:w w:val="105"/>
                <w:sz w:val="24"/>
                <w:szCs w:val="24"/>
              </w:rPr>
              <w:t xml:space="preserve"> </w:t>
            </w:r>
            <w:r w:rsidRPr="003325D9">
              <w:rPr>
                <w:bCs/>
                <w:spacing w:val="-2"/>
                <w:w w:val="105"/>
                <w:sz w:val="24"/>
                <w:szCs w:val="24"/>
              </w:rPr>
              <w:t>(цифровые)</w:t>
            </w:r>
            <w:r w:rsidRPr="003325D9">
              <w:rPr>
                <w:bCs/>
                <w:spacing w:val="40"/>
                <w:w w:val="105"/>
                <w:sz w:val="24"/>
                <w:szCs w:val="24"/>
              </w:rPr>
              <w:t xml:space="preserve"> </w:t>
            </w:r>
            <w:r w:rsidRPr="003325D9">
              <w:rPr>
                <w:bCs/>
                <w:sz w:val="24"/>
                <w:szCs w:val="24"/>
              </w:rPr>
              <w:t>образовательные</w:t>
            </w:r>
            <w:r w:rsidRPr="003325D9">
              <w:rPr>
                <w:bCs/>
                <w:spacing w:val="37"/>
                <w:w w:val="105"/>
                <w:sz w:val="24"/>
                <w:szCs w:val="24"/>
              </w:rPr>
              <w:t xml:space="preserve"> </w:t>
            </w:r>
            <w:r w:rsidRPr="003325D9">
              <w:rPr>
                <w:bCs/>
                <w:spacing w:val="-2"/>
                <w:w w:val="105"/>
                <w:sz w:val="24"/>
                <w:szCs w:val="24"/>
              </w:rPr>
              <w:t>ресурсы</w:t>
            </w:r>
          </w:p>
        </w:tc>
      </w:tr>
      <w:tr w:rsidR="00CA60D0" w:rsidRPr="003325D9" w:rsidTr="00E63B20">
        <w:tc>
          <w:tcPr>
            <w:tcW w:w="58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jc w:val="both"/>
              <w:rPr>
                <w:sz w:val="24"/>
                <w:szCs w:val="24"/>
              </w:rPr>
            </w:pPr>
          </w:p>
          <w:p w:rsidR="00CA60D0" w:rsidRPr="003325D9" w:rsidRDefault="00CA60D0" w:rsidP="00E63B20">
            <w:pPr>
              <w:jc w:val="both"/>
              <w:rPr>
                <w:sz w:val="24"/>
                <w:szCs w:val="24"/>
              </w:rPr>
            </w:pPr>
          </w:p>
          <w:p w:rsidR="00CA60D0" w:rsidRPr="003325D9" w:rsidRDefault="00CA60D0" w:rsidP="00E63B20">
            <w:pPr>
              <w:jc w:val="both"/>
              <w:rPr>
                <w:sz w:val="24"/>
                <w:szCs w:val="24"/>
              </w:rPr>
            </w:pPr>
          </w:p>
          <w:p w:rsidR="00CA60D0" w:rsidRPr="003325D9" w:rsidRDefault="00CA60D0" w:rsidP="00E63B20">
            <w:pPr>
              <w:jc w:val="both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Всего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jc w:val="both"/>
              <w:rPr>
                <w:sz w:val="24"/>
                <w:szCs w:val="24"/>
              </w:rPr>
            </w:pPr>
          </w:p>
          <w:p w:rsidR="00CA60D0" w:rsidRPr="003325D9" w:rsidRDefault="00CA60D0" w:rsidP="00E63B20">
            <w:pPr>
              <w:jc w:val="both"/>
              <w:rPr>
                <w:sz w:val="24"/>
                <w:szCs w:val="24"/>
              </w:rPr>
            </w:pPr>
          </w:p>
          <w:p w:rsidR="00CA60D0" w:rsidRPr="003325D9" w:rsidRDefault="00CA60D0" w:rsidP="00E63B20">
            <w:pPr>
              <w:jc w:val="both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jc w:val="both"/>
              <w:rPr>
                <w:sz w:val="24"/>
                <w:szCs w:val="24"/>
              </w:rPr>
            </w:pPr>
          </w:p>
          <w:p w:rsidR="00CA60D0" w:rsidRPr="003325D9" w:rsidRDefault="00CA60D0" w:rsidP="00E63B20">
            <w:pPr>
              <w:jc w:val="both"/>
              <w:rPr>
                <w:sz w:val="24"/>
                <w:szCs w:val="24"/>
              </w:rPr>
            </w:pPr>
          </w:p>
          <w:p w:rsidR="00CA60D0" w:rsidRPr="003325D9" w:rsidRDefault="00CA60D0" w:rsidP="00E63B20">
            <w:pPr>
              <w:jc w:val="both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Практические работы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jc w:val="both"/>
              <w:rPr>
                <w:sz w:val="24"/>
                <w:szCs w:val="24"/>
              </w:rPr>
            </w:pPr>
          </w:p>
          <w:p w:rsidR="00CA60D0" w:rsidRPr="003325D9" w:rsidRDefault="00CA60D0" w:rsidP="00E63B20">
            <w:pPr>
              <w:jc w:val="both"/>
              <w:rPr>
                <w:sz w:val="24"/>
                <w:szCs w:val="24"/>
              </w:rPr>
            </w:pPr>
          </w:p>
          <w:p w:rsidR="00CA60D0" w:rsidRPr="003325D9" w:rsidRDefault="00CA60D0" w:rsidP="00E63B20">
            <w:pPr>
              <w:jc w:val="both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Сочинения, изложения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Учебный период (четверть, полугодие)</w:t>
            </w: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</w:p>
        </w:tc>
      </w:tr>
      <w:tr w:rsidR="00CA60D0" w:rsidRPr="003325D9" w:rsidTr="00E63B20">
        <w:tc>
          <w:tcPr>
            <w:tcW w:w="15701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pStyle w:val="ac"/>
              <w:spacing w:after="0"/>
              <w:ind w:firstLine="22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325D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                                                                           Общие сведения о языке  - 2часа</w:t>
            </w:r>
          </w:p>
          <w:p w:rsidR="00CA60D0" w:rsidRPr="003325D9" w:rsidRDefault="00CA60D0" w:rsidP="00E63B20">
            <w:pPr>
              <w:rPr>
                <w:sz w:val="24"/>
                <w:szCs w:val="24"/>
              </w:rPr>
            </w:pPr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ind w:left="30" w:right="30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 xml:space="preserve">Русский язык как развивающееся явление.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627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2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ind w:left="30" w:right="30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 xml:space="preserve">Повторение. Наука о русском языке. Синтаксис и пунктуация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628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15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jc w:val="center"/>
              <w:rPr>
                <w:b/>
                <w:sz w:val="24"/>
                <w:szCs w:val="24"/>
              </w:rPr>
            </w:pPr>
            <w:r w:rsidRPr="003325D9">
              <w:rPr>
                <w:b/>
                <w:sz w:val="24"/>
                <w:szCs w:val="24"/>
              </w:rPr>
              <w:t>Повторение изученного  в 5-6 классах– 9 часов.</w:t>
            </w:r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3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ind w:left="30" w:right="30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Повторение. Лексика и фразеология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629" w:history="1">
              <w:r w:rsidR="00CA60D0" w:rsidRPr="003325D9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4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ind w:left="30" w:right="30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 xml:space="preserve">Повторение. Фонетика и орфография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630" w:history="1">
              <w:r w:rsidR="00CA60D0" w:rsidRPr="003325D9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CA60D0" w:rsidRPr="003325D9" w:rsidRDefault="00CA60D0" w:rsidP="00E63B20">
            <w:pPr>
              <w:rPr>
                <w:sz w:val="24"/>
                <w:szCs w:val="24"/>
              </w:rPr>
            </w:pPr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5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ind w:left="30" w:right="30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 xml:space="preserve">Повторение. Словообразование и орфография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631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6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ind w:left="30" w:right="30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Повторение. Морфология и орфография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632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7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ind w:left="30" w:right="30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Повторение. Морфология и орфография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633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8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ind w:left="30" w:right="30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Практикум  «Повторение изученного»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634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b/>
                <w:i/>
                <w:sz w:val="24"/>
                <w:szCs w:val="24"/>
              </w:rPr>
            </w:pPr>
            <w:r w:rsidRPr="003325D9">
              <w:rPr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ind w:left="30" w:right="30"/>
              <w:rPr>
                <w:b/>
                <w:i/>
                <w:sz w:val="24"/>
                <w:szCs w:val="24"/>
              </w:rPr>
            </w:pPr>
            <w:r w:rsidRPr="003325D9">
              <w:rPr>
                <w:b/>
                <w:i/>
                <w:sz w:val="24"/>
                <w:szCs w:val="24"/>
              </w:rPr>
              <w:t>Контрольная работа по теме «Повторение изученного»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635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10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ind w:left="30" w:right="30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 xml:space="preserve">Анализ контрольной работы и работа над </w:t>
            </w:r>
            <w:r w:rsidRPr="003325D9">
              <w:rPr>
                <w:sz w:val="24"/>
                <w:szCs w:val="24"/>
              </w:rPr>
              <w:lastRenderedPageBreak/>
              <w:t>ошибками.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636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</w:t>
              </w:r>
              <w:r w:rsidR="00CA60D0" w:rsidRPr="003325D9">
                <w:rPr>
                  <w:rStyle w:val="a6"/>
                  <w:sz w:val="24"/>
                  <w:szCs w:val="24"/>
                </w:rPr>
                <w:lastRenderedPageBreak/>
                <w:t>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ind w:left="30" w:right="30"/>
              <w:rPr>
                <w:i/>
                <w:sz w:val="24"/>
                <w:szCs w:val="24"/>
              </w:rPr>
            </w:pPr>
            <w:r w:rsidRPr="003325D9">
              <w:rPr>
                <w:i/>
                <w:sz w:val="24"/>
                <w:szCs w:val="24"/>
              </w:rPr>
              <w:t>РР Изложение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637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15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pStyle w:val="ac"/>
              <w:spacing w:after="0"/>
              <w:ind w:firstLine="227"/>
              <w:jc w:val="center"/>
              <w:rPr>
                <w:rStyle w:val="a6"/>
                <w:rFonts w:ascii="Times New Roman" w:hAnsi="Times New Roman"/>
                <w:color w:val="000000"/>
              </w:rPr>
            </w:pPr>
            <w:r w:rsidRPr="003325D9">
              <w:rPr>
                <w:rFonts w:ascii="Times New Roman" w:hAnsi="Times New Roman" w:cs="Times New Roman"/>
                <w:b/>
                <w:bCs/>
                <w:color w:val="000000"/>
              </w:rPr>
              <w:t>Причастие – 38 часов</w:t>
            </w:r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12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ind w:left="30" w:right="30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 xml:space="preserve">Понятие о причастии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638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13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ind w:left="30" w:right="30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 xml:space="preserve">Причастие как особая форма глагола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639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14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ind w:left="30" w:right="30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Признаки прилагательного и глагола у причастия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640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15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ind w:left="30" w:right="30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Признаки прилагательного и глагола у причастия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641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16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ind w:left="30" w:right="30"/>
              <w:rPr>
                <w:i/>
                <w:sz w:val="24"/>
                <w:szCs w:val="24"/>
              </w:rPr>
            </w:pPr>
            <w:r w:rsidRPr="003325D9">
              <w:rPr>
                <w:i/>
                <w:sz w:val="24"/>
                <w:szCs w:val="24"/>
              </w:rPr>
              <w:t>РР Что такое текст?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642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17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ind w:left="30" w:right="30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Причастный оборот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643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18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ind w:left="30" w:right="30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Причастный оборот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644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19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ind w:left="30" w:right="30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Причастный оборот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645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20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ind w:left="30" w:right="30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Причастный оборот. Самостоятельная работа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646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21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ind w:left="30" w:right="30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НЕ с причастиями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647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22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ind w:left="30" w:right="30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НЕ с причастиями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648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23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ind w:left="30" w:right="30"/>
              <w:rPr>
                <w:i/>
                <w:sz w:val="24"/>
                <w:szCs w:val="24"/>
              </w:rPr>
            </w:pPr>
            <w:r w:rsidRPr="003325D9">
              <w:rPr>
                <w:i/>
                <w:sz w:val="24"/>
                <w:szCs w:val="24"/>
              </w:rPr>
              <w:t>РР Описание общего вида местности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649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b/>
                <w:i/>
                <w:sz w:val="24"/>
                <w:szCs w:val="24"/>
              </w:rPr>
            </w:pPr>
            <w:r w:rsidRPr="003325D9">
              <w:rPr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ind w:left="30" w:right="15"/>
              <w:rPr>
                <w:i/>
                <w:sz w:val="24"/>
                <w:szCs w:val="24"/>
              </w:rPr>
            </w:pPr>
            <w:r w:rsidRPr="003325D9">
              <w:rPr>
                <w:i/>
                <w:sz w:val="24"/>
                <w:szCs w:val="24"/>
              </w:rPr>
              <w:t>РР Сочинение. Описание общего вида местности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650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25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ind w:left="30" w:right="15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 xml:space="preserve">Действительные и страдательные причастия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651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26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ind w:left="30" w:right="15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Действительные и страдательные причастия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652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27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ind w:left="30" w:right="15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 xml:space="preserve">Образование и правописание действительных причастий настоящего времени.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653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28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ind w:left="30" w:right="15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Образование и правописание действительных причастий настоящего времени.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654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29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ind w:left="30" w:right="15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Образование и правописание страдательных причастий настоящего времени.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655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ind w:left="30" w:right="15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Образование и правописание страдательных причастий настоящего времени.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656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31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ind w:left="30" w:right="30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Образование и правописание действительных причастий прошедшего времени.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657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32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ind w:left="30" w:right="30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Образование и правописание страдательных причастий прошедшего времени.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658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33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ind w:left="30" w:right="30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Образование и правописание страдательных причастий прошедшего времени.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659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34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ind w:left="30" w:right="30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Гласные перед Н и НН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660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35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ind w:left="30" w:right="30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Гласные перед Н и НН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661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36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ind w:left="30" w:right="30"/>
              <w:rPr>
                <w:b/>
                <w:sz w:val="24"/>
                <w:szCs w:val="24"/>
              </w:rPr>
            </w:pPr>
            <w:r w:rsidRPr="003325D9">
              <w:rPr>
                <w:b/>
                <w:sz w:val="24"/>
                <w:szCs w:val="24"/>
              </w:rPr>
              <w:t>Проверочная работа по теме «Причастие»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2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662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37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ind w:left="30" w:right="30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Анализ проверочной работы и работа над ошибками.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283CD4">
              <w:rPr>
                <w:sz w:val="24"/>
                <w:szCs w:val="24"/>
              </w:rPr>
              <w:t>2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663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38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ind w:left="30" w:right="30"/>
              <w:rPr>
                <w:i/>
                <w:sz w:val="24"/>
                <w:szCs w:val="24"/>
              </w:rPr>
            </w:pPr>
            <w:r w:rsidRPr="003325D9">
              <w:rPr>
                <w:i/>
                <w:sz w:val="24"/>
                <w:szCs w:val="24"/>
              </w:rPr>
              <w:t>РР Описание местности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283CD4">
              <w:rPr>
                <w:sz w:val="24"/>
                <w:szCs w:val="24"/>
              </w:rPr>
              <w:t>2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664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39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ind w:left="30" w:right="30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Краткие причастия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283CD4">
              <w:rPr>
                <w:sz w:val="24"/>
                <w:szCs w:val="24"/>
              </w:rPr>
              <w:t>2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665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40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ind w:left="30" w:right="30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 xml:space="preserve">Краткие причастия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283CD4">
              <w:rPr>
                <w:sz w:val="24"/>
                <w:szCs w:val="24"/>
              </w:rPr>
              <w:t>2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666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41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ind w:left="30" w:right="30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Краткие причастия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283CD4">
              <w:rPr>
                <w:sz w:val="24"/>
                <w:szCs w:val="24"/>
              </w:rPr>
              <w:t>2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667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42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ind w:left="30" w:right="30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Правописание НН в причастиях.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283CD4">
              <w:rPr>
                <w:sz w:val="24"/>
                <w:szCs w:val="24"/>
              </w:rPr>
              <w:t>2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668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43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ind w:left="30" w:right="30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Правописание НН в причастиях.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283CD4">
              <w:rPr>
                <w:sz w:val="24"/>
                <w:szCs w:val="24"/>
              </w:rPr>
              <w:t>2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669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44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ind w:left="30" w:right="30"/>
              <w:rPr>
                <w:i/>
                <w:sz w:val="24"/>
                <w:szCs w:val="24"/>
              </w:rPr>
            </w:pPr>
            <w:r w:rsidRPr="003325D9">
              <w:rPr>
                <w:i/>
                <w:sz w:val="24"/>
                <w:szCs w:val="24"/>
              </w:rPr>
              <w:t>РР Описание местности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283CD4">
              <w:rPr>
                <w:sz w:val="24"/>
                <w:szCs w:val="24"/>
              </w:rPr>
              <w:t>2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670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45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ind w:left="30" w:right="30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Повторение по теме «Причастие»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283CD4">
              <w:rPr>
                <w:sz w:val="24"/>
                <w:szCs w:val="24"/>
              </w:rPr>
              <w:t>2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671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46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ind w:left="30" w:right="30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Повторение по теме «Причастие»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283CD4">
              <w:rPr>
                <w:sz w:val="24"/>
                <w:szCs w:val="24"/>
              </w:rPr>
              <w:t>2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672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47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ind w:left="30" w:right="30"/>
              <w:rPr>
                <w:b/>
                <w:sz w:val="24"/>
                <w:szCs w:val="24"/>
              </w:rPr>
            </w:pPr>
            <w:r w:rsidRPr="003325D9">
              <w:rPr>
                <w:b/>
                <w:sz w:val="24"/>
                <w:szCs w:val="24"/>
              </w:rPr>
              <w:t>Контрольный диктант по теме «Причастие»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283CD4">
              <w:rPr>
                <w:sz w:val="24"/>
                <w:szCs w:val="24"/>
              </w:rPr>
              <w:t>2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673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48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ind w:left="30" w:right="30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Анализ контрольного диктанта и работа над ошибками.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283CD4">
              <w:rPr>
                <w:sz w:val="24"/>
                <w:szCs w:val="24"/>
              </w:rPr>
              <w:t>2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674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49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ind w:left="30" w:right="30"/>
              <w:rPr>
                <w:sz w:val="24"/>
                <w:szCs w:val="24"/>
              </w:rPr>
            </w:pPr>
            <w:r w:rsidRPr="003325D9">
              <w:rPr>
                <w:i/>
                <w:sz w:val="24"/>
                <w:szCs w:val="24"/>
              </w:rPr>
              <w:t>РР Описание местности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283CD4">
              <w:rPr>
                <w:sz w:val="24"/>
                <w:szCs w:val="24"/>
              </w:rPr>
              <w:t>2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675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15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after="150"/>
              <w:jc w:val="center"/>
              <w:rPr>
                <w:rStyle w:val="a6"/>
                <w:b/>
                <w:sz w:val="24"/>
                <w:szCs w:val="24"/>
              </w:rPr>
            </w:pPr>
            <w:r w:rsidRPr="003325D9">
              <w:rPr>
                <w:rStyle w:val="a6"/>
                <w:b/>
                <w:sz w:val="24"/>
                <w:szCs w:val="24"/>
              </w:rPr>
              <w:lastRenderedPageBreak/>
              <w:t>Деепричастие- 17 часов.</w:t>
            </w:r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50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spacing w:line="242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 xml:space="preserve">Понятие о деепричастии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3A5DDD">
              <w:rPr>
                <w:sz w:val="24"/>
                <w:szCs w:val="24"/>
              </w:rPr>
              <w:t>2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676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51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spacing w:line="242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Понятие о деепричастии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3A5DDD">
              <w:rPr>
                <w:sz w:val="24"/>
                <w:szCs w:val="24"/>
              </w:rPr>
              <w:t>2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677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52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spacing w:line="242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Понятие о деепричастии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3A5DDD">
              <w:rPr>
                <w:sz w:val="24"/>
                <w:szCs w:val="24"/>
              </w:rPr>
              <w:t>2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678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53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 xml:space="preserve">Деепричастный оборот. Знаки препинания в предложениях с деепричастиями и деепричастными оборотами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3A5DDD">
              <w:rPr>
                <w:sz w:val="24"/>
                <w:szCs w:val="24"/>
              </w:rPr>
              <w:t>2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679" w:history="1">
              <w:r w:rsidR="00CA60D0" w:rsidRPr="003325D9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680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681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54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Деепричастный оборот. Знаки препинания в предложениях с деепричастиями и деепричастными оборотами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3A5DDD">
              <w:rPr>
                <w:sz w:val="24"/>
                <w:szCs w:val="24"/>
              </w:rPr>
              <w:t>2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682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55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Деепричастный оборот. Знаки препинания в предложениях с деепричастиями и деепричастными оборотами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3A5DDD">
              <w:rPr>
                <w:sz w:val="24"/>
                <w:szCs w:val="24"/>
              </w:rPr>
              <w:t>2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683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56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i/>
                <w:sz w:val="24"/>
                <w:szCs w:val="24"/>
              </w:rPr>
            </w:pPr>
            <w:r w:rsidRPr="003325D9">
              <w:rPr>
                <w:i/>
                <w:sz w:val="24"/>
                <w:szCs w:val="24"/>
              </w:rPr>
              <w:t>РР Описание действий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3A5DDD">
              <w:rPr>
                <w:sz w:val="24"/>
                <w:szCs w:val="24"/>
              </w:rPr>
              <w:t>2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684" w:history="1">
              <w:r w:rsidR="00CA60D0" w:rsidRPr="003325D9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57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Словообразование деепричастий.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9D4BDA">
              <w:rPr>
                <w:sz w:val="24"/>
                <w:szCs w:val="24"/>
              </w:rPr>
              <w:t>2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685" w:history="1">
              <w:r w:rsidR="00CA60D0" w:rsidRPr="003325D9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CA60D0" w:rsidRPr="003325D9" w:rsidRDefault="00CA60D0" w:rsidP="00E63B20">
            <w:pPr>
              <w:rPr>
                <w:sz w:val="24"/>
                <w:szCs w:val="24"/>
              </w:rPr>
            </w:pPr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58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Повторение по теме «Деепричастие»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9D4BDA">
              <w:rPr>
                <w:sz w:val="24"/>
                <w:szCs w:val="24"/>
              </w:rPr>
              <w:t>2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686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59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Повторение по теме «Деепричастие»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9D4BDA">
              <w:rPr>
                <w:sz w:val="24"/>
                <w:szCs w:val="24"/>
              </w:rPr>
              <w:t>2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687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jc w:val="center"/>
              <w:rPr>
                <w:b/>
                <w:i/>
                <w:sz w:val="24"/>
                <w:szCs w:val="24"/>
              </w:rPr>
            </w:pPr>
            <w:r w:rsidRPr="003325D9">
              <w:rPr>
                <w:b/>
                <w:i/>
                <w:sz w:val="24"/>
                <w:szCs w:val="24"/>
              </w:rPr>
              <w:t>60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rPr>
                <w:b/>
                <w:i/>
                <w:sz w:val="24"/>
                <w:szCs w:val="24"/>
              </w:rPr>
            </w:pPr>
            <w:r w:rsidRPr="003325D9">
              <w:rPr>
                <w:b/>
                <w:i/>
                <w:sz w:val="24"/>
                <w:szCs w:val="24"/>
              </w:rPr>
              <w:t>Контрольный диктант по теме «Деепричастие»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9D4BDA">
              <w:rPr>
                <w:sz w:val="24"/>
                <w:szCs w:val="24"/>
              </w:rPr>
              <w:t>2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688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61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Анализ контрольного диктанта и работа над ошибками.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9D4BDA">
              <w:rPr>
                <w:sz w:val="24"/>
                <w:szCs w:val="24"/>
              </w:rPr>
              <w:t>2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689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62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rPr>
                <w:i/>
                <w:sz w:val="24"/>
                <w:szCs w:val="24"/>
              </w:rPr>
            </w:pPr>
            <w:r w:rsidRPr="003325D9">
              <w:rPr>
                <w:i/>
                <w:sz w:val="24"/>
                <w:szCs w:val="24"/>
              </w:rPr>
              <w:t>РР Описание действий.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9D4BDA">
              <w:rPr>
                <w:sz w:val="24"/>
                <w:szCs w:val="24"/>
              </w:rPr>
              <w:t>2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690" w:history="1">
              <w:r w:rsidR="00CA60D0" w:rsidRPr="003325D9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63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Переход слов из одних самостоятельных частей речи в другие.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691" w:history="1">
              <w:r w:rsidR="00CA60D0" w:rsidRPr="003325D9">
                <w:rPr>
                  <w:rStyle w:val="a6"/>
                  <w:sz w:val="24"/>
                  <w:szCs w:val="24"/>
                </w:rPr>
                <w:t>http://school-</w:t>
              </w:r>
              <w:r w:rsidR="00CA60D0" w:rsidRPr="003325D9">
                <w:rPr>
                  <w:rStyle w:val="a6"/>
                  <w:sz w:val="24"/>
                  <w:szCs w:val="24"/>
                </w:rPr>
                <w:lastRenderedPageBreak/>
                <w:t>collection.edu.ru/catalog/</w:t>
              </w:r>
            </w:hyperlink>
          </w:p>
          <w:p w:rsidR="00CA60D0" w:rsidRPr="003325D9" w:rsidRDefault="00CA60D0" w:rsidP="00E63B20">
            <w:pPr>
              <w:rPr>
                <w:sz w:val="24"/>
                <w:szCs w:val="24"/>
              </w:rPr>
            </w:pPr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lastRenderedPageBreak/>
              <w:t>64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Повторение орфографии и пунктуации.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C715A0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692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65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Повторение орфографии и пунктуации.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C715A0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693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66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Повторение орфографии и пунктуации.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C715A0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694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15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pStyle w:val="ac"/>
              <w:spacing w:after="0"/>
              <w:ind w:firstLine="227"/>
              <w:jc w:val="center"/>
              <w:rPr>
                <w:rStyle w:val="a6"/>
                <w:rFonts w:ascii="Times New Roman" w:hAnsi="Times New Roman"/>
                <w:color w:val="000000"/>
              </w:rPr>
            </w:pPr>
            <w:r w:rsidRPr="003325D9">
              <w:rPr>
                <w:rFonts w:ascii="Times New Roman" w:hAnsi="Times New Roman" w:cs="Times New Roman"/>
                <w:b/>
                <w:bCs/>
                <w:color w:val="000000"/>
              </w:rPr>
              <w:t>Служебные части речи-44 урока</w:t>
            </w:r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67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spacing w:line="252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Служебные части речи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0F566C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695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68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rPr>
                <w:i/>
                <w:sz w:val="24"/>
                <w:szCs w:val="24"/>
              </w:rPr>
            </w:pPr>
            <w:r w:rsidRPr="003325D9">
              <w:rPr>
                <w:i/>
                <w:sz w:val="24"/>
                <w:szCs w:val="24"/>
              </w:rPr>
              <w:t>РР Рассказ на основе услышанного.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0F566C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696" w:history="1">
              <w:r w:rsidR="00CA60D0" w:rsidRPr="003325D9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69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rPr>
                <w:i/>
                <w:sz w:val="24"/>
                <w:szCs w:val="24"/>
              </w:rPr>
            </w:pPr>
            <w:r w:rsidRPr="003325D9">
              <w:rPr>
                <w:i/>
                <w:sz w:val="24"/>
                <w:szCs w:val="24"/>
              </w:rPr>
              <w:t>РР Рассказ на основе услышанного.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0F566C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697" w:history="1">
              <w:r w:rsidR="00CA60D0" w:rsidRPr="003325D9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CA60D0" w:rsidRPr="003325D9" w:rsidRDefault="00CA60D0" w:rsidP="00E63B20">
            <w:pPr>
              <w:rPr>
                <w:sz w:val="24"/>
                <w:szCs w:val="24"/>
              </w:rPr>
            </w:pPr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70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spacing w:line="252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Предлог как часть речи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0F566C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698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71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spacing w:line="252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 xml:space="preserve">Непроизводные и производные предлоги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0F566C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699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72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spacing w:line="252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Простые и составные предлоги. Морфологический разбор предлогов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0F566C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700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73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spacing w:line="252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 xml:space="preserve">Слитное и раздельное написание производных предлогов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0F566C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701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74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spacing w:line="252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Слитное и раздельное написание производных предлогов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0F566C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702" w:history="1">
              <w:r w:rsidR="00CA60D0" w:rsidRPr="003325D9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75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spacing w:line="252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Слитное и раздельное написание производных предлогов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0F566C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703" w:history="1">
              <w:r w:rsidR="00CA60D0" w:rsidRPr="003325D9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CA60D0" w:rsidRPr="003325D9" w:rsidRDefault="00CA60D0" w:rsidP="00E63B20">
            <w:pPr>
              <w:rPr>
                <w:sz w:val="24"/>
                <w:szCs w:val="24"/>
              </w:rPr>
            </w:pPr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76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spacing w:line="252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Повторение по теме «Предлог»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0F566C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704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jc w:val="center"/>
              <w:rPr>
                <w:b/>
                <w:i/>
                <w:sz w:val="24"/>
                <w:szCs w:val="24"/>
              </w:rPr>
            </w:pPr>
            <w:r w:rsidRPr="003325D9">
              <w:rPr>
                <w:b/>
                <w:i/>
                <w:sz w:val="24"/>
                <w:szCs w:val="24"/>
              </w:rPr>
              <w:t>77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spacing w:line="252" w:lineRule="auto"/>
              <w:rPr>
                <w:b/>
                <w:i/>
                <w:sz w:val="24"/>
                <w:szCs w:val="24"/>
              </w:rPr>
            </w:pPr>
            <w:r w:rsidRPr="003325D9">
              <w:rPr>
                <w:b/>
                <w:i/>
                <w:sz w:val="24"/>
                <w:szCs w:val="24"/>
              </w:rPr>
              <w:t xml:space="preserve">Контрольная работа по теме «Предлог»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0F566C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705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78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 xml:space="preserve">Анализ контрольной работы и работа над </w:t>
            </w:r>
            <w:r w:rsidRPr="003325D9">
              <w:rPr>
                <w:sz w:val="24"/>
                <w:szCs w:val="24"/>
              </w:rPr>
              <w:lastRenderedPageBreak/>
              <w:t>ошибками.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0F566C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706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lastRenderedPageBreak/>
              <w:t>79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 xml:space="preserve">Союз как часть речи.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0F566C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707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80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spacing w:line="259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Союзы сочинительные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0F566C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708" w:history="1">
              <w:r w:rsidR="00CA60D0" w:rsidRPr="003325D9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81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Союзы сочинительные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0F566C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709" w:history="1">
              <w:r w:rsidR="00CA60D0" w:rsidRPr="003325D9">
                <w:rPr>
                  <w:rStyle w:val="a6"/>
                  <w:sz w:val="24"/>
                  <w:szCs w:val="24"/>
                </w:rPr>
                <w:t>http://school-01collection.edu.ru/catalog/</w:t>
              </w:r>
            </w:hyperlink>
          </w:p>
          <w:p w:rsidR="00CA60D0" w:rsidRPr="003325D9" w:rsidRDefault="00CA60D0" w:rsidP="00E63B20">
            <w:pPr>
              <w:rPr>
                <w:sz w:val="24"/>
                <w:szCs w:val="24"/>
              </w:rPr>
            </w:pPr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82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spacing w:line="259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Союзы подчинительные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0F566C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710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83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Союзы подчинительные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0F566C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711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84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 xml:space="preserve">Правописание союзов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0F566C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712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85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spacing w:line="252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Морфологические средства связи частей и предложений в тексте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0F566C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713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86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Морфологические средства связи частей и предложений в тексте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0F566C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714" w:history="1">
              <w:r w:rsidR="00CA60D0" w:rsidRPr="003325D9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87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Повторение по теме «Союз»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0F566C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715" w:history="1">
              <w:r w:rsidR="00CA60D0" w:rsidRPr="003325D9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CA60D0" w:rsidRPr="003325D9" w:rsidRDefault="00CA60D0" w:rsidP="00E63B20">
            <w:pPr>
              <w:rPr>
                <w:sz w:val="24"/>
                <w:szCs w:val="24"/>
              </w:rPr>
            </w:pPr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88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Повторение по теме «Союз»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0F566C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716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89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rPr>
                <w:b/>
                <w:sz w:val="24"/>
                <w:szCs w:val="24"/>
              </w:rPr>
            </w:pPr>
            <w:r w:rsidRPr="003325D9">
              <w:rPr>
                <w:b/>
                <w:sz w:val="24"/>
                <w:szCs w:val="24"/>
              </w:rPr>
              <w:t>Контрольная работа по теме «Союз».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0F566C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717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90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spacing w:line="252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Анализ контрольной работы и работа над ошибками.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0F566C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718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91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Повторение орфографии и пунктуации.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0F566C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719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92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Повторение орфографии и пунктуации.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0F566C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720" w:history="1">
              <w:r w:rsidR="00CA60D0" w:rsidRPr="003325D9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93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Повторение орфографии и пунктуации.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0F566C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721" w:history="1">
              <w:r w:rsidR="00CA60D0" w:rsidRPr="003325D9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CA60D0" w:rsidRPr="003325D9" w:rsidRDefault="00CA60D0" w:rsidP="00E63B20">
            <w:pPr>
              <w:rPr>
                <w:sz w:val="24"/>
                <w:szCs w:val="24"/>
              </w:rPr>
            </w:pPr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lastRenderedPageBreak/>
              <w:t>94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rPr>
                <w:i/>
                <w:sz w:val="24"/>
                <w:szCs w:val="24"/>
              </w:rPr>
            </w:pPr>
            <w:r w:rsidRPr="003325D9">
              <w:rPr>
                <w:i/>
                <w:sz w:val="24"/>
                <w:szCs w:val="24"/>
              </w:rPr>
              <w:t>РР Сочетание разных типов речи в одном тексте.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0F566C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722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95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rPr>
                <w:i/>
                <w:sz w:val="24"/>
                <w:szCs w:val="24"/>
              </w:rPr>
            </w:pPr>
            <w:r w:rsidRPr="003325D9">
              <w:rPr>
                <w:i/>
                <w:sz w:val="24"/>
                <w:szCs w:val="24"/>
              </w:rPr>
              <w:t>РР Сочетание разных типов речи в одном тексте.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0F566C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723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96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spacing w:line="252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 xml:space="preserve">Частица как часть речи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0F566C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724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97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spacing w:line="252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Частица как часть речи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0F566C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725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98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spacing w:line="252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Значение частиц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0F566C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726" w:history="1">
              <w:r w:rsidR="00CA60D0" w:rsidRPr="003325D9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99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Значение частиц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0F566C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727" w:history="1">
              <w:r w:rsidR="00CA60D0" w:rsidRPr="003325D9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CA60D0" w:rsidRPr="003325D9" w:rsidRDefault="00CA60D0" w:rsidP="00E63B20">
            <w:pPr>
              <w:rPr>
                <w:sz w:val="24"/>
                <w:szCs w:val="24"/>
              </w:rPr>
            </w:pPr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100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rPr>
                <w:b/>
                <w:sz w:val="24"/>
                <w:szCs w:val="24"/>
              </w:rPr>
            </w:pPr>
            <w:r w:rsidRPr="003325D9">
              <w:rPr>
                <w:b/>
                <w:sz w:val="24"/>
                <w:szCs w:val="24"/>
              </w:rPr>
              <w:t>Проверочная работа по теме «Частица»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0F566C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728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101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2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Анализ проверочной работы и работа над ошибками.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0F566C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729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102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 xml:space="preserve">Правописание </w:t>
            </w:r>
            <w:r w:rsidRPr="003325D9">
              <w:rPr>
                <w:b/>
                <w:bCs/>
                <w:i/>
                <w:iCs/>
                <w:sz w:val="24"/>
                <w:szCs w:val="24"/>
              </w:rPr>
              <w:t xml:space="preserve">не </w:t>
            </w:r>
            <w:r w:rsidRPr="003325D9">
              <w:rPr>
                <w:sz w:val="24"/>
                <w:szCs w:val="24"/>
              </w:rPr>
              <w:t xml:space="preserve">и </w:t>
            </w:r>
            <w:r w:rsidRPr="003325D9">
              <w:rPr>
                <w:b/>
                <w:bCs/>
                <w:i/>
                <w:iCs/>
                <w:sz w:val="24"/>
                <w:szCs w:val="24"/>
              </w:rPr>
              <w:t>ни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0F566C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730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103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 xml:space="preserve">Правописание </w:t>
            </w:r>
            <w:r w:rsidRPr="003325D9">
              <w:rPr>
                <w:b/>
                <w:bCs/>
                <w:i/>
                <w:iCs/>
                <w:sz w:val="24"/>
                <w:szCs w:val="24"/>
              </w:rPr>
              <w:t xml:space="preserve">не </w:t>
            </w:r>
            <w:r w:rsidRPr="003325D9">
              <w:rPr>
                <w:sz w:val="24"/>
                <w:szCs w:val="24"/>
              </w:rPr>
              <w:t xml:space="preserve">и </w:t>
            </w:r>
            <w:r w:rsidRPr="003325D9">
              <w:rPr>
                <w:b/>
                <w:bCs/>
                <w:i/>
                <w:iCs/>
                <w:sz w:val="24"/>
                <w:szCs w:val="24"/>
              </w:rPr>
              <w:t>ни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0F566C">
              <w:rPr>
                <w:sz w:val="24"/>
                <w:szCs w:val="24"/>
              </w:rPr>
              <w:t>3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731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104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 xml:space="preserve">Правописание </w:t>
            </w:r>
            <w:r w:rsidRPr="003325D9">
              <w:rPr>
                <w:b/>
                <w:bCs/>
                <w:i/>
                <w:iCs/>
                <w:sz w:val="24"/>
                <w:szCs w:val="24"/>
              </w:rPr>
              <w:t>не</w:t>
            </w:r>
            <w:r w:rsidRPr="003325D9">
              <w:rPr>
                <w:sz w:val="24"/>
                <w:szCs w:val="24"/>
              </w:rPr>
              <w:t xml:space="preserve"> с существительными, прилагательными, глаголами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>
              <w:rPr>
                <w:sz w:val="24"/>
                <w:szCs w:val="24"/>
              </w:rPr>
              <w:t>4</w:t>
            </w:r>
            <w:r w:rsidRPr="000F566C">
              <w:rPr>
                <w:sz w:val="24"/>
                <w:szCs w:val="24"/>
              </w:rPr>
              <w:t>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732" w:history="1">
              <w:r w:rsidR="00CA60D0" w:rsidRPr="003325D9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105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spacing w:line="259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 xml:space="preserve">Правописание </w:t>
            </w:r>
            <w:r w:rsidRPr="003325D9">
              <w:rPr>
                <w:b/>
                <w:bCs/>
                <w:i/>
                <w:iCs/>
                <w:sz w:val="24"/>
                <w:szCs w:val="24"/>
              </w:rPr>
              <w:t>не</w:t>
            </w:r>
            <w:r w:rsidRPr="003325D9">
              <w:rPr>
                <w:sz w:val="24"/>
                <w:szCs w:val="24"/>
              </w:rPr>
              <w:t xml:space="preserve"> с прилагательными и причастиями, словами состояния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>
              <w:rPr>
                <w:sz w:val="24"/>
                <w:szCs w:val="24"/>
              </w:rPr>
              <w:t>4</w:t>
            </w:r>
            <w:r w:rsidRPr="000F566C">
              <w:rPr>
                <w:sz w:val="24"/>
                <w:szCs w:val="24"/>
              </w:rPr>
              <w:t xml:space="preserve">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733" w:history="1">
              <w:r w:rsidR="00CA60D0" w:rsidRPr="003325D9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CA60D0" w:rsidRPr="003325D9" w:rsidRDefault="00CA60D0" w:rsidP="00E63B20">
            <w:pPr>
              <w:rPr>
                <w:sz w:val="24"/>
                <w:szCs w:val="24"/>
              </w:rPr>
            </w:pPr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106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spacing w:line="259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 xml:space="preserve">Правописание </w:t>
            </w:r>
            <w:r w:rsidRPr="003325D9">
              <w:rPr>
                <w:b/>
                <w:bCs/>
                <w:i/>
                <w:iCs/>
                <w:sz w:val="24"/>
                <w:szCs w:val="24"/>
              </w:rPr>
              <w:t>не</w:t>
            </w:r>
            <w:r w:rsidRPr="003325D9">
              <w:rPr>
                <w:sz w:val="24"/>
                <w:szCs w:val="24"/>
              </w:rPr>
              <w:t xml:space="preserve"> с местоимениями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>
              <w:rPr>
                <w:sz w:val="24"/>
                <w:szCs w:val="24"/>
              </w:rPr>
              <w:t>4</w:t>
            </w:r>
            <w:r w:rsidRPr="000F566C">
              <w:rPr>
                <w:sz w:val="24"/>
                <w:szCs w:val="24"/>
              </w:rPr>
              <w:t xml:space="preserve">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734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107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Повторение изученного по теме «Частица».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>
              <w:rPr>
                <w:sz w:val="24"/>
                <w:szCs w:val="24"/>
              </w:rPr>
              <w:t>4</w:t>
            </w:r>
            <w:r w:rsidRPr="000F566C">
              <w:rPr>
                <w:sz w:val="24"/>
                <w:szCs w:val="24"/>
              </w:rPr>
              <w:t xml:space="preserve">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735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108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rPr>
                <w:b/>
                <w:sz w:val="24"/>
                <w:szCs w:val="24"/>
              </w:rPr>
            </w:pPr>
            <w:r w:rsidRPr="003325D9">
              <w:rPr>
                <w:b/>
                <w:sz w:val="24"/>
                <w:szCs w:val="24"/>
              </w:rPr>
              <w:t>Контрольная работа по теме «Частица».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>
              <w:rPr>
                <w:sz w:val="24"/>
                <w:szCs w:val="24"/>
              </w:rPr>
              <w:t>4</w:t>
            </w:r>
            <w:r w:rsidRPr="000F566C">
              <w:rPr>
                <w:sz w:val="24"/>
                <w:szCs w:val="24"/>
              </w:rPr>
              <w:t xml:space="preserve">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736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109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Анализ контрольной работы и работа над ошибками.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>
              <w:rPr>
                <w:sz w:val="24"/>
                <w:szCs w:val="24"/>
              </w:rPr>
              <w:t>4</w:t>
            </w:r>
            <w:r w:rsidRPr="000F566C">
              <w:rPr>
                <w:sz w:val="24"/>
                <w:szCs w:val="24"/>
              </w:rPr>
              <w:t xml:space="preserve">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737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lastRenderedPageBreak/>
              <w:t>110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spacing w:line="259" w:lineRule="auto"/>
              <w:rPr>
                <w:sz w:val="24"/>
                <w:szCs w:val="24"/>
              </w:rPr>
            </w:pPr>
            <w:r w:rsidRPr="003325D9">
              <w:rPr>
                <w:i/>
                <w:sz w:val="24"/>
                <w:szCs w:val="24"/>
              </w:rPr>
              <w:t>РР Сочетание разных типов речи в одном тексте.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>
              <w:rPr>
                <w:sz w:val="24"/>
                <w:szCs w:val="24"/>
              </w:rPr>
              <w:t>4</w:t>
            </w:r>
            <w:r w:rsidRPr="000F566C">
              <w:rPr>
                <w:sz w:val="24"/>
                <w:szCs w:val="24"/>
              </w:rPr>
              <w:t xml:space="preserve">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738" w:history="1">
              <w:r w:rsidR="00CA60D0" w:rsidRPr="003325D9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jc w:val="center"/>
              <w:rPr>
                <w:i/>
                <w:sz w:val="24"/>
                <w:szCs w:val="24"/>
              </w:rPr>
            </w:pPr>
            <w:r w:rsidRPr="003325D9">
              <w:rPr>
                <w:i/>
                <w:sz w:val="24"/>
                <w:szCs w:val="24"/>
              </w:rPr>
              <w:t>111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spacing w:line="259" w:lineRule="auto"/>
              <w:rPr>
                <w:i/>
                <w:sz w:val="24"/>
                <w:szCs w:val="24"/>
              </w:rPr>
            </w:pPr>
            <w:r w:rsidRPr="003325D9">
              <w:rPr>
                <w:i/>
                <w:sz w:val="24"/>
                <w:szCs w:val="24"/>
              </w:rPr>
              <w:t>РР Характеристика литературного героя.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>
              <w:rPr>
                <w:sz w:val="24"/>
                <w:szCs w:val="24"/>
              </w:rPr>
              <w:t>4</w:t>
            </w:r>
            <w:r w:rsidRPr="000F566C">
              <w:rPr>
                <w:sz w:val="24"/>
                <w:szCs w:val="24"/>
              </w:rPr>
              <w:t xml:space="preserve">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739" w:history="1">
              <w:r w:rsidR="00CA60D0" w:rsidRPr="003325D9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CA60D0" w:rsidRPr="003325D9" w:rsidRDefault="00CA60D0" w:rsidP="00E63B20">
            <w:pPr>
              <w:rPr>
                <w:sz w:val="24"/>
                <w:szCs w:val="24"/>
              </w:rPr>
            </w:pPr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112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spacing w:line="259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Переход слов самостоятельных частей речи в служебные.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>
              <w:rPr>
                <w:sz w:val="24"/>
                <w:szCs w:val="24"/>
              </w:rPr>
              <w:t xml:space="preserve">4 </w:t>
            </w:r>
            <w:r w:rsidRPr="000F566C">
              <w:rPr>
                <w:sz w:val="24"/>
                <w:szCs w:val="24"/>
              </w:rPr>
              <w:t>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740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15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after="150"/>
              <w:jc w:val="center"/>
              <w:rPr>
                <w:rStyle w:val="a6"/>
                <w:b/>
                <w:sz w:val="24"/>
                <w:szCs w:val="24"/>
              </w:rPr>
            </w:pPr>
            <w:r w:rsidRPr="003325D9">
              <w:rPr>
                <w:rStyle w:val="a6"/>
                <w:b/>
                <w:sz w:val="24"/>
                <w:szCs w:val="24"/>
              </w:rPr>
              <w:t>Междометие- 8 часов.</w:t>
            </w:r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113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spacing w:line="259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Понятие о междометии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E7768B">
              <w:rPr>
                <w:sz w:val="24"/>
                <w:szCs w:val="24"/>
              </w:rPr>
              <w:t>4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741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114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spacing w:line="259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Правописание междометий. Пунктуация при междометиях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E7768B">
              <w:rPr>
                <w:sz w:val="24"/>
                <w:szCs w:val="24"/>
              </w:rPr>
              <w:t>4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742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115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Правописание междометий. Пунктуация при междометиях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E7768B">
              <w:rPr>
                <w:sz w:val="24"/>
                <w:szCs w:val="24"/>
              </w:rPr>
              <w:t>4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743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116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Повторение изученного по теме «Служебные части речи».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E7768B">
              <w:rPr>
                <w:sz w:val="24"/>
                <w:szCs w:val="24"/>
              </w:rPr>
              <w:t>4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744" w:history="1">
              <w:r w:rsidR="00CA60D0" w:rsidRPr="003325D9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117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Повторение изученного по теме «Служебные части речи».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E7768B">
              <w:rPr>
                <w:sz w:val="24"/>
                <w:szCs w:val="24"/>
              </w:rPr>
              <w:t>4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745" w:history="1">
              <w:r w:rsidR="00CA60D0" w:rsidRPr="003325D9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CA60D0" w:rsidRPr="003325D9" w:rsidRDefault="00CA60D0" w:rsidP="00E63B20">
            <w:pPr>
              <w:rPr>
                <w:sz w:val="24"/>
                <w:szCs w:val="24"/>
              </w:rPr>
            </w:pPr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118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Повторение изученного по теме «Служебные части речи».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E7768B">
              <w:rPr>
                <w:sz w:val="24"/>
                <w:szCs w:val="24"/>
              </w:rPr>
              <w:t>4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746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119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rPr>
                <w:i/>
                <w:sz w:val="24"/>
                <w:szCs w:val="24"/>
              </w:rPr>
            </w:pPr>
            <w:r w:rsidRPr="003325D9">
              <w:rPr>
                <w:i/>
                <w:sz w:val="24"/>
                <w:szCs w:val="24"/>
              </w:rPr>
              <w:t>РР Публицистический стиль.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E7768B">
              <w:rPr>
                <w:sz w:val="24"/>
                <w:szCs w:val="24"/>
              </w:rPr>
              <w:t>4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747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i/>
                <w:spacing w:val="-15"/>
                <w:sz w:val="24"/>
                <w:szCs w:val="24"/>
              </w:rPr>
            </w:pPr>
            <w:r w:rsidRPr="003325D9">
              <w:rPr>
                <w:i/>
                <w:spacing w:val="-15"/>
                <w:sz w:val="24"/>
                <w:szCs w:val="24"/>
              </w:rPr>
              <w:t>120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i/>
                <w:sz w:val="24"/>
                <w:szCs w:val="24"/>
              </w:rPr>
            </w:pPr>
            <w:r w:rsidRPr="003325D9">
              <w:rPr>
                <w:i/>
                <w:sz w:val="24"/>
                <w:szCs w:val="24"/>
              </w:rPr>
              <w:t>РР Интервью.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E7768B">
              <w:rPr>
                <w:sz w:val="24"/>
                <w:szCs w:val="24"/>
              </w:rPr>
              <w:t>4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748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15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after="150"/>
              <w:jc w:val="center"/>
              <w:rPr>
                <w:rStyle w:val="a6"/>
                <w:b/>
                <w:sz w:val="24"/>
                <w:szCs w:val="24"/>
              </w:rPr>
            </w:pPr>
            <w:r w:rsidRPr="003325D9">
              <w:rPr>
                <w:b/>
                <w:sz w:val="24"/>
                <w:szCs w:val="24"/>
              </w:rPr>
              <w:t>Повторение изученного в 5- 7 классах – 16 часов.</w:t>
            </w:r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pacing w:val="-15"/>
                <w:sz w:val="24"/>
                <w:szCs w:val="24"/>
              </w:rPr>
            </w:pPr>
            <w:r w:rsidRPr="003325D9">
              <w:rPr>
                <w:spacing w:val="-15"/>
                <w:sz w:val="24"/>
                <w:szCs w:val="24"/>
              </w:rPr>
              <w:t>121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 xml:space="preserve">Повторение изученного в 5- 7 классах. Фонетика и графика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E7768B">
              <w:rPr>
                <w:sz w:val="24"/>
                <w:szCs w:val="24"/>
              </w:rPr>
              <w:t>4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749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pacing w:val="-15"/>
                <w:sz w:val="24"/>
                <w:szCs w:val="24"/>
              </w:rPr>
            </w:pPr>
            <w:r w:rsidRPr="003325D9">
              <w:rPr>
                <w:spacing w:val="-15"/>
                <w:sz w:val="24"/>
                <w:szCs w:val="24"/>
              </w:rPr>
              <w:t>122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 xml:space="preserve">Повторение изученного в 5- 7 классах. Лексика и фразеология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E7768B">
              <w:rPr>
                <w:sz w:val="24"/>
                <w:szCs w:val="24"/>
              </w:rPr>
              <w:t>4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750" w:history="1">
              <w:r w:rsidR="00CA60D0" w:rsidRPr="003325D9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pacing w:val="-15"/>
                <w:sz w:val="24"/>
                <w:szCs w:val="24"/>
              </w:rPr>
            </w:pPr>
            <w:r w:rsidRPr="003325D9">
              <w:rPr>
                <w:spacing w:val="-15"/>
                <w:sz w:val="24"/>
                <w:szCs w:val="24"/>
              </w:rPr>
              <w:t>123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 xml:space="preserve">Повторение изученного в 5- 7 классах. </w:t>
            </w:r>
            <w:r w:rsidRPr="003325D9">
              <w:rPr>
                <w:sz w:val="24"/>
                <w:szCs w:val="24"/>
              </w:rPr>
              <w:lastRenderedPageBreak/>
              <w:t xml:space="preserve">Словообразование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E7768B">
              <w:rPr>
                <w:sz w:val="24"/>
                <w:szCs w:val="24"/>
              </w:rPr>
              <w:t>4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751" w:history="1">
              <w:r w:rsidR="00CA60D0" w:rsidRPr="003325D9">
                <w:rPr>
                  <w:rStyle w:val="a6"/>
                  <w:sz w:val="24"/>
                  <w:szCs w:val="24"/>
                </w:rPr>
                <w:t>http://school-</w:t>
              </w:r>
              <w:r w:rsidR="00CA60D0" w:rsidRPr="003325D9">
                <w:rPr>
                  <w:rStyle w:val="a6"/>
                  <w:sz w:val="24"/>
                  <w:szCs w:val="24"/>
                </w:rPr>
                <w:lastRenderedPageBreak/>
                <w:t>collection.edu.ru/catalog/</w:t>
              </w:r>
            </w:hyperlink>
          </w:p>
          <w:p w:rsidR="00CA60D0" w:rsidRPr="003325D9" w:rsidRDefault="00CA60D0" w:rsidP="00E63B20">
            <w:pPr>
              <w:rPr>
                <w:sz w:val="24"/>
                <w:szCs w:val="24"/>
              </w:rPr>
            </w:pPr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pacing w:val="-15"/>
                <w:sz w:val="24"/>
                <w:szCs w:val="24"/>
              </w:rPr>
            </w:pPr>
            <w:r w:rsidRPr="003325D9">
              <w:rPr>
                <w:spacing w:val="-15"/>
                <w:sz w:val="24"/>
                <w:szCs w:val="24"/>
              </w:rPr>
              <w:lastRenderedPageBreak/>
              <w:t>124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 xml:space="preserve">Повторение изученного в 5- 7 классах. Морфология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E7768B">
              <w:rPr>
                <w:sz w:val="24"/>
                <w:szCs w:val="24"/>
              </w:rPr>
              <w:t>4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752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125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Повторение изученного в 5- 7 классах.Орфография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E7768B">
              <w:rPr>
                <w:sz w:val="24"/>
                <w:szCs w:val="24"/>
              </w:rPr>
              <w:t>4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753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126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 xml:space="preserve">Повторение изученного в 5- 7 классах.Орфография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E7768B">
              <w:rPr>
                <w:sz w:val="24"/>
                <w:szCs w:val="24"/>
              </w:rPr>
              <w:t>4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754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127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Повторение изученного в 5- 7 классах. Синтаксис и пунктуация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E7768B">
              <w:rPr>
                <w:sz w:val="24"/>
                <w:szCs w:val="24"/>
              </w:rPr>
              <w:t>4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755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rPr>
                <w:b/>
                <w:i/>
                <w:spacing w:val="-15"/>
                <w:sz w:val="24"/>
                <w:szCs w:val="24"/>
              </w:rPr>
            </w:pPr>
            <w:r w:rsidRPr="003325D9">
              <w:rPr>
                <w:b/>
                <w:i/>
                <w:spacing w:val="-15"/>
                <w:sz w:val="24"/>
                <w:szCs w:val="24"/>
              </w:rPr>
              <w:t>128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spacing w:line="259" w:lineRule="auto"/>
              <w:rPr>
                <w:b/>
                <w:i/>
                <w:sz w:val="24"/>
                <w:szCs w:val="24"/>
              </w:rPr>
            </w:pPr>
            <w:r w:rsidRPr="003325D9">
              <w:rPr>
                <w:b/>
                <w:i/>
                <w:sz w:val="24"/>
                <w:szCs w:val="24"/>
              </w:rPr>
              <w:t xml:space="preserve">Контрольная работа. Диктант.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E7768B">
              <w:rPr>
                <w:sz w:val="24"/>
                <w:szCs w:val="24"/>
              </w:rPr>
              <w:t>4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756" w:history="1">
              <w:r w:rsidR="00CA60D0" w:rsidRPr="003325D9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rPr>
                <w:b/>
                <w:i/>
                <w:spacing w:val="-15"/>
                <w:sz w:val="24"/>
                <w:szCs w:val="24"/>
              </w:rPr>
            </w:pPr>
            <w:r w:rsidRPr="003325D9">
              <w:rPr>
                <w:b/>
                <w:i/>
                <w:spacing w:val="-15"/>
                <w:sz w:val="24"/>
                <w:szCs w:val="24"/>
              </w:rPr>
              <w:t>129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spacing w:line="259" w:lineRule="auto"/>
              <w:rPr>
                <w:b/>
                <w:i/>
                <w:sz w:val="24"/>
                <w:szCs w:val="24"/>
              </w:rPr>
            </w:pPr>
            <w:r w:rsidRPr="003325D9">
              <w:rPr>
                <w:b/>
                <w:i/>
                <w:sz w:val="24"/>
                <w:szCs w:val="24"/>
              </w:rPr>
              <w:t>Контрольная работа. Грамматическое задание.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E7768B">
              <w:rPr>
                <w:sz w:val="24"/>
                <w:szCs w:val="24"/>
              </w:rPr>
              <w:t>4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757" w:history="1">
              <w:r w:rsidR="00CA60D0" w:rsidRPr="003325D9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CA60D0" w:rsidRPr="003325D9" w:rsidRDefault="00CA60D0" w:rsidP="00E63B20">
            <w:pPr>
              <w:rPr>
                <w:sz w:val="24"/>
                <w:szCs w:val="24"/>
              </w:rPr>
            </w:pPr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rPr>
                <w:b/>
                <w:i/>
                <w:spacing w:val="-15"/>
                <w:sz w:val="24"/>
                <w:szCs w:val="24"/>
              </w:rPr>
            </w:pPr>
            <w:r w:rsidRPr="003325D9">
              <w:rPr>
                <w:b/>
                <w:i/>
                <w:spacing w:val="-15"/>
                <w:sz w:val="24"/>
                <w:szCs w:val="24"/>
              </w:rPr>
              <w:t>130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Анализ контрольной работы и работа над ошибками.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E7768B">
              <w:rPr>
                <w:sz w:val="24"/>
                <w:szCs w:val="24"/>
              </w:rPr>
              <w:t>4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758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rPr>
                <w:b/>
                <w:i/>
                <w:spacing w:val="-15"/>
                <w:sz w:val="24"/>
                <w:szCs w:val="24"/>
              </w:rPr>
            </w:pPr>
            <w:r w:rsidRPr="003325D9">
              <w:rPr>
                <w:b/>
                <w:i/>
                <w:spacing w:val="-15"/>
                <w:sz w:val="24"/>
                <w:szCs w:val="24"/>
              </w:rPr>
              <w:t>131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Повторение изученного в 5-7 классах по развитию речи.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E7768B">
              <w:rPr>
                <w:sz w:val="24"/>
                <w:szCs w:val="24"/>
              </w:rPr>
              <w:t>4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759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rPr>
                <w:b/>
                <w:i/>
                <w:spacing w:val="-15"/>
                <w:sz w:val="24"/>
                <w:szCs w:val="24"/>
              </w:rPr>
            </w:pPr>
            <w:r w:rsidRPr="003325D9">
              <w:rPr>
                <w:b/>
                <w:i/>
                <w:spacing w:val="-15"/>
                <w:sz w:val="24"/>
                <w:szCs w:val="24"/>
              </w:rPr>
              <w:t>132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Повторение изученного в 5-7 классах по развитию речи.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E7768B">
              <w:rPr>
                <w:sz w:val="24"/>
                <w:szCs w:val="24"/>
              </w:rPr>
              <w:t>4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760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rPr>
                <w:b/>
                <w:i/>
                <w:spacing w:val="-15"/>
                <w:sz w:val="24"/>
                <w:szCs w:val="24"/>
              </w:rPr>
            </w:pPr>
            <w:r w:rsidRPr="003325D9">
              <w:rPr>
                <w:b/>
                <w:i/>
                <w:spacing w:val="-15"/>
                <w:sz w:val="24"/>
                <w:szCs w:val="24"/>
              </w:rPr>
              <w:t>133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Повторение изученного в 5-7 классах по развитию речи.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E7768B">
              <w:rPr>
                <w:sz w:val="24"/>
                <w:szCs w:val="24"/>
              </w:rPr>
              <w:t>4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761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rPr>
                <w:b/>
                <w:i/>
                <w:spacing w:val="-15"/>
                <w:sz w:val="24"/>
                <w:szCs w:val="24"/>
              </w:rPr>
            </w:pPr>
            <w:r w:rsidRPr="003325D9">
              <w:rPr>
                <w:b/>
                <w:i/>
                <w:spacing w:val="-15"/>
                <w:sz w:val="24"/>
                <w:szCs w:val="24"/>
              </w:rPr>
              <w:t>134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 xml:space="preserve">Повторение изученного в 5-7 классах 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E7768B">
              <w:rPr>
                <w:sz w:val="24"/>
                <w:szCs w:val="24"/>
              </w:rPr>
              <w:t>4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762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rPr>
                <w:spacing w:val="-15"/>
                <w:sz w:val="24"/>
                <w:szCs w:val="24"/>
              </w:rPr>
            </w:pPr>
            <w:r w:rsidRPr="003325D9">
              <w:rPr>
                <w:spacing w:val="-15"/>
                <w:sz w:val="24"/>
                <w:szCs w:val="24"/>
              </w:rPr>
              <w:t>135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spacing w:line="259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Итоговое занятие «Знай и люби русский язык»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E7768B">
              <w:rPr>
                <w:sz w:val="24"/>
                <w:szCs w:val="24"/>
              </w:rPr>
              <w:t>4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763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CA60D0" w:rsidRPr="003325D9" w:rsidTr="00E63B2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spacing w:line="259" w:lineRule="auto"/>
              <w:rPr>
                <w:spacing w:val="-15"/>
                <w:sz w:val="24"/>
                <w:szCs w:val="24"/>
              </w:rPr>
            </w:pPr>
            <w:r w:rsidRPr="003325D9">
              <w:rPr>
                <w:spacing w:val="-15"/>
                <w:sz w:val="24"/>
                <w:szCs w:val="24"/>
              </w:rPr>
              <w:t xml:space="preserve"> 136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D0" w:rsidRPr="003325D9" w:rsidRDefault="00CA60D0" w:rsidP="00E63B20">
            <w:pPr>
              <w:spacing w:line="259" w:lineRule="auto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 xml:space="preserve"> Итоговое занятие «Знай и люби русский язык»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CA60D0" w:rsidP="00E63B20">
            <w:pPr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Default="00CA60D0" w:rsidP="00E63B20">
            <w:r w:rsidRPr="00E7768B">
              <w:rPr>
                <w:sz w:val="24"/>
                <w:szCs w:val="24"/>
              </w:rPr>
              <w:t>4 четверть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D0" w:rsidRPr="003325D9" w:rsidRDefault="00673CDC" w:rsidP="00E63B20">
            <w:pPr>
              <w:rPr>
                <w:sz w:val="24"/>
                <w:szCs w:val="24"/>
              </w:rPr>
            </w:pPr>
            <w:hyperlink r:id="rId764" w:history="1">
              <w:r w:rsidR="00CA60D0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</w:tbl>
    <w:p w:rsidR="00CA60D0" w:rsidRPr="003325D9" w:rsidRDefault="00CA60D0" w:rsidP="00CA60D0">
      <w:pPr>
        <w:rPr>
          <w:sz w:val="24"/>
          <w:szCs w:val="24"/>
        </w:rPr>
      </w:pPr>
    </w:p>
    <w:p w:rsidR="00E63B20" w:rsidRDefault="00E63B20" w:rsidP="00E63B2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Тематическое планирование  8 класс.  </w:t>
      </w:r>
    </w:p>
    <w:tbl>
      <w:tblPr>
        <w:tblW w:w="1573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0"/>
        <w:gridCol w:w="6803"/>
        <w:gridCol w:w="992"/>
        <w:gridCol w:w="851"/>
        <w:gridCol w:w="992"/>
        <w:gridCol w:w="992"/>
        <w:gridCol w:w="1560"/>
        <w:gridCol w:w="2835"/>
      </w:tblGrid>
      <w:tr w:rsidR="00E63B20" w:rsidTr="00E63B20">
        <w:trPr>
          <w:trHeight w:val="965"/>
        </w:trPr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урока</w:t>
            </w:r>
          </w:p>
        </w:tc>
        <w:tc>
          <w:tcPr>
            <w:tcW w:w="68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урока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ind w:left="-1174" w:firstLine="1174"/>
              <w:jc w:val="center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 xml:space="preserve">Учебный период (четверть, </w:t>
            </w:r>
            <w:r w:rsidRPr="0004211E">
              <w:rPr>
                <w:sz w:val="24"/>
                <w:szCs w:val="24"/>
              </w:rPr>
              <w:lastRenderedPageBreak/>
              <w:t>полугодие)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 w:rsidRPr="0004211E">
              <w:rPr>
                <w:bCs/>
                <w:spacing w:val="-2"/>
                <w:w w:val="105"/>
                <w:sz w:val="24"/>
                <w:szCs w:val="24"/>
              </w:rPr>
              <w:lastRenderedPageBreak/>
              <w:t>Электронные</w:t>
            </w:r>
            <w:r w:rsidRPr="0004211E">
              <w:rPr>
                <w:bCs/>
                <w:spacing w:val="-8"/>
                <w:w w:val="105"/>
                <w:sz w:val="24"/>
                <w:szCs w:val="24"/>
              </w:rPr>
              <w:t xml:space="preserve"> </w:t>
            </w:r>
            <w:r w:rsidRPr="0004211E">
              <w:rPr>
                <w:bCs/>
                <w:spacing w:val="-2"/>
                <w:w w:val="105"/>
                <w:sz w:val="24"/>
                <w:szCs w:val="24"/>
              </w:rPr>
              <w:t>(цифровые)</w:t>
            </w:r>
            <w:r w:rsidRPr="0004211E">
              <w:rPr>
                <w:bCs/>
                <w:spacing w:val="40"/>
                <w:w w:val="105"/>
                <w:sz w:val="24"/>
                <w:szCs w:val="24"/>
              </w:rPr>
              <w:t xml:space="preserve"> </w:t>
            </w:r>
            <w:r w:rsidRPr="0004211E">
              <w:rPr>
                <w:bCs/>
                <w:sz w:val="24"/>
                <w:szCs w:val="24"/>
              </w:rPr>
              <w:t>образовательные</w:t>
            </w:r>
            <w:r w:rsidRPr="0004211E">
              <w:rPr>
                <w:bCs/>
                <w:spacing w:val="37"/>
                <w:w w:val="105"/>
                <w:sz w:val="24"/>
                <w:szCs w:val="24"/>
              </w:rPr>
              <w:t xml:space="preserve"> </w:t>
            </w:r>
            <w:r w:rsidRPr="0004211E">
              <w:rPr>
                <w:bCs/>
                <w:spacing w:val="-2"/>
                <w:w w:val="105"/>
                <w:sz w:val="24"/>
                <w:szCs w:val="24"/>
              </w:rPr>
              <w:t>ресурсы</w:t>
            </w:r>
          </w:p>
        </w:tc>
      </w:tr>
      <w:tr w:rsidR="00E63B20" w:rsidTr="00E63B20">
        <w:trPr>
          <w:trHeight w:val="965"/>
        </w:trPr>
        <w:tc>
          <w:tcPr>
            <w:tcW w:w="7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Pr="0004211E" w:rsidRDefault="00E63B20" w:rsidP="00E63B20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Всего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Pr="0004211E" w:rsidRDefault="00E63B20" w:rsidP="00E63B20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E63B20" w:rsidP="00E63B20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E63B20" w:rsidP="00E63B20">
            <w:pPr>
              <w:jc w:val="both"/>
              <w:rPr>
                <w:sz w:val="24"/>
                <w:szCs w:val="24"/>
              </w:rPr>
            </w:pPr>
            <w:r w:rsidRPr="0004211E">
              <w:rPr>
                <w:sz w:val="24"/>
                <w:szCs w:val="24"/>
              </w:rPr>
              <w:t>Сочинения. изложения</w:t>
            </w: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E63B20" w:rsidP="00E63B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E63B20" w:rsidP="00E63B20">
            <w:pPr>
              <w:jc w:val="both"/>
              <w:rPr>
                <w:sz w:val="24"/>
                <w:szCs w:val="24"/>
              </w:rPr>
            </w:pPr>
          </w:p>
        </w:tc>
      </w:tr>
      <w:tr w:rsidR="00E63B20" w:rsidTr="00E63B20">
        <w:tc>
          <w:tcPr>
            <w:tcW w:w="1573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Pr="00F73872" w:rsidRDefault="00E63B20" w:rsidP="00E63B20">
            <w:pPr>
              <w:pStyle w:val="ac"/>
              <w:spacing w:after="0"/>
              <w:ind w:firstLine="227"/>
              <w:jc w:val="center"/>
              <w:rPr>
                <w:rFonts w:asciiTheme="minorHAnsi" w:hAnsiTheme="minorHAnsi"/>
                <w:color w:val="000000"/>
              </w:rPr>
            </w:pPr>
            <w:r w:rsidRPr="0004211E">
              <w:rPr>
                <w:rFonts w:ascii="LiberationSerif" w:hAnsi="LiberationSerif"/>
                <w:b/>
                <w:bCs/>
                <w:color w:val="000000"/>
              </w:rPr>
              <w:lastRenderedPageBreak/>
              <w:t>Общие сведения о языке</w:t>
            </w:r>
            <w:r>
              <w:rPr>
                <w:rFonts w:asciiTheme="minorHAnsi" w:hAnsiTheme="minorHAnsi"/>
                <w:b/>
                <w:bCs/>
                <w:color w:val="000000"/>
              </w:rPr>
              <w:t xml:space="preserve"> – 2ч.</w:t>
            </w:r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Вводный урок о русском языке, об особенностях учеб</w:t>
            </w:r>
            <w:r>
              <w:rPr>
                <w:sz w:val="24"/>
                <w:szCs w:val="24"/>
              </w:rPr>
              <w:softHyphen/>
              <w:t>ников для 8 класса.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765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766" w:history="1">
              <w:r w:rsidR="00E63B20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Богатство и вы</w:t>
            </w:r>
            <w:r>
              <w:rPr>
                <w:sz w:val="24"/>
                <w:szCs w:val="24"/>
              </w:rPr>
              <w:softHyphen/>
              <w:t>разительность рус</w:t>
            </w:r>
            <w:r>
              <w:rPr>
                <w:sz w:val="24"/>
                <w:szCs w:val="24"/>
              </w:rPr>
              <w:softHyphen/>
              <w:t>ского языка. Лексические средства выразительности. Основные разделы науки о языке.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7378B0">
              <w:rPr>
                <w:sz w:val="24"/>
                <w:szCs w:val="24"/>
              </w:rPr>
              <w:t>1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767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</w:tc>
      </w:tr>
      <w:tr w:rsidR="00E63B20" w:rsidTr="00E63B20">
        <w:tc>
          <w:tcPr>
            <w:tcW w:w="1573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Pr="00F73872" w:rsidRDefault="00E63B20" w:rsidP="00E63B20">
            <w:pPr>
              <w:jc w:val="center"/>
              <w:rPr>
                <w:b/>
                <w:sz w:val="24"/>
                <w:szCs w:val="24"/>
              </w:rPr>
            </w:pPr>
            <w:r w:rsidRPr="00F73872">
              <w:rPr>
                <w:b/>
                <w:sz w:val="24"/>
                <w:szCs w:val="24"/>
              </w:rPr>
              <w:t>Повторение изученного – 7ч.</w:t>
            </w:r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пра</w:t>
            </w:r>
            <w:r>
              <w:rPr>
                <w:sz w:val="24"/>
                <w:szCs w:val="24"/>
              </w:rPr>
              <w:softHyphen/>
              <w:t>вописания глас</w:t>
            </w:r>
            <w:r>
              <w:rPr>
                <w:sz w:val="24"/>
                <w:szCs w:val="24"/>
              </w:rPr>
              <w:softHyphen/>
              <w:t>ных и согласных в корне слова.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7378B0">
              <w:rPr>
                <w:sz w:val="24"/>
                <w:szCs w:val="24"/>
              </w:rPr>
              <w:t>1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768" w:history="1">
              <w:r w:rsidR="00E63B20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пра</w:t>
            </w:r>
            <w:r>
              <w:rPr>
                <w:sz w:val="24"/>
                <w:szCs w:val="24"/>
              </w:rPr>
              <w:softHyphen/>
              <w:t>вописания глас</w:t>
            </w:r>
            <w:r>
              <w:rPr>
                <w:sz w:val="24"/>
                <w:szCs w:val="24"/>
              </w:rPr>
              <w:softHyphen/>
              <w:t>ных и согласных в корне слова.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7378B0">
              <w:rPr>
                <w:sz w:val="24"/>
                <w:szCs w:val="24"/>
              </w:rPr>
              <w:t>1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769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770" w:history="1">
              <w:r w:rsidR="00E63B20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Части речи (пов</w:t>
            </w:r>
            <w:r>
              <w:rPr>
                <w:sz w:val="24"/>
                <w:szCs w:val="24"/>
              </w:rPr>
              <w:softHyphen/>
              <w:t>торение.).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7378B0">
              <w:rPr>
                <w:sz w:val="24"/>
                <w:szCs w:val="24"/>
              </w:rPr>
              <w:t>1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771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пра</w:t>
            </w:r>
            <w:r>
              <w:rPr>
                <w:sz w:val="24"/>
                <w:szCs w:val="24"/>
              </w:rPr>
              <w:softHyphen/>
              <w:t>вописания не и ни с различными частя</w:t>
            </w:r>
            <w:r>
              <w:rPr>
                <w:sz w:val="24"/>
                <w:szCs w:val="24"/>
              </w:rPr>
              <w:softHyphen/>
              <w:t xml:space="preserve">ми речи.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7378B0">
              <w:rPr>
                <w:sz w:val="24"/>
                <w:szCs w:val="24"/>
              </w:rPr>
              <w:t>1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772" w:history="1">
              <w:r w:rsidR="00E63B20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E92848" w:rsidRDefault="00E63B20" w:rsidP="00E63B20">
            <w:pPr>
              <w:jc w:val="both"/>
              <w:rPr>
                <w:b/>
                <w:sz w:val="24"/>
                <w:szCs w:val="24"/>
              </w:rPr>
            </w:pPr>
            <w:r w:rsidRPr="00E92848">
              <w:rPr>
                <w:b/>
                <w:sz w:val="24"/>
                <w:szCs w:val="24"/>
              </w:rPr>
              <w:t>Контрольный диктант по теме «Повторение»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7378B0">
              <w:rPr>
                <w:sz w:val="24"/>
                <w:szCs w:val="24"/>
              </w:rPr>
              <w:t>1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773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774" w:history="1">
              <w:r w:rsidR="00E63B20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Pr="00E92848" w:rsidRDefault="00E63B20" w:rsidP="00E63B20">
            <w:pPr>
              <w:jc w:val="both"/>
              <w:rPr>
                <w:i/>
                <w:sz w:val="24"/>
                <w:szCs w:val="24"/>
              </w:rPr>
            </w:pPr>
            <w:r w:rsidRPr="00E92848">
              <w:rPr>
                <w:i/>
                <w:sz w:val="24"/>
                <w:szCs w:val="24"/>
              </w:rPr>
              <w:t>Р/Р Уметь гово</w:t>
            </w:r>
            <w:r w:rsidRPr="00E92848">
              <w:rPr>
                <w:i/>
                <w:sz w:val="24"/>
                <w:szCs w:val="24"/>
              </w:rPr>
              <w:softHyphen/>
              <w:t>рить и слушать. Речь устная и пись</w:t>
            </w:r>
            <w:r w:rsidRPr="00E92848">
              <w:rPr>
                <w:i/>
                <w:sz w:val="24"/>
                <w:szCs w:val="24"/>
              </w:rPr>
              <w:softHyphen/>
              <w:t>менная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7378B0">
              <w:rPr>
                <w:sz w:val="24"/>
                <w:szCs w:val="24"/>
              </w:rPr>
              <w:t>1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775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Pr="00E92848" w:rsidRDefault="00E63B20" w:rsidP="00E63B20">
            <w:pPr>
              <w:jc w:val="both"/>
              <w:rPr>
                <w:i/>
                <w:sz w:val="24"/>
                <w:szCs w:val="24"/>
              </w:rPr>
            </w:pPr>
            <w:r w:rsidRPr="00E92848">
              <w:rPr>
                <w:i/>
                <w:sz w:val="24"/>
                <w:szCs w:val="24"/>
              </w:rPr>
              <w:t>Р/Р Речь и речевое общение. Речевая ситуация. Речь как деятельность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7378B0">
              <w:rPr>
                <w:sz w:val="24"/>
                <w:szCs w:val="24"/>
              </w:rPr>
              <w:t>1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776" w:history="1">
              <w:r w:rsidR="00E63B20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E63B20" w:rsidTr="00E63B20">
        <w:tc>
          <w:tcPr>
            <w:tcW w:w="1573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Pr="00F73872" w:rsidRDefault="00E63B20" w:rsidP="00E63B20">
            <w:pPr>
              <w:jc w:val="center"/>
              <w:rPr>
                <w:b/>
              </w:rPr>
            </w:pPr>
            <w:r w:rsidRPr="00F73872">
              <w:rPr>
                <w:b/>
                <w:sz w:val="24"/>
                <w:szCs w:val="24"/>
              </w:rPr>
              <w:t>Синтаксис и пунк</w:t>
            </w:r>
            <w:r w:rsidRPr="00F73872">
              <w:rPr>
                <w:b/>
                <w:sz w:val="24"/>
                <w:szCs w:val="24"/>
              </w:rPr>
              <w:softHyphen/>
              <w:t>туация. Словосочетание.  – 6 ч.</w:t>
            </w:r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Синтаксис и пунк</w:t>
            </w:r>
            <w:r>
              <w:rPr>
                <w:sz w:val="24"/>
                <w:szCs w:val="24"/>
              </w:rPr>
              <w:softHyphen/>
              <w:t>туация. Понятие о синтаксисе и пунктуации. Виды и средства синтак</w:t>
            </w:r>
            <w:r>
              <w:rPr>
                <w:sz w:val="24"/>
                <w:szCs w:val="24"/>
              </w:rPr>
              <w:softHyphen/>
              <w:t>сической связи.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7378B0">
              <w:rPr>
                <w:sz w:val="24"/>
                <w:szCs w:val="24"/>
              </w:rPr>
              <w:t>1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777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778" w:history="1">
              <w:r w:rsidR="00E63B20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под</w:t>
            </w:r>
            <w:r>
              <w:rPr>
                <w:sz w:val="24"/>
                <w:szCs w:val="24"/>
              </w:rPr>
              <w:softHyphen/>
              <w:t>чинительной связи.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7378B0">
              <w:rPr>
                <w:sz w:val="24"/>
                <w:szCs w:val="24"/>
              </w:rPr>
              <w:t>1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779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под</w:t>
            </w:r>
            <w:r>
              <w:rPr>
                <w:sz w:val="24"/>
                <w:szCs w:val="24"/>
              </w:rPr>
              <w:softHyphen/>
              <w:t>чинительной связи.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7378B0">
              <w:rPr>
                <w:sz w:val="24"/>
                <w:szCs w:val="24"/>
              </w:rPr>
              <w:t>1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780" w:history="1">
              <w:r w:rsidR="00E63B20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виды словосочетаний.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7378B0">
              <w:rPr>
                <w:sz w:val="24"/>
                <w:szCs w:val="24"/>
              </w:rPr>
              <w:t>1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781" w:history="1">
              <w:r w:rsidR="00E63B20" w:rsidRPr="00262824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782" w:history="1">
              <w:r w:rsidR="00E63B20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Цельные слово</w:t>
            </w:r>
            <w:r>
              <w:rPr>
                <w:sz w:val="24"/>
                <w:szCs w:val="24"/>
              </w:rPr>
              <w:softHyphen/>
              <w:t>сочетания.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7378B0">
              <w:rPr>
                <w:sz w:val="24"/>
                <w:szCs w:val="24"/>
              </w:rPr>
              <w:t>1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783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Pr="006733AE" w:rsidRDefault="00E63B20" w:rsidP="00E63B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</w:t>
            </w:r>
            <w:r w:rsidRPr="006733AE">
              <w:rPr>
                <w:b/>
                <w:sz w:val="24"/>
                <w:szCs w:val="24"/>
              </w:rPr>
              <w:t xml:space="preserve"> на тему «Словосочета</w:t>
            </w:r>
            <w:r w:rsidRPr="006733AE">
              <w:rPr>
                <w:b/>
                <w:sz w:val="24"/>
                <w:szCs w:val="24"/>
              </w:rPr>
              <w:softHyphen/>
              <w:t>ние как одна из еди</w:t>
            </w:r>
            <w:r w:rsidRPr="006733AE">
              <w:rPr>
                <w:b/>
                <w:sz w:val="24"/>
                <w:szCs w:val="24"/>
              </w:rPr>
              <w:softHyphen/>
              <w:t>ниц синтаксиса»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7378B0">
              <w:rPr>
                <w:sz w:val="24"/>
                <w:szCs w:val="24"/>
              </w:rPr>
              <w:t>1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784" w:history="1">
              <w:r w:rsidR="00E63B20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E63B20" w:rsidTr="00E63B20">
        <w:tc>
          <w:tcPr>
            <w:tcW w:w="1573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</w:pPr>
            <w:r w:rsidRPr="00F73872">
              <w:rPr>
                <w:b/>
                <w:sz w:val="24"/>
                <w:szCs w:val="24"/>
              </w:rPr>
              <w:t>Синтаксис и пунк</w:t>
            </w:r>
            <w:r w:rsidRPr="00F73872">
              <w:rPr>
                <w:b/>
                <w:sz w:val="24"/>
                <w:szCs w:val="24"/>
              </w:rPr>
              <w:softHyphen/>
              <w:t xml:space="preserve">туация. </w:t>
            </w:r>
            <w:r>
              <w:rPr>
                <w:b/>
                <w:sz w:val="24"/>
                <w:szCs w:val="24"/>
              </w:rPr>
              <w:t>Предложение  – 82</w:t>
            </w:r>
            <w:r w:rsidRPr="00F73872">
              <w:rPr>
                <w:b/>
                <w:sz w:val="24"/>
                <w:szCs w:val="24"/>
              </w:rPr>
              <w:t xml:space="preserve"> ч.</w:t>
            </w:r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о предложении. Строение предложения. Виды предложений по цели высказывания и эмоциональной окраске.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7378B0">
              <w:rPr>
                <w:sz w:val="24"/>
                <w:szCs w:val="24"/>
              </w:rPr>
              <w:t>1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785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786" w:history="1">
              <w:r w:rsidR="00E63B20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виды простых предложе</w:t>
            </w:r>
            <w:r>
              <w:rPr>
                <w:sz w:val="24"/>
                <w:szCs w:val="24"/>
              </w:rPr>
              <w:softHyphen/>
              <w:t>ний.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7378B0">
              <w:rPr>
                <w:sz w:val="24"/>
                <w:szCs w:val="24"/>
              </w:rPr>
              <w:t>1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787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слов в предложении. Логическое ударение.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7378B0">
              <w:rPr>
                <w:sz w:val="24"/>
                <w:szCs w:val="24"/>
              </w:rPr>
              <w:t>1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788" w:history="1">
              <w:r w:rsidR="00E63B20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Повторим ор</w:t>
            </w:r>
            <w:r>
              <w:rPr>
                <w:sz w:val="24"/>
                <w:szCs w:val="24"/>
              </w:rPr>
              <w:softHyphen/>
              <w:t>фографию. Орфо</w:t>
            </w:r>
            <w:r>
              <w:rPr>
                <w:sz w:val="24"/>
                <w:szCs w:val="24"/>
              </w:rPr>
              <w:softHyphen/>
              <w:t>граммы корня.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7378B0">
              <w:rPr>
                <w:sz w:val="24"/>
                <w:szCs w:val="24"/>
              </w:rPr>
              <w:t>1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789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790" w:history="1">
              <w:r w:rsidR="00E63B20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Повторим ор</w:t>
            </w:r>
            <w:r>
              <w:rPr>
                <w:sz w:val="24"/>
                <w:szCs w:val="24"/>
              </w:rPr>
              <w:softHyphen/>
              <w:t>фографию. Орфо</w:t>
            </w:r>
            <w:r>
              <w:rPr>
                <w:sz w:val="24"/>
                <w:szCs w:val="24"/>
              </w:rPr>
              <w:softHyphen/>
              <w:t>граммы корня.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7378B0">
              <w:rPr>
                <w:sz w:val="24"/>
                <w:szCs w:val="24"/>
              </w:rPr>
              <w:t>1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791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Pr="00276031" w:rsidRDefault="00E63B20" w:rsidP="00E63B20">
            <w:pPr>
              <w:jc w:val="both"/>
              <w:rPr>
                <w:i/>
                <w:sz w:val="24"/>
                <w:szCs w:val="24"/>
              </w:rPr>
            </w:pPr>
            <w:r w:rsidRPr="00276031">
              <w:rPr>
                <w:i/>
                <w:sz w:val="24"/>
                <w:szCs w:val="24"/>
              </w:rPr>
              <w:t>Р/Р Что значит быть талантливым читателем?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7378B0">
              <w:rPr>
                <w:sz w:val="24"/>
                <w:szCs w:val="24"/>
              </w:rPr>
              <w:t>1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792" w:history="1">
              <w:r w:rsidR="00E63B20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Главные члены предложения. Подлежащее и способы его выра</w:t>
            </w:r>
            <w:r>
              <w:rPr>
                <w:sz w:val="24"/>
                <w:szCs w:val="24"/>
              </w:rPr>
              <w:softHyphen/>
              <w:t>жения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7378B0">
              <w:rPr>
                <w:sz w:val="24"/>
                <w:szCs w:val="24"/>
              </w:rPr>
              <w:t>1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793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794" w:history="1">
              <w:r w:rsidR="00E63B20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Сказуемое и его основные типы.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7378B0">
              <w:rPr>
                <w:sz w:val="24"/>
                <w:szCs w:val="24"/>
              </w:rPr>
              <w:t>1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795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Сказуемое и его основные типы.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7378B0">
              <w:rPr>
                <w:sz w:val="24"/>
                <w:szCs w:val="24"/>
              </w:rPr>
              <w:t>1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796" w:history="1">
              <w:r w:rsidR="00E63B20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Тире между подлежащим и ска</w:t>
            </w:r>
            <w:r>
              <w:rPr>
                <w:sz w:val="24"/>
                <w:szCs w:val="24"/>
              </w:rPr>
              <w:softHyphen/>
              <w:t>зуемым.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797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798" w:history="1">
              <w:r w:rsidR="00E63B20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 по теме «Главные чле</w:t>
            </w:r>
            <w:r>
              <w:rPr>
                <w:sz w:val="24"/>
                <w:szCs w:val="24"/>
              </w:rPr>
              <w:softHyphen/>
              <w:t>ны предложения».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B25941">
              <w:rPr>
                <w:sz w:val="24"/>
                <w:szCs w:val="24"/>
              </w:rPr>
              <w:t>2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799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Pr="00276031" w:rsidRDefault="00E63B20" w:rsidP="00E63B20">
            <w:pPr>
              <w:jc w:val="both"/>
              <w:rPr>
                <w:i/>
                <w:sz w:val="24"/>
                <w:szCs w:val="24"/>
              </w:rPr>
            </w:pPr>
            <w:r w:rsidRPr="00276031">
              <w:rPr>
                <w:i/>
                <w:sz w:val="24"/>
                <w:szCs w:val="24"/>
              </w:rPr>
              <w:t>Р/Р Словесное рисование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B25941">
              <w:rPr>
                <w:sz w:val="24"/>
                <w:szCs w:val="24"/>
              </w:rPr>
              <w:t>2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00" w:history="1">
              <w:r w:rsidR="00E63B20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Второстепенные члены предложе</w:t>
            </w:r>
            <w:r>
              <w:rPr>
                <w:sz w:val="24"/>
                <w:szCs w:val="24"/>
              </w:rPr>
              <w:softHyphen/>
              <w:t>ния.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B25941">
              <w:rPr>
                <w:sz w:val="24"/>
                <w:szCs w:val="24"/>
              </w:rPr>
              <w:t>2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801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02" w:history="1">
              <w:r w:rsidR="00E63B20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B25941">
              <w:rPr>
                <w:sz w:val="24"/>
                <w:szCs w:val="24"/>
              </w:rPr>
              <w:t>2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03" w:history="1">
              <w:r w:rsidR="00E63B20" w:rsidRPr="0004211E">
                <w:rPr>
                  <w:rStyle w:val="a6"/>
                  <w:sz w:val="24"/>
                  <w:szCs w:val="24"/>
                </w:rPr>
                <w:t>http://school-</w:t>
              </w:r>
              <w:r w:rsidR="00E63B20" w:rsidRPr="0004211E">
                <w:rPr>
                  <w:rStyle w:val="a6"/>
                  <w:sz w:val="24"/>
                  <w:szCs w:val="24"/>
                </w:rPr>
                <w:lastRenderedPageBreak/>
                <w:t>collection.edu.ru/catalog/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B25941">
              <w:rPr>
                <w:sz w:val="24"/>
                <w:szCs w:val="24"/>
              </w:rPr>
              <w:t>2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04" w:history="1">
              <w:r w:rsidR="00E63B20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Дополнение.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B25941">
              <w:rPr>
                <w:sz w:val="24"/>
                <w:szCs w:val="24"/>
              </w:rPr>
              <w:t>2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805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06" w:history="1">
              <w:r w:rsidR="00E63B20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</w:t>
            </w:r>
            <w:r>
              <w:rPr>
                <w:sz w:val="24"/>
                <w:szCs w:val="24"/>
              </w:rPr>
              <w:softHyphen/>
              <w:t>новные виды обс</w:t>
            </w:r>
            <w:r>
              <w:rPr>
                <w:sz w:val="24"/>
                <w:szCs w:val="24"/>
              </w:rPr>
              <w:softHyphen/>
              <w:t>тоятельств.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B25941">
              <w:rPr>
                <w:sz w:val="24"/>
                <w:szCs w:val="24"/>
              </w:rPr>
              <w:t>2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07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Pr="00276031" w:rsidRDefault="00E63B20" w:rsidP="00E63B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</w:t>
            </w:r>
            <w:r w:rsidRPr="0027603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на тему «</w:t>
            </w:r>
            <w:r w:rsidRPr="00276031">
              <w:rPr>
                <w:b/>
                <w:sz w:val="24"/>
                <w:szCs w:val="24"/>
              </w:rPr>
              <w:t>Вто</w:t>
            </w:r>
            <w:r>
              <w:rPr>
                <w:b/>
                <w:sz w:val="24"/>
                <w:szCs w:val="24"/>
              </w:rPr>
              <w:t>ростепенные члены предложе</w:t>
            </w:r>
            <w:r>
              <w:rPr>
                <w:b/>
                <w:sz w:val="24"/>
                <w:szCs w:val="24"/>
              </w:rPr>
              <w:softHyphen/>
              <w:t>ния».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B25941">
              <w:rPr>
                <w:sz w:val="24"/>
                <w:szCs w:val="24"/>
              </w:rPr>
              <w:t>2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08" w:history="1">
              <w:r w:rsidR="00E63B20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Повторим ор</w:t>
            </w:r>
            <w:r>
              <w:rPr>
                <w:sz w:val="24"/>
                <w:szCs w:val="24"/>
              </w:rPr>
              <w:softHyphen/>
              <w:t>фографию. Орфо</w:t>
            </w:r>
            <w:r>
              <w:rPr>
                <w:sz w:val="24"/>
                <w:szCs w:val="24"/>
              </w:rPr>
              <w:softHyphen/>
              <w:t>граммы в пристав</w:t>
            </w:r>
            <w:r>
              <w:rPr>
                <w:sz w:val="24"/>
                <w:szCs w:val="24"/>
              </w:rPr>
              <w:softHyphen/>
              <w:t>ках.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B25941">
              <w:rPr>
                <w:sz w:val="24"/>
                <w:szCs w:val="24"/>
              </w:rPr>
              <w:t>2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809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10" w:history="1">
              <w:r w:rsidR="00E63B20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Повторим ор</w:t>
            </w:r>
            <w:r>
              <w:rPr>
                <w:sz w:val="24"/>
                <w:szCs w:val="24"/>
              </w:rPr>
              <w:softHyphen/>
              <w:t>фографию. Орфо</w:t>
            </w:r>
            <w:r>
              <w:rPr>
                <w:sz w:val="24"/>
                <w:szCs w:val="24"/>
              </w:rPr>
              <w:softHyphen/>
              <w:t>граммы в пристав</w:t>
            </w:r>
            <w:r>
              <w:rPr>
                <w:sz w:val="24"/>
                <w:szCs w:val="24"/>
              </w:rPr>
              <w:softHyphen/>
              <w:t>ках.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B25941">
              <w:rPr>
                <w:sz w:val="24"/>
                <w:szCs w:val="24"/>
              </w:rPr>
              <w:t>2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11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Pr="004268D0" w:rsidRDefault="00E63B20" w:rsidP="00E63B20">
            <w:pPr>
              <w:jc w:val="both"/>
              <w:rPr>
                <w:i/>
                <w:sz w:val="24"/>
                <w:szCs w:val="24"/>
              </w:rPr>
            </w:pPr>
            <w:r w:rsidRPr="004268D0">
              <w:rPr>
                <w:i/>
                <w:sz w:val="24"/>
                <w:szCs w:val="24"/>
              </w:rPr>
              <w:t>РР Способы толкова</w:t>
            </w:r>
            <w:r w:rsidRPr="004268D0">
              <w:rPr>
                <w:i/>
                <w:sz w:val="24"/>
                <w:szCs w:val="24"/>
              </w:rPr>
              <w:softHyphen/>
              <w:t>ния лексического значения слова. Определение поня</w:t>
            </w:r>
            <w:r w:rsidRPr="004268D0">
              <w:rPr>
                <w:i/>
                <w:sz w:val="24"/>
                <w:szCs w:val="24"/>
              </w:rPr>
              <w:softHyphen/>
              <w:t>тия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B25941">
              <w:rPr>
                <w:sz w:val="24"/>
                <w:szCs w:val="24"/>
              </w:rPr>
              <w:t>2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12" w:history="1">
              <w:r w:rsidR="00E63B20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 w:rsidRPr="004268D0">
              <w:rPr>
                <w:i/>
                <w:sz w:val="24"/>
                <w:szCs w:val="24"/>
              </w:rPr>
              <w:t>РР Способы толкова</w:t>
            </w:r>
            <w:r w:rsidRPr="004268D0">
              <w:rPr>
                <w:i/>
                <w:sz w:val="24"/>
                <w:szCs w:val="24"/>
              </w:rPr>
              <w:softHyphen/>
              <w:t>ния лексического значения слова. Определение поня</w:t>
            </w:r>
            <w:r w:rsidRPr="004268D0">
              <w:rPr>
                <w:i/>
                <w:sz w:val="24"/>
                <w:szCs w:val="24"/>
              </w:rPr>
              <w:softHyphen/>
              <w:t>тия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B25941">
              <w:rPr>
                <w:sz w:val="24"/>
                <w:szCs w:val="24"/>
              </w:rPr>
              <w:t>2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813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14" w:history="1">
              <w:r w:rsidR="00E63B20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4268D0" w:rsidRDefault="00E63B20" w:rsidP="00E63B20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об од</w:t>
            </w:r>
            <w:r>
              <w:rPr>
                <w:sz w:val="24"/>
                <w:szCs w:val="24"/>
              </w:rPr>
              <w:softHyphen/>
              <w:t>носоставных пред</w:t>
            </w:r>
            <w:r>
              <w:rPr>
                <w:sz w:val="24"/>
                <w:szCs w:val="24"/>
              </w:rPr>
              <w:softHyphen/>
              <w:t>ложениях.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B25941">
              <w:rPr>
                <w:sz w:val="24"/>
                <w:szCs w:val="24"/>
              </w:rPr>
              <w:t>2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15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Определённо-лич</w:t>
            </w:r>
            <w:r>
              <w:rPr>
                <w:sz w:val="24"/>
                <w:szCs w:val="24"/>
              </w:rPr>
              <w:softHyphen/>
              <w:t>ные предложения.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B25941">
              <w:rPr>
                <w:sz w:val="24"/>
                <w:szCs w:val="24"/>
              </w:rPr>
              <w:t>2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16" w:history="1">
              <w:r w:rsidR="00E63B20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Неопределённо-личные предложе</w:t>
            </w:r>
            <w:r>
              <w:rPr>
                <w:sz w:val="24"/>
                <w:szCs w:val="24"/>
              </w:rPr>
              <w:softHyphen/>
              <w:t>ния.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B25941">
              <w:rPr>
                <w:sz w:val="24"/>
                <w:szCs w:val="24"/>
              </w:rPr>
              <w:t>2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817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18" w:history="1">
              <w:r w:rsidR="00E63B20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Безличные предложения.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B25941">
              <w:rPr>
                <w:sz w:val="24"/>
                <w:szCs w:val="24"/>
              </w:rPr>
              <w:t>2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19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Безличные предложения.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B25941">
              <w:rPr>
                <w:sz w:val="24"/>
                <w:szCs w:val="24"/>
              </w:rPr>
              <w:t>2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20" w:history="1">
              <w:r w:rsidR="00E63B20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Назывные пред</w:t>
            </w:r>
            <w:r>
              <w:rPr>
                <w:sz w:val="24"/>
                <w:szCs w:val="24"/>
              </w:rPr>
              <w:softHyphen/>
              <w:t>ложения.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B25941">
              <w:rPr>
                <w:sz w:val="24"/>
                <w:szCs w:val="24"/>
              </w:rPr>
              <w:t>2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821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22" w:history="1">
              <w:r w:rsidR="00E63B20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по теме «Односоставные предложения».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B25941">
              <w:rPr>
                <w:sz w:val="24"/>
                <w:szCs w:val="24"/>
              </w:rPr>
              <w:t>2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23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Pr="0099386E" w:rsidRDefault="00E63B20" w:rsidP="00E63B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</w:t>
            </w:r>
            <w:r w:rsidRPr="0099386E">
              <w:rPr>
                <w:b/>
                <w:sz w:val="24"/>
                <w:szCs w:val="24"/>
              </w:rPr>
              <w:t xml:space="preserve"> на тему «Одно</w:t>
            </w:r>
            <w:r w:rsidRPr="0099386E">
              <w:rPr>
                <w:b/>
                <w:sz w:val="24"/>
                <w:szCs w:val="24"/>
              </w:rPr>
              <w:softHyphen/>
              <w:t>составные предло</w:t>
            </w:r>
            <w:r w:rsidRPr="0099386E">
              <w:rPr>
                <w:b/>
                <w:sz w:val="24"/>
                <w:szCs w:val="24"/>
              </w:rPr>
              <w:softHyphen/>
              <w:t xml:space="preserve">жения и </w:t>
            </w:r>
            <w:r w:rsidRPr="0099386E">
              <w:rPr>
                <w:b/>
                <w:sz w:val="24"/>
                <w:szCs w:val="24"/>
              </w:rPr>
              <w:lastRenderedPageBreak/>
              <w:t>особеннос</w:t>
            </w:r>
            <w:r w:rsidRPr="0099386E">
              <w:rPr>
                <w:b/>
                <w:sz w:val="24"/>
                <w:szCs w:val="24"/>
              </w:rPr>
              <w:softHyphen/>
              <w:t>ти их употребления в речи»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B25941">
              <w:rPr>
                <w:sz w:val="24"/>
                <w:szCs w:val="24"/>
              </w:rPr>
              <w:t>2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24" w:history="1">
              <w:r w:rsidR="00E63B20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46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контрольной работы и работа над ошибками.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B25941">
              <w:rPr>
                <w:sz w:val="24"/>
                <w:szCs w:val="24"/>
              </w:rPr>
              <w:t>2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825" w:history="1">
              <w:r w:rsidR="00E63B20" w:rsidRPr="00262824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E63B20" w:rsidRPr="0004211E" w:rsidRDefault="00673CDC" w:rsidP="00E63B20">
            <w:pPr>
              <w:rPr>
                <w:sz w:val="24"/>
                <w:szCs w:val="24"/>
              </w:rPr>
            </w:pPr>
            <w:hyperlink r:id="rId826" w:history="1">
              <w:r w:rsidR="00E63B20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строения полных и неполных предло</w:t>
            </w:r>
            <w:r>
              <w:rPr>
                <w:sz w:val="24"/>
                <w:szCs w:val="24"/>
              </w:rPr>
              <w:softHyphen/>
              <w:t>жений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B25941">
              <w:rPr>
                <w:sz w:val="24"/>
                <w:szCs w:val="24"/>
              </w:rPr>
              <w:t>2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27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Pr="003C136D" w:rsidRDefault="00E63B20" w:rsidP="00E63B20">
            <w:pPr>
              <w:jc w:val="both"/>
              <w:rPr>
                <w:i/>
                <w:sz w:val="24"/>
                <w:szCs w:val="24"/>
              </w:rPr>
            </w:pPr>
            <w:r w:rsidRPr="003C136D">
              <w:rPr>
                <w:i/>
                <w:sz w:val="24"/>
                <w:szCs w:val="24"/>
              </w:rPr>
              <w:t>Р/Р Тема, основ</w:t>
            </w:r>
            <w:r w:rsidRPr="003C136D">
              <w:rPr>
                <w:i/>
                <w:sz w:val="24"/>
                <w:szCs w:val="24"/>
              </w:rPr>
              <w:softHyphen/>
              <w:t>ные мысли текста. Замысел автора. Микротема, мик</w:t>
            </w:r>
            <w:r w:rsidRPr="003C136D">
              <w:rPr>
                <w:i/>
                <w:sz w:val="24"/>
                <w:szCs w:val="24"/>
              </w:rPr>
              <w:softHyphen/>
              <w:t>ротекст</w:t>
            </w:r>
            <w:r>
              <w:rPr>
                <w:i/>
                <w:sz w:val="24"/>
                <w:szCs w:val="24"/>
              </w:rPr>
              <w:t>.</w:t>
            </w:r>
            <w:r w:rsidRPr="003C136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B25941">
              <w:rPr>
                <w:sz w:val="24"/>
                <w:szCs w:val="24"/>
              </w:rPr>
              <w:t>2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28" w:history="1">
              <w:r w:rsidR="00E63B20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Pr="003C136D" w:rsidRDefault="00E63B20" w:rsidP="00E63B20">
            <w:pPr>
              <w:jc w:val="both"/>
              <w:rPr>
                <w:i/>
                <w:sz w:val="24"/>
                <w:szCs w:val="24"/>
              </w:rPr>
            </w:pPr>
            <w:r w:rsidRPr="003C136D">
              <w:rPr>
                <w:i/>
                <w:sz w:val="24"/>
                <w:szCs w:val="24"/>
              </w:rPr>
              <w:t xml:space="preserve">Р/Р </w:t>
            </w:r>
            <w:r>
              <w:rPr>
                <w:i/>
                <w:sz w:val="24"/>
                <w:szCs w:val="24"/>
              </w:rPr>
              <w:t>Изложение, близкое к тексту (упр.73)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829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30" w:history="1">
              <w:r w:rsidR="00E63B20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Предложения с однородными членами.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4119D8">
              <w:rPr>
                <w:sz w:val="24"/>
                <w:szCs w:val="24"/>
              </w:rPr>
              <w:t>3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31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Союзы при одно</w:t>
            </w:r>
            <w:r>
              <w:rPr>
                <w:sz w:val="24"/>
                <w:szCs w:val="24"/>
              </w:rPr>
              <w:softHyphen/>
              <w:t>родных членах.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4119D8">
              <w:rPr>
                <w:sz w:val="24"/>
                <w:szCs w:val="24"/>
              </w:rPr>
              <w:t>3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32" w:history="1">
              <w:r w:rsidR="00E63B20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Союзы при одно</w:t>
            </w:r>
            <w:r>
              <w:rPr>
                <w:sz w:val="24"/>
                <w:szCs w:val="24"/>
              </w:rPr>
              <w:softHyphen/>
              <w:t>родных членах.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4119D8">
              <w:rPr>
                <w:sz w:val="24"/>
                <w:szCs w:val="24"/>
              </w:rPr>
              <w:t>3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833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34" w:history="1">
              <w:r w:rsidR="00E63B20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Обобщающие сло</w:t>
            </w:r>
            <w:r>
              <w:rPr>
                <w:sz w:val="24"/>
                <w:szCs w:val="24"/>
              </w:rPr>
              <w:softHyphen/>
              <w:t>ва при однородных членах предложе</w:t>
            </w:r>
            <w:r>
              <w:rPr>
                <w:sz w:val="24"/>
                <w:szCs w:val="24"/>
              </w:rPr>
              <w:softHyphen/>
              <w:t>ния.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4119D8">
              <w:rPr>
                <w:sz w:val="24"/>
                <w:szCs w:val="24"/>
              </w:rPr>
              <w:t>3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35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Обобщающие сло</w:t>
            </w:r>
            <w:r>
              <w:rPr>
                <w:sz w:val="24"/>
                <w:szCs w:val="24"/>
              </w:rPr>
              <w:softHyphen/>
              <w:t>ва при однородных членах предложе</w:t>
            </w:r>
            <w:r>
              <w:rPr>
                <w:sz w:val="24"/>
                <w:szCs w:val="24"/>
              </w:rPr>
              <w:softHyphen/>
              <w:t>ния.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4119D8">
              <w:rPr>
                <w:sz w:val="24"/>
                <w:szCs w:val="24"/>
              </w:rPr>
              <w:t>3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36" w:history="1">
              <w:r w:rsidR="00E63B20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Однородные и неоднородные оп</w:t>
            </w:r>
            <w:r>
              <w:rPr>
                <w:sz w:val="24"/>
                <w:szCs w:val="24"/>
              </w:rPr>
              <w:softHyphen/>
              <w:t>ределения.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4119D8">
              <w:rPr>
                <w:sz w:val="24"/>
                <w:szCs w:val="24"/>
              </w:rPr>
              <w:t>3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837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38" w:history="1">
              <w:r w:rsidR="00E63B20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по теме «Предложения с однородными членами».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4119D8">
              <w:rPr>
                <w:sz w:val="24"/>
                <w:szCs w:val="24"/>
              </w:rPr>
              <w:t>3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39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525A62" w:rsidRDefault="00E63B20" w:rsidP="00E63B20">
            <w:pPr>
              <w:jc w:val="both"/>
              <w:rPr>
                <w:b/>
                <w:sz w:val="24"/>
                <w:szCs w:val="24"/>
              </w:rPr>
            </w:pPr>
            <w:r w:rsidRPr="00525A62">
              <w:rPr>
                <w:b/>
                <w:sz w:val="24"/>
                <w:szCs w:val="24"/>
              </w:rPr>
              <w:t>Контрольный диктант по теме «Однородные члены предложения»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4119D8">
              <w:rPr>
                <w:sz w:val="24"/>
                <w:szCs w:val="24"/>
              </w:rPr>
              <w:t>3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40" w:history="1">
              <w:r w:rsidR="00E63B20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контрольного диктанта и работа над ошибками.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4119D8">
              <w:rPr>
                <w:sz w:val="24"/>
                <w:szCs w:val="24"/>
              </w:rPr>
              <w:t>3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841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42" w:history="1">
              <w:r w:rsidR="00E63B20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 w:rsidRPr="003C136D">
              <w:rPr>
                <w:i/>
                <w:sz w:val="24"/>
                <w:szCs w:val="24"/>
              </w:rPr>
              <w:t>Р/Р Сочинение</w:t>
            </w:r>
            <w:r>
              <w:rPr>
                <w:i/>
                <w:sz w:val="24"/>
                <w:szCs w:val="24"/>
              </w:rPr>
              <w:t xml:space="preserve"> (упр.77).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4119D8">
              <w:rPr>
                <w:sz w:val="24"/>
                <w:szCs w:val="24"/>
              </w:rPr>
              <w:t>3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43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Pr="00525A62" w:rsidRDefault="00E63B20" w:rsidP="00E63B20">
            <w:pPr>
              <w:jc w:val="both"/>
              <w:rPr>
                <w:i/>
                <w:sz w:val="24"/>
                <w:szCs w:val="24"/>
              </w:rPr>
            </w:pPr>
            <w:r w:rsidRPr="00525A62">
              <w:rPr>
                <w:i/>
                <w:sz w:val="24"/>
                <w:szCs w:val="24"/>
              </w:rPr>
              <w:t>Р/Р</w:t>
            </w:r>
            <w:r>
              <w:rPr>
                <w:i/>
                <w:sz w:val="24"/>
                <w:szCs w:val="24"/>
              </w:rPr>
              <w:t xml:space="preserve"> Цепная и параллельная связь предложений в тексте.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4119D8">
              <w:rPr>
                <w:sz w:val="24"/>
                <w:szCs w:val="24"/>
              </w:rPr>
              <w:t>3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44" w:history="1">
              <w:r w:rsidR="00E63B20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Повторим орфогра</w:t>
            </w:r>
            <w:r>
              <w:rPr>
                <w:sz w:val="24"/>
                <w:szCs w:val="24"/>
              </w:rPr>
              <w:softHyphen/>
              <w:t>фию. Орфограммы в суффиксах.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4119D8">
              <w:rPr>
                <w:sz w:val="24"/>
                <w:szCs w:val="24"/>
              </w:rPr>
              <w:t>3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845" w:history="1">
              <w:r w:rsidR="00E63B20" w:rsidRPr="0004211E">
                <w:rPr>
                  <w:rStyle w:val="a6"/>
                  <w:sz w:val="24"/>
                  <w:szCs w:val="24"/>
                </w:rPr>
                <w:t>http://school-</w:t>
              </w:r>
              <w:r w:rsidR="00E63B20" w:rsidRPr="0004211E">
                <w:rPr>
                  <w:rStyle w:val="a6"/>
                  <w:sz w:val="24"/>
                  <w:szCs w:val="24"/>
                </w:rPr>
                <w:lastRenderedPageBreak/>
                <w:t>collection.edu.ru/catalog/</w:t>
              </w:r>
            </w:hyperlink>
          </w:p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46" w:history="1">
              <w:r w:rsidR="00E63B20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62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Повторим орфогра</w:t>
            </w:r>
            <w:r>
              <w:rPr>
                <w:sz w:val="24"/>
                <w:szCs w:val="24"/>
              </w:rPr>
              <w:softHyphen/>
              <w:t>фию. Орфограммы в суффиксах.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4119D8">
              <w:rPr>
                <w:sz w:val="24"/>
                <w:szCs w:val="24"/>
              </w:rPr>
              <w:t>3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47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6261C2" w:rsidRDefault="00E63B20" w:rsidP="00E63B20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Р/Р Заглавие как средство связи предложений в тексте.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4119D8">
              <w:rPr>
                <w:sz w:val="24"/>
                <w:szCs w:val="24"/>
              </w:rPr>
              <w:t>3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48" w:history="1">
              <w:r w:rsidR="00E63B20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Р/Р Изложение (упр120 «Титаник».)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4119D8">
              <w:rPr>
                <w:sz w:val="24"/>
                <w:szCs w:val="24"/>
              </w:rPr>
              <w:t>3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849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50" w:history="1">
              <w:r w:rsidR="00E63B20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5E708F" w:rsidRDefault="00E63B20" w:rsidP="00E63B20">
            <w:pPr>
              <w:jc w:val="both"/>
              <w:rPr>
                <w:sz w:val="24"/>
                <w:szCs w:val="24"/>
              </w:rPr>
            </w:pPr>
            <w:r w:rsidRPr="005E708F">
              <w:rPr>
                <w:sz w:val="24"/>
                <w:szCs w:val="24"/>
              </w:rPr>
              <w:t>Анализ результатов изложения.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4119D8">
              <w:rPr>
                <w:sz w:val="24"/>
                <w:szCs w:val="24"/>
              </w:rPr>
              <w:t>3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51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6261C2" w:rsidRDefault="00E63B20" w:rsidP="00E63B20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Р/Р Порядок предложений в тексте. Порядок слов в предложении.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4119D8">
              <w:rPr>
                <w:sz w:val="24"/>
                <w:szCs w:val="24"/>
              </w:rPr>
              <w:t>3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52" w:history="1">
              <w:r w:rsidR="00E63B20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об обо</w:t>
            </w:r>
            <w:r>
              <w:rPr>
                <w:sz w:val="24"/>
                <w:szCs w:val="24"/>
              </w:rPr>
              <w:softHyphen/>
              <w:t>соблении.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4119D8">
              <w:rPr>
                <w:sz w:val="24"/>
                <w:szCs w:val="24"/>
              </w:rPr>
              <w:t>3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853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54" w:history="1">
              <w:r w:rsidR="00E63B20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Обособление со</w:t>
            </w:r>
            <w:r>
              <w:rPr>
                <w:sz w:val="24"/>
                <w:szCs w:val="24"/>
              </w:rPr>
              <w:softHyphen/>
              <w:t>гласованных и не</w:t>
            </w:r>
            <w:r>
              <w:rPr>
                <w:sz w:val="24"/>
                <w:szCs w:val="24"/>
              </w:rPr>
              <w:softHyphen/>
              <w:t>согласованных оп</w:t>
            </w:r>
            <w:r>
              <w:rPr>
                <w:sz w:val="24"/>
                <w:szCs w:val="24"/>
              </w:rPr>
              <w:softHyphen/>
              <w:t>ределений. Выделение запятыми причастных оборотов.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4119D8">
              <w:rPr>
                <w:sz w:val="24"/>
                <w:szCs w:val="24"/>
              </w:rPr>
              <w:t>3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55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Обособление согласованных определений с добавочным обстоятельственным значением.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4119D8">
              <w:rPr>
                <w:sz w:val="24"/>
                <w:szCs w:val="24"/>
              </w:rPr>
              <w:t>3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56" w:history="1">
              <w:r w:rsidR="00E63B20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Обособление согласованных определений при личных местоимениях.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4119D8">
              <w:rPr>
                <w:sz w:val="24"/>
                <w:szCs w:val="24"/>
              </w:rPr>
              <w:t>3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857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58" w:history="1">
              <w:r w:rsidR="00E63B20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Обособ</w:t>
            </w:r>
            <w:r>
              <w:rPr>
                <w:sz w:val="24"/>
                <w:szCs w:val="24"/>
              </w:rPr>
              <w:softHyphen/>
              <w:t>ление приложений.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4119D8">
              <w:rPr>
                <w:sz w:val="24"/>
                <w:szCs w:val="24"/>
              </w:rPr>
              <w:t>3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59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Обособ</w:t>
            </w:r>
            <w:r>
              <w:rPr>
                <w:sz w:val="24"/>
                <w:szCs w:val="24"/>
              </w:rPr>
              <w:softHyphen/>
              <w:t>ление приложений.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4119D8">
              <w:rPr>
                <w:sz w:val="24"/>
                <w:szCs w:val="24"/>
              </w:rPr>
              <w:t>3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60" w:history="1">
              <w:r w:rsidR="00E63B20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Pr="005C6D3C" w:rsidRDefault="00E63B20" w:rsidP="00E63B20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Р/Р Обращение как средство связи предложений в тексте (упр. 179)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4119D8">
              <w:rPr>
                <w:sz w:val="24"/>
                <w:szCs w:val="24"/>
              </w:rPr>
              <w:t>3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861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62" w:history="1">
              <w:r w:rsidR="00E63B20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Обособление до</w:t>
            </w:r>
            <w:r>
              <w:rPr>
                <w:sz w:val="24"/>
                <w:szCs w:val="24"/>
              </w:rPr>
              <w:softHyphen/>
              <w:t>полнений.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4119D8">
              <w:rPr>
                <w:sz w:val="24"/>
                <w:szCs w:val="24"/>
              </w:rPr>
              <w:t>3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63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Обособление дее</w:t>
            </w:r>
            <w:r>
              <w:rPr>
                <w:sz w:val="24"/>
                <w:szCs w:val="24"/>
              </w:rPr>
              <w:softHyphen/>
              <w:t>причастных оборо</w:t>
            </w:r>
            <w:r>
              <w:rPr>
                <w:sz w:val="24"/>
                <w:szCs w:val="24"/>
              </w:rPr>
              <w:softHyphen/>
              <w:t>тов.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4119D8">
              <w:rPr>
                <w:sz w:val="24"/>
                <w:szCs w:val="24"/>
              </w:rPr>
              <w:t>3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64" w:history="1">
              <w:r w:rsidR="00E63B20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Обособление дее</w:t>
            </w:r>
            <w:r>
              <w:rPr>
                <w:sz w:val="24"/>
                <w:szCs w:val="24"/>
              </w:rPr>
              <w:softHyphen/>
              <w:t>причастных оборо</w:t>
            </w:r>
            <w:r>
              <w:rPr>
                <w:sz w:val="24"/>
                <w:szCs w:val="24"/>
              </w:rPr>
              <w:softHyphen/>
              <w:t>тов.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4119D8">
              <w:rPr>
                <w:sz w:val="24"/>
                <w:szCs w:val="24"/>
              </w:rPr>
              <w:t>3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865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66" w:history="1">
              <w:r w:rsidR="00E63B20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77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Обособление одиночных деепричастий.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4119D8">
              <w:rPr>
                <w:sz w:val="24"/>
                <w:szCs w:val="24"/>
              </w:rPr>
              <w:t>3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67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Обособление об</w:t>
            </w:r>
            <w:r>
              <w:rPr>
                <w:sz w:val="24"/>
                <w:szCs w:val="24"/>
              </w:rPr>
              <w:softHyphen/>
              <w:t>стоятельств, выра</w:t>
            </w:r>
            <w:r>
              <w:rPr>
                <w:sz w:val="24"/>
                <w:szCs w:val="24"/>
              </w:rPr>
              <w:softHyphen/>
              <w:t>женных существи</w:t>
            </w:r>
            <w:r>
              <w:rPr>
                <w:sz w:val="24"/>
                <w:szCs w:val="24"/>
              </w:rPr>
              <w:softHyphen/>
              <w:t>тельными с предло</w:t>
            </w:r>
            <w:r>
              <w:rPr>
                <w:sz w:val="24"/>
                <w:szCs w:val="24"/>
              </w:rPr>
              <w:softHyphen/>
              <w:t>гами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4119D8">
              <w:rPr>
                <w:sz w:val="24"/>
                <w:szCs w:val="24"/>
              </w:rPr>
              <w:t>3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68" w:history="1">
              <w:r w:rsidR="00E63B20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Pr="0028067E" w:rsidRDefault="00E63B20" w:rsidP="00E63B20">
            <w:pPr>
              <w:jc w:val="both"/>
              <w:rPr>
                <w:i/>
                <w:sz w:val="24"/>
                <w:szCs w:val="24"/>
              </w:rPr>
            </w:pPr>
            <w:r w:rsidRPr="0028067E">
              <w:rPr>
                <w:i/>
                <w:sz w:val="24"/>
                <w:szCs w:val="24"/>
              </w:rPr>
              <w:t>Р/Р Рассуждение на литературную тему</w:t>
            </w:r>
            <w:r>
              <w:rPr>
                <w:i/>
                <w:sz w:val="24"/>
                <w:szCs w:val="24"/>
              </w:rPr>
              <w:t xml:space="preserve"> (упр.209).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4119D8">
              <w:rPr>
                <w:sz w:val="24"/>
                <w:szCs w:val="24"/>
              </w:rPr>
              <w:t>3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869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70" w:history="1">
              <w:r w:rsidR="00E63B20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Обособление уточняющих чле</w:t>
            </w:r>
            <w:r>
              <w:rPr>
                <w:sz w:val="24"/>
                <w:szCs w:val="24"/>
              </w:rPr>
              <w:softHyphen/>
              <w:t>нов предложения.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4119D8">
              <w:rPr>
                <w:sz w:val="24"/>
                <w:szCs w:val="24"/>
              </w:rPr>
              <w:t>3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71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Обособление уточняющих чле</w:t>
            </w:r>
            <w:r>
              <w:rPr>
                <w:sz w:val="24"/>
                <w:szCs w:val="24"/>
              </w:rPr>
              <w:softHyphen/>
              <w:t>нов предложения.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4119D8">
              <w:rPr>
                <w:sz w:val="24"/>
                <w:szCs w:val="24"/>
              </w:rPr>
              <w:t>3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72" w:history="1">
              <w:r w:rsidR="00E63B20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Обособление уточняющих чле</w:t>
            </w:r>
            <w:r>
              <w:rPr>
                <w:sz w:val="24"/>
                <w:szCs w:val="24"/>
              </w:rPr>
              <w:softHyphen/>
              <w:t>нов предложения.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4119D8">
              <w:rPr>
                <w:sz w:val="24"/>
                <w:szCs w:val="24"/>
              </w:rPr>
              <w:t>3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873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74" w:history="1">
              <w:r w:rsidR="00E63B20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Повторим орфо</w:t>
            </w:r>
            <w:r>
              <w:rPr>
                <w:sz w:val="24"/>
                <w:szCs w:val="24"/>
              </w:rPr>
              <w:softHyphen/>
              <w:t>графию. Слитные, раздельные и дефисные написания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75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Повторим орфо</w:t>
            </w:r>
            <w:r>
              <w:rPr>
                <w:sz w:val="24"/>
                <w:szCs w:val="24"/>
              </w:rPr>
              <w:softHyphen/>
              <w:t>графию. Слитные, раздельные и дефисные написания.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10358D">
              <w:rPr>
                <w:sz w:val="24"/>
                <w:szCs w:val="24"/>
              </w:rPr>
              <w:t>4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76" w:history="1">
              <w:r w:rsidR="00E63B20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Повторим орфо</w:t>
            </w:r>
            <w:r>
              <w:rPr>
                <w:sz w:val="24"/>
                <w:szCs w:val="24"/>
              </w:rPr>
              <w:softHyphen/>
              <w:t>графию. Слитные, раздельные и дефисные написания.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10358D">
              <w:rPr>
                <w:sz w:val="24"/>
                <w:szCs w:val="24"/>
              </w:rPr>
              <w:t>4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877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78" w:history="1">
              <w:r w:rsidR="00E63B20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Pr="0028067E" w:rsidRDefault="00E63B20" w:rsidP="00E63B20">
            <w:pPr>
              <w:jc w:val="both"/>
              <w:rPr>
                <w:i/>
                <w:sz w:val="24"/>
                <w:szCs w:val="24"/>
              </w:rPr>
            </w:pPr>
            <w:r w:rsidRPr="00C161B4">
              <w:rPr>
                <w:i/>
                <w:sz w:val="24"/>
                <w:szCs w:val="24"/>
              </w:rPr>
              <w:t xml:space="preserve">Р/Р </w:t>
            </w:r>
            <w:r>
              <w:rPr>
                <w:i/>
                <w:sz w:val="24"/>
                <w:szCs w:val="24"/>
              </w:rPr>
              <w:t>Подготовка к сжатому изложению.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10358D">
              <w:rPr>
                <w:sz w:val="24"/>
                <w:szCs w:val="24"/>
              </w:rPr>
              <w:t>4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79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Pr="00C161B4" w:rsidRDefault="00E63B20" w:rsidP="00E63B20">
            <w:pPr>
              <w:jc w:val="both"/>
              <w:rPr>
                <w:i/>
                <w:sz w:val="24"/>
                <w:szCs w:val="24"/>
              </w:rPr>
            </w:pPr>
            <w:r w:rsidRPr="0028067E">
              <w:rPr>
                <w:i/>
                <w:sz w:val="24"/>
                <w:szCs w:val="24"/>
              </w:rPr>
              <w:t>Р/Р</w:t>
            </w:r>
            <w:r>
              <w:rPr>
                <w:i/>
                <w:sz w:val="24"/>
                <w:szCs w:val="24"/>
              </w:rPr>
              <w:t xml:space="preserve"> Сжатое изложение.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10358D">
              <w:rPr>
                <w:sz w:val="24"/>
                <w:szCs w:val="24"/>
              </w:rPr>
              <w:t>4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80" w:history="1">
              <w:r w:rsidR="00E63B20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вводными словами, словосочетаниями и предложениями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10358D">
              <w:rPr>
                <w:sz w:val="24"/>
                <w:szCs w:val="24"/>
              </w:rPr>
              <w:t>4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881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82" w:history="1">
              <w:r w:rsidR="00E63B20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запятыми вводных слов.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10358D">
              <w:rPr>
                <w:sz w:val="24"/>
                <w:szCs w:val="24"/>
              </w:rPr>
              <w:t>4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83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запятыми, тире или скобками вводных (вставных) конструкций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10358D">
              <w:rPr>
                <w:sz w:val="24"/>
                <w:szCs w:val="24"/>
              </w:rPr>
              <w:t>4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84" w:history="1">
              <w:r w:rsidR="00E63B20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запятыми, тире или скобками вводных (вставных) конструкций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10358D">
              <w:rPr>
                <w:sz w:val="24"/>
                <w:szCs w:val="24"/>
              </w:rPr>
              <w:t>4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885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86" w:history="1">
              <w:r w:rsidR="00E63B20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92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обращениями.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10358D">
              <w:rPr>
                <w:sz w:val="24"/>
                <w:szCs w:val="24"/>
              </w:rPr>
              <w:t>4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87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обращениями.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10358D">
              <w:rPr>
                <w:sz w:val="24"/>
                <w:szCs w:val="24"/>
              </w:rPr>
              <w:t>4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88" w:history="1">
              <w:r w:rsidR="00E63B20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о теме «Осложнённое предложение».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10358D">
              <w:rPr>
                <w:sz w:val="24"/>
                <w:szCs w:val="24"/>
              </w:rPr>
              <w:t>4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889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90" w:history="1">
              <w:r w:rsidR="00E63B20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Pr="000A1513" w:rsidRDefault="00E63B20" w:rsidP="00E63B20">
            <w:pPr>
              <w:jc w:val="both"/>
              <w:rPr>
                <w:b/>
                <w:sz w:val="24"/>
                <w:szCs w:val="24"/>
              </w:rPr>
            </w:pPr>
            <w:r w:rsidRPr="000A1513">
              <w:rPr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b/>
                <w:sz w:val="24"/>
                <w:szCs w:val="24"/>
              </w:rPr>
              <w:t>п</w:t>
            </w:r>
            <w:r w:rsidRPr="000A1513">
              <w:rPr>
                <w:b/>
                <w:sz w:val="24"/>
                <w:szCs w:val="24"/>
              </w:rPr>
              <w:t>о теме «Осложнённое предложение»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10358D">
              <w:rPr>
                <w:sz w:val="24"/>
                <w:szCs w:val="24"/>
              </w:rPr>
              <w:t>4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91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контрольной работы и работа над ошибками.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10358D">
              <w:rPr>
                <w:sz w:val="24"/>
                <w:szCs w:val="24"/>
              </w:rPr>
              <w:t>4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92" w:history="1">
              <w:r w:rsidR="00E63B20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слов-предложений.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10358D">
              <w:rPr>
                <w:sz w:val="24"/>
                <w:szCs w:val="24"/>
              </w:rPr>
              <w:t>4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893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94" w:history="1">
              <w:r w:rsidR="00E63B20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E63B20" w:rsidTr="00E63B20">
        <w:tc>
          <w:tcPr>
            <w:tcW w:w="1573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2660A9" w:rsidRDefault="00E63B20" w:rsidP="00E63B20">
            <w:pPr>
              <w:spacing w:after="150"/>
              <w:jc w:val="center"/>
              <w:rPr>
                <w:b/>
                <w:sz w:val="24"/>
                <w:szCs w:val="24"/>
              </w:rPr>
            </w:pPr>
            <w:r w:rsidRPr="002660A9">
              <w:rPr>
                <w:b/>
                <w:sz w:val="24"/>
                <w:szCs w:val="24"/>
              </w:rPr>
              <w:t>Повторение изученного в 8 классе -5 ч.</w:t>
            </w:r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изученного в 8 классе.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10358D">
              <w:rPr>
                <w:sz w:val="24"/>
                <w:szCs w:val="24"/>
              </w:rPr>
              <w:t>4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95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изученного в 8 классе.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10358D">
              <w:rPr>
                <w:sz w:val="24"/>
                <w:szCs w:val="24"/>
              </w:rPr>
              <w:t>4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96" w:history="1">
              <w:r w:rsidR="00E63B20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изученного в 8 классе.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10358D">
              <w:rPr>
                <w:sz w:val="24"/>
                <w:szCs w:val="24"/>
              </w:rPr>
              <w:t>4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897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98" w:history="1">
              <w:r w:rsidR="00E63B20" w:rsidRPr="0004211E">
                <w:rPr>
                  <w:rStyle w:val="a6"/>
                  <w:sz w:val="24"/>
                  <w:szCs w:val="24"/>
                </w:rPr>
                <w:t>https://prosv.ru/static/tsok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изученного в 8 классе.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10358D">
              <w:rPr>
                <w:sz w:val="24"/>
                <w:szCs w:val="24"/>
              </w:rPr>
              <w:t>4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899" w:history="1">
              <w:r w:rsidR="00E63B20" w:rsidRPr="0004211E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</w:tc>
      </w:tr>
      <w:tr w:rsidR="00E63B20" w:rsidTr="00E63B2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занятие «Синтаксис и пунктуация прос</w:t>
            </w:r>
            <w:r>
              <w:rPr>
                <w:sz w:val="24"/>
                <w:szCs w:val="24"/>
              </w:rPr>
              <w:softHyphen/>
              <w:t>того осложнённого предложения».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pPr>
              <w:ind w:left="-1174" w:firstLine="1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Default="00E63B20" w:rsidP="00E63B20">
            <w:r w:rsidRPr="0010358D">
              <w:rPr>
                <w:sz w:val="24"/>
                <w:szCs w:val="24"/>
              </w:rPr>
              <w:t>4 четверть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B20" w:rsidRPr="0004211E" w:rsidRDefault="00673CDC" w:rsidP="00E63B20">
            <w:pPr>
              <w:jc w:val="center"/>
              <w:rPr>
                <w:sz w:val="24"/>
                <w:szCs w:val="24"/>
              </w:rPr>
            </w:pPr>
            <w:hyperlink r:id="rId900" w:history="1">
              <w:r w:rsidR="00E63B20" w:rsidRPr="0004211E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</w:tc>
      </w:tr>
    </w:tbl>
    <w:p w:rsidR="00E63B20" w:rsidRDefault="00E63B20" w:rsidP="00E63B20"/>
    <w:p w:rsidR="00E63B20" w:rsidRDefault="00E63B20" w:rsidP="00E63B20"/>
    <w:p w:rsidR="007E3F19" w:rsidRDefault="007E3F19" w:rsidP="007E3F19">
      <w:pPr>
        <w:jc w:val="center"/>
        <w:rPr>
          <w:b/>
          <w:sz w:val="24"/>
          <w:szCs w:val="24"/>
        </w:rPr>
      </w:pPr>
    </w:p>
    <w:p w:rsidR="007E3F19" w:rsidRDefault="007E3F19" w:rsidP="007E3F19">
      <w:pPr>
        <w:jc w:val="center"/>
        <w:rPr>
          <w:b/>
          <w:sz w:val="24"/>
          <w:szCs w:val="24"/>
        </w:rPr>
      </w:pPr>
    </w:p>
    <w:p w:rsidR="007E3F19" w:rsidRDefault="007E3F19" w:rsidP="007E3F19">
      <w:pPr>
        <w:jc w:val="center"/>
        <w:rPr>
          <w:b/>
          <w:sz w:val="24"/>
          <w:szCs w:val="24"/>
        </w:rPr>
      </w:pPr>
    </w:p>
    <w:p w:rsidR="007E3F19" w:rsidRDefault="007E3F19" w:rsidP="007E3F19">
      <w:pPr>
        <w:jc w:val="center"/>
        <w:rPr>
          <w:b/>
          <w:sz w:val="24"/>
          <w:szCs w:val="24"/>
        </w:rPr>
      </w:pPr>
    </w:p>
    <w:p w:rsidR="007E3F19" w:rsidRDefault="007E3F19" w:rsidP="007E3F19">
      <w:pPr>
        <w:jc w:val="center"/>
        <w:rPr>
          <w:b/>
          <w:sz w:val="24"/>
          <w:szCs w:val="24"/>
        </w:rPr>
      </w:pPr>
    </w:p>
    <w:p w:rsidR="007E3F19" w:rsidRDefault="007E3F19" w:rsidP="007E3F19">
      <w:pPr>
        <w:jc w:val="center"/>
        <w:rPr>
          <w:b/>
          <w:sz w:val="24"/>
          <w:szCs w:val="24"/>
        </w:rPr>
      </w:pPr>
    </w:p>
    <w:p w:rsidR="007E3F19" w:rsidRDefault="007E3F19" w:rsidP="007E3F19">
      <w:pPr>
        <w:jc w:val="center"/>
        <w:rPr>
          <w:b/>
          <w:sz w:val="24"/>
          <w:szCs w:val="24"/>
        </w:rPr>
      </w:pPr>
    </w:p>
    <w:p w:rsidR="007E3F19" w:rsidRDefault="007E3F19" w:rsidP="007E3F19">
      <w:pPr>
        <w:jc w:val="center"/>
        <w:rPr>
          <w:b/>
          <w:sz w:val="24"/>
          <w:szCs w:val="24"/>
        </w:rPr>
      </w:pPr>
    </w:p>
    <w:p w:rsidR="007E3F19" w:rsidRDefault="007E3F19" w:rsidP="007E3F19">
      <w:pPr>
        <w:jc w:val="center"/>
        <w:rPr>
          <w:b/>
          <w:sz w:val="24"/>
          <w:szCs w:val="24"/>
        </w:rPr>
      </w:pPr>
    </w:p>
    <w:p w:rsidR="007E3F19" w:rsidRDefault="007E3F19" w:rsidP="007E3F19">
      <w:pPr>
        <w:jc w:val="center"/>
        <w:rPr>
          <w:b/>
          <w:sz w:val="24"/>
          <w:szCs w:val="24"/>
        </w:rPr>
      </w:pPr>
    </w:p>
    <w:p w:rsidR="007E3F19" w:rsidRDefault="007E3F19" w:rsidP="007E3F19">
      <w:pPr>
        <w:jc w:val="center"/>
        <w:rPr>
          <w:b/>
          <w:sz w:val="24"/>
          <w:szCs w:val="24"/>
        </w:rPr>
      </w:pPr>
    </w:p>
    <w:p w:rsidR="007E3F19" w:rsidRDefault="007E3F19" w:rsidP="007E3F19">
      <w:pPr>
        <w:jc w:val="center"/>
        <w:rPr>
          <w:b/>
          <w:sz w:val="24"/>
          <w:szCs w:val="24"/>
        </w:rPr>
      </w:pPr>
    </w:p>
    <w:p w:rsidR="007E3F19" w:rsidRDefault="007E3F19" w:rsidP="007E3F19">
      <w:pPr>
        <w:jc w:val="center"/>
        <w:rPr>
          <w:b/>
          <w:sz w:val="24"/>
          <w:szCs w:val="24"/>
        </w:rPr>
      </w:pPr>
    </w:p>
    <w:p w:rsidR="007E3F19" w:rsidRDefault="007E3F19" w:rsidP="007E3F19">
      <w:pPr>
        <w:jc w:val="center"/>
        <w:rPr>
          <w:b/>
          <w:sz w:val="24"/>
          <w:szCs w:val="24"/>
        </w:rPr>
      </w:pPr>
    </w:p>
    <w:p w:rsidR="007E3F19" w:rsidRDefault="007E3F19" w:rsidP="007E3F19">
      <w:pPr>
        <w:jc w:val="center"/>
        <w:rPr>
          <w:b/>
          <w:sz w:val="24"/>
          <w:szCs w:val="24"/>
        </w:rPr>
      </w:pPr>
    </w:p>
    <w:p w:rsidR="007E3F19" w:rsidRDefault="007E3F19" w:rsidP="007E3F19">
      <w:pPr>
        <w:jc w:val="center"/>
        <w:rPr>
          <w:b/>
          <w:sz w:val="24"/>
          <w:szCs w:val="24"/>
        </w:rPr>
      </w:pPr>
    </w:p>
    <w:p w:rsidR="007E3F19" w:rsidRDefault="007E3F19" w:rsidP="007E3F19">
      <w:pPr>
        <w:jc w:val="center"/>
        <w:rPr>
          <w:b/>
          <w:sz w:val="24"/>
          <w:szCs w:val="24"/>
        </w:rPr>
      </w:pPr>
    </w:p>
    <w:p w:rsidR="007E3F19" w:rsidRDefault="007E3F19" w:rsidP="007E3F19">
      <w:pPr>
        <w:jc w:val="center"/>
        <w:rPr>
          <w:b/>
          <w:sz w:val="24"/>
          <w:szCs w:val="24"/>
        </w:rPr>
      </w:pPr>
    </w:p>
    <w:p w:rsidR="007E3F19" w:rsidRDefault="007E3F19" w:rsidP="007E3F19">
      <w:pPr>
        <w:jc w:val="center"/>
        <w:rPr>
          <w:b/>
          <w:sz w:val="24"/>
          <w:szCs w:val="24"/>
        </w:rPr>
      </w:pPr>
    </w:p>
    <w:p w:rsidR="007E3F19" w:rsidRDefault="007E3F19" w:rsidP="007E3F19">
      <w:pPr>
        <w:jc w:val="center"/>
        <w:rPr>
          <w:b/>
          <w:sz w:val="24"/>
          <w:szCs w:val="24"/>
        </w:rPr>
      </w:pPr>
    </w:p>
    <w:p w:rsidR="007E3F19" w:rsidRDefault="007E3F19" w:rsidP="007E3F19">
      <w:pPr>
        <w:jc w:val="center"/>
        <w:rPr>
          <w:b/>
          <w:sz w:val="24"/>
          <w:szCs w:val="24"/>
        </w:rPr>
      </w:pPr>
    </w:p>
    <w:p w:rsidR="007E3F19" w:rsidRDefault="007E3F19" w:rsidP="007E3F19">
      <w:pPr>
        <w:jc w:val="center"/>
        <w:rPr>
          <w:b/>
          <w:sz w:val="24"/>
          <w:szCs w:val="24"/>
        </w:rPr>
      </w:pPr>
    </w:p>
    <w:p w:rsidR="007E3F19" w:rsidRDefault="007E3F19" w:rsidP="007E3F1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Тематическое планирование  9 класс  </w:t>
      </w:r>
    </w:p>
    <w:p w:rsidR="007E3F19" w:rsidRDefault="007E3F19" w:rsidP="007E3F19">
      <w:pPr>
        <w:jc w:val="center"/>
        <w:rPr>
          <w:b/>
          <w:sz w:val="24"/>
          <w:szCs w:val="24"/>
        </w:rPr>
      </w:pPr>
    </w:p>
    <w:tbl>
      <w:tblPr>
        <w:tblStyle w:val="ab"/>
        <w:tblW w:w="15276" w:type="dxa"/>
        <w:tblLayout w:type="fixed"/>
        <w:tblLook w:val="04A0" w:firstRow="1" w:lastRow="0" w:firstColumn="1" w:lastColumn="0" w:noHBand="0" w:noVBand="1"/>
      </w:tblPr>
      <w:tblGrid>
        <w:gridCol w:w="709"/>
        <w:gridCol w:w="7371"/>
        <w:gridCol w:w="851"/>
        <w:gridCol w:w="709"/>
        <w:gridCol w:w="850"/>
        <w:gridCol w:w="1134"/>
        <w:gridCol w:w="1418"/>
        <w:gridCol w:w="2234"/>
      </w:tblGrid>
      <w:tr w:rsidR="007E3F19" w:rsidTr="00E63B20">
        <w:trPr>
          <w:trHeight w:val="535"/>
        </w:trPr>
        <w:tc>
          <w:tcPr>
            <w:tcW w:w="709" w:type="dxa"/>
            <w:vMerge w:val="restart"/>
          </w:tcPr>
          <w:p w:rsidR="007E3F19" w:rsidRPr="00AA1A8B" w:rsidRDefault="007E3F19" w:rsidP="00E63B20">
            <w:pPr>
              <w:jc w:val="center"/>
              <w:rPr>
                <w:b/>
                <w:sz w:val="24"/>
                <w:szCs w:val="24"/>
              </w:rPr>
            </w:pPr>
            <w:r w:rsidRPr="00AA1A8B">
              <w:rPr>
                <w:b/>
                <w:sz w:val="24"/>
                <w:szCs w:val="24"/>
              </w:rPr>
              <w:t>№</w:t>
            </w:r>
            <w:r>
              <w:rPr>
                <w:b/>
                <w:sz w:val="24"/>
                <w:szCs w:val="24"/>
              </w:rPr>
              <w:t xml:space="preserve"> п\п</w:t>
            </w:r>
          </w:p>
        </w:tc>
        <w:tc>
          <w:tcPr>
            <w:tcW w:w="7371" w:type="dxa"/>
            <w:vMerge w:val="restart"/>
            <w:hideMark/>
          </w:tcPr>
          <w:p w:rsidR="007E3F19" w:rsidRPr="00AA1A8B" w:rsidRDefault="007E3F19" w:rsidP="00E63B20">
            <w:pPr>
              <w:ind w:right="2793"/>
              <w:jc w:val="center"/>
              <w:rPr>
                <w:b/>
                <w:sz w:val="24"/>
                <w:szCs w:val="24"/>
              </w:rPr>
            </w:pPr>
            <w:r w:rsidRPr="00AA1A8B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3544" w:type="dxa"/>
            <w:gridSpan w:val="4"/>
            <w:hideMark/>
          </w:tcPr>
          <w:p w:rsidR="007E3F19" w:rsidRPr="009865C8" w:rsidRDefault="007E3F19" w:rsidP="00E63B20">
            <w:pPr>
              <w:jc w:val="center"/>
              <w:rPr>
                <w:sz w:val="24"/>
                <w:szCs w:val="24"/>
              </w:rPr>
            </w:pPr>
            <w:r w:rsidRPr="009865C8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418" w:type="dxa"/>
            <w:vMerge w:val="restart"/>
          </w:tcPr>
          <w:p w:rsidR="007E3F19" w:rsidRDefault="007E3F19" w:rsidP="00E63B20">
            <w:pPr>
              <w:jc w:val="center"/>
              <w:rPr>
                <w:b/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Учебный период (четверть, полугодие)</w:t>
            </w:r>
          </w:p>
        </w:tc>
        <w:tc>
          <w:tcPr>
            <w:tcW w:w="2234" w:type="dxa"/>
            <w:vMerge w:val="restart"/>
          </w:tcPr>
          <w:p w:rsidR="007E3F19" w:rsidRDefault="007E3F19" w:rsidP="00E63B20">
            <w:pPr>
              <w:jc w:val="center"/>
              <w:rPr>
                <w:b/>
                <w:sz w:val="24"/>
                <w:szCs w:val="24"/>
              </w:rPr>
            </w:pPr>
            <w:r w:rsidRPr="003325D9">
              <w:rPr>
                <w:bCs/>
                <w:spacing w:val="-2"/>
                <w:w w:val="105"/>
                <w:sz w:val="24"/>
                <w:szCs w:val="24"/>
              </w:rPr>
              <w:t>Электронные</w:t>
            </w:r>
            <w:r w:rsidRPr="003325D9">
              <w:rPr>
                <w:bCs/>
                <w:spacing w:val="-8"/>
                <w:w w:val="105"/>
                <w:sz w:val="24"/>
                <w:szCs w:val="24"/>
              </w:rPr>
              <w:t xml:space="preserve"> </w:t>
            </w:r>
            <w:r w:rsidRPr="003325D9">
              <w:rPr>
                <w:bCs/>
                <w:spacing w:val="-2"/>
                <w:w w:val="105"/>
                <w:sz w:val="24"/>
                <w:szCs w:val="24"/>
              </w:rPr>
              <w:t>(цифровые)</w:t>
            </w:r>
            <w:r w:rsidRPr="003325D9">
              <w:rPr>
                <w:bCs/>
                <w:spacing w:val="40"/>
                <w:w w:val="105"/>
                <w:sz w:val="24"/>
                <w:szCs w:val="24"/>
              </w:rPr>
              <w:t xml:space="preserve"> </w:t>
            </w:r>
            <w:r w:rsidRPr="003325D9">
              <w:rPr>
                <w:bCs/>
                <w:sz w:val="24"/>
                <w:szCs w:val="24"/>
              </w:rPr>
              <w:t>образовательные</w:t>
            </w:r>
            <w:r w:rsidRPr="003325D9">
              <w:rPr>
                <w:bCs/>
                <w:spacing w:val="37"/>
                <w:w w:val="105"/>
                <w:sz w:val="24"/>
                <w:szCs w:val="24"/>
              </w:rPr>
              <w:t xml:space="preserve"> </w:t>
            </w:r>
            <w:r w:rsidRPr="003325D9">
              <w:rPr>
                <w:bCs/>
                <w:spacing w:val="-2"/>
                <w:w w:val="105"/>
                <w:sz w:val="24"/>
                <w:szCs w:val="24"/>
              </w:rPr>
              <w:t>ресурсы</w:t>
            </w:r>
          </w:p>
        </w:tc>
      </w:tr>
      <w:tr w:rsidR="007E3F19" w:rsidTr="00E63B20">
        <w:trPr>
          <w:trHeight w:val="535"/>
        </w:trPr>
        <w:tc>
          <w:tcPr>
            <w:tcW w:w="709" w:type="dxa"/>
            <w:vMerge/>
          </w:tcPr>
          <w:p w:rsidR="007E3F19" w:rsidRPr="00AA1A8B" w:rsidRDefault="007E3F19" w:rsidP="00E63B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1" w:type="dxa"/>
            <w:vMerge/>
            <w:hideMark/>
          </w:tcPr>
          <w:p w:rsidR="007E3F19" w:rsidRPr="00AA1A8B" w:rsidRDefault="007E3F19" w:rsidP="00E63B20">
            <w:pPr>
              <w:ind w:right="279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hideMark/>
          </w:tcPr>
          <w:p w:rsidR="007E3F19" w:rsidRPr="003325D9" w:rsidRDefault="007E3F19" w:rsidP="00E63B20">
            <w:pPr>
              <w:jc w:val="both"/>
              <w:rPr>
                <w:sz w:val="24"/>
                <w:szCs w:val="24"/>
              </w:rPr>
            </w:pPr>
          </w:p>
          <w:p w:rsidR="007E3F19" w:rsidRPr="003325D9" w:rsidRDefault="007E3F19" w:rsidP="00E63B20">
            <w:pPr>
              <w:jc w:val="both"/>
              <w:rPr>
                <w:sz w:val="24"/>
                <w:szCs w:val="24"/>
              </w:rPr>
            </w:pPr>
          </w:p>
          <w:p w:rsidR="007E3F19" w:rsidRPr="003325D9" w:rsidRDefault="007E3F19" w:rsidP="00E63B20">
            <w:pPr>
              <w:jc w:val="both"/>
              <w:rPr>
                <w:sz w:val="24"/>
                <w:szCs w:val="24"/>
              </w:rPr>
            </w:pPr>
          </w:p>
          <w:p w:rsidR="007E3F19" w:rsidRPr="003325D9" w:rsidRDefault="007E3F19" w:rsidP="00E63B20">
            <w:pPr>
              <w:jc w:val="both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Всего</w:t>
            </w:r>
          </w:p>
        </w:tc>
        <w:tc>
          <w:tcPr>
            <w:tcW w:w="709" w:type="dxa"/>
            <w:hideMark/>
          </w:tcPr>
          <w:p w:rsidR="007E3F19" w:rsidRPr="003325D9" w:rsidRDefault="007E3F19" w:rsidP="00E63B20">
            <w:pPr>
              <w:jc w:val="both"/>
              <w:rPr>
                <w:sz w:val="24"/>
                <w:szCs w:val="24"/>
              </w:rPr>
            </w:pPr>
          </w:p>
          <w:p w:rsidR="007E3F19" w:rsidRPr="003325D9" w:rsidRDefault="007E3F19" w:rsidP="00E63B20">
            <w:pPr>
              <w:jc w:val="both"/>
              <w:rPr>
                <w:sz w:val="24"/>
                <w:szCs w:val="24"/>
              </w:rPr>
            </w:pPr>
          </w:p>
          <w:p w:rsidR="007E3F19" w:rsidRPr="003325D9" w:rsidRDefault="007E3F19" w:rsidP="00E63B20">
            <w:pPr>
              <w:jc w:val="both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850" w:type="dxa"/>
          </w:tcPr>
          <w:p w:rsidR="007E3F19" w:rsidRPr="003325D9" w:rsidRDefault="007E3F19" w:rsidP="00E63B20">
            <w:pPr>
              <w:jc w:val="both"/>
              <w:rPr>
                <w:sz w:val="24"/>
                <w:szCs w:val="24"/>
              </w:rPr>
            </w:pPr>
          </w:p>
          <w:p w:rsidR="007E3F19" w:rsidRPr="003325D9" w:rsidRDefault="007E3F19" w:rsidP="00E63B20">
            <w:pPr>
              <w:jc w:val="both"/>
              <w:rPr>
                <w:sz w:val="24"/>
                <w:szCs w:val="24"/>
              </w:rPr>
            </w:pPr>
          </w:p>
          <w:p w:rsidR="007E3F19" w:rsidRPr="003325D9" w:rsidRDefault="007E3F19" w:rsidP="00E63B20">
            <w:pPr>
              <w:jc w:val="both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Практические работы</w:t>
            </w:r>
          </w:p>
        </w:tc>
        <w:tc>
          <w:tcPr>
            <w:tcW w:w="1134" w:type="dxa"/>
          </w:tcPr>
          <w:p w:rsidR="007E3F19" w:rsidRPr="003325D9" w:rsidRDefault="007E3F19" w:rsidP="00E63B20">
            <w:pPr>
              <w:jc w:val="both"/>
              <w:rPr>
                <w:sz w:val="24"/>
                <w:szCs w:val="24"/>
              </w:rPr>
            </w:pPr>
          </w:p>
          <w:p w:rsidR="007E3F19" w:rsidRPr="003325D9" w:rsidRDefault="007E3F19" w:rsidP="00E63B20">
            <w:pPr>
              <w:jc w:val="both"/>
              <w:rPr>
                <w:sz w:val="24"/>
                <w:szCs w:val="24"/>
              </w:rPr>
            </w:pPr>
          </w:p>
          <w:p w:rsidR="007E3F19" w:rsidRPr="003325D9" w:rsidRDefault="007E3F19" w:rsidP="00E63B20">
            <w:pPr>
              <w:jc w:val="both"/>
              <w:rPr>
                <w:sz w:val="24"/>
                <w:szCs w:val="24"/>
              </w:rPr>
            </w:pPr>
            <w:r w:rsidRPr="003325D9">
              <w:rPr>
                <w:sz w:val="24"/>
                <w:szCs w:val="24"/>
              </w:rPr>
              <w:t>Сочинения, изложения</w:t>
            </w:r>
          </w:p>
        </w:tc>
        <w:tc>
          <w:tcPr>
            <w:tcW w:w="1418" w:type="dxa"/>
            <w:vMerge/>
          </w:tcPr>
          <w:p w:rsidR="007E3F19" w:rsidRDefault="007E3F19" w:rsidP="00E63B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34" w:type="dxa"/>
            <w:vMerge/>
          </w:tcPr>
          <w:p w:rsidR="007E3F19" w:rsidRDefault="007E3F19" w:rsidP="00E63B2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E3F19" w:rsidTr="00E63B20">
        <w:trPr>
          <w:trHeight w:val="80"/>
        </w:trPr>
        <w:tc>
          <w:tcPr>
            <w:tcW w:w="15276" w:type="dxa"/>
            <w:gridSpan w:val="8"/>
          </w:tcPr>
          <w:p w:rsidR="007E3F19" w:rsidRPr="000C6C0F" w:rsidRDefault="007E3F19" w:rsidP="00E63B20">
            <w:pPr>
              <w:pStyle w:val="ac"/>
              <w:spacing w:after="0"/>
              <w:ind w:firstLine="227"/>
              <w:jc w:val="center"/>
              <w:rPr>
                <w:rFonts w:asciiTheme="minorHAnsi" w:hAnsiTheme="minorHAnsi"/>
                <w:color w:val="000000"/>
              </w:rPr>
            </w:pPr>
            <w:r w:rsidRPr="0004211E">
              <w:rPr>
                <w:rFonts w:ascii="LiberationSerif" w:hAnsi="LiberationSerif"/>
                <w:b/>
                <w:bCs/>
                <w:color w:val="000000"/>
              </w:rPr>
              <w:t>Общие сведения о языке</w:t>
            </w:r>
            <w:r>
              <w:rPr>
                <w:rFonts w:asciiTheme="minorHAnsi" w:hAnsiTheme="minorHAnsi"/>
                <w:b/>
                <w:bCs/>
                <w:color w:val="000000"/>
              </w:rPr>
              <w:t xml:space="preserve"> – 2часа</w:t>
            </w:r>
          </w:p>
          <w:p w:rsidR="007E3F19" w:rsidRPr="002155F3" w:rsidRDefault="007E3F19" w:rsidP="00E63B20">
            <w:pPr>
              <w:jc w:val="center"/>
              <w:rPr>
                <w:sz w:val="24"/>
                <w:szCs w:val="24"/>
              </w:rPr>
            </w:pPr>
          </w:p>
        </w:tc>
      </w:tr>
      <w:tr w:rsidR="007E3F19" w:rsidTr="00E63B20">
        <w:trPr>
          <w:trHeight w:val="300"/>
        </w:trPr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hideMark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Вводный урок. Осо</w:t>
            </w:r>
            <w:r>
              <w:rPr>
                <w:sz w:val="24"/>
                <w:szCs w:val="24"/>
              </w:rPr>
              <w:softHyphen/>
              <w:t>бенности курса русско</w:t>
            </w:r>
            <w:r>
              <w:rPr>
                <w:sz w:val="24"/>
                <w:szCs w:val="24"/>
              </w:rPr>
              <w:softHyphen/>
              <w:t xml:space="preserve">го языка в 9 классе. 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Pr="003B1F54" w:rsidRDefault="007E3F19" w:rsidP="00E63B20">
            <w:pPr>
              <w:rPr>
                <w:sz w:val="24"/>
                <w:szCs w:val="24"/>
              </w:rPr>
            </w:pPr>
            <w:r w:rsidRPr="003B1F54">
              <w:rPr>
                <w:sz w:val="24"/>
                <w:szCs w:val="24"/>
              </w:rPr>
              <w:t>1четверть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901" w:history="1">
              <w:r w:rsidR="007E3F19" w:rsidRPr="003325D9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 как не</w:t>
            </w:r>
            <w:r>
              <w:rPr>
                <w:sz w:val="24"/>
                <w:szCs w:val="24"/>
              </w:rPr>
              <w:softHyphen/>
              <w:t>отъемлемая часть на</w:t>
            </w:r>
            <w:r>
              <w:rPr>
                <w:sz w:val="24"/>
                <w:szCs w:val="24"/>
              </w:rPr>
              <w:softHyphen/>
              <w:t>циональной культуры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 w:rsidRPr="00DA65D9">
              <w:rPr>
                <w:sz w:val="24"/>
                <w:szCs w:val="24"/>
              </w:rPr>
              <w:t>1четверть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902" w:history="1">
              <w:r w:rsidR="007E3F19" w:rsidRPr="003325D9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7E3F19" w:rsidRPr="003325D9" w:rsidRDefault="007E3F19" w:rsidP="00E63B20">
            <w:pPr>
              <w:rPr>
                <w:sz w:val="24"/>
                <w:szCs w:val="24"/>
              </w:rPr>
            </w:pPr>
          </w:p>
        </w:tc>
      </w:tr>
      <w:tr w:rsidR="007E3F19" w:rsidTr="00E63B20">
        <w:tc>
          <w:tcPr>
            <w:tcW w:w="15276" w:type="dxa"/>
            <w:gridSpan w:val="8"/>
          </w:tcPr>
          <w:p w:rsidR="007E3F19" w:rsidRPr="000C6C0F" w:rsidRDefault="007E3F19" w:rsidP="00E63B20">
            <w:pPr>
              <w:spacing w:after="150"/>
              <w:jc w:val="center"/>
              <w:rPr>
                <w:b/>
                <w:sz w:val="24"/>
                <w:szCs w:val="24"/>
              </w:rPr>
            </w:pPr>
            <w:r w:rsidRPr="000C6C0F">
              <w:rPr>
                <w:b/>
                <w:sz w:val="24"/>
                <w:szCs w:val="24"/>
              </w:rPr>
              <w:t xml:space="preserve">Повторени е изученного в 5-8 классах </w:t>
            </w:r>
            <w:r>
              <w:rPr>
                <w:b/>
                <w:sz w:val="24"/>
                <w:szCs w:val="24"/>
              </w:rPr>
              <w:t>– 7 часов.</w:t>
            </w: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изученно</w:t>
            </w:r>
            <w:r>
              <w:rPr>
                <w:sz w:val="24"/>
                <w:szCs w:val="24"/>
              </w:rPr>
              <w:softHyphen/>
              <w:t xml:space="preserve">го. Простое предложение и его грамматическая </w:t>
            </w:r>
            <w:r>
              <w:rPr>
                <w:sz w:val="24"/>
                <w:szCs w:val="24"/>
              </w:rPr>
              <w:lastRenderedPageBreak/>
              <w:t xml:space="preserve">основа. 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 w:rsidRPr="00DA65D9">
              <w:rPr>
                <w:sz w:val="24"/>
                <w:szCs w:val="24"/>
              </w:rPr>
              <w:t>1четверть</w:t>
            </w:r>
          </w:p>
        </w:tc>
        <w:tc>
          <w:tcPr>
            <w:tcW w:w="2234" w:type="dxa"/>
          </w:tcPr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903" w:history="1">
              <w:r w:rsidRPr="003325D9">
                <w:rPr>
                  <w:rStyle w:val="a6"/>
                  <w:sz w:val="24"/>
                  <w:szCs w:val="24"/>
                </w:rPr>
                <w:t>http://orthographia.</w:t>
              </w:r>
              <w:r w:rsidRPr="003325D9">
                <w:rPr>
                  <w:rStyle w:val="a6"/>
                  <w:sz w:val="24"/>
                  <w:szCs w:val="24"/>
                </w:rPr>
                <w:lastRenderedPageBreak/>
                <w:t>ru/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371" w:type="dxa"/>
            <w:hideMark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изученно</w:t>
            </w:r>
            <w:r>
              <w:rPr>
                <w:sz w:val="24"/>
                <w:szCs w:val="24"/>
              </w:rPr>
              <w:softHyphen/>
              <w:t>го. Сложное предложение и его грамматическая основа.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 w:rsidRPr="00DA65D9">
              <w:rPr>
                <w:sz w:val="24"/>
                <w:szCs w:val="24"/>
              </w:rPr>
              <w:t>1четверть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rPr>
                <w:sz w:val="24"/>
                <w:szCs w:val="24"/>
              </w:rPr>
            </w:pPr>
            <w:hyperlink r:id="rId904" w:history="1">
              <w:r w:rsidR="007E3F19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изученно</w:t>
            </w:r>
            <w:r>
              <w:rPr>
                <w:sz w:val="24"/>
                <w:szCs w:val="24"/>
              </w:rPr>
              <w:softHyphen/>
              <w:t xml:space="preserve">го. Однородные члены предложения 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 w:rsidRPr="00DA65D9">
              <w:rPr>
                <w:sz w:val="24"/>
                <w:szCs w:val="24"/>
              </w:rPr>
              <w:t>1четверть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905" w:history="1">
              <w:r w:rsidR="007E3F19" w:rsidRPr="003325D9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изученно</w:t>
            </w:r>
            <w:r>
              <w:rPr>
                <w:sz w:val="24"/>
                <w:szCs w:val="24"/>
              </w:rPr>
              <w:softHyphen/>
              <w:t>го. Обращения, вводные слова и вставные конструкции.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 w:rsidRPr="00DA65D9">
              <w:rPr>
                <w:sz w:val="24"/>
                <w:szCs w:val="24"/>
              </w:rPr>
              <w:t>1четверть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906" w:history="1">
              <w:r w:rsidR="007E3F19" w:rsidRPr="003325D9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7E3F19" w:rsidRPr="003325D9" w:rsidRDefault="007E3F19" w:rsidP="00E63B20">
            <w:pPr>
              <w:rPr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изученно</w:t>
            </w:r>
            <w:r>
              <w:rPr>
                <w:sz w:val="24"/>
                <w:szCs w:val="24"/>
              </w:rPr>
              <w:softHyphen/>
              <w:t>го. Предложения с обособленными членами.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 w:rsidRPr="00DA65D9">
              <w:rPr>
                <w:sz w:val="24"/>
                <w:szCs w:val="24"/>
              </w:rPr>
              <w:t>1четверть</w:t>
            </w:r>
          </w:p>
        </w:tc>
        <w:tc>
          <w:tcPr>
            <w:tcW w:w="2234" w:type="dxa"/>
          </w:tcPr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907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:rsidR="007E3F19" w:rsidRPr="00C03FE9" w:rsidRDefault="007E3F19" w:rsidP="00E63B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</w:t>
            </w:r>
            <w:r w:rsidRPr="00C03FE9">
              <w:rPr>
                <w:b/>
                <w:sz w:val="24"/>
                <w:szCs w:val="24"/>
              </w:rPr>
              <w:t xml:space="preserve"> по теме «Повторение изученного»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 w:rsidRPr="00DA65D9">
              <w:rPr>
                <w:sz w:val="24"/>
                <w:szCs w:val="24"/>
              </w:rPr>
              <w:t>1четверть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rPr>
                <w:sz w:val="24"/>
                <w:szCs w:val="24"/>
              </w:rPr>
            </w:pPr>
            <w:hyperlink r:id="rId908" w:history="1">
              <w:r w:rsidR="007E3F19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371" w:type="dxa"/>
          </w:tcPr>
          <w:p w:rsidR="007E3F19" w:rsidRPr="00C03FE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контрольной работы и работа над ошибками.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 w:rsidRPr="00DA65D9">
              <w:rPr>
                <w:sz w:val="24"/>
                <w:szCs w:val="24"/>
              </w:rPr>
              <w:t>1четверть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909" w:history="1">
              <w:r w:rsidR="007E3F19" w:rsidRPr="003325D9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7E3F19" w:rsidTr="00E63B20">
        <w:tc>
          <w:tcPr>
            <w:tcW w:w="15276" w:type="dxa"/>
            <w:gridSpan w:val="8"/>
          </w:tcPr>
          <w:p w:rsidR="007E3F19" w:rsidRPr="000C6C0F" w:rsidRDefault="007E3F19" w:rsidP="00E63B20">
            <w:pPr>
              <w:pStyle w:val="ac"/>
              <w:spacing w:after="0"/>
              <w:ind w:firstLine="227"/>
              <w:jc w:val="both"/>
              <w:rPr>
                <w:rFonts w:asciiTheme="minorHAnsi" w:hAnsiTheme="minorHAnsi"/>
                <w:color w:val="000000"/>
              </w:rPr>
            </w:pPr>
            <w:r w:rsidRPr="0004211E">
              <w:rPr>
                <w:rFonts w:ascii="LiberationSerif" w:hAnsi="LiberationSerif"/>
                <w:b/>
                <w:bCs/>
                <w:color w:val="000000"/>
              </w:rPr>
              <w:t>Cинтаксис. Культура речи. Пунктуация</w:t>
            </w:r>
            <w:r>
              <w:rPr>
                <w:rFonts w:asciiTheme="minorHAnsi" w:hAnsiTheme="minorHAnsi"/>
                <w:b/>
                <w:bCs/>
                <w:color w:val="000000"/>
              </w:rPr>
              <w:t>-  83 часа.</w:t>
            </w:r>
          </w:p>
          <w:p w:rsidR="007E3F19" w:rsidRPr="000C6C0F" w:rsidRDefault="007E3F19" w:rsidP="00E63B20">
            <w:pPr>
              <w:pStyle w:val="ac"/>
              <w:spacing w:after="0"/>
              <w:ind w:firstLine="227"/>
              <w:jc w:val="both"/>
              <w:rPr>
                <w:rFonts w:asciiTheme="minorHAnsi" w:hAnsiTheme="minorHAnsi"/>
                <w:color w:val="000000"/>
              </w:rPr>
            </w:pPr>
            <w:r w:rsidRPr="0004211E">
              <w:rPr>
                <w:rFonts w:ascii="LiberationSerif" w:hAnsi="LiberationSerif"/>
                <w:b/>
                <w:bCs/>
                <w:color w:val="000000"/>
              </w:rPr>
              <w:t>Сложносочинённое предложение</w:t>
            </w:r>
            <w:r>
              <w:rPr>
                <w:rFonts w:asciiTheme="minorHAnsi" w:hAnsiTheme="minorHAnsi"/>
                <w:b/>
                <w:bCs/>
                <w:color w:val="000000"/>
              </w:rPr>
              <w:t xml:space="preserve"> – 12 часов</w:t>
            </w: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371" w:type="dxa"/>
            <w:hideMark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виды слож</w:t>
            </w:r>
            <w:r>
              <w:rPr>
                <w:sz w:val="24"/>
                <w:szCs w:val="24"/>
              </w:rPr>
              <w:softHyphen/>
              <w:t>ных предложений.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 w:rsidRPr="00DA65D9">
              <w:rPr>
                <w:sz w:val="24"/>
                <w:szCs w:val="24"/>
              </w:rPr>
              <w:t>1четверть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910" w:history="1">
              <w:r w:rsidR="007E3F19" w:rsidRPr="003325D9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7E3F19" w:rsidRPr="003325D9" w:rsidRDefault="007E3F19" w:rsidP="00E63B20">
            <w:pPr>
              <w:rPr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виды слож</w:t>
            </w:r>
            <w:r>
              <w:rPr>
                <w:sz w:val="24"/>
                <w:szCs w:val="24"/>
              </w:rPr>
              <w:softHyphen/>
              <w:t>ных предложений.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 w:rsidRPr="00DA65D9">
              <w:rPr>
                <w:sz w:val="24"/>
                <w:szCs w:val="24"/>
              </w:rPr>
              <w:t>1четверть</w:t>
            </w:r>
          </w:p>
        </w:tc>
        <w:tc>
          <w:tcPr>
            <w:tcW w:w="2234" w:type="dxa"/>
          </w:tcPr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911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371" w:type="dxa"/>
          </w:tcPr>
          <w:p w:rsidR="007E3F19" w:rsidRPr="00937BB9" w:rsidRDefault="007E3F19" w:rsidP="00E63B20">
            <w:pPr>
              <w:jc w:val="both"/>
              <w:rPr>
                <w:i/>
                <w:sz w:val="24"/>
                <w:szCs w:val="24"/>
              </w:rPr>
            </w:pPr>
            <w:r w:rsidRPr="00937BB9">
              <w:rPr>
                <w:i/>
                <w:sz w:val="24"/>
                <w:szCs w:val="24"/>
              </w:rPr>
              <w:t xml:space="preserve">Р/Р </w:t>
            </w:r>
            <w:r>
              <w:rPr>
                <w:i/>
                <w:sz w:val="24"/>
                <w:szCs w:val="24"/>
              </w:rPr>
              <w:t xml:space="preserve"> Подготовка к изложению. 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 w:rsidRPr="00DA65D9">
              <w:rPr>
                <w:sz w:val="24"/>
                <w:szCs w:val="24"/>
              </w:rPr>
              <w:t>1четверть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rPr>
                <w:sz w:val="24"/>
                <w:szCs w:val="24"/>
              </w:rPr>
            </w:pPr>
            <w:hyperlink r:id="rId912" w:history="1">
              <w:r w:rsidR="007E3F19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371" w:type="dxa"/>
          </w:tcPr>
          <w:p w:rsidR="007E3F19" w:rsidRPr="00937BB9" w:rsidRDefault="007E3F19" w:rsidP="00E63B20">
            <w:pPr>
              <w:jc w:val="both"/>
              <w:rPr>
                <w:i/>
                <w:sz w:val="24"/>
                <w:szCs w:val="24"/>
              </w:rPr>
            </w:pPr>
            <w:r w:rsidRPr="00937BB9">
              <w:rPr>
                <w:i/>
                <w:sz w:val="24"/>
                <w:szCs w:val="24"/>
              </w:rPr>
              <w:t xml:space="preserve">Р/Р </w:t>
            </w:r>
            <w:r>
              <w:rPr>
                <w:i/>
                <w:sz w:val="24"/>
                <w:szCs w:val="24"/>
              </w:rPr>
              <w:t>Изложение (подробное).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E3F19" w:rsidRDefault="007E3F19" w:rsidP="00E63B20">
            <w:r w:rsidRPr="00DA65D9">
              <w:rPr>
                <w:sz w:val="24"/>
                <w:szCs w:val="24"/>
              </w:rPr>
              <w:t>1четверть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913" w:history="1">
              <w:r w:rsidR="007E3F19" w:rsidRPr="003325D9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371" w:type="dxa"/>
            <w:hideMark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Сложносочинённые предложения. Союзы и значения </w:t>
            </w:r>
            <w:r>
              <w:rPr>
                <w:sz w:val="24"/>
                <w:szCs w:val="24"/>
              </w:rPr>
              <w:lastRenderedPageBreak/>
              <w:t>сложносочинённых предложений.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 w:rsidRPr="00DA65D9">
              <w:rPr>
                <w:sz w:val="24"/>
                <w:szCs w:val="24"/>
              </w:rPr>
              <w:t>1четверть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914" w:history="1">
              <w:r w:rsidR="007E3F19" w:rsidRPr="003325D9">
                <w:rPr>
                  <w:rStyle w:val="a6"/>
                  <w:sz w:val="24"/>
                  <w:szCs w:val="24"/>
                </w:rPr>
                <w:t>http://school-</w:t>
              </w:r>
              <w:r w:rsidR="007E3F19" w:rsidRPr="003325D9">
                <w:rPr>
                  <w:rStyle w:val="a6"/>
                  <w:sz w:val="24"/>
                  <w:szCs w:val="24"/>
                </w:rPr>
                <w:lastRenderedPageBreak/>
                <w:t>collection.edu.ru/catalog/</w:t>
              </w:r>
            </w:hyperlink>
          </w:p>
          <w:p w:rsidR="007E3F19" w:rsidRPr="003325D9" w:rsidRDefault="007E3F19" w:rsidP="00E63B20">
            <w:pPr>
              <w:rPr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Союзы и значения сложносочинённых предложений. Знаки препинания в сложносочинённых предложениях.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 w:rsidRPr="00DA65D9">
              <w:rPr>
                <w:sz w:val="24"/>
                <w:szCs w:val="24"/>
              </w:rPr>
              <w:t>1четверть</w:t>
            </w:r>
          </w:p>
        </w:tc>
        <w:tc>
          <w:tcPr>
            <w:tcW w:w="2234" w:type="dxa"/>
          </w:tcPr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915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Союзы и значения сложносочинённых предложений. Знаки препинания в сложносочинённых предложениях.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 w:rsidRPr="00DA65D9">
              <w:rPr>
                <w:sz w:val="24"/>
                <w:szCs w:val="24"/>
              </w:rPr>
              <w:t>1четверть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rPr>
                <w:sz w:val="24"/>
                <w:szCs w:val="24"/>
              </w:rPr>
            </w:pPr>
            <w:hyperlink r:id="rId916" w:history="1">
              <w:r w:rsidR="007E3F19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Р/Р Анализ творческих работ.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 w:rsidRPr="00DA65D9">
              <w:rPr>
                <w:sz w:val="24"/>
                <w:szCs w:val="24"/>
              </w:rPr>
              <w:t>1четверть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917" w:history="1">
              <w:r w:rsidR="007E3F19" w:rsidRPr="003325D9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371" w:type="dxa"/>
            <w:hideMark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орфогра</w:t>
            </w:r>
            <w:r>
              <w:rPr>
                <w:sz w:val="24"/>
                <w:szCs w:val="24"/>
              </w:rPr>
              <w:softHyphen/>
              <w:t>фии.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 w:rsidRPr="00DA65D9">
              <w:rPr>
                <w:sz w:val="24"/>
                <w:szCs w:val="24"/>
              </w:rPr>
              <w:t>1четверть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918" w:history="1">
              <w:r w:rsidR="007E3F19" w:rsidRPr="003325D9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7E3F19" w:rsidRPr="003325D9" w:rsidRDefault="007E3F19" w:rsidP="00E63B20">
            <w:pPr>
              <w:rPr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орфогра</w:t>
            </w:r>
            <w:r>
              <w:rPr>
                <w:sz w:val="24"/>
                <w:szCs w:val="24"/>
              </w:rPr>
              <w:softHyphen/>
              <w:t>фии.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 w:rsidRPr="00DA65D9">
              <w:rPr>
                <w:sz w:val="24"/>
                <w:szCs w:val="24"/>
              </w:rPr>
              <w:t>1четверть</w:t>
            </w:r>
          </w:p>
        </w:tc>
        <w:tc>
          <w:tcPr>
            <w:tcW w:w="2234" w:type="dxa"/>
          </w:tcPr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919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371" w:type="dxa"/>
            <w:hideMark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 w:rsidRPr="002A7EB7">
              <w:rPr>
                <w:b/>
                <w:sz w:val="24"/>
                <w:szCs w:val="24"/>
              </w:rPr>
              <w:t xml:space="preserve">Контрольный </w:t>
            </w:r>
            <w:r w:rsidRPr="008D3856">
              <w:rPr>
                <w:b/>
                <w:sz w:val="24"/>
                <w:szCs w:val="24"/>
              </w:rPr>
              <w:t>диктант «Сложносочинённое предложение».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 w:rsidRPr="00DA65D9">
              <w:rPr>
                <w:sz w:val="24"/>
                <w:szCs w:val="24"/>
              </w:rPr>
              <w:t>1четверть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rPr>
                <w:sz w:val="24"/>
                <w:szCs w:val="24"/>
              </w:rPr>
            </w:pPr>
            <w:hyperlink r:id="rId920" w:history="1">
              <w:r w:rsidR="007E3F19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контрольного диктанта и работа над ошибками.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 w:rsidRPr="00DA65D9">
              <w:rPr>
                <w:sz w:val="24"/>
                <w:szCs w:val="24"/>
              </w:rPr>
              <w:t>1четверть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921" w:history="1">
              <w:r w:rsidR="007E3F19" w:rsidRPr="003325D9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7E3F19" w:rsidTr="00E63B20">
        <w:tc>
          <w:tcPr>
            <w:tcW w:w="15276" w:type="dxa"/>
            <w:gridSpan w:val="8"/>
          </w:tcPr>
          <w:p w:rsidR="007E3F19" w:rsidRPr="0007558D" w:rsidRDefault="007E3F19" w:rsidP="00E63B20">
            <w:pPr>
              <w:shd w:val="clear" w:color="auto" w:fill="FFFFFF"/>
              <w:spacing w:after="150"/>
              <w:jc w:val="center"/>
              <w:rPr>
                <w:b/>
                <w:sz w:val="24"/>
                <w:szCs w:val="24"/>
              </w:rPr>
            </w:pPr>
            <w:r w:rsidRPr="0007558D">
              <w:rPr>
                <w:b/>
                <w:sz w:val="24"/>
                <w:szCs w:val="24"/>
              </w:rPr>
              <w:t>Сложноподчинённое предложение</w:t>
            </w:r>
            <w:r>
              <w:rPr>
                <w:b/>
                <w:sz w:val="24"/>
                <w:szCs w:val="24"/>
              </w:rPr>
              <w:t xml:space="preserve"> -39 часов.</w:t>
            </w: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371" w:type="dxa"/>
            <w:hideMark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Сложноподчинённое предложение. Строение сложнопод</w:t>
            </w:r>
            <w:r>
              <w:rPr>
                <w:sz w:val="24"/>
                <w:szCs w:val="24"/>
              </w:rPr>
              <w:softHyphen/>
              <w:t>чинённых предложе</w:t>
            </w:r>
            <w:r>
              <w:rPr>
                <w:sz w:val="24"/>
                <w:szCs w:val="24"/>
              </w:rPr>
              <w:softHyphen/>
              <w:t>ний.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 w:rsidRPr="00DA65D9">
              <w:rPr>
                <w:sz w:val="24"/>
                <w:szCs w:val="24"/>
              </w:rPr>
              <w:t>1четверть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922" w:history="1">
              <w:r w:rsidR="007E3F19" w:rsidRPr="003325D9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7E3F19" w:rsidRPr="003325D9" w:rsidRDefault="007E3F19" w:rsidP="00E63B20">
            <w:pPr>
              <w:rPr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Р/Р Стили речи (Обобщение изученного)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 w:rsidRPr="00DA65D9">
              <w:rPr>
                <w:sz w:val="24"/>
                <w:szCs w:val="24"/>
              </w:rPr>
              <w:t>1четверть</w:t>
            </w:r>
          </w:p>
        </w:tc>
        <w:tc>
          <w:tcPr>
            <w:tcW w:w="2234" w:type="dxa"/>
          </w:tcPr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923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Pr="00067894" w:rsidRDefault="007E3F19" w:rsidP="00E63B20">
            <w:pPr>
              <w:rPr>
                <w:sz w:val="24"/>
                <w:szCs w:val="24"/>
              </w:rPr>
            </w:pPr>
            <w:r w:rsidRPr="00067894">
              <w:rPr>
                <w:sz w:val="24"/>
                <w:szCs w:val="24"/>
              </w:rPr>
              <w:t>24</w:t>
            </w:r>
          </w:p>
        </w:tc>
        <w:tc>
          <w:tcPr>
            <w:tcW w:w="7371" w:type="dxa"/>
            <w:hideMark/>
          </w:tcPr>
          <w:p w:rsidR="007E3F19" w:rsidRPr="00E46ED4" w:rsidRDefault="007E3F19" w:rsidP="00E63B20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Р.Р Аннотация.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E3F19" w:rsidRDefault="007E3F19" w:rsidP="00E63B20">
            <w:r w:rsidRPr="00DA65D9">
              <w:rPr>
                <w:sz w:val="24"/>
                <w:szCs w:val="24"/>
              </w:rPr>
              <w:t>1четверть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rPr>
                <w:sz w:val="24"/>
                <w:szCs w:val="24"/>
              </w:rPr>
            </w:pPr>
            <w:hyperlink r:id="rId924" w:history="1">
              <w:r w:rsidR="007E3F19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371" w:type="dxa"/>
            <w:hideMark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Подчинительные союзы и союзные слова в сложноподчинённых </w:t>
            </w:r>
            <w:r>
              <w:rPr>
                <w:sz w:val="24"/>
                <w:szCs w:val="24"/>
              </w:rPr>
              <w:lastRenderedPageBreak/>
              <w:t>предложениях.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 w:rsidRPr="00DA65D9">
              <w:rPr>
                <w:sz w:val="24"/>
                <w:szCs w:val="24"/>
              </w:rPr>
              <w:t>1четверть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925" w:history="1">
              <w:r w:rsidR="007E3F19" w:rsidRPr="003325D9">
                <w:rPr>
                  <w:rStyle w:val="a6"/>
                  <w:sz w:val="24"/>
                  <w:szCs w:val="24"/>
                </w:rPr>
                <w:t>http://gramma.ru/R</w:t>
              </w:r>
              <w:r w:rsidR="007E3F19" w:rsidRPr="003325D9">
                <w:rPr>
                  <w:rStyle w:val="a6"/>
                  <w:sz w:val="24"/>
                  <w:szCs w:val="24"/>
                </w:rPr>
                <w:lastRenderedPageBreak/>
                <w:t>US/</w:t>
              </w:r>
            </w:hyperlink>
          </w:p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7371" w:type="dxa"/>
          </w:tcPr>
          <w:p w:rsidR="007E3F19" w:rsidRPr="004F50B0" w:rsidRDefault="007E3F19" w:rsidP="00E63B20">
            <w:pPr>
              <w:jc w:val="both"/>
              <w:rPr>
                <w:sz w:val="24"/>
                <w:szCs w:val="24"/>
              </w:rPr>
            </w:pPr>
            <w:r w:rsidRPr="004F50B0">
              <w:rPr>
                <w:sz w:val="24"/>
                <w:szCs w:val="24"/>
              </w:rPr>
              <w:t>Роль указа</w:t>
            </w:r>
            <w:r w:rsidRPr="004F50B0">
              <w:rPr>
                <w:sz w:val="24"/>
                <w:szCs w:val="24"/>
              </w:rPr>
              <w:softHyphen/>
              <w:t>тельных слов в подчинении предложений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 w:rsidRPr="00DA65D9">
              <w:rPr>
                <w:sz w:val="24"/>
                <w:szCs w:val="24"/>
              </w:rPr>
              <w:t>1четверть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926" w:history="1">
              <w:r w:rsidR="007E3F19" w:rsidRPr="003325D9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7E3F19" w:rsidRPr="003325D9" w:rsidRDefault="007E3F19" w:rsidP="00E63B20">
            <w:pPr>
              <w:rPr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371" w:type="dxa"/>
          </w:tcPr>
          <w:p w:rsidR="007E3F19" w:rsidRPr="004F50B0" w:rsidRDefault="007E3F19" w:rsidP="00E63B20">
            <w:pPr>
              <w:jc w:val="both"/>
              <w:rPr>
                <w:sz w:val="24"/>
                <w:szCs w:val="24"/>
              </w:rPr>
            </w:pPr>
            <w:r w:rsidRPr="004F50B0">
              <w:rPr>
                <w:sz w:val="24"/>
                <w:szCs w:val="24"/>
              </w:rPr>
              <w:t>Особенности присо</w:t>
            </w:r>
            <w:r w:rsidRPr="004F50B0">
              <w:rPr>
                <w:sz w:val="24"/>
                <w:szCs w:val="24"/>
              </w:rPr>
              <w:softHyphen/>
              <w:t>единения придаточно</w:t>
            </w:r>
            <w:r w:rsidRPr="004F50B0">
              <w:rPr>
                <w:sz w:val="24"/>
                <w:szCs w:val="24"/>
              </w:rPr>
              <w:softHyphen/>
              <w:t>го предложения к главному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2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927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371" w:type="dxa"/>
            <w:hideMark/>
          </w:tcPr>
          <w:p w:rsidR="007E3F19" w:rsidRPr="004F50B0" w:rsidRDefault="007E3F19" w:rsidP="00E63B20">
            <w:pPr>
              <w:jc w:val="both"/>
              <w:rPr>
                <w:sz w:val="24"/>
                <w:szCs w:val="24"/>
              </w:rPr>
            </w:pPr>
            <w:r w:rsidRPr="004F50B0">
              <w:rPr>
                <w:sz w:val="24"/>
                <w:szCs w:val="24"/>
              </w:rPr>
              <w:t>Сложноподчинённые предложения с не</w:t>
            </w:r>
            <w:r w:rsidRPr="004F50B0">
              <w:rPr>
                <w:sz w:val="24"/>
                <w:szCs w:val="24"/>
              </w:rPr>
              <w:softHyphen/>
              <w:t>сколькими придаточ</w:t>
            </w:r>
            <w:r w:rsidRPr="004F50B0">
              <w:rPr>
                <w:sz w:val="24"/>
                <w:szCs w:val="24"/>
              </w:rPr>
              <w:softHyphen/>
              <w:t>ными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2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rPr>
                <w:sz w:val="24"/>
                <w:szCs w:val="24"/>
              </w:rPr>
            </w:pPr>
            <w:hyperlink r:id="rId928" w:history="1">
              <w:r w:rsidR="007E3F19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Сложноподчинённые предложения с не</w:t>
            </w:r>
            <w:r>
              <w:rPr>
                <w:sz w:val="24"/>
                <w:szCs w:val="24"/>
              </w:rPr>
              <w:softHyphen/>
              <w:t>сколькими придаточ</w:t>
            </w:r>
            <w:r>
              <w:rPr>
                <w:sz w:val="24"/>
                <w:szCs w:val="24"/>
              </w:rPr>
              <w:softHyphen/>
              <w:t>ными.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2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929" w:history="1">
              <w:r w:rsidR="007E3F19" w:rsidRPr="003325D9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371" w:type="dxa"/>
            <w:hideMark/>
          </w:tcPr>
          <w:p w:rsidR="007E3F19" w:rsidRPr="000E4BBB" w:rsidRDefault="007E3F19" w:rsidP="00E63B20">
            <w:pPr>
              <w:jc w:val="both"/>
              <w:rPr>
                <w:sz w:val="24"/>
                <w:szCs w:val="24"/>
              </w:rPr>
            </w:pPr>
            <w:r w:rsidRPr="000E4BBB">
              <w:rPr>
                <w:sz w:val="24"/>
                <w:szCs w:val="24"/>
              </w:rPr>
              <w:t>Виды придаточных предложений.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2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930" w:history="1">
              <w:r w:rsidR="007E3F19" w:rsidRPr="003325D9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7E3F19" w:rsidRPr="003325D9" w:rsidRDefault="007E3F19" w:rsidP="00E63B20">
            <w:pPr>
              <w:rPr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Придаточные подлежащные и сказуемые.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2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931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Придаточные подлежащные и сказуемые.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2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rPr>
                <w:sz w:val="24"/>
                <w:szCs w:val="24"/>
              </w:rPr>
            </w:pPr>
            <w:hyperlink r:id="rId932" w:history="1">
              <w:r w:rsidR="007E3F19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 w:rsidRPr="006C348F">
              <w:rPr>
                <w:i/>
                <w:sz w:val="24"/>
                <w:szCs w:val="24"/>
              </w:rPr>
              <w:t>Р/Р Стили речи. Разговорный стиль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2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933" w:history="1">
              <w:r w:rsidR="007E3F19" w:rsidRPr="003325D9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371" w:type="dxa"/>
            <w:hideMark/>
          </w:tcPr>
          <w:p w:rsidR="007E3F19" w:rsidRPr="007F661A" w:rsidRDefault="007E3F19" w:rsidP="00E63B20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Р/Р Подготовка к сжатому изложению с творческим заданием.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2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934" w:history="1">
              <w:r w:rsidR="007E3F19" w:rsidRPr="003325D9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7E3F19" w:rsidRPr="003325D9" w:rsidRDefault="007E3F19" w:rsidP="00E63B20">
            <w:pPr>
              <w:rPr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7371" w:type="dxa"/>
          </w:tcPr>
          <w:p w:rsidR="007E3F19" w:rsidRPr="007F661A" w:rsidRDefault="007E3F19" w:rsidP="00E63B20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Р/Р Сжатое изложение с творческим заданием.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2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935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7371" w:type="dxa"/>
            <w:hideMark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Придаточные опре</w:t>
            </w:r>
            <w:r>
              <w:rPr>
                <w:sz w:val="24"/>
                <w:szCs w:val="24"/>
              </w:rPr>
              <w:softHyphen/>
              <w:t>делительные.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2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rPr>
                <w:sz w:val="24"/>
                <w:szCs w:val="24"/>
              </w:rPr>
            </w:pPr>
            <w:hyperlink r:id="rId936" w:history="1">
              <w:r w:rsidR="007E3F19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Придаточные опре</w:t>
            </w:r>
            <w:r>
              <w:rPr>
                <w:sz w:val="24"/>
                <w:szCs w:val="24"/>
              </w:rPr>
              <w:softHyphen/>
              <w:t>делительные.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2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937" w:history="1">
              <w:r w:rsidR="007E3F19" w:rsidRPr="003325D9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Придаточные опре</w:t>
            </w:r>
            <w:r>
              <w:rPr>
                <w:sz w:val="24"/>
                <w:szCs w:val="24"/>
              </w:rPr>
              <w:softHyphen/>
              <w:t>делительные.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2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938" w:history="1">
              <w:r w:rsidR="007E3F19" w:rsidRPr="003325D9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7E3F19" w:rsidRPr="003325D9" w:rsidRDefault="007E3F19" w:rsidP="00E63B20">
            <w:pPr>
              <w:rPr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7371" w:type="dxa"/>
            <w:hideMark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Придаточные дополнительные.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2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939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Придаточные дополнительные.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2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rPr>
                <w:sz w:val="24"/>
                <w:szCs w:val="24"/>
              </w:rPr>
            </w:pPr>
            <w:hyperlink r:id="rId940" w:history="1">
              <w:r w:rsidR="007E3F19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Придаточные дополнительные.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2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941" w:history="1">
              <w:r w:rsidR="007E3F19" w:rsidRPr="003325D9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7371" w:type="dxa"/>
          </w:tcPr>
          <w:p w:rsidR="007E3F19" w:rsidRPr="004316A3" w:rsidRDefault="007E3F19" w:rsidP="00E63B20">
            <w:pPr>
              <w:jc w:val="both"/>
              <w:rPr>
                <w:b/>
                <w:sz w:val="24"/>
                <w:szCs w:val="24"/>
              </w:rPr>
            </w:pPr>
            <w:r w:rsidRPr="004316A3">
              <w:rPr>
                <w:b/>
                <w:sz w:val="24"/>
                <w:szCs w:val="24"/>
              </w:rPr>
              <w:t>Контрольный диктант</w:t>
            </w:r>
            <w:r>
              <w:rPr>
                <w:b/>
                <w:sz w:val="24"/>
                <w:szCs w:val="24"/>
              </w:rPr>
              <w:t xml:space="preserve"> по теме </w:t>
            </w:r>
            <w:r w:rsidRPr="00D32B68">
              <w:rPr>
                <w:b/>
                <w:sz w:val="24"/>
                <w:szCs w:val="24"/>
              </w:rPr>
              <w:t>«Сложноподчинённое предложение»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2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942" w:history="1">
              <w:r w:rsidR="007E3F19" w:rsidRPr="003325D9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7E3F19" w:rsidRPr="003325D9" w:rsidRDefault="007E3F19" w:rsidP="00E63B20">
            <w:pPr>
              <w:rPr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7371" w:type="dxa"/>
          </w:tcPr>
          <w:p w:rsidR="007E3F19" w:rsidRPr="0006696C" w:rsidRDefault="007E3F19" w:rsidP="00E63B20">
            <w:pPr>
              <w:jc w:val="both"/>
              <w:rPr>
                <w:sz w:val="24"/>
                <w:szCs w:val="24"/>
              </w:rPr>
            </w:pPr>
            <w:r w:rsidRPr="0006696C">
              <w:rPr>
                <w:sz w:val="24"/>
                <w:szCs w:val="24"/>
              </w:rPr>
              <w:t>Анализ контрольного диктанта и работа над ошибками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2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943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7371" w:type="dxa"/>
            <w:hideMark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Придаточные обсто</w:t>
            </w:r>
            <w:r>
              <w:rPr>
                <w:sz w:val="24"/>
                <w:szCs w:val="24"/>
              </w:rPr>
              <w:softHyphen/>
              <w:t>ятельственные.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2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rPr>
                <w:sz w:val="24"/>
                <w:szCs w:val="24"/>
              </w:rPr>
            </w:pPr>
            <w:hyperlink r:id="rId944" w:history="1">
              <w:r w:rsidR="007E3F19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Придаточные обсто</w:t>
            </w:r>
            <w:r>
              <w:rPr>
                <w:sz w:val="24"/>
                <w:szCs w:val="24"/>
              </w:rPr>
              <w:softHyphen/>
              <w:t>ятельственные.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2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945" w:history="1">
              <w:r w:rsidR="007E3F19" w:rsidRPr="003325D9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Придаточные обсто</w:t>
            </w:r>
            <w:r>
              <w:rPr>
                <w:sz w:val="24"/>
                <w:szCs w:val="24"/>
              </w:rPr>
              <w:softHyphen/>
              <w:t>ятельственные.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2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946" w:history="1">
              <w:r w:rsidR="007E3F19" w:rsidRPr="003325D9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7E3F19" w:rsidRPr="003325D9" w:rsidRDefault="007E3F19" w:rsidP="00E63B20">
            <w:pPr>
              <w:rPr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Pr="00067894" w:rsidRDefault="007E3F19" w:rsidP="00E63B20">
            <w:pPr>
              <w:rPr>
                <w:sz w:val="24"/>
                <w:szCs w:val="24"/>
              </w:rPr>
            </w:pPr>
            <w:r w:rsidRPr="00067894">
              <w:rPr>
                <w:sz w:val="24"/>
                <w:szCs w:val="24"/>
              </w:rPr>
              <w:lastRenderedPageBreak/>
              <w:t>47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Придаточные обсто</w:t>
            </w:r>
            <w:r>
              <w:rPr>
                <w:sz w:val="24"/>
                <w:szCs w:val="24"/>
              </w:rPr>
              <w:softHyphen/>
              <w:t>ятельственные.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2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947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Придаточные обсто</w:t>
            </w:r>
            <w:r>
              <w:rPr>
                <w:sz w:val="24"/>
                <w:szCs w:val="24"/>
              </w:rPr>
              <w:softHyphen/>
              <w:t>ятельственные.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2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rPr>
                <w:sz w:val="24"/>
                <w:szCs w:val="24"/>
              </w:rPr>
            </w:pPr>
            <w:hyperlink r:id="rId948" w:history="1">
              <w:r w:rsidR="007E3F19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Придаточные обсто</w:t>
            </w:r>
            <w:r>
              <w:rPr>
                <w:sz w:val="24"/>
                <w:szCs w:val="24"/>
              </w:rPr>
              <w:softHyphen/>
              <w:t>ятельственные.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2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949" w:history="1">
              <w:r w:rsidR="007E3F19" w:rsidRPr="003325D9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Придаточные обсто</w:t>
            </w:r>
            <w:r>
              <w:rPr>
                <w:sz w:val="24"/>
                <w:szCs w:val="24"/>
              </w:rPr>
              <w:softHyphen/>
              <w:t>ятельственные.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3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950" w:history="1">
              <w:r w:rsidR="007E3F19" w:rsidRPr="003325D9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7E3F19" w:rsidRPr="003325D9" w:rsidRDefault="007E3F19" w:rsidP="00E63B20">
            <w:pPr>
              <w:rPr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Pr="000E4BBB" w:rsidRDefault="007E3F19" w:rsidP="00E63B20">
            <w:pPr>
              <w:rPr>
                <w:sz w:val="24"/>
                <w:szCs w:val="24"/>
              </w:rPr>
            </w:pPr>
            <w:r w:rsidRPr="000E4BBB">
              <w:rPr>
                <w:sz w:val="24"/>
                <w:szCs w:val="24"/>
              </w:rPr>
              <w:t>51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Придаточные обсто</w:t>
            </w:r>
            <w:r>
              <w:rPr>
                <w:sz w:val="24"/>
                <w:szCs w:val="24"/>
              </w:rPr>
              <w:softHyphen/>
              <w:t>ятельственные.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3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951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по теме «Сложноподчинённые предложения».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3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rPr>
                <w:sz w:val="24"/>
                <w:szCs w:val="24"/>
              </w:rPr>
            </w:pPr>
            <w:hyperlink r:id="rId952" w:history="1">
              <w:r w:rsidR="007E3F19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по теме «Сложноподчинённые предложения».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3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953" w:history="1">
              <w:r w:rsidR="007E3F19" w:rsidRPr="003325D9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по теме «Сложноподчинённые предложения».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3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954" w:history="1">
              <w:r w:rsidR="007E3F19" w:rsidRPr="003325D9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7E3F19" w:rsidRPr="003325D9" w:rsidRDefault="007E3F19" w:rsidP="00E63B20">
            <w:pPr>
              <w:rPr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по теме «Сложноподчинённые предложения».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3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955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7371" w:type="dxa"/>
          </w:tcPr>
          <w:p w:rsidR="007E3F19" w:rsidRPr="00D32B68" w:rsidRDefault="007E3F19" w:rsidP="00E63B20">
            <w:pPr>
              <w:jc w:val="both"/>
              <w:rPr>
                <w:b/>
                <w:sz w:val="24"/>
                <w:szCs w:val="24"/>
              </w:rPr>
            </w:pPr>
            <w:r w:rsidRPr="00D32B68">
              <w:rPr>
                <w:b/>
                <w:sz w:val="24"/>
                <w:szCs w:val="24"/>
              </w:rPr>
              <w:t>Контрольная работа по теме «Сложноподчинённое предложение»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3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rPr>
                <w:sz w:val="24"/>
                <w:szCs w:val="24"/>
              </w:rPr>
            </w:pPr>
            <w:hyperlink r:id="rId956" w:history="1">
              <w:r w:rsidR="007E3F19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контрольной работы и работа над ошибками.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3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957" w:history="1">
              <w:r w:rsidR="007E3F19" w:rsidRPr="003325D9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 w:rsidRPr="006C348F">
              <w:rPr>
                <w:i/>
                <w:sz w:val="24"/>
                <w:szCs w:val="24"/>
              </w:rPr>
              <w:t>Р/Р Научный стиль речи.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3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958" w:history="1">
              <w:r w:rsidR="007E3F19" w:rsidRPr="003325D9">
                <w:rPr>
                  <w:rStyle w:val="a6"/>
                  <w:sz w:val="24"/>
                  <w:szCs w:val="24"/>
                </w:rPr>
                <w:t>http://school-collection.edu.ru/cat</w:t>
              </w:r>
              <w:r w:rsidR="007E3F19" w:rsidRPr="003325D9">
                <w:rPr>
                  <w:rStyle w:val="a6"/>
                  <w:sz w:val="24"/>
                  <w:szCs w:val="24"/>
                </w:rPr>
                <w:lastRenderedPageBreak/>
                <w:t>alog/</w:t>
              </w:r>
            </w:hyperlink>
          </w:p>
          <w:p w:rsidR="007E3F19" w:rsidRPr="003325D9" w:rsidRDefault="007E3F19" w:rsidP="00E63B20">
            <w:pPr>
              <w:rPr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59</w:t>
            </w:r>
          </w:p>
        </w:tc>
        <w:tc>
          <w:tcPr>
            <w:tcW w:w="7371" w:type="dxa"/>
            <w:hideMark/>
          </w:tcPr>
          <w:p w:rsidR="007E3F19" w:rsidRPr="00D32B68" w:rsidRDefault="007E3F19" w:rsidP="00E63B20">
            <w:pPr>
              <w:jc w:val="both"/>
              <w:rPr>
                <w:i/>
                <w:sz w:val="24"/>
                <w:szCs w:val="24"/>
              </w:rPr>
            </w:pPr>
            <w:r w:rsidRPr="00D32B68">
              <w:rPr>
                <w:i/>
                <w:sz w:val="24"/>
                <w:szCs w:val="24"/>
              </w:rPr>
              <w:t xml:space="preserve">Р/Р </w:t>
            </w:r>
            <w:r>
              <w:rPr>
                <w:i/>
                <w:sz w:val="24"/>
                <w:szCs w:val="24"/>
              </w:rPr>
              <w:t>Подготовка к сжатому изложению</w:t>
            </w:r>
            <w:r w:rsidRPr="00D32B68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с творческим заданием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3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959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7371" w:type="dxa"/>
          </w:tcPr>
          <w:p w:rsidR="007E3F19" w:rsidRPr="00D32B68" w:rsidRDefault="007E3F19" w:rsidP="00E63B20">
            <w:pPr>
              <w:jc w:val="both"/>
              <w:rPr>
                <w:i/>
                <w:sz w:val="24"/>
                <w:szCs w:val="24"/>
              </w:rPr>
            </w:pPr>
            <w:r w:rsidRPr="00D32B68">
              <w:rPr>
                <w:i/>
                <w:sz w:val="24"/>
                <w:szCs w:val="24"/>
              </w:rPr>
              <w:t>Р/Р Сжатое изложение</w:t>
            </w:r>
            <w:r>
              <w:rPr>
                <w:i/>
                <w:sz w:val="24"/>
                <w:szCs w:val="24"/>
              </w:rPr>
              <w:t xml:space="preserve"> с творческим заданием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3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rPr>
                <w:sz w:val="24"/>
                <w:szCs w:val="24"/>
              </w:rPr>
            </w:pPr>
            <w:hyperlink r:id="rId960" w:history="1">
              <w:r w:rsidR="007E3F19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7E3F19" w:rsidTr="00E63B20">
        <w:tc>
          <w:tcPr>
            <w:tcW w:w="15276" w:type="dxa"/>
            <w:gridSpan w:val="8"/>
          </w:tcPr>
          <w:p w:rsidR="007E3F19" w:rsidRPr="0007558D" w:rsidRDefault="007E3F19" w:rsidP="00E63B20">
            <w:pPr>
              <w:pStyle w:val="ac"/>
              <w:spacing w:after="0"/>
              <w:ind w:firstLine="227"/>
              <w:jc w:val="center"/>
              <w:rPr>
                <w:rFonts w:asciiTheme="minorHAnsi" w:hAnsiTheme="minorHAnsi"/>
                <w:color w:val="000000"/>
              </w:rPr>
            </w:pPr>
            <w:r w:rsidRPr="0004211E">
              <w:rPr>
                <w:rFonts w:ascii="LiberationSerif" w:hAnsi="LiberationSerif"/>
                <w:b/>
                <w:bCs/>
                <w:color w:val="000000"/>
              </w:rPr>
              <w:t>Бессоюзное сложное предложение</w:t>
            </w:r>
            <w:r>
              <w:rPr>
                <w:rFonts w:asciiTheme="minorHAnsi" w:hAnsiTheme="minorHAnsi"/>
                <w:b/>
                <w:bCs/>
                <w:color w:val="000000"/>
              </w:rPr>
              <w:t xml:space="preserve"> – 14 часов.</w:t>
            </w:r>
          </w:p>
          <w:p w:rsidR="007E3F19" w:rsidRPr="003325D9" w:rsidRDefault="007E3F19" w:rsidP="00E63B20">
            <w:pPr>
              <w:rPr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7371" w:type="dxa"/>
            <w:hideMark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Значения сложных бессоюзных предложений.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3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961" w:history="1">
              <w:r w:rsidR="007E3F19" w:rsidRPr="003325D9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Запятая и точка с запятой в сложном бессоюзном предложении.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3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962" w:history="1">
              <w:r w:rsidR="007E3F19" w:rsidRPr="003325D9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7E3F19" w:rsidRPr="003325D9" w:rsidRDefault="007E3F19" w:rsidP="00E63B20">
            <w:pPr>
              <w:rPr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Запятая и точка с запятой в сложном бессоюзном предложении.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3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963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Тире в сложном бессоюзном предложении.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3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rPr>
                <w:sz w:val="24"/>
                <w:szCs w:val="24"/>
              </w:rPr>
            </w:pPr>
            <w:hyperlink r:id="rId964" w:history="1">
              <w:r w:rsidR="007E3F19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Тире в сложном бессоюзном предложении.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3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965" w:history="1">
              <w:r w:rsidR="007E3F19" w:rsidRPr="003325D9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Двоеточие в сложном бессоюзном предложении.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3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966" w:history="1">
              <w:r w:rsidR="007E3F19" w:rsidRPr="003325D9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7E3F19" w:rsidRPr="003325D9" w:rsidRDefault="007E3F19" w:rsidP="00E63B20">
            <w:pPr>
              <w:rPr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Двоеточие в сложном бессоюзном предложении.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3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967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Обобщающий урок по теме «Бессоюзное сложное предложе</w:t>
            </w:r>
            <w:r>
              <w:rPr>
                <w:sz w:val="24"/>
                <w:szCs w:val="24"/>
              </w:rPr>
              <w:softHyphen/>
              <w:t>ние».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3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rPr>
                <w:sz w:val="24"/>
                <w:szCs w:val="24"/>
              </w:rPr>
            </w:pPr>
            <w:hyperlink r:id="rId968" w:history="1">
              <w:r w:rsidR="007E3F19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Обобщающий урок по теме «Бессоюзное сложное предложе</w:t>
            </w:r>
            <w:r>
              <w:rPr>
                <w:sz w:val="24"/>
                <w:szCs w:val="24"/>
              </w:rPr>
              <w:softHyphen/>
              <w:t>ние».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3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969" w:history="1">
              <w:r w:rsidR="007E3F19" w:rsidRPr="003325D9">
                <w:rPr>
                  <w:rStyle w:val="a6"/>
                  <w:sz w:val="24"/>
                  <w:szCs w:val="24"/>
                </w:rPr>
                <w:t>http://gramma.ru/R</w:t>
              </w:r>
              <w:r w:rsidR="007E3F19" w:rsidRPr="003325D9">
                <w:rPr>
                  <w:rStyle w:val="a6"/>
                  <w:sz w:val="24"/>
                  <w:szCs w:val="24"/>
                </w:rPr>
                <w:lastRenderedPageBreak/>
                <w:t>US/</w:t>
              </w:r>
            </w:hyperlink>
          </w:p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70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орфогра</w:t>
            </w:r>
            <w:r>
              <w:rPr>
                <w:sz w:val="24"/>
                <w:szCs w:val="24"/>
              </w:rPr>
              <w:softHyphen/>
              <w:t>фии.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3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970" w:history="1">
              <w:r w:rsidR="007E3F19" w:rsidRPr="003325D9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7E3F19" w:rsidRPr="003325D9" w:rsidRDefault="007E3F19" w:rsidP="00E63B20">
            <w:pPr>
              <w:rPr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орфогра</w:t>
            </w:r>
            <w:r>
              <w:rPr>
                <w:sz w:val="24"/>
                <w:szCs w:val="24"/>
              </w:rPr>
              <w:softHyphen/>
              <w:t>фии.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3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971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7371" w:type="dxa"/>
          </w:tcPr>
          <w:p w:rsidR="007E3F19" w:rsidRPr="0069230C" w:rsidRDefault="007E3F19" w:rsidP="00E63B20">
            <w:pPr>
              <w:jc w:val="both"/>
              <w:rPr>
                <w:b/>
                <w:sz w:val="24"/>
                <w:szCs w:val="24"/>
              </w:rPr>
            </w:pPr>
            <w:r w:rsidRPr="0069230C">
              <w:rPr>
                <w:b/>
                <w:sz w:val="24"/>
                <w:szCs w:val="24"/>
              </w:rPr>
              <w:t>Контрольный диктант по теме «Бессоюзное сложное предложе</w:t>
            </w:r>
            <w:r w:rsidRPr="0069230C">
              <w:rPr>
                <w:b/>
                <w:sz w:val="24"/>
                <w:szCs w:val="24"/>
              </w:rPr>
              <w:softHyphen/>
              <w:t>ние»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3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rPr>
                <w:sz w:val="24"/>
                <w:szCs w:val="24"/>
              </w:rPr>
            </w:pPr>
            <w:hyperlink r:id="rId972" w:history="1">
              <w:r w:rsidR="007E3F19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контрольного диктанта и работа над ошибками.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3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973" w:history="1">
              <w:r w:rsidR="007E3F19" w:rsidRPr="003325D9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7371" w:type="dxa"/>
          </w:tcPr>
          <w:p w:rsidR="007E3F19" w:rsidRPr="006C348F" w:rsidRDefault="007E3F19" w:rsidP="00E63B20">
            <w:pPr>
              <w:jc w:val="both"/>
              <w:rPr>
                <w:i/>
                <w:sz w:val="24"/>
                <w:szCs w:val="24"/>
              </w:rPr>
            </w:pPr>
            <w:r w:rsidRPr="006C348F">
              <w:rPr>
                <w:i/>
                <w:sz w:val="24"/>
                <w:szCs w:val="24"/>
              </w:rPr>
              <w:t>Р/Р Официально-деловой стиль речи.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3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974" w:history="1">
              <w:r w:rsidR="007E3F19" w:rsidRPr="003325D9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7E3F19" w:rsidRPr="003325D9" w:rsidRDefault="007E3F19" w:rsidP="00E63B20">
            <w:pPr>
              <w:rPr>
                <w:sz w:val="24"/>
                <w:szCs w:val="24"/>
              </w:rPr>
            </w:pPr>
          </w:p>
        </w:tc>
      </w:tr>
      <w:tr w:rsidR="007E3F19" w:rsidTr="00E63B20">
        <w:tc>
          <w:tcPr>
            <w:tcW w:w="15276" w:type="dxa"/>
            <w:gridSpan w:val="8"/>
          </w:tcPr>
          <w:p w:rsidR="007E3F19" w:rsidRPr="0007558D" w:rsidRDefault="007E3F19" w:rsidP="00E63B20">
            <w:pPr>
              <w:pStyle w:val="ac"/>
              <w:spacing w:after="0"/>
              <w:ind w:firstLine="227"/>
              <w:jc w:val="center"/>
              <w:rPr>
                <w:rFonts w:asciiTheme="minorHAnsi" w:hAnsiTheme="minorHAnsi"/>
                <w:color w:val="000000"/>
              </w:rPr>
            </w:pPr>
            <w:r w:rsidRPr="0004211E">
              <w:rPr>
                <w:rFonts w:ascii="LiberationSerif" w:hAnsi="LiberationSerif"/>
                <w:b/>
                <w:bCs/>
                <w:color w:val="000000"/>
              </w:rPr>
              <w:t>Сложные предложения с разными видами союзной и бессоюзной связи</w:t>
            </w:r>
            <w:r>
              <w:rPr>
                <w:rFonts w:asciiTheme="minorHAnsi" w:hAnsiTheme="minorHAnsi"/>
                <w:b/>
                <w:bCs/>
                <w:color w:val="000000"/>
              </w:rPr>
              <w:t xml:space="preserve"> -10 часов</w:t>
            </w: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7371" w:type="dxa"/>
            <w:hideMark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Сложные предложе</w:t>
            </w:r>
            <w:r>
              <w:rPr>
                <w:sz w:val="24"/>
                <w:szCs w:val="24"/>
              </w:rPr>
              <w:softHyphen/>
              <w:t>ния с разными видами связи.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3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975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Pr="00662935" w:rsidRDefault="007E3F19" w:rsidP="00E63B20">
            <w:pPr>
              <w:rPr>
                <w:sz w:val="24"/>
                <w:szCs w:val="24"/>
              </w:rPr>
            </w:pPr>
            <w:r w:rsidRPr="00662935">
              <w:rPr>
                <w:sz w:val="24"/>
                <w:szCs w:val="24"/>
              </w:rPr>
              <w:t>76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Сложные предложе</w:t>
            </w:r>
            <w:r>
              <w:rPr>
                <w:sz w:val="24"/>
                <w:szCs w:val="24"/>
              </w:rPr>
              <w:softHyphen/>
              <w:t>ния с разными видами связи.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3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rPr>
                <w:sz w:val="24"/>
                <w:szCs w:val="24"/>
              </w:rPr>
            </w:pPr>
            <w:hyperlink r:id="rId976" w:history="1">
              <w:r w:rsidR="007E3F19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Pr="0007558D" w:rsidRDefault="007E3F19" w:rsidP="00E63B20">
            <w:pPr>
              <w:rPr>
                <w:sz w:val="24"/>
                <w:szCs w:val="24"/>
              </w:rPr>
            </w:pPr>
            <w:r w:rsidRPr="0007558D">
              <w:rPr>
                <w:sz w:val="24"/>
                <w:szCs w:val="24"/>
              </w:rPr>
              <w:t>77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Сложные предложе</w:t>
            </w:r>
            <w:r>
              <w:rPr>
                <w:sz w:val="24"/>
                <w:szCs w:val="24"/>
              </w:rPr>
              <w:softHyphen/>
              <w:t>ния с разными видами связи.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3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977" w:history="1">
              <w:r w:rsidR="007E3F19" w:rsidRPr="003325D9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Сложные предложе</w:t>
            </w:r>
            <w:r>
              <w:rPr>
                <w:sz w:val="24"/>
                <w:szCs w:val="24"/>
              </w:rPr>
              <w:softHyphen/>
              <w:t>ния с разными видами связи.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3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978" w:history="1">
              <w:r w:rsidR="007E3F19" w:rsidRPr="003325D9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7E3F19" w:rsidRPr="003325D9" w:rsidRDefault="007E3F19" w:rsidP="00E63B20">
            <w:pPr>
              <w:rPr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Сложные предложе</w:t>
            </w:r>
            <w:r>
              <w:rPr>
                <w:sz w:val="24"/>
                <w:szCs w:val="24"/>
              </w:rPr>
              <w:softHyphen/>
              <w:t>ния с разными видами связи.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3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979" w:history="1">
              <w:r w:rsidRPr="003325D9">
                <w:rPr>
                  <w:rStyle w:val="a6"/>
                  <w:sz w:val="24"/>
                  <w:szCs w:val="24"/>
                </w:rPr>
                <w:t>http://orthographia.</w:t>
              </w:r>
              <w:r w:rsidRPr="003325D9">
                <w:rPr>
                  <w:rStyle w:val="a6"/>
                  <w:sz w:val="24"/>
                  <w:szCs w:val="24"/>
                </w:rPr>
                <w:lastRenderedPageBreak/>
                <w:t>ru/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80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изученного по теме «Сложные предложе</w:t>
            </w:r>
            <w:r>
              <w:rPr>
                <w:sz w:val="24"/>
                <w:szCs w:val="24"/>
              </w:rPr>
              <w:softHyphen/>
              <w:t>ния с разными видами связи.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3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rPr>
                <w:sz w:val="24"/>
                <w:szCs w:val="24"/>
              </w:rPr>
            </w:pPr>
            <w:hyperlink r:id="rId980" w:history="1">
              <w:r w:rsidR="007E3F19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7371" w:type="dxa"/>
            <w:hideMark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изученного по теме «Сложные предложе</w:t>
            </w:r>
            <w:r>
              <w:rPr>
                <w:sz w:val="24"/>
                <w:szCs w:val="24"/>
              </w:rPr>
              <w:softHyphen/>
              <w:t>ния с разными видами связи.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3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981" w:history="1">
              <w:r w:rsidR="007E3F19" w:rsidRPr="003325D9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7371" w:type="dxa"/>
          </w:tcPr>
          <w:p w:rsidR="007E3F19" w:rsidRPr="00DB13BD" w:rsidRDefault="007E3F19" w:rsidP="00E63B20">
            <w:pPr>
              <w:jc w:val="both"/>
              <w:rPr>
                <w:b/>
                <w:sz w:val="24"/>
                <w:szCs w:val="24"/>
              </w:rPr>
            </w:pPr>
            <w:r w:rsidRPr="00DB13BD">
              <w:rPr>
                <w:b/>
                <w:sz w:val="24"/>
                <w:szCs w:val="24"/>
              </w:rPr>
              <w:t>Контрольная работа по теме «Сложные предложе</w:t>
            </w:r>
            <w:r w:rsidRPr="00DB13BD">
              <w:rPr>
                <w:b/>
                <w:sz w:val="24"/>
                <w:szCs w:val="24"/>
              </w:rPr>
              <w:softHyphen/>
              <w:t>ния с разными видами связи»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3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982" w:history="1">
              <w:r w:rsidR="007E3F19" w:rsidRPr="003325D9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7E3F19" w:rsidRPr="003325D9" w:rsidRDefault="007E3F19" w:rsidP="00E63B20">
            <w:pPr>
              <w:rPr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контрольной работы и работа над ошибками. 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3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983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 w:rsidRPr="006C348F">
              <w:rPr>
                <w:i/>
                <w:sz w:val="24"/>
                <w:szCs w:val="24"/>
              </w:rPr>
              <w:t>Р/Р Публицистический стиль речи.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4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rPr>
                <w:sz w:val="24"/>
                <w:szCs w:val="24"/>
              </w:rPr>
            </w:pPr>
            <w:hyperlink r:id="rId984" w:history="1">
              <w:r w:rsidR="007E3F19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7E3F19" w:rsidTr="00E63B20">
        <w:tc>
          <w:tcPr>
            <w:tcW w:w="15276" w:type="dxa"/>
            <w:gridSpan w:val="8"/>
          </w:tcPr>
          <w:p w:rsidR="007E3F19" w:rsidRPr="0007558D" w:rsidRDefault="007E3F19" w:rsidP="00E63B20">
            <w:pPr>
              <w:pStyle w:val="ac"/>
              <w:spacing w:after="0"/>
              <w:ind w:firstLine="227"/>
              <w:jc w:val="center"/>
              <w:rPr>
                <w:rFonts w:asciiTheme="minorHAnsi" w:hAnsiTheme="minorHAnsi"/>
                <w:color w:val="000000"/>
              </w:rPr>
            </w:pPr>
            <w:r w:rsidRPr="0004211E">
              <w:rPr>
                <w:rFonts w:ascii="LiberationSerif" w:hAnsi="LiberationSerif"/>
                <w:b/>
                <w:bCs/>
                <w:color w:val="000000"/>
              </w:rPr>
              <w:t>Прямая и косвенная речь</w:t>
            </w:r>
            <w:r>
              <w:rPr>
                <w:rFonts w:asciiTheme="minorHAnsi" w:hAnsiTheme="minorHAnsi"/>
                <w:b/>
                <w:bCs/>
                <w:color w:val="000000"/>
              </w:rPr>
              <w:t xml:space="preserve"> – 8 часов.</w:t>
            </w: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передачи чу</w:t>
            </w:r>
            <w:r>
              <w:rPr>
                <w:sz w:val="24"/>
                <w:szCs w:val="24"/>
              </w:rPr>
              <w:softHyphen/>
              <w:t>жой речи.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4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985" w:history="1">
              <w:r w:rsidR="007E3F19" w:rsidRPr="003325D9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ind w:hanging="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7371" w:type="dxa"/>
            <w:hideMark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прямой речью.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4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986" w:history="1">
              <w:r w:rsidR="007E3F19" w:rsidRPr="003325D9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7E3F19" w:rsidRPr="003325D9" w:rsidRDefault="007E3F19" w:rsidP="00E63B20">
            <w:pPr>
              <w:rPr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косвенной речью.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4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987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Цитаты и способы цитирования.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4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rPr>
                <w:sz w:val="24"/>
                <w:szCs w:val="24"/>
              </w:rPr>
            </w:pPr>
            <w:hyperlink r:id="rId988" w:history="1">
              <w:r w:rsidR="007E3F19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7371" w:type="dxa"/>
          </w:tcPr>
          <w:p w:rsidR="007E3F19" w:rsidRPr="006B587D" w:rsidRDefault="007E3F19" w:rsidP="00E63B20">
            <w:pPr>
              <w:jc w:val="both"/>
              <w:rPr>
                <w:b/>
                <w:sz w:val="24"/>
                <w:szCs w:val="24"/>
              </w:rPr>
            </w:pPr>
            <w:r w:rsidRPr="006B587D">
              <w:rPr>
                <w:b/>
                <w:sz w:val="24"/>
                <w:szCs w:val="24"/>
              </w:rPr>
              <w:t>Практикум «Способы передачи чу</w:t>
            </w:r>
            <w:r w:rsidRPr="006B587D">
              <w:rPr>
                <w:b/>
                <w:sz w:val="24"/>
                <w:szCs w:val="24"/>
              </w:rPr>
              <w:softHyphen/>
              <w:t>жой речи»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4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989" w:history="1">
              <w:r w:rsidR="007E3F19" w:rsidRPr="003325D9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7371" w:type="dxa"/>
          </w:tcPr>
          <w:p w:rsidR="007E3F19" w:rsidRPr="006B587D" w:rsidRDefault="007E3F19" w:rsidP="00E63B20">
            <w:pPr>
              <w:jc w:val="both"/>
              <w:rPr>
                <w:b/>
                <w:sz w:val="24"/>
                <w:szCs w:val="24"/>
              </w:rPr>
            </w:pPr>
            <w:r w:rsidRPr="006C348F">
              <w:rPr>
                <w:i/>
                <w:sz w:val="24"/>
                <w:szCs w:val="24"/>
              </w:rPr>
              <w:t>Р/Р Художественный стиль речи.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4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990" w:history="1">
              <w:r w:rsidR="007E3F19" w:rsidRPr="003325D9">
                <w:rPr>
                  <w:rStyle w:val="a6"/>
                  <w:sz w:val="24"/>
                  <w:szCs w:val="24"/>
                </w:rPr>
                <w:t>http://school-collection.edu.ru/cat</w:t>
              </w:r>
              <w:r w:rsidR="007E3F19" w:rsidRPr="003325D9">
                <w:rPr>
                  <w:rStyle w:val="a6"/>
                  <w:sz w:val="24"/>
                  <w:szCs w:val="24"/>
                </w:rPr>
                <w:lastRenderedPageBreak/>
                <w:t>alog/</w:t>
              </w:r>
            </w:hyperlink>
          </w:p>
          <w:p w:rsidR="007E3F19" w:rsidRPr="003325D9" w:rsidRDefault="007E3F19" w:rsidP="00E63B20">
            <w:pPr>
              <w:rPr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91</w:t>
            </w:r>
          </w:p>
        </w:tc>
        <w:tc>
          <w:tcPr>
            <w:tcW w:w="7371" w:type="dxa"/>
            <w:hideMark/>
          </w:tcPr>
          <w:p w:rsidR="007E3F19" w:rsidRPr="006A565B" w:rsidRDefault="007E3F19" w:rsidP="00E63B20">
            <w:pPr>
              <w:jc w:val="both"/>
              <w:rPr>
                <w:i/>
                <w:sz w:val="24"/>
                <w:szCs w:val="24"/>
              </w:rPr>
            </w:pPr>
            <w:r w:rsidRPr="006A565B">
              <w:rPr>
                <w:i/>
                <w:sz w:val="24"/>
                <w:szCs w:val="24"/>
              </w:rPr>
              <w:t>Р/Р Сжатое изложение</w:t>
            </w:r>
            <w:r>
              <w:rPr>
                <w:i/>
                <w:sz w:val="24"/>
                <w:szCs w:val="24"/>
              </w:rPr>
              <w:t>.</w:t>
            </w:r>
            <w:r w:rsidRPr="006A565B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4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991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7371" w:type="dxa"/>
          </w:tcPr>
          <w:p w:rsidR="007E3F19" w:rsidRPr="006A565B" w:rsidRDefault="007E3F19" w:rsidP="00E63B20">
            <w:pPr>
              <w:jc w:val="both"/>
              <w:rPr>
                <w:i/>
                <w:sz w:val="24"/>
                <w:szCs w:val="24"/>
              </w:rPr>
            </w:pPr>
            <w:r w:rsidRPr="006A565B">
              <w:rPr>
                <w:i/>
                <w:sz w:val="24"/>
                <w:szCs w:val="24"/>
              </w:rPr>
              <w:t>Р/Р Сжатое изложение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4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rPr>
                <w:sz w:val="24"/>
                <w:szCs w:val="24"/>
              </w:rPr>
            </w:pPr>
            <w:hyperlink r:id="rId992" w:history="1">
              <w:r w:rsidR="007E3F19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7E3F19" w:rsidTr="00E63B20">
        <w:tc>
          <w:tcPr>
            <w:tcW w:w="15276" w:type="dxa"/>
            <w:gridSpan w:val="8"/>
          </w:tcPr>
          <w:p w:rsidR="007E3F19" w:rsidRPr="0007558D" w:rsidRDefault="007E3F19" w:rsidP="00E63B20">
            <w:pPr>
              <w:jc w:val="center"/>
              <w:rPr>
                <w:b/>
                <w:sz w:val="24"/>
                <w:szCs w:val="24"/>
              </w:rPr>
            </w:pPr>
            <w:r w:rsidRPr="0007558D">
              <w:rPr>
                <w:b/>
                <w:sz w:val="24"/>
                <w:szCs w:val="24"/>
              </w:rPr>
              <w:t>Роль языка в жизни общества</w:t>
            </w:r>
            <w:r>
              <w:rPr>
                <w:b/>
                <w:sz w:val="24"/>
                <w:szCs w:val="24"/>
              </w:rPr>
              <w:t xml:space="preserve"> – 3 часа.</w:t>
            </w: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7371" w:type="dxa"/>
            <w:hideMark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языка в жизни общества.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4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993" w:history="1">
              <w:r w:rsidR="007E3F19" w:rsidRPr="003325D9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7371" w:type="dxa"/>
            <w:hideMark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 как развиваю</w:t>
            </w:r>
            <w:r>
              <w:rPr>
                <w:sz w:val="24"/>
                <w:szCs w:val="24"/>
              </w:rPr>
              <w:softHyphen/>
              <w:t>щееся явление.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4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994" w:history="1">
              <w:r w:rsidR="007E3F19" w:rsidRPr="003325D9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7E3F19" w:rsidRPr="003325D9" w:rsidRDefault="007E3F19" w:rsidP="00E63B20">
            <w:pPr>
              <w:rPr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 в современном мире.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4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995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7371" w:type="dxa"/>
          </w:tcPr>
          <w:p w:rsidR="007E3F19" w:rsidRPr="00057906" w:rsidRDefault="007E3F19" w:rsidP="00E63B20">
            <w:pPr>
              <w:jc w:val="both"/>
              <w:rPr>
                <w:b/>
                <w:sz w:val="24"/>
                <w:szCs w:val="24"/>
              </w:rPr>
            </w:pPr>
            <w:r w:rsidRPr="00057906">
              <w:rPr>
                <w:b/>
                <w:sz w:val="24"/>
                <w:szCs w:val="24"/>
              </w:rPr>
              <w:t>Итоговая контрольная работа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4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rPr>
                <w:sz w:val="24"/>
                <w:szCs w:val="24"/>
              </w:rPr>
            </w:pPr>
            <w:hyperlink r:id="rId996" w:history="1">
              <w:r w:rsidR="007E3F19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контрольной работы и работа над ошибками.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4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997" w:history="1">
              <w:r w:rsidR="007E3F19" w:rsidRPr="003325D9">
                <w:rPr>
                  <w:rStyle w:val="a6"/>
                  <w:sz w:val="24"/>
                  <w:szCs w:val="24"/>
                </w:rPr>
                <w:t>http://gramma.ru/RUS/</w:t>
              </w:r>
            </w:hyperlink>
          </w:p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7E3F19" w:rsidTr="00E63B20">
        <w:tc>
          <w:tcPr>
            <w:tcW w:w="15276" w:type="dxa"/>
            <w:gridSpan w:val="8"/>
          </w:tcPr>
          <w:p w:rsidR="007E3F19" w:rsidRPr="0007558D" w:rsidRDefault="007E3F19" w:rsidP="00E63B20">
            <w:pPr>
              <w:shd w:val="clear" w:color="auto" w:fill="FFFFFF"/>
              <w:spacing w:after="150"/>
              <w:jc w:val="center"/>
              <w:rPr>
                <w:b/>
                <w:sz w:val="24"/>
                <w:szCs w:val="24"/>
              </w:rPr>
            </w:pPr>
            <w:r w:rsidRPr="0007558D">
              <w:rPr>
                <w:b/>
                <w:sz w:val="24"/>
                <w:szCs w:val="24"/>
              </w:rPr>
              <w:t>Повторение изученного</w:t>
            </w:r>
            <w:r>
              <w:rPr>
                <w:b/>
                <w:sz w:val="24"/>
                <w:szCs w:val="24"/>
              </w:rPr>
              <w:t xml:space="preserve"> в 5-9 классах – 5 часов.</w:t>
            </w: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7371" w:type="dxa"/>
          </w:tcPr>
          <w:p w:rsidR="007E3F19" w:rsidRPr="00057906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Фонетика, графика, лексика.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4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998" w:history="1">
              <w:r w:rsidR="007E3F19" w:rsidRPr="003325D9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7E3F19" w:rsidRPr="003325D9" w:rsidRDefault="007E3F19" w:rsidP="00E63B20">
            <w:pPr>
              <w:rPr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Морфемика. Словообразование.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4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  <w:r w:rsidRPr="003325D9">
              <w:rPr>
                <w:rStyle w:val="a6"/>
                <w:sz w:val="24"/>
                <w:szCs w:val="24"/>
              </w:rPr>
              <w:t>h</w:t>
            </w:r>
            <w:hyperlink r:id="rId999" w:history="1">
              <w:r w:rsidRPr="003325D9">
                <w:rPr>
                  <w:rStyle w:val="a6"/>
                  <w:sz w:val="24"/>
                  <w:szCs w:val="24"/>
                </w:rPr>
                <w:t>http://orthographia.ru/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Морфология.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4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rPr>
                <w:sz w:val="24"/>
                <w:szCs w:val="24"/>
              </w:rPr>
            </w:pPr>
            <w:hyperlink r:id="rId1000" w:history="1">
              <w:r w:rsidR="007E3F19" w:rsidRPr="003325D9">
                <w:rPr>
                  <w:rStyle w:val="a6"/>
                  <w:sz w:val="24"/>
                  <w:szCs w:val="24"/>
                </w:rPr>
                <w:t>https://resh.edu.ru/subject/13/</w:t>
              </w:r>
            </w:hyperlink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Синтаксис. Пунктуация.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4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hd w:val="clear" w:color="auto" w:fill="FFFFFF"/>
              <w:spacing w:after="150"/>
              <w:rPr>
                <w:rStyle w:val="a6"/>
                <w:sz w:val="24"/>
                <w:szCs w:val="24"/>
              </w:rPr>
            </w:pPr>
            <w:hyperlink r:id="rId1001" w:history="1">
              <w:r w:rsidR="007E3F19" w:rsidRPr="003325D9">
                <w:rPr>
                  <w:rStyle w:val="a6"/>
                  <w:sz w:val="24"/>
                  <w:szCs w:val="24"/>
                </w:rPr>
                <w:t>http://gramma.ru/R</w:t>
              </w:r>
              <w:r w:rsidR="007E3F19" w:rsidRPr="003325D9">
                <w:rPr>
                  <w:rStyle w:val="a6"/>
                  <w:sz w:val="24"/>
                  <w:szCs w:val="24"/>
                </w:rPr>
                <w:lastRenderedPageBreak/>
                <w:t>US/</w:t>
              </w:r>
            </w:hyperlink>
          </w:p>
          <w:p w:rsidR="007E3F19" w:rsidRPr="003325D9" w:rsidRDefault="007E3F19" w:rsidP="00E63B20">
            <w:pPr>
              <w:spacing w:after="150"/>
              <w:rPr>
                <w:rStyle w:val="a6"/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102</w:t>
            </w: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Орфография.</w:t>
            </w: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E3F19" w:rsidRDefault="007E3F19" w:rsidP="00E63B20">
            <w:r>
              <w:rPr>
                <w:sz w:val="24"/>
                <w:szCs w:val="24"/>
              </w:rPr>
              <w:t>4</w:t>
            </w:r>
            <w:r w:rsidRPr="00FE32B8">
              <w:rPr>
                <w:sz w:val="24"/>
                <w:szCs w:val="24"/>
              </w:rPr>
              <w:t>четверть</w:t>
            </w:r>
          </w:p>
        </w:tc>
        <w:tc>
          <w:tcPr>
            <w:tcW w:w="2234" w:type="dxa"/>
          </w:tcPr>
          <w:p w:rsidR="007E3F19" w:rsidRPr="003325D9" w:rsidRDefault="00673CDC" w:rsidP="00E63B20">
            <w:pPr>
              <w:spacing w:after="150"/>
              <w:rPr>
                <w:color w:val="000000"/>
                <w:sz w:val="24"/>
                <w:szCs w:val="24"/>
              </w:rPr>
            </w:pPr>
            <w:hyperlink r:id="rId1002" w:history="1">
              <w:r w:rsidR="007E3F19" w:rsidRPr="003325D9">
                <w:rPr>
                  <w:rStyle w:val="a6"/>
                  <w:sz w:val="24"/>
                  <w:szCs w:val="24"/>
                </w:rPr>
                <w:t>http://school-collection.edu.ru/catalog/</w:t>
              </w:r>
            </w:hyperlink>
          </w:p>
          <w:p w:rsidR="007E3F19" w:rsidRPr="003325D9" w:rsidRDefault="007E3F19" w:rsidP="00E63B20">
            <w:pPr>
              <w:rPr>
                <w:sz w:val="24"/>
                <w:szCs w:val="24"/>
              </w:rPr>
            </w:pPr>
          </w:p>
        </w:tc>
      </w:tr>
      <w:tr w:rsidR="007E3F19" w:rsidTr="00E63B20">
        <w:tc>
          <w:tcPr>
            <w:tcW w:w="709" w:type="dxa"/>
          </w:tcPr>
          <w:p w:rsidR="007E3F19" w:rsidRDefault="007E3F19" w:rsidP="00E63B20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7E3F19" w:rsidRDefault="007E3F19" w:rsidP="00E63B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</w:p>
        </w:tc>
        <w:tc>
          <w:tcPr>
            <w:tcW w:w="2234" w:type="dxa"/>
          </w:tcPr>
          <w:p w:rsidR="007E3F19" w:rsidRDefault="007E3F19" w:rsidP="00E63B20">
            <w:pPr>
              <w:ind w:right="2793"/>
              <w:rPr>
                <w:sz w:val="24"/>
                <w:szCs w:val="24"/>
              </w:rPr>
            </w:pPr>
          </w:p>
        </w:tc>
      </w:tr>
    </w:tbl>
    <w:p w:rsidR="007E3F19" w:rsidRDefault="007E3F19" w:rsidP="007E3F19"/>
    <w:p w:rsidR="00256E1A" w:rsidRPr="0004211E" w:rsidRDefault="00256E1A" w:rsidP="001A2BD3">
      <w:pPr>
        <w:pStyle w:val="a3"/>
        <w:kinsoku w:val="0"/>
        <w:overflowPunct w:val="0"/>
        <w:spacing w:before="157"/>
        <w:ind w:left="0"/>
        <w:rPr>
          <w:spacing w:val="-2"/>
        </w:rPr>
        <w:sectPr w:rsidR="00256E1A" w:rsidRPr="0004211E" w:rsidSect="004415DB">
          <w:pgSz w:w="16840" w:h="11900" w:orient="landscape"/>
          <w:pgMar w:top="720" w:right="720" w:bottom="720" w:left="720" w:header="720" w:footer="720" w:gutter="0"/>
          <w:cols w:space="720"/>
          <w:noEndnote/>
          <w:docGrid w:linePitch="299"/>
        </w:sectPr>
      </w:pPr>
    </w:p>
    <w:p w:rsidR="004415DB" w:rsidRPr="0004211E" w:rsidRDefault="001A2BD3" w:rsidP="004415DB">
      <w:pPr>
        <w:pStyle w:val="a3"/>
        <w:kinsoku w:val="0"/>
        <w:overflowPunct w:val="0"/>
        <w:spacing w:before="66"/>
        <w:rPr>
          <w:b/>
          <w:bCs/>
          <w:spacing w:val="-2"/>
        </w:rPr>
      </w:pPr>
      <w:r w:rsidRPr="0004211E">
        <w:lastRenderedPageBreak/>
        <w:t xml:space="preserve"> </w:t>
      </w:r>
      <w:r w:rsidR="004415DB" w:rsidRPr="0004211E">
        <w:rPr>
          <w:b/>
          <w:bCs/>
          <w:spacing w:val="-2"/>
        </w:rPr>
        <w:t>УЧЕБНО-МЕТОДИЧЕСКОЕ</w:t>
      </w:r>
      <w:r w:rsidR="004415DB" w:rsidRPr="0004211E">
        <w:rPr>
          <w:b/>
          <w:bCs/>
          <w:spacing w:val="13"/>
        </w:rPr>
        <w:t xml:space="preserve"> </w:t>
      </w:r>
      <w:r w:rsidR="004415DB" w:rsidRPr="0004211E">
        <w:rPr>
          <w:b/>
          <w:bCs/>
          <w:spacing w:val="-2"/>
        </w:rPr>
        <w:t>ОБЕСПЕЧЕНИЕ</w:t>
      </w:r>
      <w:r w:rsidR="004415DB" w:rsidRPr="0004211E">
        <w:rPr>
          <w:b/>
          <w:bCs/>
          <w:spacing w:val="15"/>
        </w:rPr>
        <w:t xml:space="preserve"> </w:t>
      </w:r>
      <w:r w:rsidR="004415DB" w:rsidRPr="0004211E">
        <w:rPr>
          <w:b/>
          <w:bCs/>
          <w:spacing w:val="-2"/>
        </w:rPr>
        <w:t>ОБРАЗОВАТЕЛЬНОГО</w:t>
      </w:r>
      <w:r w:rsidR="004415DB" w:rsidRPr="0004211E">
        <w:rPr>
          <w:b/>
          <w:bCs/>
          <w:spacing w:val="16"/>
        </w:rPr>
        <w:t xml:space="preserve"> </w:t>
      </w:r>
      <w:r w:rsidR="004415DB" w:rsidRPr="0004211E">
        <w:rPr>
          <w:b/>
          <w:bCs/>
          <w:spacing w:val="-2"/>
        </w:rPr>
        <w:t>ПРОЦЕССА</w:t>
      </w:r>
    </w:p>
    <w:p w:rsidR="004415DB" w:rsidRPr="0004211E" w:rsidRDefault="00673CDC" w:rsidP="004415DB">
      <w:pPr>
        <w:pStyle w:val="a3"/>
        <w:kinsoku w:val="0"/>
        <w:overflowPunct w:val="0"/>
        <w:ind w:left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4624" behindDoc="0" locked="0" layoutInCell="0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3810" t="0" r="3810" b="4445"/>
                <wp:wrapTopAndBottom/>
                <wp:docPr id="2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custGeom>
                          <a:avLst/>
                          <a:gdLst>
                            <a:gd name="T0" fmla="*/ 10562 w 10563"/>
                            <a:gd name="T1" fmla="*/ 12 h 12"/>
                            <a:gd name="T2" fmla="*/ 0 w 10563"/>
                            <a:gd name="T3" fmla="*/ 12 h 12"/>
                            <a:gd name="T4" fmla="*/ 0 w 10563"/>
                            <a:gd name="T5" fmla="*/ 0 h 12"/>
                            <a:gd name="T6" fmla="*/ 10562 w 10563"/>
                            <a:gd name="T7" fmla="*/ 0 h 12"/>
                            <a:gd name="T8" fmla="*/ 10562 w 10563"/>
                            <a:gd name="T9" fmla="*/ 12 h 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563" h="12">
                              <a:moveTo>
                                <a:pt x="10562" y="12"/>
                              </a:moveTo>
                              <a:lnTo>
                                <a:pt x="0" y="12"/>
                              </a:lnTo>
                              <a:lnTo>
                                <a:pt x="0" y="0"/>
                              </a:lnTo>
                              <a:lnTo>
                                <a:pt x="10562" y="0"/>
                              </a:lnTo>
                              <a:lnTo>
                                <a:pt x="10562" y="1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0" o:spid="_x0000_s1026" style="position:absolute;margin-left:33.3pt;margin-top:5.8pt;width:528.15pt;height:.6pt;z-index:251674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563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" o:allowincell="f" path="m10562,12l,12,,,10562,r,12xe" fillcolor="black" stroked="f">
                <v:path arrowok="t" o:connecttype="custom" o:connectlocs="6706870,7620;0,7620;0,0;6706870,0;6706870,7620" o:connectangles="0,0,0,0,0"/>
                <w10:wrap type="topAndBottom" anchorx="page"/>
              </v:shape>
            </w:pict>
          </mc:Fallback>
        </mc:AlternateContent>
      </w:r>
    </w:p>
    <w:p w:rsidR="004415DB" w:rsidRPr="0004211E" w:rsidRDefault="004415DB" w:rsidP="004415DB">
      <w:pPr>
        <w:pStyle w:val="a3"/>
        <w:kinsoku w:val="0"/>
        <w:overflowPunct w:val="0"/>
        <w:spacing w:before="208"/>
        <w:rPr>
          <w:b/>
          <w:bCs/>
          <w:spacing w:val="-2"/>
        </w:rPr>
      </w:pPr>
      <w:r w:rsidRPr="0004211E">
        <w:rPr>
          <w:b/>
          <w:bCs/>
        </w:rPr>
        <w:t>ОБЯЗАТЕЛЬНЫЕ</w:t>
      </w:r>
      <w:r w:rsidRPr="0004211E">
        <w:rPr>
          <w:b/>
          <w:bCs/>
          <w:spacing w:val="-8"/>
        </w:rPr>
        <w:t xml:space="preserve"> </w:t>
      </w:r>
      <w:r w:rsidRPr="0004211E">
        <w:rPr>
          <w:b/>
          <w:bCs/>
        </w:rPr>
        <w:t>УЧЕБНЫЕ</w:t>
      </w:r>
      <w:r w:rsidRPr="0004211E">
        <w:rPr>
          <w:b/>
          <w:bCs/>
          <w:spacing w:val="-8"/>
        </w:rPr>
        <w:t xml:space="preserve"> </w:t>
      </w:r>
      <w:r w:rsidRPr="0004211E">
        <w:rPr>
          <w:b/>
          <w:bCs/>
        </w:rPr>
        <w:t>МАТЕРИАЛЫ</w:t>
      </w:r>
      <w:r w:rsidRPr="0004211E">
        <w:rPr>
          <w:b/>
          <w:bCs/>
          <w:spacing w:val="-8"/>
        </w:rPr>
        <w:t xml:space="preserve"> </w:t>
      </w:r>
      <w:r w:rsidRPr="0004211E">
        <w:rPr>
          <w:b/>
          <w:bCs/>
        </w:rPr>
        <w:t>ДЛЯ</w:t>
      </w:r>
      <w:r w:rsidRPr="0004211E">
        <w:rPr>
          <w:b/>
          <w:bCs/>
          <w:spacing w:val="-7"/>
        </w:rPr>
        <w:t xml:space="preserve"> </w:t>
      </w:r>
      <w:r w:rsidRPr="0004211E">
        <w:rPr>
          <w:b/>
          <w:bCs/>
          <w:spacing w:val="-2"/>
        </w:rPr>
        <w:t>УЧЕНИКА</w:t>
      </w:r>
    </w:p>
    <w:p w:rsidR="004415DB" w:rsidRPr="0004211E" w:rsidRDefault="004415DB" w:rsidP="004415DB">
      <w:pPr>
        <w:pStyle w:val="a3"/>
        <w:kinsoku w:val="0"/>
        <w:overflowPunct w:val="0"/>
        <w:spacing w:before="156" w:line="292" w:lineRule="auto"/>
        <w:ind w:right="849"/>
        <w:rPr>
          <w:spacing w:val="-2"/>
        </w:rPr>
      </w:pPr>
      <w:r w:rsidRPr="0004211E">
        <w:t>Никитина</w:t>
      </w:r>
      <w:r w:rsidRPr="0004211E">
        <w:rPr>
          <w:spacing w:val="-4"/>
        </w:rPr>
        <w:t xml:space="preserve"> </w:t>
      </w:r>
      <w:r w:rsidRPr="0004211E">
        <w:t>Е.И.</w:t>
      </w:r>
      <w:r w:rsidRPr="0004211E">
        <w:rPr>
          <w:spacing w:val="-4"/>
        </w:rPr>
        <w:t xml:space="preserve"> </w:t>
      </w:r>
      <w:r w:rsidRPr="0004211E">
        <w:t>Русский</w:t>
      </w:r>
      <w:r w:rsidRPr="0004211E">
        <w:rPr>
          <w:spacing w:val="-4"/>
        </w:rPr>
        <w:t xml:space="preserve"> </w:t>
      </w:r>
      <w:r w:rsidRPr="0004211E">
        <w:t>язык:</w:t>
      </w:r>
      <w:r w:rsidRPr="0004211E">
        <w:rPr>
          <w:spacing w:val="-5"/>
        </w:rPr>
        <w:t xml:space="preserve"> </w:t>
      </w:r>
      <w:r w:rsidRPr="0004211E">
        <w:t>Русская</w:t>
      </w:r>
      <w:r w:rsidRPr="0004211E">
        <w:rPr>
          <w:spacing w:val="-5"/>
        </w:rPr>
        <w:t xml:space="preserve"> </w:t>
      </w:r>
      <w:r w:rsidRPr="0004211E">
        <w:t>речь,</w:t>
      </w:r>
      <w:r w:rsidRPr="0004211E">
        <w:rPr>
          <w:spacing w:val="-4"/>
        </w:rPr>
        <w:t xml:space="preserve"> </w:t>
      </w:r>
      <w:r w:rsidRPr="0004211E">
        <w:t>5</w:t>
      </w:r>
      <w:r w:rsidRPr="0004211E">
        <w:rPr>
          <w:spacing w:val="-4"/>
        </w:rPr>
        <w:t xml:space="preserve"> </w:t>
      </w:r>
      <w:r w:rsidRPr="0004211E">
        <w:t>класс/</w:t>
      </w:r>
      <w:r w:rsidRPr="0004211E">
        <w:rPr>
          <w:spacing w:val="-5"/>
        </w:rPr>
        <w:t xml:space="preserve"> </w:t>
      </w:r>
      <w:r w:rsidRPr="0004211E">
        <w:t>ООО</w:t>
      </w:r>
      <w:r w:rsidRPr="0004211E">
        <w:rPr>
          <w:spacing w:val="-5"/>
        </w:rPr>
        <w:t xml:space="preserve"> </w:t>
      </w:r>
      <w:r w:rsidRPr="0004211E">
        <w:t>«ДРОФА»;</w:t>
      </w:r>
      <w:r w:rsidRPr="0004211E">
        <w:rPr>
          <w:spacing w:val="-5"/>
        </w:rPr>
        <w:t xml:space="preserve"> </w:t>
      </w:r>
      <w:r w:rsidRPr="0004211E">
        <w:t>АО</w:t>
      </w:r>
      <w:r w:rsidRPr="0004211E">
        <w:rPr>
          <w:spacing w:val="-5"/>
        </w:rPr>
        <w:t xml:space="preserve"> </w:t>
      </w:r>
      <w:r w:rsidRPr="0004211E">
        <w:t xml:space="preserve">«Издательство </w:t>
      </w:r>
      <w:r w:rsidRPr="0004211E">
        <w:rPr>
          <w:spacing w:val="-2"/>
        </w:rPr>
        <w:t>Просвещение»;</w:t>
      </w:r>
    </w:p>
    <w:p w:rsidR="00E63B20" w:rsidRDefault="004415DB" w:rsidP="004415DB">
      <w:pPr>
        <w:pStyle w:val="a3"/>
        <w:kinsoku w:val="0"/>
        <w:overflowPunct w:val="0"/>
        <w:spacing w:line="292" w:lineRule="auto"/>
        <w:ind w:right="849"/>
      </w:pPr>
      <w:r w:rsidRPr="0004211E">
        <w:t>Купалова</w:t>
      </w:r>
      <w:r w:rsidRPr="0004211E">
        <w:rPr>
          <w:spacing w:val="-4"/>
        </w:rPr>
        <w:t xml:space="preserve"> </w:t>
      </w:r>
      <w:r w:rsidRPr="0004211E">
        <w:t>А.Ю.,</w:t>
      </w:r>
      <w:r w:rsidRPr="0004211E">
        <w:rPr>
          <w:spacing w:val="-4"/>
        </w:rPr>
        <w:t xml:space="preserve"> </w:t>
      </w:r>
      <w:r w:rsidRPr="0004211E">
        <w:t>Еремеева</w:t>
      </w:r>
      <w:r w:rsidRPr="0004211E">
        <w:rPr>
          <w:spacing w:val="-4"/>
        </w:rPr>
        <w:t xml:space="preserve"> </w:t>
      </w:r>
      <w:r w:rsidRPr="0004211E">
        <w:t>А.П.,</w:t>
      </w:r>
      <w:r w:rsidRPr="0004211E">
        <w:rPr>
          <w:spacing w:val="-4"/>
        </w:rPr>
        <w:t xml:space="preserve"> </w:t>
      </w:r>
      <w:r w:rsidRPr="0004211E">
        <w:t>Лидман-Орлова</w:t>
      </w:r>
      <w:r w:rsidRPr="0004211E">
        <w:rPr>
          <w:spacing w:val="-4"/>
        </w:rPr>
        <w:t xml:space="preserve"> </w:t>
      </w:r>
      <w:r w:rsidRPr="0004211E">
        <w:t>Г.К.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другие;</w:t>
      </w:r>
      <w:r w:rsidRPr="0004211E">
        <w:rPr>
          <w:spacing w:val="-5"/>
        </w:rPr>
        <w:t xml:space="preserve"> </w:t>
      </w:r>
      <w:r w:rsidRPr="0004211E">
        <w:t>под</w:t>
      </w:r>
      <w:r w:rsidRPr="0004211E">
        <w:rPr>
          <w:spacing w:val="-5"/>
        </w:rPr>
        <w:t xml:space="preserve"> </w:t>
      </w:r>
      <w:r w:rsidRPr="0004211E">
        <w:t>редакцией</w:t>
      </w:r>
      <w:r w:rsidRPr="0004211E">
        <w:rPr>
          <w:spacing w:val="-4"/>
        </w:rPr>
        <w:t xml:space="preserve"> </w:t>
      </w:r>
      <w:r w:rsidRPr="0004211E">
        <w:t>Купаловой</w:t>
      </w:r>
      <w:r w:rsidRPr="0004211E">
        <w:rPr>
          <w:spacing w:val="-4"/>
        </w:rPr>
        <w:t xml:space="preserve"> </w:t>
      </w:r>
      <w:r w:rsidRPr="0004211E">
        <w:t xml:space="preserve">А.Ю. Русский язык. Практика, 5 класс/ ООО «ДРОФА»; </w:t>
      </w:r>
    </w:p>
    <w:p w:rsidR="00E63B20" w:rsidRPr="0004211E" w:rsidRDefault="00E63B20" w:rsidP="00E63B20">
      <w:pPr>
        <w:pStyle w:val="a3"/>
        <w:kinsoku w:val="0"/>
        <w:overflowPunct w:val="0"/>
        <w:spacing w:before="156" w:line="292" w:lineRule="auto"/>
        <w:ind w:right="849"/>
        <w:rPr>
          <w:spacing w:val="-2"/>
        </w:rPr>
      </w:pPr>
      <w:r w:rsidRPr="0004211E">
        <w:t>Никитина</w:t>
      </w:r>
      <w:r w:rsidRPr="0004211E">
        <w:rPr>
          <w:spacing w:val="-4"/>
        </w:rPr>
        <w:t xml:space="preserve"> </w:t>
      </w:r>
      <w:r w:rsidRPr="0004211E">
        <w:t>Е.И.</w:t>
      </w:r>
      <w:r w:rsidRPr="0004211E">
        <w:rPr>
          <w:spacing w:val="-4"/>
        </w:rPr>
        <w:t xml:space="preserve"> </w:t>
      </w:r>
      <w:r w:rsidRPr="0004211E">
        <w:t>Русский</w:t>
      </w:r>
      <w:r w:rsidRPr="0004211E">
        <w:rPr>
          <w:spacing w:val="-4"/>
        </w:rPr>
        <w:t xml:space="preserve"> </w:t>
      </w:r>
      <w:r w:rsidRPr="0004211E">
        <w:t>язык:</w:t>
      </w:r>
      <w:r w:rsidRPr="0004211E">
        <w:rPr>
          <w:spacing w:val="-5"/>
        </w:rPr>
        <w:t xml:space="preserve"> </w:t>
      </w:r>
      <w:r w:rsidRPr="0004211E">
        <w:t>Русская</w:t>
      </w:r>
      <w:r w:rsidRPr="0004211E">
        <w:rPr>
          <w:spacing w:val="-5"/>
        </w:rPr>
        <w:t xml:space="preserve"> </w:t>
      </w:r>
      <w:r w:rsidRPr="0004211E">
        <w:t>речь,</w:t>
      </w:r>
      <w:r w:rsidRPr="0004211E">
        <w:rPr>
          <w:spacing w:val="-4"/>
        </w:rPr>
        <w:t xml:space="preserve"> </w:t>
      </w:r>
      <w:r>
        <w:t>6</w:t>
      </w:r>
      <w:r w:rsidRPr="0004211E">
        <w:rPr>
          <w:spacing w:val="-4"/>
        </w:rPr>
        <w:t xml:space="preserve"> </w:t>
      </w:r>
      <w:r w:rsidRPr="0004211E">
        <w:t>класс/</w:t>
      </w:r>
      <w:r w:rsidRPr="0004211E">
        <w:rPr>
          <w:spacing w:val="-5"/>
        </w:rPr>
        <w:t xml:space="preserve"> </w:t>
      </w:r>
      <w:r w:rsidRPr="0004211E">
        <w:t>ООО</w:t>
      </w:r>
      <w:r w:rsidRPr="0004211E">
        <w:rPr>
          <w:spacing w:val="-5"/>
        </w:rPr>
        <w:t xml:space="preserve"> </w:t>
      </w:r>
      <w:r w:rsidRPr="0004211E">
        <w:t>«ДРОФА»;</w:t>
      </w:r>
      <w:r w:rsidRPr="0004211E">
        <w:rPr>
          <w:spacing w:val="-5"/>
        </w:rPr>
        <w:t xml:space="preserve"> </w:t>
      </w:r>
      <w:r w:rsidRPr="0004211E">
        <w:t>АО</w:t>
      </w:r>
      <w:r w:rsidRPr="0004211E">
        <w:rPr>
          <w:spacing w:val="-5"/>
        </w:rPr>
        <w:t xml:space="preserve"> </w:t>
      </w:r>
      <w:r w:rsidRPr="0004211E">
        <w:t xml:space="preserve">«Издательство </w:t>
      </w:r>
      <w:r w:rsidRPr="0004211E">
        <w:rPr>
          <w:spacing w:val="-2"/>
        </w:rPr>
        <w:t>Просвещение»;</w:t>
      </w:r>
    </w:p>
    <w:p w:rsidR="00E63B20" w:rsidRDefault="00E63B20" w:rsidP="00E63B20">
      <w:pPr>
        <w:pStyle w:val="a3"/>
        <w:kinsoku w:val="0"/>
        <w:overflowPunct w:val="0"/>
        <w:spacing w:line="292" w:lineRule="auto"/>
        <w:ind w:right="849"/>
      </w:pPr>
      <w:r w:rsidRPr="0004211E">
        <w:t>Купалова</w:t>
      </w:r>
      <w:r w:rsidRPr="0004211E">
        <w:rPr>
          <w:spacing w:val="-4"/>
        </w:rPr>
        <w:t xml:space="preserve"> </w:t>
      </w:r>
      <w:r w:rsidRPr="0004211E">
        <w:t>А.Ю.,</w:t>
      </w:r>
      <w:r w:rsidRPr="0004211E">
        <w:rPr>
          <w:spacing w:val="-4"/>
        </w:rPr>
        <w:t xml:space="preserve"> </w:t>
      </w:r>
      <w:r w:rsidRPr="0004211E">
        <w:t>Еремеева</w:t>
      </w:r>
      <w:r w:rsidRPr="0004211E">
        <w:rPr>
          <w:spacing w:val="-4"/>
        </w:rPr>
        <w:t xml:space="preserve"> </w:t>
      </w:r>
      <w:r w:rsidRPr="0004211E">
        <w:t>А.П.,</w:t>
      </w:r>
      <w:r w:rsidRPr="0004211E">
        <w:rPr>
          <w:spacing w:val="-4"/>
        </w:rPr>
        <w:t xml:space="preserve"> </w:t>
      </w:r>
      <w:r w:rsidRPr="0004211E">
        <w:t>Лидман-Орлова</w:t>
      </w:r>
      <w:r w:rsidRPr="0004211E">
        <w:rPr>
          <w:spacing w:val="-4"/>
        </w:rPr>
        <w:t xml:space="preserve"> </w:t>
      </w:r>
      <w:r w:rsidRPr="0004211E">
        <w:t>Г.К.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другие;</w:t>
      </w:r>
      <w:r w:rsidRPr="0004211E">
        <w:rPr>
          <w:spacing w:val="-5"/>
        </w:rPr>
        <w:t xml:space="preserve"> </w:t>
      </w:r>
      <w:r w:rsidRPr="0004211E">
        <w:t>под</w:t>
      </w:r>
      <w:r w:rsidRPr="0004211E">
        <w:rPr>
          <w:spacing w:val="-5"/>
        </w:rPr>
        <w:t xml:space="preserve"> </w:t>
      </w:r>
      <w:r w:rsidRPr="0004211E">
        <w:t>редакцией</w:t>
      </w:r>
      <w:r w:rsidRPr="0004211E">
        <w:rPr>
          <w:spacing w:val="-4"/>
        </w:rPr>
        <w:t xml:space="preserve"> </w:t>
      </w:r>
      <w:r>
        <w:t>Лидман-Орловой Г.К. Русский язык. Практика, 6</w:t>
      </w:r>
      <w:r w:rsidRPr="0004211E">
        <w:t xml:space="preserve"> класс/ ООО «ДРОФА»;</w:t>
      </w:r>
    </w:p>
    <w:p w:rsidR="00E63B20" w:rsidRPr="0004211E" w:rsidRDefault="00E63B20" w:rsidP="00E63B20">
      <w:pPr>
        <w:pStyle w:val="a3"/>
        <w:kinsoku w:val="0"/>
        <w:overflowPunct w:val="0"/>
        <w:spacing w:before="156" w:line="292" w:lineRule="auto"/>
        <w:ind w:right="849"/>
        <w:rPr>
          <w:spacing w:val="-2"/>
        </w:rPr>
      </w:pPr>
      <w:r w:rsidRPr="0004211E">
        <w:t>Никитина</w:t>
      </w:r>
      <w:r w:rsidRPr="0004211E">
        <w:rPr>
          <w:spacing w:val="-4"/>
        </w:rPr>
        <w:t xml:space="preserve"> </w:t>
      </w:r>
      <w:r w:rsidRPr="0004211E">
        <w:t>Е.И.</w:t>
      </w:r>
      <w:r w:rsidRPr="0004211E">
        <w:rPr>
          <w:spacing w:val="-4"/>
        </w:rPr>
        <w:t xml:space="preserve"> </w:t>
      </w:r>
      <w:r w:rsidRPr="0004211E">
        <w:t>Русский</w:t>
      </w:r>
      <w:r w:rsidRPr="0004211E">
        <w:rPr>
          <w:spacing w:val="-4"/>
        </w:rPr>
        <w:t xml:space="preserve"> </w:t>
      </w:r>
      <w:r w:rsidRPr="0004211E">
        <w:t>язык:</w:t>
      </w:r>
      <w:r w:rsidRPr="0004211E">
        <w:rPr>
          <w:spacing w:val="-5"/>
        </w:rPr>
        <w:t xml:space="preserve"> </w:t>
      </w:r>
      <w:r w:rsidRPr="0004211E">
        <w:t>Русская</w:t>
      </w:r>
      <w:r w:rsidRPr="0004211E">
        <w:rPr>
          <w:spacing w:val="-5"/>
        </w:rPr>
        <w:t xml:space="preserve"> </w:t>
      </w:r>
      <w:r w:rsidRPr="0004211E">
        <w:t>речь,</w:t>
      </w:r>
      <w:r w:rsidRPr="0004211E">
        <w:rPr>
          <w:spacing w:val="-4"/>
        </w:rPr>
        <w:t xml:space="preserve"> </w:t>
      </w:r>
      <w:r>
        <w:t>7</w:t>
      </w:r>
      <w:r w:rsidRPr="0004211E">
        <w:rPr>
          <w:spacing w:val="-4"/>
        </w:rPr>
        <w:t xml:space="preserve"> </w:t>
      </w:r>
      <w:r w:rsidRPr="0004211E">
        <w:t>класс/</w:t>
      </w:r>
      <w:r w:rsidRPr="0004211E">
        <w:rPr>
          <w:spacing w:val="-5"/>
        </w:rPr>
        <w:t xml:space="preserve"> </w:t>
      </w:r>
      <w:r w:rsidRPr="0004211E">
        <w:t>ООО</w:t>
      </w:r>
      <w:r w:rsidRPr="0004211E">
        <w:rPr>
          <w:spacing w:val="-5"/>
        </w:rPr>
        <w:t xml:space="preserve"> </w:t>
      </w:r>
      <w:r w:rsidRPr="0004211E">
        <w:t>«ДРОФА»;</w:t>
      </w:r>
      <w:r w:rsidRPr="0004211E">
        <w:rPr>
          <w:spacing w:val="-5"/>
        </w:rPr>
        <w:t xml:space="preserve"> </w:t>
      </w:r>
      <w:r w:rsidRPr="0004211E">
        <w:t>АО</w:t>
      </w:r>
      <w:r w:rsidRPr="0004211E">
        <w:rPr>
          <w:spacing w:val="-5"/>
        </w:rPr>
        <w:t xml:space="preserve"> </w:t>
      </w:r>
      <w:r w:rsidRPr="0004211E">
        <w:t xml:space="preserve">«Издательство </w:t>
      </w:r>
      <w:r w:rsidRPr="0004211E">
        <w:rPr>
          <w:spacing w:val="-2"/>
        </w:rPr>
        <w:t>Просвещение»;</w:t>
      </w:r>
    </w:p>
    <w:p w:rsidR="00E63B20" w:rsidRDefault="00E63B20" w:rsidP="00E63B20">
      <w:pPr>
        <w:pStyle w:val="a3"/>
        <w:kinsoku w:val="0"/>
        <w:overflowPunct w:val="0"/>
        <w:spacing w:line="292" w:lineRule="auto"/>
        <w:ind w:right="849"/>
      </w:pPr>
      <w:r w:rsidRPr="0004211E">
        <w:t>Купалова</w:t>
      </w:r>
      <w:r w:rsidRPr="0004211E">
        <w:rPr>
          <w:spacing w:val="-4"/>
        </w:rPr>
        <w:t xml:space="preserve"> </w:t>
      </w:r>
      <w:r w:rsidRPr="0004211E">
        <w:t>А.Ю.,</w:t>
      </w:r>
      <w:r w:rsidRPr="0004211E">
        <w:rPr>
          <w:spacing w:val="-4"/>
        </w:rPr>
        <w:t xml:space="preserve"> </w:t>
      </w:r>
      <w:r w:rsidRPr="0004211E">
        <w:t>Еремеева</w:t>
      </w:r>
      <w:r w:rsidRPr="0004211E">
        <w:rPr>
          <w:spacing w:val="-4"/>
        </w:rPr>
        <w:t xml:space="preserve"> </w:t>
      </w:r>
      <w:r w:rsidRPr="0004211E">
        <w:t>А.П.,</w:t>
      </w:r>
      <w:r w:rsidRPr="0004211E">
        <w:rPr>
          <w:spacing w:val="-4"/>
        </w:rPr>
        <w:t xml:space="preserve"> </w:t>
      </w:r>
      <w:r w:rsidRPr="0004211E">
        <w:t>Лидман-Орлова</w:t>
      </w:r>
      <w:r w:rsidRPr="0004211E">
        <w:rPr>
          <w:spacing w:val="-4"/>
        </w:rPr>
        <w:t xml:space="preserve"> </w:t>
      </w:r>
      <w:r w:rsidRPr="0004211E">
        <w:t>Г.К.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другие;</w:t>
      </w:r>
      <w:r w:rsidRPr="0004211E">
        <w:rPr>
          <w:spacing w:val="-5"/>
        </w:rPr>
        <w:t xml:space="preserve"> </w:t>
      </w:r>
      <w:r w:rsidRPr="0004211E">
        <w:t>под</w:t>
      </w:r>
      <w:r w:rsidRPr="0004211E">
        <w:rPr>
          <w:spacing w:val="-5"/>
        </w:rPr>
        <w:t xml:space="preserve"> </w:t>
      </w:r>
      <w:r w:rsidRPr="0004211E">
        <w:t>редакцией</w:t>
      </w:r>
      <w:r w:rsidR="00006876">
        <w:t xml:space="preserve"> Пименовой С.Н..</w:t>
      </w:r>
      <w:r w:rsidRPr="0004211E">
        <w:rPr>
          <w:spacing w:val="-4"/>
        </w:rPr>
        <w:t xml:space="preserve"> </w:t>
      </w:r>
      <w:r>
        <w:t>Русский язык. Практика, 7</w:t>
      </w:r>
      <w:r w:rsidRPr="0004211E">
        <w:t xml:space="preserve"> класс/ ООО «ДРОФА»;</w:t>
      </w:r>
    </w:p>
    <w:p w:rsidR="00E63B20" w:rsidRPr="0004211E" w:rsidRDefault="00E63B20" w:rsidP="00E63B20">
      <w:pPr>
        <w:pStyle w:val="a3"/>
        <w:kinsoku w:val="0"/>
        <w:overflowPunct w:val="0"/>
        <w:spacing w:before="156" w:line="292" w:lineRule="auto"/>
        <w:ind w:right="849"/>
        <w:rPr>
          <w:spacing w:val="-2"/>
        </w:rPr>
      </w:pPr>
      <w:r w:rsidRPr="0004211E">
        <w:t>Никитина</w:t>
      </w:r>
      <w:r w:rsidRPr="0004211E">
        <w:rPr>
          <w:spacing w:val="-4"/>
        </w:rPr>
        <w:t xml:space="preserve"> </w:t>
      </w:r>
      <w:r w:rsidRPr="0004211E">
        <w:t>Е.И.</w:t>
      </w:r>
      <w:r w:rsidRPr="0004211E">
        <w:rPr>
          <w:spacing w:val="-4"/>
        </w:rPr>
        <w:t xml:space="preserve"> </w:t>
      </w:r>
      <w:r w:rsidRPr="0004211E">
        <w:t>Русский</w:t>
      </w:r>
      <w:r w:rsidRPr="0004211E">
        <w:rPr>
          <w:spacing w:val="-4"/>
        </w:rPr>
        <w:t xml:space="preserve"> </w:t>
      </w:r>
      <w:r w:rsidRPr="0004211E">
        <w:t>язык:</w:t>
      </w:r>
      <w:r w:rsidRPr="0004211E">
        <w:rPr>
          <w:spacing w:val="-5"/>
        </w:rPr>
        <w:t xml:space="preserve"> </w:t>
      </w:r>
      <w:r w:rsidRPr="0004211E">
        <w:t>Русская</w:t>
      </w:r>
      <w:r w:rsidRPr="0004211E">
        <w:rPr>
          <w:spacing w:val="-5"/>
        </w:rPr>
        <w:t xml:space="preserve"> </w:t>
      </w:r>
      <w:r w:rsidRPr="0004211E">
        <w:t>речь,</w:t>
      </w:r>
      <w:r w:rsidRPr="0004211E">
        <w:rPr>
          <w:spacing w:val="-4"/>
        </w:rPr>
        <w:t xml:space="preserve"> </w:t>
      </w:r>
      <w:r>
        <w:t>8</w:t>
      </w:r>
      <w:r w:rsidRPr="0004211E">
        <w:rPr>
          <w:spacing w:val="-4"/>
        </w:rPr>
        <w:t xml:space="preserve"> </w:t>
      </w:r>
      <w:r w:rsidRPr="0004211E">
        <w:t>класс/</w:t>
      </w:r>
      <w:r w:rsidRPr="0004211E">
        <w:rPr>
          <w:spacing w:val="-5"/>
        </w:rPr>
        <w:t xml:space="preserve"> </w:t>
      </w:r>
      <w:r w:rsidRPr="0004211E">
        <w:t>ООО</w:t>
      </w:r>
      <w:r w:rsidRPr="0004211E">
        <w:rPr>
          <w:spacing w:val="-5"/>
        </w:rPr>
        <w:t xml:space="preserve"> </w:t>
      </w:r>
      <w:r w:rsidRPr="0004211E">
        <w:t>«ДРОФА»;</w:t>
      </w:r>
      <w:r w:rsidRPr="0004211E">
        <w:rPr>
          <w:spacing w:val="-5"/>
        </w:rPr>
        <w:t xml:space="preserve"> </w:t>
      </w:r>
      <w:r w:rsidRPr="0004211E">
        <w:t>АО</w:t>
      </w:r>
      <w:r w:rsidRPr="0004211E">
        <w:rPr>
          <w:spacing w:val="-5"/>
        </w:rPr>
        <w:t xml:space="preserve"> </w:t>
      </w:r>
      <w:r w:rsidRPr="0004211E">
        <w:t xml:space="preserve">«Издательство </w:t>
      </w:r>
      <w:r w:rsidRPr="0004211E">
        <w:rPr>
          <w:spacing w:val="-2"/>
        </w:rPr>
        <w:t>Просвещение»;</w:t>
      </w:r>
    </w:p>
    <w:p w:rsidR="00E63B20" w:rsidRDefault="00E63B20" w:rsidP="00E63B20">
      <w:pPr>
        <w:pStyle w:val="a3"/>
        <w:kinsoku w:val="0"/>
        <w:overflowPunct w:val="0"/>
        <w:spacing w:line="292" w:lineRule="auto"/>
        <w:ind w:right="849"/>
      </w:pPr>
      <w:r w:rsidRPr="0004211E">
        <w:t>Купалова</w:t>
      </w:r>
      <w:r w:rsidRPr="0004211E">
        <w:rPr>
          <w:spacing w:val="-4"/>
        </w:rPr>
        <w:t xml:space="preserve"> </w:t>
      </w:r>
      <w:r w:rsidRPr="0004211E">
        <w:t>А.Ю.,</w:t>
      </w:r>
      <w:r w:rsidRPr="0004211E">
        <w:rPr>
          <w:spacing w:val="-4"/>
        </w:rPr>
        <w:t xml:space="preserve"> </w:t>
      </w:r>
      <w:r w:rsidRPr="0004211E">
        <w:t>Еремеева</w:t>
      </w:r>
      <w:r w:rsidRPr="0004211E">
        <w:rPr>
          <w:spacing w:val="-4"/>
        </w:rPr>
        <w:t xml:space="preserve"> </w:t>
      </w:r>
      <w:r w:rsidRPr="0004211E">
        <w:t>А.П.,</w:t>
      </w:r>
      <w:r w:rsidRPr="0004211E">
        <w:rPr>
          <w:spacing w:val="-4"/>
        </w:rPr>
        <w:t xml:space="preserve"> </w:t>
      </w:r>
      <w:r w:rsidRPr="0004211E">
        <w:t>Лидман-Орлова</w:t>
      </w:r>
      <w:r w:rsidRPr="0004211E">
        <w:rPr>
          <w:spacing w:val="-4"/>
        </w:rPr>
        <w:t xml:space="preserve"> </w:t>
      </w:r>
      <w:r w:rsidRPr="0004211E">
        <w:t>Г.К.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другие;</w:t>
      </w:r>
      <w:r w:rsidRPr="0004211E">
        <w:rPr>
          <w:spacing w:val="-5"/>
        </w:rPr>
        <w:t xml:space="preserve"> </w:t>
      </w:r>
      <w:r w:rsidRPr="0004211E">
        <w:t>под</w:t>
      </w:r>
      <w:r w:rsidRPr="0004211E">
        <w:rPr>
          <w:spacing w:val="-5"/>
        </w:rPr>
        <w:t xml:space="preserve"> </w:t>
      </w:r>
      <w:r w:rsidRPr="0004211E">
        <w:t>редакцией</w:t>
      </w:r>
      <w:r w:rsidRPr="0004211E">
        <w:rPr>
          <w:spacing w:val="-4"/>
        </w:rPr>
        <w:t xml:space="preserve"> </w:t>
      </w:r>
      <w:r w:rsidR="00006876">
        <w:t>Пичугова Ю.С.. Русский язык. Практика, 8</w:t>
      </w:r>
      <w:r w:rsidRPr="0004211E">
        <w:t xml:space="preserve"> класс/ ООО «ДРОФА»;</w:t>
      </w:r>
    </w:p>
    <w:p w:rsidR="00E63B20" w:rsidRPr="0004211E" w:rsidRDefault="00E63B20" w:rsidP="00E63B20">
      <w:pPr>
        <w:pStyle w:val="a3"/>
        <w:kinsoku w:val="0"/>
        <w:overflowPunct w:val="0"/>
        <w:spacing w:before="156" w:line="292" w:lineRule="auto"/>
        <w:ind w:right="849"/>
        <w:rPr>
          <w:spacing w:val="-2"/>
        </w:rPr>
      </w:pPr>
      <w:r w:rsidRPr="0004211E">
        <w:t>Никитина</w:t>
      </w:r>
      <w:r w:rsidRPr="0004211E">
        <w:rPr>
          <w:spacing w:val="-4"/>
        </w:rPr>
        <w:t xml:space="preserve"> </w:t>
      </w:r>
      <w:r w:rsidRPr="0004211E">
        <w:t>Е.И.</w:t>
      </w:r>
      <w:r w:rsidRPr="0004211E">
        <w:rPr>
          <w:spacing w:val="-4"/>
        </w:rPr>
        <w:t xml:space="preserve"> </w:t>
      </w:r>
      <w:r w:rsidRPr="0004211E">
        <w:t>Русский</w:t>
      </w:r>
      <w:r w:rsidRPr="0004211E">
        <w:rPr>
          <w:spacing w:val="-4"/>
        </w:rPr>
        <w:t xml:space="preserve"> </w:t>
      </w:r>
      <w:r w:rsidRPr="0004211E">
        <w:t>язык:</w:t>
      </w:r>
      <w:r w:rsidRPr="0004211E">
        <w:rPr>
          <w:spacing w:val="-5"/>
        </w:rPr>
        <w:t xml:space="preserve"> </w:t>
      </w:r>
      <w:r w:rsidRPr="0004211E">
        <w:t>Русская</w:t>
      </w:r>
      <w:r w:rsidRPr="0004211E">
        <w:rPr>
          <w:spacing w:val="-5"/>
        </w:rPr>
        <w:t xml:space="preserve"> </w:t>
      </w:r>
      <w:r w:rsidRPr="0004211E">
        <w:t>речь,</w:t>
      </w:r>
      <w:r w:rsidRPr="0004211E">
        <w:rPr>
          <w:spacing w:val="-4"/>
        </w:rPr>
        <w:t xml:space="preserve"> </w:t>
      </w:r>
      <w:r>
        <w:t>9</w:t>
      </w:r>
      <w:r w:rsidRPr="0004211E">
        <w:rPr>
          <w:spacing w:val="-4"/>
        </w:rPr>
        <w:t xml:space="preserve"> </w:t>
      </w:r>
      <w:r w:rsidRPr="0004211E">
        <w:t>класс/</w:t>
      </w:r>
      <w:r w:rsidRPr="0004211E">
        <w:rPr>
          <w:spacing w:val="-5"/>
        </w:rPr>
        <w:t xml:space="preserve"> </w:t>
      </w:r>
      <w:r w:rsidRPr="0004211E">
        <w:t>ООО</w:t>
      </w:r>
      <w:r w:rsidRPr="0004211E">
        <w:rPr>
          <w:spacing w:val="-5"/>
        </w:rPr>
        <w:t xml:space="preserve"> </w:t>
      </w:r>
      <w:r w:rsidRPr="0004211E">
        <w:t>«ДРОФА»;</w:t>
      </w:r>
      <w:r w:rsidRPr="0004211E">
        <w:rPr>
          <w:spacing w:val="-5"/>
        </w:rPr>
        <w:t xml:space="preserve"> </w:t>
      </w:r>
      <w:r w:rsidRPr="0004211E">
        <w:t>АО</w:t>
      </w:r>
      <w:r w:rsidRPr="0004211E">
        <w:rPr>
          <w:spacing w:val="-5"/>
        </w:rPr>
        <w:t xml:space="preserve"> </w:t>
      </w:r>
      <w:r w:rsidRPr="0004211E">
        <w:t xml:space="preserve">«Издательство </w:t>
      </w:r>
      <w:r w:rsidRPr="0004211E">
        <w:rPr>
          <w:spacing w:val="-2"/>
        </w:rPr>
        <w:t>Просвещение»;</w:t>
      </w:r>
    </w:p>
    <w:p w:rsidR="00E63B20" w:rsidRDefault="00E63B20" w:rsidP="00E63B20">
      <w:pPr>
        <w:pStyle w:val="a3"/>
        <w:kinsoku w:val="0"/>
        <w:overflowPunct w:val="0"/>
        <w:spacing w:line="292" w:lineRule="auto"/>
        <w:ind w:right="849"/>
      </w:pPr>
      <w:r>
        <w:t>Пичугова Ю.С.</w:t>
      </w:r>
      <w:r w:rsidRPr="0004211E">
        <w:t>.,</w:t>
      </w:r>
      <w:r w:rsidRPr="0004211E">
        <w:rPr>
          <w:spacing w:val="-4"/>
        </w:rPr>
        <w:t xml:space="preserve"> </w:t>
      </w:r>
      <w:r w:rsidRPr="0004211E">
        <w:t>Еремеева</w:t>
      </w:r>
      <w:r w:rsidRPr="0004211E">
        <w:rPr>
          <w:spacing w:val="-4"/>
        </w:rPr>
        <w:t xml:space="preserve"> </w:t>
      </w:r>
      <w:r w:rsidRPr="0004211E">
        <w:t>А.П.,</w:t>
      </w:r>
      <w:r w:rsidRPr="0004211E">
        <w:rPr>
          <w:spacing w:val="-4"/>
        </w:rPr>
        <w:t xml:space="preserve"> </w:t>
      </w:r>
      <w:r w:rsidRPr="0004211E">
        <w:t>Лидман-Орлова</w:t>
      </w:r>
      <w:r w:rsidRPr="0004211E">
        <w:rPr>
          <w:spacing w:val="-4"/>
        </w:rPr>
        <w:t xml:space="preserve"> </w:t>
      </w:r>
      <w:r w:rsidRPr="0004211E">
        <w:t>Г.К.</w:t>
      </w:r>
      <w:r w:rsidRPr="0004211E">
        <w:rPr>
          <w:spacing w:val="-4"/>
        </w:rPr>
        <w:t xml:space="preserve"> </w:t>
      </w:r>
      <w:r w:rsidRPr="0004211E">
        <w:t>и</w:t>
      </w:r>
      <w:r w:rsidRPr="0004211E">
        <w:rPr>
          <w:spacing w:val="-4"/>
        </w:rPr>
        <w:t xml:space="preserve"> </w:t>
      </w:r>
      <w:r w:rsidRPr="0004211E">
        <w:t>другие;</w:t>
      </w:r>
      <w:r w:rsidRPr="0004211E">
        <w:rPr>
          <w:spacing w:val="-5"/>
        </w:rPr>
        <w:t xml:space="preserve"> </w:t>
      </w:r>
      <w:r w:rsidRPr="0004211E">
        <w:t>под</w:t>
      </w:r>
      <w:r w:rsidRPr="0004211E">
        <w:rPr>
          <w:spacing w:val="-5"/>
        </w:rPr>
        <w:t xml:space="preserve"> </w:t>
      </w:r>
      <w:r w:rsidRPr="0004211E">
        <w:t>редакцией</w:t>
      </w:r>
      <w:r w:rsidRPr="0004211E">
        <w:rPr>
          <w:spacing w:val="-4"/>
        </w:rPr>
        <w:t xml:space="preserve"> </w:t>
      </w:r>
      <w:r>
        <w:t>Пахновой Т.М.</w:t>
      </w:r>
      <w:r w:rsidRPr="0004211E">
        <w:t xml:space="preserve">. Русский язык. Практика, </w:t>
      </w:r>
      <w:r>
        <w:t>9</w:t>
      </w:r>
      <w:r w:rsidRPr="0004211E">
        <w:t xml:space="preserve"> класс/ ООО «ДРОФА»;</w:t>
      </w:r>
    </w:p>
    <w:p w:rsidR="004415DB" w:rsidRPr="0004211E" w:rsidRDefault="004415DB" w:rsidP="004415DB">
      <w:pPr>
        <w:pStyle w:val="a3"/>
        <w:kinsoku w:val="0"/>
        <w:overflowPunct w:val="0"/>
        <w:spacing w:line="292" w:lineRule="auto"/>
        <w:ind w:right="849"/>
      </w:pPr>
      <w:r w:rsidRPr="0004211E">
        <w:t>АО «Издательство Просвещение»; Бабайцева В.В., Чеснокова Л.Д. Русский язык. Теория 5-9 класс /ООО Дрофа</w:t>
      </w:r>
    </w:p>
    <w:p w:rsidR="004415DB" w:rsidRPr="0004211E" w:rsidRDefault="004415DB" w:rsidP="004415DB">
      <w:pPr>
        <w:pStyle w:val="11"/>
        <w:kinsoku w:val="0"/>
        <w:overflowPunct w:val="0"/>
        <w:spacing w:before="189"/>
        <w:outlineLvl w:val="9"/>
        <w:rPr>
          <w:spacing w:val="-2"/>
        </w:rPr>
      </w:pPr>
      <w:r w:rsidRPr="0004211E">
        <w:t>МЕТОДИЧЕСКИЕ</w:t>
      </w:r>
      <w:r w:rsidRPr="0004211E">
        <w:rPr>
          <w:spacing w:val="-8"/>
        </w:rPr>
        <w:t xml:space="preserve"> </w:t>
      </w:r>
      <w:r w:rsidRPr="0004211E">
        <w:t>МАТЕРИАЛЫ</w:t>
      </w:r>
      <w:r w:rsidRPr="0004211E">
        <w:rPr>
          <w:spacing w:val="-8"/>
        </w:rPr>
        <w:t xml:space="preserve"> </w:t>
      </w:r>
      <w:r w:rsidRPr="0004211E">
        <w:t>ДЛЯ</w:t>
      </w:r>
      <w:r w:rsidRPr="0004211E">
        <w:rPr>
          <w:spacing w:val="-8"/>
        </w:rPr>
        <w:t xml:space="preserve"> </w:t>
      </w:r>
      <w:r w:rsidRPr="0004211E">
        <w:rPr>
          <w:spacing w:val="-2"/>
        </w:rPr>
        <w:t>УЧИТЕЛЯ</w:t>
      </w:r>
    </w:p>
    <w:p w:rsidR="004415DB" w:rsidRPr="0004211E" w:rsidRDefault="00673CDC" w:rsidP="004415DB">
      <w:pPr>
        <w:pStyle w:val="a3"/>
        <w:kinsoku w:val="0"/>
        <w:overflowPunct w:val="0"/>
        <w:spacing w:before="156" w:line="292" w:lineRule="auto"/>
      </w:pPr>
      <w:hyperlink r:id="rId1003" w:history="1">
        <w:r w:rsidR="004415DB" w:rsidRPr="0004211E">
          <w:t>http://www.slovari.ru</w:t>
        </w:r>
        <w:r w:rsidR="004415DB" w:rsidRPr="0004211E">
          <w:rPr>
            <w:spacing w:val="-5"/>
          </w:rPr>
          <w:t xml:space="preserve"> </w:t>
        </w:r>
      </w:hyperlink>
      <w:r w:rsidR="004415DB" w:rsidRPr="0004211E">
        <w:t>—</w:t>
      </w:r>
      <w:r w:rsidR="004415DB" w:rsidRPr="0004211E">
        <w:rPr>
          <w:spacing w:val="-5"/>
        </w:rPr>
        <w:t xml:space="preserve"> </w:t>
      </w:r>
      <w:r w:rsidR="004415DB" w:rsidRPr="0004211E">
        <w:t>сайт</w:t>
      </w:r>
      <w:r w:rsidR="004415DB" w:rsidRPr="0004211E">
        <w:rPr>
          <w:spacing w:val="-6"/>
        </w:rPr>
        <w:t xml:space="preserve"> </w:t>
      </w:r>
      <w:r w:rsidR="004415DB" w:rsidRPr="0004211E">
        <w:t>«Русские</w:t>
      </w:r>
      <w:r w:rsidR="004415DB" w:rsidRPr="0004211E">
        <w:rPr>
          <w:spacing w:val="-5"/>
        </w:rPr>
        <w:t xml:space="preserve"> </w:t>
      </w:r>
      <w:r w:rsidR="004415DB" w:rsidRPr="0004211E">
        <w:t>словари»</w:t>
      </w:r>
      <w:r w:rsidR="004415DB" w:rsidRPr="0004211E">
        <w:rPr>
          <w:spacing w:val="-5"/>
        </w:rPr>
        <w:t xml:space="preserve"> </w:t>
      </w:r>
      <w:r w:rsidR="004415DB" w:rsidRPr="0004211E">
        <w:t>(толко¬вые</w:t>
      </w:r>
      <w:r w:rsidR="004415DB" w:rsidRPr="0004211E">
        <w:rPr>
          <w:spacing w:val="-5"/>
        </w:rPr>
        <w:t xml:space="preserve"> </w:t>
      </w:r>
      <w:r w:rsidR="004415DB" w:rsidRPr="0004211E">
        <w:t>словари,</w:t>
      </w:r>
      <w:r w:rsidR="004415DB" w:rsidRPr="0004211E">
        <w:rPr>
          <w:spacing w:val="-5"/>
        </w:rPr>
        <w:t xml:space="preserve"> </w:t>
      </w:r>
      <w:r w:rsidR="004415DB" w:rsidRPr="0004211E">
        <w:t>орфографический</w:t>
      </w:r>
      <w:r w:rsidR="004415DB" w:rsidRPr="0004211E">
        <w:rPr>
          <w:spacing w:val="-5"/>
        </w:rPr>
        <w:t xml:space="preserve"> </w:t>
      </w:r>
      <w:r w:rsidR="004415DB" w:rsidRPr="0004211E">
        <w:t>сло-варь, словари иностран¬ных слов).</w:t>
      </w:r>
    </w:p>
    <w:p w:rsidR="004415DB" w:rsidRPr="0004211E" w:rsidRDefault="00673CDC" w:rsidP="004415DB">
      <w:pPr>
        <w:pStyle w:val="a3"/>
        <w:kinsoku w:val="0"/>
        <w:overflowPunct w:val="0"/>
        <w:spacing w:line="292" w:lineRule="auto"/>
        <w:ind w:right="849"/>
        <w:rPr>
          <w:spacing w:val="-2"/>
        </w:rPr>
      </w:pPr>
      <w:hyperlink r:id="rId1004" w:history="1">
        <w:r w:rsidR="004415DB" w:rsidRPr="0004211E">
          <w:t>http://www.gramota.ru</w:t>
        </w:r>
        <w:r w:rsidR="004415DB" w:rsidRPr="0004211E">
          <w:rPr>
            <w:spacing w:val="-8"/>
          </w:rPr>
          <w:t xml:space="preserve"> </w:t>
        </w:r>
      </w:hyperlink>
      <w:r w:rsidR="004415DB" w:rsidRPr="0004211E">
        <w:t>—</w:t>
      </w:r>
      <w:r w:rsidR="004415DB" w:rsidRPr="0004211E">
        <w:rPr>
          <w:spacing w:val="-8"/>
        </w:rPr>
        <w:t xml:space="preserve"> </w:t>
      </w:r>
      <w:r w:rsidR="004415DB" w:rsidRPr="0004211E">
        <w:t>Грамота.Ру</w:t>
      </w:r>
      <w:r w:rsidR="004415DB" w:rsidRPr="0004211E">
        <w:rPr>
          <w:spacing w:val="-8"/>
        </w:rPr>
        <w:t xml:space="preserve"> </w:t>
      </w:r>
      <w:r w:rsidR="004415DB" w:rsidRPr="0004211E">
        <w:t>(справочно-инфор-мационный</w:t>
      </w:r>
      <w:r w:rsidR="004415DB" w:rsidRPr="0004211E">
        <w:rPr>
          <w:spacing w:val="-8"/>
        </w:rPr>
        <w:t xml:space="preserve"> </w:t>
      </w:r>
      <w:r w:rsidR="004415DB" w:rsidRPr="0004211E">
        <w:t>интернет-портал</w:t>
      </w:r>
      <w:r w:rsidR="004415DB" w:rsidRPr="0004211E">
        <w:rPr>
          <w:spacing w:val="-9"/>
        </w:rPr>
        <w:t xml:space="preserve"> </w:t>
      </w:r>
      <w:r w:rsidR="004415DB" w:rsidRPr="0004211E">
        <w:t xml:space="preserve">«Рус-ский </w:t>
      </w:r>
      <w:r w:rsidR="004415DB" w:rsidRPr="0004211E">
        <w:rPr>
          <w:spacing w:val="-2"/>
        </w:rPr>
        <w:t>язык»).</w:t>
      </w:r>
    </w:p>
    <w:p w:rsidR="004415DB" w:rsidRPr="0004211E" w:rsidRDefault="00673CDC" w:rsidP="004415DB">
      <w:pPr>
        <w:pStyle w:val="a3"/>
        <w:kinsoku w:val="0"/>
        <w:overflowPunct w:val="0"/>
        <w:spacing w:line="292" w:lineRule="auto"/>
        <w:ind w:right="2384"/>
      </w:pPr>
      <w:hyperlink r:id="rId1005" w:history="1">
        <w:r w:rsidR="004415DB" w:rsidRPr="0004211E">
          <w:t>http://www.rusword.com.ua</w:t>
        </w:r>
        <w:r w:rsidR="004415DB" w:rsidRPr="0004211E">
          <w:rPr>
            <w:spacing w:val="-5"/>
          </w:rPr>
          <w:t xml:space="preserve"> </w:t>
        </w:r>
      </w:hyperlink>
      <w:r w:rsidR="004415DB" w:rsidRPr="0004211E">
        <w:t>—</w:t>
      </w:r>
      <w:r w:rsidR="004415DB" w:rsidRPr="0004211E">
        <w:rPr>
          <w:spacing w:val="-5"/>
        </w:rPr>
        <w:t xml:space="preserve"> </w:t>
      </w:r>
      <w:r w:rsidR="004415DB" w:rsidRPr="0004211E">
        <w:t>сайт</w:t>
      </w:r>
      <w:r w:rsidR="004415DB" w:rsidRPr="0004211E">
        <w:rPr>
          <w:spacing w:val="-6"/>
        </w:rPr>
        <w:t xml:space="preserve"> </w:t>
      </w:r>
      <w:r w:rsidR="004415DB" w:rsidRPr="0004211E">
        <w:t>по</w:t>
      </w:r>
      <w:r w:rsidR="004415DB" w:rsidRPr="0004211E">
        <w:rPr>
          <w:spacing w:val="-5"/>
        </w:rPr>
        <w:t xml:space="preserve"> </w:t>
      </w:r>
      <w:r w:rsidR="004415DB" w:rsidRPr="0004211E">
        <w:t>русской</w:t>
      </w:r>
      <w:r w:rsidR="004415DB" w:rsidRPr="0004211E">
        <w:rPr>
          <w:spacing w:val="-5"/>
        </w:rPr>
        <w:t xml:space="preserve"> </w:t>
      </w:r>
      <w:r w:rsidR="004415DB" w:rsidRPr="0004211E">
        <w:t>филологии</w:t>
      </w:r>
      <w:r w:rsidR="004415DB" w:rsidRPr="0004211E">
        <w:rPr>
          <w:spacing w:val="-5"/>
        </w:rPr>
        <w:t xml:space="preserve"> </w:t>
      </w:r>
      <w:r w:rsidR="004415DB" w:rsidRPr="0004211E">
        <w:t>«Мир</w:t>
      </w:r>
      <w:r w:rsidR="004415DB" w:rsidRPr="0004211E">
        <w:rPr>
          <w:spacing w:val="-5"/>
        </w:rPr>
        <w:t xml:space="preserve"> </w:t>
      </w:r>
      <w:r w:rsidR="004415DB" w:rsidRPr="0004211E">
        <w:t>русского</w:t>
      </w:r>
      <w:r w:rsidR="004415DB" w:rsidRPr="0004211E">
        <w:rPr>
          <w:spacing w:val="-5"/>
        </w:rPr>
        <w:t xml:space="preserve"> </w:t>
      </w:r>
      <w:r w:rsidR="004415DB" w:rsidRPr="0004211E">
        <w:t xml:space="preserve">слова». </w:t>
      </w:r>
      <w:hyperlink r:id="rId1006" w:history="1">
        <w:r w:rsidR="004415DB" w:rsidRPr="0004211E">
          <w:t xml:space="preserve">http://www.about-russian-language.com </w:t>
        </w:r>
      </w:hyperlink>
      <w:r w:rsidR="004415DB" w:rsidRPr="0004211E">
        <w:t>— сайт по куль¬туре речи.</w:t>
      </w:r>
    </w:p>
    <w:p w:rsidR="004415DB" w:rsidRPr="0004211E" w:rsidRDefault="00673CDC" w:rsidP="004415DB">
      <w:pPr>
        <w:pStyle w:val="a3"/>
        <w:kinsoku w:val="0"/>
        <w:overflowPunct w:val="0"/>
        <w:spacing w:line="292" w:lineRule="auto"/>
        <w:ind w:right="849"/>
      </w:pPr>
      <w:hyperlink r:id="rId1007" w:history="1">
        <w:r w:rsidR="004415DB" w:rsidRPr="0004211E">
          <w:t>http://www.languages-study.com/russian.html</w:t>
        </w:r>
        <w:r w:rsidR="004415DB" w:rsidRPr="0004211E">
          <w:rPr>
            <w:spacing w:val="-7"/>
          </w:rPr>
          <w:t xml:space="preserve"> </w:t>
        </w:r>
      </w:hyperlink>
      <w:r w:rsidR="004415DB" w:rsidRPr="0004211E">
        <w:t>—</w:t>
      </w:r>
      <w:r w:rsidR="004415DB" w:rsidRPr="0004211E">
        <w:rPr>
          <w:spacing w:val="-6"/>
        </w:rPr>
        <w:t xml:space="preserve"> </w:t>
      </w:r>
      <w:r w:rsidR="004415DB" w:rsidRPr="0004211E">
        <w:t>база</w:t>
      </w:r>
      <w:r w:rsidR="004415DB" w:rsidRPr="0004211E">
        <w:rPr>
          <w:spacing w:val="-6"/>
        </w:rPr>
        <w:t xml:space="preserve"> </w:t>
      </w:r>
      <w:r w:rsidR="004415DB" w:rsidRPr="0004211E">
        <w:t>зна¬ний</w:t>
      </w:r>
      <w:r w:rsidR="004415DB" w:rsidRPr="0004211E">
        <w:rPr>
          <w:spacing w:val="-6"/>
        </w:rPr>
        <w:t xml:space="preserve"> </w:t>
      </w:r>
      <w:r w:rsidR="004415DB" w:rsidRPr="0004211E">
        <w:t>по</w:t>
      </w:r>
      <w:r w:rsidR="004415DB" w:rsidRPr="0004211E">
        <w:rPr>
          <w:spacing w:val="-6"/>
        </w:rPr>
        <w:t xml:space="preserve"> </w:t>
      </w:r>
      <w:r w:rsidR="004415DB" w:rsidRPr="0004211E">
        <w:t>русскому</w:t>
      </w:r>
      <w:r w:rsidR="004415DB" w:rsidRPr="0004211E">
        <w:rPr>
          <w:spacing w:val="-6"/>
        </w:rPr>
        <w:t xml:space="preserve"> </w:t>
      </w:r>
      <w:r w:rsidR="004415DB" w:rsidRPr="0004211E">
        <w:t>языку</w:t>
      </w:r>
      <w:r w:rsidR="004415DB" w:rsidRPr="0004211E">
        <w:rPr>
          <w:spacing w:val="-6"/>
        </w:rPr>
        <w:t xml:space="preserve"> </w:t>
      </w:r>
      <w:r w:rsidR="004415DB" w:rsidRPr="0004211E">
        <w:t>(бесплатная справочная служба по русскому языку).</w:t>
      </w:r>
    </w:p>
    <w:p w:rsidR="004415DB" w:rsidRPr="0004211E" w:rsidRDefault="00673CDC" w:rsidP="004415DB">
      <w:pPr>
        <w:pStyle w:val="a3"/>
        <w:kinsoku w:val="0"/>
        <w:overflowPunct w:val="0"/>
        <w:spacing w:line="292" w:lineRule="auto"/>
        <w:ind w:right="1136"/>
      </w:pPr>
      <w:hyperlink r:id="rId1008" w:history="1">
        <w:r w:rsidR="004415DB" w:rsidRPr="0004211E">
          <w:t>http://www.etymolo.ruslang.ru</w:t>
        </w:r>
        <w:r w:rsidR="004415DB" w:rsidRPr="0004211E">
          <w:rPr>
            <w:spacing w:val="-4"/>
          </w:rPr>
          <w:t xml:space="preserve"> </w:t>
        </w:r>
      </w:hyperlink>
      <w:r w:rsidR="004415DB" w:rsidRPr="0004211E">
        <w:t>—</w:t>
      </w:r>
      <w:r w:rsidR="004415DB" w:rsidRPr="0004211E">
        <w:rPr>
          <w:spacing w:val="-4"/>
        </w:rPr>
        <w:t xml:space="preserve"> </w:t>
      </w:r>
      <w:r w:rsidR="004415DB" w:rsidRPr="0004211E">
        <w:t>этимология</w:t>
      </w:r>
      <w:r w:rsidR="004415DB" w:rsidRPr="0004211E">
        <w:rPr>
          <w:spacing w:val="-5"/>
        </w:rPr>
        <w:t xml:space="preserve"> </w:t>
      </w:r>
      <w:r w:rsidR="004415DB" w:rsidRPr="0004211E">
        <w:t>и</w:t>
      </w:r>
      <w:r w:rsidR="004415DB" w:rsidRPr="0004211E">
        <w:rPr>
          <w:spacing w:val="-4"/>
        </w:rPr>
        <w:t xml:space="preserve"> </w:t>
      </w:r>
      <w:r w:rsidR="004415DB" w:rsidRPr="0004211E">
        <w:t>история</w:t>
      </w:r>
      <w:r w:rsidR="004415DB" w:rsidRPr="0004211E">
        <w:rPr>
          <w:spacing w:val="-5"/>
        </w:rPr>
        <w:t xml:space="preserve"> </w:t>
      </w:r>
      <w:r w:rsidR="004415DB" w:rsidRPr="0004211E">
        <w:t>слов</w:t>
      </w:r>
      <w:r w:rsidR="004415DB" w:rsidRPr="0004211E">
        <w:rPr>
          <w:spacing w:val="-5"/>
        </w:rPr>
        <w:t xml:space="preserve"> </w:t>
      </w:r>
      <w:r w:rsidR="004415DB" w:rsidRPr="0004211E">
        <w:t>русского</w:t>
      </w:r>
      <w:r w:rsidR="004415DB" w:rsidRPr="0004211E">
        <w:rPr>
          <w:spacing w:val="-4"/>
        </w:rPr>
        <w:t xml:space="preserve"> </w:t>
      </w:r>
      <w:r w:rsidR="004415DB" w:rsidRPr="0004211E">
        <w:t>языка</w:t>
      </w:r>
      <w:r w:rsidR="004415DB" w:rsidRPr="0004211E">
        <w:rPr>
          <w:spacing w:val="-4"/>
        </w:rPr>
        <w:t xml:space="preserve"> </w:t>
      </w:r>
      <w:r w:rsidR="004415DB" w:rsidRPr="0004211E">
        <w:t>(сайт</w:t>
      </w:r>
      <w:r w:rsidR="004415DB" w:rsidRPr="0004211E">
        <w:rPr>
          <w:spacing w:val="-5"/>
        </w:rPr>
        <w:t xml:space="preserve"> </w:t>
      </w:r>
      <w:r w:rsidR="004415DB" w:rsidRPr="0004211E">
        <w:t>Российской академии наук, Института русского языка имени В. В. Виноградова).</w:t>
      </w:r>
      <w:r w:rsidR="004415DB" w:rsidRPr="0004211E">
        <w:rPr>
          <w:spacing w:val="40"/>
        </w:rPr>
        <w:t xml:space="preserve"> </w:t>
      </w:r>
      <w:hyperlink r:id="rId1009" w:history="1">
        <w:r w:rsidR="004415DB" w:rsidRPr="0004211E">
          <w:t xml:space="preserve">http://www.orfografus.ru </w:t>
        </w:r>
      </w:hyperlink>
      <w:r w:rsidR="004415DB" w:rsidRPr="0004211E">
        <w:t>— видеоуроки русского языка.</w:t>
      </w:r>
    </w:p>
    <w:p w:rsidR="004415DB" w:rsidRPr="0004211E" w:rsidRDefault="00673CDC" w:rsidP="004415DB">
      <w:pPr>
        <w:pStyle w:val="a3"/>
        <w:kinsoku w:val="0"/>
        <w:overflowPunct w:val="0"/>
        <w:spacing w:line="292" w:lineRule="auto"/>
        <w:rPr>
          <w:spacing w:val="-2"/>
        </w:rPr>
      </w:pPr>
      <w:hyperlink r:id="rId1010" w:history="1">
        <w:r w:rsidR="004415DB" w:rsidRPr="0004211E">
          <w:t>http://www.wordsland.ru</w:t>
        </w:r>
        <w:r w:rsidR="004415DB" w:rsidRPr="0004211E">
          <w:rPr>
            <w:spacing w:val="-4"/>
          </w:rPr>
          <w:t xml:space="preserve"> </w:t>
        </w:r>
      </w:hyperlink>
      <w:r w:rsidR="004415DB" w:rsidRPr="0004211E">
        <w:t>—</w:t>
      </w:r>
      <w:r w:rsidR="004415DB" w:rsidRPr="0004211E">
        <w:rPr>
          <w:spacing w:val="-4"/>
        </w:rPr>
        <w:t xml:space="preserve"> </w:t>
      </w:r>
      <w:r w:rsidR="004415DB" w:rsidRPr="0004211E">
        <w:t>сайт</w:t>
      </w:r>
      <w:r w:rsidR="004415DB" w:rsidRPr="0004211E">
        <w:rPr>
          <w:spacing w:val="-5"/>
        </w:rPr>
        <w:t xml:space="preserve"> </w:t>
      </w:r>
      <w:r w:rsidR="004415DB" w:rsidRPr="0004211E">
        <w:t>«Страна</w:t>
      </w:r>
      <w:r w:rsidR="004415DB" w:rsidRPr="0004211E">
        <w:rPr>
          <w:spacing w:val="-4"/>
        </w:rPr>
        <w:t xml:space="preserve"> </w:t>
      </w:r>
      <w:r w:rsidR="004415DB" w:rsidRPr="0004211E">
        <w:t>слов.</w:t>
      </w:r>
      <w:r w:rsidR="004415DB" w:rsidRPr="0004211E">
        <w:rPr>
          <w:spacing w:val="-4"/>
        </w:rPr>
        <w:t xml:space="preserve"> </w:t>
      </w:r>
      <w:r w:rsidR="004415DB" w:rsidRPr="0004211E">
        <w:t>Магия</w:t>
      </w:r>
      <w:r w:rsidR="004415DB" w:rsidRPr="0004211E">
        <w:rPr>
          <w:spacing w:val="-5"/>
        </w:rPr>
        <w:t xml:space="preserve"> </w:t>
      </w:r>
      <w:r w:rsidR="004415DB" w:rsidRPr="0004211E">
        <w:t>язы¬ка»,</w:t>
      </w:r>
      <w:r w:rsidR="004415DB" w:rsidRPr="0004211E">
        <w:rPr>
          <w:spacing w:val="-4"/>
        </w:rPr>
        <w:t xml:space="preserve"> </w:t>
      </w:r>
      <w:r w:rsidR="004415DB" w:rsidRPr="0004211E">
        <w:t>изучение</w:t>
      </w:r>
      <w:r w:rsidR="004415DB" w:rsidRPr="0004211E">
        <w:rPr>
          <w:spacing w:val="-4"/>
        </w:rPr>
        <w:t xml:space="preserve"> </w:t>
      </w:r>
      <w:r w:rsidR="004415DB" w:rsidRPr="0004211E">
        <w:t>русского</w:t>
      </w:r>
      <w:r w:rsidR="004415DB" w:rsidRPr="0004211E">
        <w:rPr>
          <w:spacing w:val="-4"/>
        </w:rPr>
        <w:t xml:space="preserve"> </w:t>
      </w:r>
      <w:r w:rsidR="004415DB" w:rsidRPr="0004211E">
        <w:t>языка</w:t>
      </w:r>
      <w:r w:rsidR="004415DB" w:rsidRPr="0004211E">
        <w:rPr>
          <w:spacing w:val="-4"/>
        </w:rPr>
        <w:t xml:space="preserve"> </w:t>
      </w:r>
      <w:r w:rsidR="004415DB" w:rsidRPr="0004211E">
        <w:t>в</w:t>
      </w:r>
      <w:r w:rsidR="004415DB" w:rsidRPr="0004211E">
        <w:rPr>
          <w:spacing w:val="-5"/>
        </w:rPr>
        <w:t xml:space="preserve"> </w:t>
      </w:r>
      <w:r w:rsidR="004415DB" w:rsidRPr="0004211E">
        <w:t xml:space="preserve">иг-ровой </w:t>
      </w:r>
      <w:r w:rsidR="004415DB" w:rsidRPr="0004211E">
        <w:rPr>
          <w:spacing w:val="-2"/>
        </w:rPr>
        <w:t>форме.</w:t>
      </w:r>
    </w:p>
    <w:p w:rsidR="004415DB" w:rsidRPr="0004211E" w:rsidRDefault="00673CDC" w:rsidP="004415DB">
      <w:pPr>
        <w:pStyle w:val="a3"/>
        <w:kinsoku w:val="0"/>
        <w:overflowPunct w:val="0"/>
        <w:spacing w:line="292" w:lineRule="auto"/>
      </w:pPr>
      <w:hyperlink r:id="rId1011" w:history="1">
        <w:r w:rsidR="004415DB" w:rsidRPr="0004211E">
          <w:t xml:space="preserve">http://www.school-collection.edu.ru </w:t>
        </w:r>
      </w:hyperlink>
      <w:r w:rsidR="004415DB" w:rsidRPr="0004211E">
        <w:t xml:space="preserve">— единая коллекция цифровых образовательных ресурсов. </w:t>
      </w:r>
      <w:hyperlink r:id="rId1012" w:history="1">
        <w:r w:rsidR="004415DB" w:rsidRPr="0004211E">
          <w:t>http://www.urokirus.com</w:t>
        </w:r>
        <w:r w:rsidR="004415DB" w:rsidRPr="0004211E">
          <w:rPr>
            <w:spacing w:val="-5"/>
          </w:rPr>
          <w:t xml:space="preserve"> </w:t>
        </w:r>
      </w:hyperlink>
      <w:r w:rsidR="004415DB" w:rsidRPr="0004211E">
        <w:t>—</w:t>
      </w:r>
      <w:r w:rsidR="004415DB" w:rsidRPr="0004211E">
        <w:rPr>
          <w:spacing w:val="-4"/>
        </w:rPr>
        <w:t xml:space="preserve"> </w:t>
      </w:r>
      <w:r w:rsidR="004415DB" w:rsidRPr="0004211E">
        <w:t>уроки</w:t>
      </w:r>
      <w:r w:rsidR="004415DB" w:rsidRPr="0004211E">
        <w:rPr>
          <w:spacing w:val="-4"/>
        </w:rPr>
        <w:t xml:space="preserve"> </w:t>
      </w:r>
      <w:r w:rsidR="004415DB" w:rsidRPr="0004211E">
        <w:t>русского</w:t>
      </w:r>
      <w:r w:rsidR="004415DB" w:rsidRPr="0004211E">
        <w:rPr>
          <w:spacing w:val="-4"/>
        </w:rPr>
        <w:t xml:space="preserve"> </w:t>
      </w:r>
      <w:r w:rsidR="004415DB" w:rsidRPr="0004211E">
        <w:t>языка</w:t>
      </w:r>
      <w:r w:rsidR="004415DB" w:rsidRPr="0004211E">
        <w:rPr>
          <w:spacing w:val="-4"/>
        </w:rPr>
        <w:t xml:space="preserve"> </w:t>
      </w:r>
      <w:r w:rsidR="004415DB" w:rsidRPr="0004211E">
        <w:t>онлайн</w:t>
      </w:r>
      <w:r w:rsidR="004415DB" w:rsidRPr="0004211E">
        <w:rPr>
          <w:spacing w:val="-4"/>
        </w:rPr>
        <w:t xml:space="preserve"> </w:t>
      </w:r>
      <w:r w:rsidR="004415DB" w:rsidRPr="0004211E">
        <w:t>(история</w:t>
      </w:r>
      <w:r w:rsidR="004415DB" w:rsidRPr="0004211E">
        <w:rPr>
          <w:spacing w:val="-5"/>
        </w:rPr>
        <w:t xml:space="preserve"> </w:t>
      </w:r>
      <w:r w:rsidR="004415DB" w:rsidRPr="0004211E">
        <w:t>языка,</w:t>
      </w:r>
      <w:r w:rsidR="004415DB" w:rsidRPr="0004211E">
        <w:rPr>
          <w:spacing w:val="-4"/>
        </w:rPr>
        <w:t xml:space="preserve"> </w:t>
      </w:r>
      <w:r w:rsidR="004415DB" w:rsidRPr="0004211E">
        <w:t>интересные</w:t>
      </w:r>
      <w:r w:rsidR="004415DB" w:rsidRPr="0004211E">
        <w:rPr>
          <w:spacing w:val="-4"/>
        </w:rPr>
        <w:t xml:space="preserve"> </w:t>
      </w:r>
      <w:r w:rsidR="004415DB" w:rsidRPr="0004211E">
        <w:t>статьи</w:t>
      </w:r>
      <w:r w:rsidR="004415DB" w:rsidRPr="0004211E">
        <w:rPr>
          <w:spacing w:val="-4"/>
        </w:rPr>
        <w:t xml:space="preserve"> </w:t>
      </w:r>
      <w:r w:rsidR="004415DB" w:rsidRPr="0004211E">
        <w:t>по филологии, словари, тес¬тирование).</w:t>
      </w:r>
    </w:p>
    <w:p w:rsidR="004415DB" w:rsidRPr="0004211E" w:rsidRDefault="004415DB" w:rsidP="004415DB">
      <w:pPr>
        <w:pStyle w:val="11"/>
        <w:kinsoku w:val="0"/>
        <w:overflowPunct w:val="0"/>
        <w:spacing w:before="183"/>
        <w:outlineLvl w:val="9"/>
        <w:rPr>
          <w:spacing w:val="-2"/>
        </w:rPr>
      </w:pPr>
      <w:r w:rsidRPr="0004211E">
        <w:t>ЦИФРОВЫЕ</w:t>
      </w:r>
      <w:r w:rsidRPr="0004211E">
        <w:rPr>
          <w:spacing w:val="-7"/>
        </w:rPr>
        <w:t xml:space="preserve"> </w:t>
      </w:r>
      <w:r w:rsidRPr="0004211E">
        <w:t>ОБРАЗОВАТЕЛЬНЫЕ</w:t>
      </w:r>
      <w:r w:rsidRPr="0004211E">
        <w:rPr>
          <w:spacing w:val="-7"/>
        </w:rPr>
        <w:t xml:space="preserve"> </w:t>
      </w:r>
      <w:r w:rsidRPr="0004211E">
        <w:t>РЕСУРСЫ</w:t>
      </w:r>
      <w:r w:rsidRPr="0004211E">
        <w:rPr>
          <w:spacing w:val="-7"/>
        </w:rPr>
        <w:t xml:space="preserve"> </w:t>
      </w:r>
      <w:r w:rsidRPr="0004211E">
        <w:t>И</w:t>
      </w:r>
      <w:r w:rsidRPr="0004211E">
        <w:rPr>
          <w:spacing w:val="-7"/>
        </w:rPr>
        <w:t xml:space="preserve"> </w:t>
      </w:r>
      <w:r w:rsidRPr="0004211E">
        <w:t>РЕСУРСЫ</w:t>
      </w:r>
      <w:r w:rsidRPr="0004211E">
        <w:rPr>
          <w:spacing w:val="-7"/>
        </w:rPr>
        <w:t xml:space="preserve"> </w:t>
      </w:r>
      <w:r w:rsidRPr="0004211E">
        <w:t>СЕТИ</w:t>
      </w:r>
      <w:r w:rsidRPr="0004211E">
        <w:rPr>
          <w:spacing w:val="-7"/>
        </w:rPr>
        <w:t xml:space="preserve"> </w:t>
      </w:r>
      <w:r w:rsidRPr="0004211E">
        <w:rPr>
          <w:spacing w:val="-2"/>
        </w:rPr>
        <w:t>ИНТЕРНЕТ</w:t>
      </w:r>
    </w:p>
    <w:p w:rsidR="004415DB" w:rsidRPr="0004211E" w:rsidRDefault="004415DB" w:rsidP="004415DB">
      <w:pPr>
        <w:pStyle w:val="a3"/>
        <w:kinsoku w:val="0"/>
        <w:overflowPunct w:val="0"/>
        <w:spacing w:before="156" w:line="292" w:lineRule="auto"/>
        <w:ind w:right="6953"/>
        <w:rPr>
          <w:spacing w:val="-2"/>
        </w:rPr>
      </w:pPr>
      <w:r w:rsidRPr="0004211E">
        <w:rPr>
          <w:spacing w:val="-2"/>
        </w:rPr>
        <w:t xml:space="preserve">https://resh.edu.ru/subject/13/ hhttps://prosv.ru/static/tsok </w:t>
      </w:r>
      <w:hyperlink r:id="rId1013" w:history="1">
        <w:r w:rsidRPr="0004211E">
          <w:rPr>
            <w:spacing w:val="-2"/>
          </w:rPr>
          <w:t>http://school-</w:t>
        </w:r>
        <w:r w:rsidRPr="0004211E">
          <w:rPr>
            <w:spacing w:val="-2"/>
          </w:rPr>
          <w:lastRenderedPageBreak/>
          <w:t>collection.edu.ru/catalog/</w:t>
        </w:r>
      </w:hyperlink>
      <w:r w:rsidRPr="0004211E">
        <w:rPr>
          <w:spacing w:val="-2"/>
        </w:rPr>
        <w:t xml:space="preserve"> </w:t>
      </w:r>
      <w:hyperlink r:id="rId1014" w:history="1">
        <w:r w:rsidRPr="0004211E">
          <w:rPr>
            <w:spacing w:val="-2"/>
          </w:rPr>
          <w:t>http://gramma.ru/RUS/</w:t>
        </w:r>
      </w:hyperlink>
    </w:p>
    <w:p w:rsidR="004415DB" w:rsidRPr="0004211E" w:rsidRDefault="004415DB" w:rsidP="004415DB">
      <w:pPr>
        <w:pStyle w:val="a3"/>
        <w:kinsoku w:val="0"/>
        <w:overflowPunct w:val="0"/>
        <w:spacing w:before="156" w:line="292" w:lineRule="auto"/>
        <w:ind w:right="6953"/>
        <w:rPr>
          <w:spacing w:val="-2"/>
        </w:rPr>
        <w:sectPr w:rsidR="004415DB" w:rsidRPr="0004211E" w:rsidSect="004415DB">
          <w:pgSz w:w="16840" w:h="11900" w:orient="landscape"/>
          <w:pgMar w:top="520" w:right="280" w:bottom="280" w:left="560" w:header="720" w:footer="720" w:gutter="0"/>
          <w:cols w:space="720"/>
          <w:noEndnote/>
          <w:docGrid w:linePitch="299"/>
        </w:sectPr>
      </w:pPr>
    </w:p>
    <w:p w:rsidR="004415DB" w:rsidRPr="0004211E" w:rsidRDefault="004415DB" w:rsidP="004415DB">
      <w:pPr>
        <w:pStyle w:val="11"/>
        <w:kinsoku w:val="0"/>
        <w:overflowPunct w:val="0"/>
        <w:outlineLvl w:val="9"/>
        <w:rPr>
          <w:spacing w:val="-2"/>
        </w:rPr>
      </w:pPr>
      <w:r w:rsidRPr="0004211E">
        <w:rPr>
          <w:spacing w:val="-2"/>
        </w:rPr>
        <w:lastRenderedPageBreak/>
        <w:t>МАТЕРИАЛЬНО-ТЕХНИЧЕСКОЕ</w:t>
      </w:r>
      <w:r w:rsidRPr="0004211E">
        <w:rPr>
          <w:spacing w:val="14"/>
        </w:rPr>
        <w:t xml:space="preserve"> </w:t>
      </w:r>
      <w:r w:rsidRPr="0004211E">
        <w:rPr>
          <w:spacing w:val="-2"/>
        </w:rPr>
        <w:t>ОБЕСПЕЧЕНИЕ</w:t>
      </w:r>
      <w:r w:rsidRPr="0004211E">
        <w:rPr>
          <w:spacing w:val="17"/>
        </w:rPr>
        <w:t xml:space="preserve"> </w:t>
      </w:r>
      <w:r w:rsidRPr="0004211E">
        <w:rPr>
          <w:spacing w:val="-2"/>
        </w:rPr>
        <w:t>ОБРАЗОВАТЕЛЬНОГО</w:t>
      </w:r>
      <w:r w:rsidRPr="0004211E">
        <w:rPr>
          <w:spacing w:val="17"/>
        </w:rPr>
        <w:t xml:space="preserve"> </w:t>
      </w:r>
      <w:r w:rsidRPr="0004211E">
        <w:rPr>
          <w:spacing w:val="-2"/>
        </w:rPr>
        <w:t>ПРОЦЕССА</w:t>
      </w:r>
    </w:p>
    <w:p w:rsidR="004415DB" w:rsidRPr="0004211E" w:rsidRDefault="00673CDC" w:rsidP="004415DB">
      <w:pPr>
        <w:pStyle w:val="a3"/>
        <w:kinsoku w:val="0"/>
        <w:overflowPunct w:val="0"/>
        <w:ind w:left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5648" behindDoc="0" locked="0" layoutInCell="0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3810" t="0" r="3810" b="4445"/>
                <wp:wrapTopAndBottom/>
                <wp:docPr id="1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custGeom>
                          <a:avLst/>
                          <a:gdLst>
                            <a:gd name="T0" fmla="*/ 10562 w 10563"/>
                            <a:gd name="T1" fmla="*/ 12 h 12"/>
                            <a:gd name="T2" fmla="*/ 0 w 10563"/>
                            <a:gd name="T3" fmla="*/ 12 h 12"/>
                            <a:gd name="T4" fmla="*/ 0 w 10563"/>
                            <a:gd name="T5" fmla="*/ 0 h 12"/>
                            <a:gd name="T6" fmla="*/ 10562 w 10563"/>
                            <a:gd name="T7" fmla="*/ 0 h 12"/>
                            <a:gd name="T8" fmla="*/ 10562 w 10563"/>
                            <a:gd name="T9" fmla="*/ 12 h 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563" h="12">
                              <a:moveTo>
                                <a:pt x="10562" y="12"/>
                              </a:moveTo>
                              <a:lnTo>
                                <a:pt x="0" y="12"/>
                              </a:lnTo>
                              <a:lnTo>
                                <a:pt x="0" y="0"/>
                              </a:lnTo>
                              <a:lnTo>
                                <a:pt x="10562" y="0"/>
                              </a:lnTo>
                              <a:lnTo>
                                <a:pt x="10562" y="1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1" o:spid="_x0000_s1026" style="position:absolute;margin-left:33.3pt;margin-top:5.8pt;width:528.15pt;height:.6pt;z-index:2516756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563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" o:allowincell="f" path="m10562,12l,12,,,10562,r,12xe" fillcolor="black" stroked="f">
                <v:path arrowok="t" o:connecttype="custom" o:connectlocs="6706870,7620;0,7620;0,0;6706870,0;6706870,7620" o:connectangles="0,0,0,0,0"/>
                <w10:wrap type="topAndBottom" anchorx="page"/>
              </v:shape>
            </w:pict>
          </mc:Fallback>
        </mc:AlternateContent>
      </w:r>
    </w:p>
    <w:p w:rsidR="004415DB" w:rsidRPr="0004211E" w:rsidRDefault="004415DB" w:rsidP="004415DB">
      <w:pPr>
        <w:pStyle w:val="a3"/>
        <w:kinsoku w:val="0"/>
        <w:overflowPunct w:val="0"/>
        <w:spacing w:before="208"/>
        <w:rPr>
          <w:b/>
          <w:bCs/>
          <w:spacing w:val="-2"/>
        </w:rPr>
      </w:pPr>
      <w:r w:rsidRPr="0004211E">
        <w:rPr>
          <w:b/>
          <w:bCs/>
        </w:rPr>
        <w:t>УЧЕБНОЕ</w:t>
      </w:r>
      <w:r w:rsidRPr="0004211E">
        <w:rPr>
          <w:b/>
          <w:bCs/>
          <w:spacing w:val="-7"/>
        </w:rPr>
        <w:t xml:space="preserve"> </w:t>
      </w:r>
      <w:r w:rsidRPr="0004211E">
        <w:rPr>
          <w:b/>
          <w:bCs/>
          <w:spacing w:val="-2"/>
        </w:rPr>
        <w:t>ОБОРУДОВАНИЕ</w:t>
      </w:r>
    </w:p>
    <w:p w:rsidR="004415DB" w:rsidRPr="0004211E" w:rsidRDefault="004415DB" w:rsidP="004415DB">
      <w:pPr>
        <w:pStyle w:val="a3"/>
        <w:kinsoku w:val="0"/>
        <w:overflowPunct w:val="0"/>
        <w:spacing w:before="156"/>
        <w:rPr>
          <w:spacing w:val="-2"/>
        </w:rPr>
      </w:pPr>
      <w:r w:rsidRPr="0004211E">
        <w:rPr>
          <w:spacing w:val="-2"/>
        </w:rPr>
        <w:t>Ноутбук</w:t>
      </w:r>
    </w:p>
    <w:p w:rsidR="004415DB" w:rsidRPr="0004211E" w:rsidRDefault="004415DB" w:rsidP="004415DB">
      <w:pPr>
        <w:pStyle w:val="a3"/>
        <w:kinsoku w:val="0"/>
        <w:overflowPunct w:val="0"/>
        <w:spacing w:before="60" w:line="292" w:lineRule="auto"/>
        <w:ind w:right="7393"/>
      </w:pPr>
      <w:r w:rsidRPr="0004211E">
        <w:t>Мультимедийное</w:t>
      </w:r>
      <w:r w:rsidRPr="0004211E">
        <w:rPr>
          <w:spacing w:val="-15"/>
        </w:rPr>
        <w:t xml:space="preserve"> </w:t>
      </w:r>
      <w:r w:rsidRPr="0004211E">
        <w:t>оборудование Интерактивная доска</w:t>
      </w:r>
    </w:p>
    <w:p w:rsidR="004415DB" w:rsidRPr="0004211E" w:rsidRDefault="004415DB" w:rsidP="004415DB">
      <w:pPr>
        <w:pStyle w:val="11"/>
        <w:kinsoku w:val="0"/>
        <w:overflowPunct w:val="0"/>
        <w:spacing w:before="191"/>
        <w:outlineLvl w:val="9"/>
        <w:rPr>
          <w:spacing w:val="-2"/>
        </w:rPr>
      </w:pPr>
      <w:r w:rsidRPr="0004211E">
        <w:t>ОБОРУДОВАНИЕ</w:t>
      </w:r>
      <w:r w:rsidRPr="0004211E">
        <w:rPr>
          <w:spacing w:val="-10"/>
        </w:rPr>
        <w:t xml:space="preserve"> </w:t>
      </w:r>
      <w:r w:rsidRPr="0004211E">
        <w:t>ДЛЯ</w:t>
      </w:r>
      <w:r w:rsidRPr="0004211E">
        <w:rPr>
          <w:spacing w:val="-9"/>
        </w:rPr>
        <w:t xml:space="preserve"> </w:t>
      </w:r>
      <w:r w:rsidRPr="0004211E">
        <w:t>ПРОВЕДЕНИЯ</w:t>
      </w:r>
      <w:r w:rsidRPr="0004211E">
        <w:rPr>
          <w:spacing w:val="-9"/>
        </w:rPr>
        <w:t xml:space="preserve"> </w:t>
      </w:r>
      <w:r w:rsidRPr="0004211E">
        <w:t>ПРАКТИЧЕСКИХ</w:t>
      </w:r>
      <w:r w:rsidRPr="0004211E">
        <w:rPr>
          <w:spacing w:val="-9"/>
        </w:rPr>
        <w:t xml:space="preserve"> </w:t>
      </w:r>
      <w:r w:rsidRPr="0004211E">
        <w:rPr>
          <w:spacing w:val="-2"/>
        </w:rPr>
        <w:t>РАБОТ</w:t>
      </w:r>
    </w:p>
    <w:p w:rsidR="004415DB" w:rsidRPr="0004211E" w:rsidRDefault="004415DB" w:rsidP="004415DB">
      <w:pPr>
        <w:pStyle w:val="a3"/>
        <w:kinsoku w:val="0"/>
        <w:overflowPunct w:val="0"/>
        <w:spacing w:before="156" w:line="292" w:lineRule="auto"/>
        <w:ind w:right="6953"/>
        <w:rPr>
          <w:spacing w:val="-2"/>
        </w:rPr>
      </w:pPr>
      <w:r w:rsidRPr="0004211E">
        <w:t>Словари</w:t>
      </w:r>
      <w:r w:rsidRPr="0004211E">
        <w:rPr>
          <w:spacing w:val="-15"/>
        </w:rPr>
        <w:t xml:space="preserve"> </w:t>
      </w:r>
      <w:r w:rsidRPr="0004211E">
        <w:t>и</w:t>
      </w:r>
      <w:r w:rsidRPr="0004211E">
        <w:rPr>
          <w:spacing w:val="-15"/>
        </w:rPr>
        <w:t xml:space="preserve"> </w:t>
      </w:r>
      <w:r w:rsidRPr="0004211E">
        <w:t xml:space="preserve">справочники </w:t>
      </w:r>
      <w:r w:rsidRPr="0004211E">
        <w:rPr>
          <w:spacing w:val="-2"/>
        </w:rPr>
        <w:t>Энциклопедии</w:t>
      </w:r>
    </w:p>
    <w:p w:rsidR="004415DB" w:rsidRPr="0004211E" w:rsidRDefault="004415DB" w:rsidP="004415DB">
      <w:pPr>
        <w:pStyle w:val="a3"/>
        <w:kinsoku w:val="0"/>
        <w:overflowPunct w:val="0"/>
        <w:spacing w:line="275" w:lineRule="exact"/>
        <w:rPr>
          <w:spacing w:val="-2"/>
        </w:rPr>
      </w:pPr>
      <w:r w:rsidRPr="0004211E">
        <w:t>Схемы,</w:t>
      </w:r>
      <w:r w:rsidRPr="0004211E">
        <w:rPr>
          <w:spacing w:val="-2"/>
        </w:rPr>
        <w:t xml:space="preserve"> таблицы</w:t>
      </w:r>
    </w:p>
    <w:p w:rsidR="00FE36C7" w:rsidRPr="0004211E" w:rsidRDefault="00FE36C7" w:rsidP="00FE36C7">
      <w:pPr>
        <w:pStyle w:val="a3"/>
        <w:kinsoku w:val="0"/>
        <w:overflowPunct w:val="0"/>
        <w:spacing w:before="157"/>
        <w:ind w:left="0"/>
        <w:rPr>
          <w:spacing w:val="-2"/>
        </w:rPr>
      </w:pPr>
    </w:p>
    <w:p w:rsidR="00B01CF9" w:rsidRPr="0004211E" w:rsidRDefault="00B01CF9" w:rsidP="00FE36C7">
      <w:pPr>
        <w:pStyle w:val="a3"/>
        <w:kinsoku w:val="0"/>
        <w:overflowPunct w:val="0"/>
        <w:spacing w:before="157"/>
        <w:ind w:left="0"/>
        <w:rPr>
          <w:spacing w:val="-2"/>
        </w:rPr>
      </w:pPr>
    </w:p>
    <w:p w:rsidR="00B01CF9" w:rsidRPr="0004211E" w:rsidRDefault="00B01CF9" w:rsidP="00FE36C7">
      <w:pPr>
        <w:pStyle w:val="a3"/>
        <w:kinsoku w:val="0"/>
        <w:overflowPunct w:val="0"/>
        <w:spacing w:before="157"/>
        <w:ind w:left="0"/>
        <w:rPr>
          <w:spacing w:val="-2"/>
        </w:rPr>
      </w:pPr>
    </w:p>
    <w:p w:rsidR="00B01CF9" w:rsidRPr="0004211E" w:rsidRDefault="00B01CF9" w:rsidP="00FE36C7">
      <w:pPr>
        <w:pStyle w:val="a3"/>
        <w:kinsoku w:val="0"/>
        <w:overflowPunct w:val="0"/>
        <w:spacing w:before="157"/>
        <w:ind w:left="0"/>
        <w:rPr>
          <w:spacing w:val="-2"/>
        </w:rPr>
      </w:pPr>
      <w:r w:rsidRPr="0004211E">
        <w:rPr>
          <w:spacing w:val="-2"/>
        </w:rPr>
        <w:t xml:space="preserve"> </w:t>
      </w:r>
    </w:p>
    <w:p w:rsidR="00B01CF9" w:rsidRPr="0004211E" w:rsidRDefault="00B01CF9" w:rsidP="00FE36C7">
      <w:pPr>
        <w:pStyle w:val="a3"/>
        <w:kinsoku w:val="0"/>
        <w:overflowPunct w:val="0"/>
        <w:spacing w:before="157"/>
        <w:ind w:left="0"/>
        <w:rPr>
          <w:spacing w:val="-2"/>
        </w:rPr>
      </w:pPr>
    </w:p>
    <w:p w:rsidR="00B01CF9" w:rsidRPr="0004211E" w:rsidRDefault="00B01CF9" w:rsidP="00FE36C7">
      <w:pPr>
        <w:pStyle w:val="a3"/>
        <w:kinsoku w:val="0"/>
        <w:overflowPunct w:val="0"/>
        <w:spacing w:before="157"/>
        <w:ind w:left="0"/>
        <w:rPr>
          <w:spacing w:val="-2"/>
        </w:rPr>
      </w:pPr>
    </w:p>
    <w:p w:rsidR="00B01CF9" w:rsidRPr="0004211E" w:rsidRDefault="00B01CF9" w:rsidP="00FE36C7">
      <w:pPr>
        <w:pStyle w:val="a3"/>
        <w:kinsoku w:val="0"/>
        <w:overflowPunct w:val="0"/>
        <w:spacing w:before="157"/>
        <w:ind w:left="0"/>
        <w:rPr>
          <w:spacing w:val="-2"/>
        </w:rPr>
      </w:pPr>
    </w:p>
    <w:p w:rsidR="00B01CF9" w:rsidRPr="0004211E" w:rsidRDefault="00B01CF9" w:rsidP="00FE36C7">
      <w:pPr>
        <w:pStyle w:val="a3"/>
        <w:kinsoku w:val="0"/>
        <w:overflowPunct w:val="0"/>
        <w:spacing w:before="157"/>
        <w:ind w:left="0"/>
        <w:rPr>
          <w:spacing w:val="-2"/>
        </w:rPr>
      </w:pPr>
    </w:p>
    <w:p w:rsidR="00B01CF9" w:rsidRPr="0004211E" w:rsidRDefault="00B01CF9" w:rsidP="00FE36C7">
      <w:pPr>
        <w:pStyle w:val="a3"/>
        <w:kinsoku w:val="0"/>
        <w:overflowPunct w:val="0"/>
        <w:spacing w:before="157"/>
        <w:ind w:left="0"/>
        <w:rPr>
          <w:spacing w:val="-2"/>
        </w:rPr>
      </w:pPr>
    </w:p>
    <w:p w:rsidR="00B01CF9" w:rsidRPr="0004211E" w:rsidRDefault="00B01CF9" w:rsidP="00FE36C7">
      <w:pPr>
        <w:pStyle w:val="a3"/>
        <w:kinsoku w:val="0"/>
        <w:overflowPunct w:val="0"/>
        <w:spacing w:before="157"/>
        <w:ind w:left="0"/>
        <w:rPr>
          <w:spacing w:val="-2"/>
        </w:rPr>
      </w:pPr>
    </w:p>
    <w:p w:rsidR="00B01CF9" w:rsidRPr="0004211E" w:rsidRDefault="00B01CF9" w:rsidP="00FE36C7">
      <w:pPr>
        <w:pStyle w:val="a3"/>
        <w:kinsoku w:val="0"/>
        <w:overflowPunct w:val="0"/>
        <w:spacing w:before="157"/>
        <w:ind w:left="0"/>
        <w:rPr>
          <w:spacing w:val="-2"/>
        </w:rPr>
      </w:pPr>
    </w:p>
    <w:p w:rsidR="00B01CF9" w:rsidRPr="0004211E" w:rsidRDefault="00B01CF9" w:rsidP="00FE36C7">
      <w:pPr>
        <w:pStyle w:val="a3"/>
        <w:kinsoku w:val="0"/>
        <w:overflowPunct w:val="0"/>
        <w:spacing w:before="157"/>
        <w:ind w:left="0"/>
        <w:rPr>
          <w:spacing w:val="-2"/>
        </w:rPr>
      </w:pPr>
    </w:p>
    <w:p w:rsidR="00B01CF9" w:rsidRPr="0004211E" w:rsidRDefault="00B01CF9" w:rsidP="00FE36C7">
      <w:pPr>
        <w:pStyle w:val="a3"/>
        <w:kinsoku w:val="0"/>
        <w:overflowPunct w:val="0"/>
        <w:spacing w:before="157"/>
        <w:ind w:left="0"/>
        <w:rPr>
          <w:spacing w:val="-2"/>
        </w:rPr>
      </w:pPr>
    </w:p>
    <w:p w:rsidR="00B01CF9" w:rsidRPr="0004211E" w:rsidRDefault="00B01CF9" w:rsidP="00FE36C7">
      <w:pPr>
        <w:pStyle w:val="a3"/>
        <w:kinsoku w:val="0"/>
        <w:overflowPunct w:val="0"/>
        <w:spacing w:before="157"/>
        <w:ind w:left="0"/>
        <w:rPr>
          <w:spacing w:val="-2"/>
        </w:rPr>
      </w:pPr>
    </w:p>
    <w:p w:rsidR="00B01CF9" w:rsidRPr="0004211E" w:rsidRDefault="00B01CF9" w:rsidP="00FE36C7">
      <w:pPr>
        <w:pStyle w:val="a3"/>
        <w:kinsoku w:val="0"/>
        <w:overflowPunct w:val="0"/>
        <w:spacing w:before="157"/>
        <w:ind w:left="0"/>
        <w:rPr>
          <w:spacing w:val="-2"/>
        </w:rPr>
      </w:pPr>
    </w:p>
    <w:p w:rsidR="00B01CF9" w:rsidRPr="0004211E" w:rsidRDefault="00B01CF9" w:rsidP="00FE36C7">
      <w:pPr>
        <w:pStyle w:val="a3"/>
        <w:kinsoku w:val="0"/>
        <w:overflowPunct w:val="0"/>
        <w:spacing w:before="157"/>
        <w:ind w:left="0"/>
        <w:rPr>
          <w:spacing w:val="-2"/>
        </w:rPr>
      </w:pPr>
    </w:p>
    <w:p w:rsidR="00B01CF9" w:rsidRPr="0004211E" w:rsidRDefault="00B01CF9" w:rsidP="00FE36C7">
      <w:pPr>
        <w:pStyle w:val="a3"/>
        <w:kinsoku w:val="0"/>
        <w:overflowPunct w:val="0"/>
        <w:spacing w:before="157"/>
        <w:ind w:left="0"/>
        <w:rPr>
          <w:spacing w:val="-2"/>
        </w:rPr>
      </w:pPr>
    </w:p>
    <w:p w:rsidR="00B01CF9" w:rsidRPr="0004211E" w:rsidRDefault="00B01CF9" w:rsidP="00FE36C7">
      <w:pPr>
        <w:pStyle w:val="a3"/>
        <w:kinsoku w:val="0"/>
        <w:overflowPunct w:val="0"/>
        <w:spacing w:before="157"/>
        <w:ind w:left="0"/>
        <w:rPr>
          <w:spacing w:val="-2"/>
        </w:rPr>
      </w:pPr>
    </w:p>
    <w:p w:rsidR="00B01CF9" w:rsidRPr="0004211E" w:rsidRDefault="00B01CF9" w:rsidP="00FE36C7">
      <w:pPr>
        <w:pStyle w:val="a3"/>
        <w:kinsoku w:val="0"/>
        <w:overflowPunct w:val="0"/>
        <w:spacing w:before="157"/>
        <w:ind w:left="0"/>
        <w:rPr>
          <w:spacing w:val="-2"/>
        </w:rPr>
      </w:pPr>
      <w:r w:rsidRPr="0004211E">
        <w:rPr>
          <w:spacing w:val="-2"/>
        </w:rPr>
        <w:lastRenderedPageBreak/>
        <w:t xml:space="preserve"> </w:t>
      </w:r>
    </w:p>
    <w:p w:rsidR="00B01CF9" w:rsidRPr="0004211E" w:rsidRDefault="00B01CF9">
      <w:pPr>
        <w:widowControl/>
        <w:autoSpaceDE/>
        <w:autoSpaceDN/>
        <w:adjustRightInd/>
        <w:spacing w:after="200" w:line="276" w:lineRule="auto"/>
        <w:rPr>
          <w:spacing w:val="-2"/>
          <w:sz w:val="24"/>
          <w:szCs w:val="24"/>
        </w:rPr>
      </w:pPr>
      <w:r w:rsidRPr="0004211E">
        <w:rPr>
          <w:spacing w:val="-2"/>
          <w:sz w:val="24"/>
          <w:szCs w:val="24"/>
        </w:rPr>
        <w:br w:type="page"/>
      </w:r>
    </w:p>
    <w:p w:rsidR="00B01CF9" w:rsidRPr="0004211E" w:rsidRDefault="00B01CF9" w:rsidP="00FE36C7">
      <w:pPr>
        <w:pStyle w:val="a3"/>
        <w:kinsoku w:val="0"/>
        <w:overflowPunct w:val="0"/>
        <w:spacing w:before="157"/>
        <w:ind w:left="0"/>
        <w:rPr>
          <w:spacing w:val="-2"/>
        </w:rPr>
        <w:sectPr w:rsidR="00B01CF9" w:rsidRPr="0004211E" w:rsidSect="004415DB">
          <w:pgSz w:w="16840" w:h="11900" w:orient="landscape"/>
          <w:pgMar w:top="520" w:right="280" w:bottom="280" w:left="560" w:header="720" w:footer="720" w:gutter="0"/>
          <w:cols w:space="720"/>
          <w:noEndnote/>
          <w:docGrid w:linePitch="299"/>
        </w:sectPr>
      </w:pPr>
    </w:p>
    <w:p w:rsidR="00765453" w:rsidRPr="0004211E" w:rsidRDefault="00765453" w:rsidP="00765453">
      <w:pPr>
        <w:pStyle w:val="31"/>
        <w:kinsoku w:val="0"/>
        <w:overflowPunct w:val="0"/>
        <w:spacing w:line="240" w:lineRule="auto"/>
        <w:outlineLvl w:val="9"/>
      </w:pPr>
    </w:p>
    <w:p w:rsidR="00694C24" w:rsidRPr="0004211E" w:rsidRDefault="00694C24" w:rsidP="00D87BE4">
      <w:pPr>
        <w:pStyle w:val="a3"/>
        <w:kinsoku w:val="0"/>
        <w:overflowPunct w:val="0"/>
        <w:spacing w:before="60"/>
        <w:rPr>
          <w:spacing w:val="-2"/>
        </w:rPr>
        <w:sectPr w:rsidR="00694C24" w:rsidRPr="0004211E">
          <w:pgSz w:w="11900" w:h="16840"/>
          <w:pgMar w:top="500" w:right="540" w:bottom="280" w:left="560" w:header="720" w:footer="720" w:gutter="0"/>
          <w:cols w:space="720"/>
          <w:noEndnote/>
        </w:sectPr>
      </w:pPr>
    </w:p>
    <w:p w:rsidR="00B01CF9" w:rsidRPr="0004211E" w:rsidRDefault="00B01CF9" w:rsidP="00B01CF9">
      <w:pPr>
        <w:pStyle w:val="a3"/>
        <w:kinsoku w:val="0"/>
        <w:overflowPunct w:val="0"/>
        <w:ind w:firstLine="180"/>
      </w:pPr>
      <w:r w:rsidRPr="0004211E">
        <w:lastRenderedPageBreak/>
        <w:t xml:space="preserve"> </w:t>
      </w:r>
    </w:p>
    <w:p w:rsidR="00B01CF9" w:rsidRPr="0004211E" w:rsidRDefault="00B01CF9" w:rsidP="00B01CF9">
      <w:pPr>
        <w:pStyle w:val="a3"/>
        <w:kinsoku w:val="0"/>
        <w:overflowPunct w:val="0"/>
        <w:ind w:firstLine="180"/>
      </w:pPr>
    </w:p>
    <w:sectPr w:rsidR="00B01CF9" w:rsidRPr="0004211E" w:rsidSect="00694C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6">
    <w:nsid w:val="0000000D"/>
    <w:multiLevelType w:val="multilevel"/>
    <w:tmpl w:val="0000000C"/>
    <w:lvl w:ilvl="0">
      <w:start w:val="2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2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2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2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2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2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2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2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7">
    <w:nsid w:val="0000000F"/>
    <w:multiLevelType w:val="multilevel"/>
    <w:tmpl w:val="0000000E"/>
    <w:lvl w:ilvl="0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8">
    <w:nsid w:val="00000011"/>
    <w:multiLevelType w:val="multilevel"/>
    <w:tmpl w:val="00000010"/>
    <w:lvl w:ilvl="0">
      <w:start w:val="6"/>
      <w:numFmt w:val="decimal"/>
      <w:lvlText w:val="%1"/>
      <w:lvlJc w:val="left"/>
      <w:rPr>
        <w:rFonts w:ascii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6"/>
      <w:numFmt w:val="decimal"/>
      <w:lvlText w:val="%1"/>
      <w:lvlJc w:val="left"/>
      <w:rPr>
        <w:rFonts w:ascii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6"/>
      <w:numFmt w:val="decimal"/>
      <w:lvlText w:val="%1"/>
      <w:lvlJc w:val="left"/>
      <w:rPr>
        <w:rFonts w:ascii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6"/>
      <w:numFmt w:val="decimal"/>
      <w:lvlText w:val="%1"/>
      <w:lvlJc w:val="left"/>
      <w:rPr>
        <w:rFonts w:ascii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6"/>
      <w:numFmt w:val="decimal"/>
      <w:lvlText w:val="%1"/>
      <w:lvlJc w:val="left"/>
      <w:rPr>
        <w:rFonts w:ascii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6"/>
      <w:numFmt w:val="decimal"/>
      <w:lvlText w:val="%1"/>
      <w:lvlJc w:val="left"/>
      <w:rPr>
        <w:rFonts w:ascii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6"/>
      <w:numFmt w:val="decimal"/>
      <w:lvlText w:val="%1"/>
      <w:lvlJc w:val="left"/>
      <w:rPr>
        <w:rFonts w:ascii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6"/>
      <w:numFmt w:val="decimal"/>
      <w:lvlText w:val="%1"/>
      <w:lvlJc w:val="left"/>
      <w:rPr>
        <w:rFonts w:ascii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6"/>
      <w:numFmt w:val="decimal"/>
      <w:lvlText w:val="%1"/>
      <w:lvlJc w:val="left"/>
      <w:rPr>
        <w:rFonts w:ascii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9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526" w:hanging="241"/>
      </w:pPr>
      <w:rPr>
        <w:rFonts w:ascii="Times New Roman" w:hAnsi="Times New Roman" w:cs="Times New Roman"/>
        <w:b/>
        <w:bCs/>
        <w:i w:val="0"/>
        <w:iCs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48" w:hanging="241"/>
      </w:pPr>
    </w:lvl>
    <w:lvl w:ilvl="2">
      <w:numFmt w:val="bullet"/>
      <w:lvlText w:val="•"/>
      <w:lvlJc w:val="left"/>
      <w:pPr>
        <w:ind w:left="2576" w:hanging="241"/>
      </w:pPr>
    </w:lvl>
    <w:lvl w:ilvl="3">
      <w:numFmt w:val="bullet"/>
      <w:lvlText w:val="•"/>
      <w:lvlJc w:val="left"/>
      <w:pPr>
        <w:ind w:left="3604" w:hanging="241"/>
      </w:pPr>
    </w:lvl>
    <w:lvl w:ilvl="4">
      <w:numFmt w:val="bullet"/>
      <w:lvlText w:val="•"/>
      <w:lvlJc w:val="left"/>
      <w:pPr>
        <w:ind w:left="4632" w:hanging="241"/>
      </w:pPr>
    </w:lvl>
    <w:lvl w:ilvl="5">
      <w:numFmt w:val="bullet"/>
      <w:lvlText w:val="•"/>
      <w:lvlJc w:val="left"/>
      <w:pPr>
        <w:ind w:left="5660" w:hanging="241"/>
      </w:pPr>
    </w:lvl>
    <w:lvl w:ilvl="6">
      <w:numFmt w:val="bullet"/>
      <w:lvlText w:val="•"/>
      <w:lvlJc w:val="left"/>
      <w:pPr>
        <w:ind w:left="6688" w:hanging="241"/>
      </w:pPr>
    </w:lvl>
    <w:lvl w:ilvl="7">
      <w:numFmt w:val="bullet"/>
      <w:lvlText w:val="•"/>
      <w:lvlJc w:val="left"/>
      <w:pPr>
        <w:ind w:left="7716" w:hanging="241"/>
      </w:pPr>
    </w:lvl>
    <w:lvl w:ilvl="8">
      <w:numFmt w:val="bullet"/>
      <w:lvlText w:val="•"/>
      <w:lvlJc w:val="left"/>
      <w:pPr>
        <w:ind w:left="8744" w:hanging="241"/>
      </w:pPr>
    </w:lvl>
  </w:abstractNum>
  <w:abstractNum w:abstractNumId="10">
    <w:nsid w:val="03965309"/>
    <w:multiLevelType w:val="multilevel"/>
    <w:tmpl w:val="FFFFFFFF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20ED5581"/>
    <w:multiLevelType w:val="hybridMultilevel"/>
    <w:tmpl w:val="017895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6F6812"/>
    <w:multiLevelType w:val="multilevel"/>
    <w:tmpl w:val="930E1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6E40A59"/>
    <w:multiLevelType w:val="multilevel"/>
    <w:tmpl w:val="FFFFFFFF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3C5B3BB0"/>
    <w:multiLevelType w:val="multilevel"/>
    <w:tmpl w:val="FFFFFFFF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7F4603B9"/>
    <w:multiLevelType w:val="multilevel"/>
    <w:tmpl w:val="F0EAC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11"/>
  </w:num>
  <w:num w:numId="12">
    <w:abstractNumId w:val="13"/>
  </w:num>
  <w:num w:numId="13">
    <w:abstractNumId w:val="14"/>
  </w:num>
  <w:num w:numId="14">
    <w:abstractNumId w:val="10"/>
  </w:num>
  <w:num w:numId="15">
    <w:abstractNumId w:val="1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4"/>
    <w:rsid w:val="00006876"/>
    <w:rsid w:val="0004211E"/>
    <w:rsid w:val="0009677B"/>
    <w:rsid w:val="000A0E11"/>
    <w:rsid w:val="000A2B97"/>
    <w:rsid w:val="000E57BA"/>
    <w:rsid w:val="001062A5"/>
    <w:rsid w:val="00127D43"/>
    <w:rsid w:val="00141D55"/>
    <w:rsid w:val="00151CE4"/>
    <w:rsid w:val="0019790E"/>
    <w:rsid w:val="001A2BD3"/>
    <w:rsid w:val="001D6573"/>
    <w:rsid w:val="001F5308"/>
    <w:rsid w:val="00246DD9"/>
    <w:rsid w:val="00256E1A"/>
    <w:rsid w:val="00261FB3"/>
    <w:rsid w:val="002B42C7"/>
    <w:rsid w:val="002E4FA2"/>
    <w:rsid w:val="00315E28"/>
    <w:rsid w:val="00345DCA"/>
    <w:rsid w:val="003A3E6F"/>
    <w:rsid w:val="003C51F5"/>
    <w:rsid w:val="003F45FE"/>
    <w:rsid w:val="004415DB"/>
    <w:rsid w:val="004431D1"/>
    <w:rsid w:val="00455FFC"/>
    <w:rsid w:val="00485E55"/>
    <w:rsid w:val="00490F44"/>
    <w:rsid w:val="0049354A"/>
    <w:rsid w:val="00521CB8"/>
    <w:rsid w:val="0053764B"/>
    <w:rsid w:val="005429EE"/>
    <w:rsid w:val="00591931"/>
    <w:rsid w:val="00591F9D"/>
    <w:rsid w:val="00596687"/>
    <w:rsid w:val="005A109D"/>
    <w:rsid w:val="005B0857"/>
    <w:rsid w:val="005C5303"/>
    <w:rsid w:val="005E4500"/>
    <w:rsid w:val="00615401"/>
    <w:rsid w:val="006264E8"/>
    <w:rsid w:val="006356D4"/>
    <w:rsid w:val="00647684"/>
    <w:rsid w:val="00653153"/>
    <w:rsid w:val="00673CDC"/>
    <w:rsid w:val="00694C24"/>
    <w:rsid w:val="00697424"/>
    <w:rsid w:val="006B5D30"/>
    <w:rsid w:val="006E0415"/>
    <w:rsid w:val="006E4AFF"/>
    <w:rsid w:val="006F09AE"/>
    <w:rsid w:val="006F3212"/>
    <w:rsid w:val="00723BEA"/>
    <w:rsid w:val="00765453"/>
    <w:rsid w:val="0077303D"/>
    <w:rsid w:val="00793C68"/>
    <w:rsid w:val="007E3F19"/>
    <w:rsid w:val="008762F8"/>
    <w:rsid w:val="008915F8"/>
    <w:rsid w:val="008A282B"/>
    <w:rsid w:val="008B40ED"/>
    <w:rsid w:val="008C19F8"/>
    <w:rsid w:val="008F0D02"/>
    <w:rsid w:val="009455F5"/>
    <w:rsid w:val="009476A2"/>
    <w:rsid w:val="00967A97"/>
    <w:rsid w:val="009D5C35"/>
    <w:rsid w:val="009F71E7"/>
    <w:rsid w:val="00A4620F"/>
    <w:rsid w:val="00A55118"/>
    <w:rsid w:val="00B01CF9"/>
    <w:rsid w:val="00B53465"/>
    <w:rsid w:val="00B711CB"/>
    <w:rsid w:val="00B71D9D"/>
    <w:rsid w:val="00B81467"/>
    <w:rsid w:val="00BD2288"/>
    <w:rsid w:val="00C3419B"/>
    <w:rsid w:val="00C42342"/>
    <w:rsid w:val="00C44E32"/>
    <w:rsid w:val="00C850FB"/>
    <w:rsid w:val="00CA137D"/>
    <w:rsid w:val="00CA4A9D"/>
    <w:rsid w:val="00CA60D0"/>
    <w:rsid w:val="00CB6990"/>
    <w:rsid w:val="00CB6F26"/>
    <w:rsid w:val="00D07FE5"/>
    <w:rsid w:val="00D302F2"/>
    <w:rsid w:val="00D528B5"/>
    <w:rsid w:val="00D579DC"/>
    <w:rsid w:val="00D600F9"/>
    <w:rsid w:val="00D715FC"/>
    <w:rsid w:val="00D85A40"/>
    <w:rsid w:val="00D87BE4"/>
    <w:rsid w:val="00E07729"/>
    <w:rsid w:val="00E510C6"/>
    <w:rsid w:val="00E63B20"/>
    <w:rsid w:val="00EB51B3"/>
    <w:rsid w:val="00F31DAE"/>
    <w:rsid w:val="00F418FE"/>
    <w:rsid w:val="00F42218"/>
    <w:rsid w:val="00F73D0A"/>
    <w:rsid w:val="00F9097F"/>
    <w:rsid w:val="00F911FC"/>
    <w:rsid w:val="00FB6D2F"/>
    <w:rsid w:val="00FE2BA0"/>
    <w:rsid w:val="00FE3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E57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04211E"/>
    <w:pPr>
      <w:widowControl/>
      <w:autoSpaceDE/>
      <w:autoSpaceDN/>
      <w:adjustRightInd/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qFormat/>
    <w:rsid w:val="00694C24"/>
    <w:pPr>
      <w:ind w:left="106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694C2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694C24"/>
    <w:pPr>
      <w:spacing w:before="66"/>
      <w:ind w:left="106"/>
      <w:outlineLvl w:val="0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694C24"/>
    <w:pPr>
      <w:ind w:left="286"/>
      <w:outlineLvl w:val="1"/>
    </w:pPr>
    <w:rPr>
      <w:b/>
      <w:bCs/>
      <w:sz w:val="24"/>
      <w:szCs w:val="24"/>
    </w:rPr>
  </w:style>
  <w:style w:type="paragraph" w:customStyle="1" w:styleId="31">
    <w:name w:val="Заголовок 31"/>
    <w:basedOn w:val="a"/>
    <w:uiPriority w:val="1"/>
    <w:qFormat/>
    <w:rsid w:val="00694C24"/>
    <w:pPr>
      <w:spacing w:line="274" w:lineRule="exact"/>
      <w:ind w:left="286"/>
      <w:outlineLvl w:val="2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694C24"/>
    <w:pPr>
      <w:spacing w:before="111"/>
      <w:ind w:left="526" w:hanging="241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694C24"/>
    <w:pPr>
      <w:spacing w:before="86"/>
      <w:ind w:left="76"/>
    </w:pPr>
    <w:rPr>
      <w:sz w:val="24"/>
      <w:szCs w:val="24"/>
    </w:rPr>
  </w:style>
  <w:style w:type="character" w:styleId="a6">
    <w:name w:val="Hyperlink"/>
    <w:basedOn w:val="a0"/>
    <w:uiPriority w:val="99"/>
    <w:rsid w:val="00A55118"/>
    <w:rPr>
      <w:rFonts w:cs="Times New Roman"/>
      <w:color w:val="auto"/>
      <w:u w:val="single"/>
    </w:rPr>
  </w:style>
  <w:style w:type="character" w:customStyle="1" w:styleId="a7">
    <w:name w:val="Сноска_"/>
    <w:basedOn w:val="a0"/>
    <w:link w:val="a8"/>
    <w:uiPriority w:val="99"/>
    <w:locked/>
    <w:rsid w:val="00A55118"/>
    <w:rPr>
      <w:rFonts w:ascii="Century Schoolbook" w:hAnsi="Century Schoolbook" w:cs="Century Schoolbook"/>
      <w:b/>
      <w:bCs/>
      <w:sz w:val="17"/>
      <w:szCs w:val="17"/>
      <w:shd w:val="clear" w:color="auto" w:fill="FFFFFF"/>
    </w:rPr>
  </w:style>
  <w:style w:type="paragraph" w:customStyle="1" w:styleId="a8">
    <w:name w:val="Сноска"/>
    <w:basedOn w:val="a"/>
    <w:link w:val="a7"/>
    <w:uiPriority w:val="99"/>
    <w:rsid w:val="00A55118"/>
    <w:pPr>
      <w:shd w:val="clear" w:color="auto" w:fill="FFFFFF"/>
      <w:autoSpaceDE/>
      <w:autoSpaceDN/>
      <w:adjustRightInd/>
      <w:spacing w:line="206" w:lineRule="exact"/>
    </w:pPr>
    <w:rPr>
      <w:rFonts w:ascii="Century Schoolbook" w:eastAsiaTheme="minorHAnsi" w:hAnsi="Century Schoolbook" w:cs="Century Schoolbook"/>
      <w:b/>
      <w:bCs/>
      <w:sz w:val="17"/>
      <w:szCs w:val="17"/>
      <w:lang w:eastAsia="en-US"/>
    </w:rPr>
  </w:style>
  <w:style w:type="character" w:customStyle="1" w:styleId="2pt">
    <w:name w:val="Сноска + Интервал 2 pt"/>
    <w:basedOn w:val="a7"/>
    <w:uiPriority w:val="99"/>
    <w:rsid w:val="00A55118"/>
    <w:rPr>
      <w:rFonts w:ascii="Century Schoolbook" w:hAnsi="Century Schoolbook" w:cs="Century Schoolbook"/>
      <w:b/>
      <w:bCs/>
      <w:spacing w:val="40"/>
      <w:sz w:val="17"/>
      <w:szCs w:val="17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A55118"/>
    <w:rPr>
      <w:rFonts w:ascii="Franklin Gothic Heavy" w:hAnsi="Franklin Gothic Heavy" w:cs="Franklin Gothic Heavy"/>
      <w:sz w:val="30"/>
      <w:szCs w:val="30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55118"/>
    <w:pPr>
      <w:shd w:val="clear" w:color="auto" w:fill="FFFFFF"/>
      <w:autoSpaceDE/>
      <w:autoSpaceDN/>
      <w:adjustRightInd/>
      <w:spacing w:line="307" w:lineRule="exact"/>
      <w:outlineLvl w:val="0"/>
    </w:pPr>
    <w:rPr>
      <w:rFonts w:ascii="Franklin Gothic Heavy" w:eastAsiaTheme="minorHAnsi" w:hAnsi="Franklin Gothic Heavy" w:cs="Franklin Gothic Heavy"/>
      <w:sz w:val="30"/>
      <w:szCs w:val="30"/>
      <w:lang w:eastAsia="en-US"/>
    </w:rPr>
  </w:style>
  <w:style w:type="character" w:customStyle="1" w:styleId="1CenturySchoolbook">
    <w:name w:val="Заголовок №1 + Century Schoolbook"/>
    <w:basedOn w:val="1"/>
    <w:uiPriority w:val="99"/>
    <w:rsid w:val="00A55118"/>
    <w:rPr>
      <w:rFonts w:ascii="Century Schoolbook" w:hAnsi="Century Schoolbook" w:cs="Century Schoolbook"/>
      <w:sz w:val="30"/>
      <w:szCs w:val="30"/>
      <w:shd w:val="clear" w:color="auto" w:fill="FFFFFF"/>
    </w:rPr>
  </w:style>
  <w:style w:type="character" w:customStyle="1" w:styleId="a9">
    <w:name w:val="Колонтитул_"/>
    <w:basedOn w:val="a0"/>
    <w:link w:val="12"/>
    <w:uiPriority w:val="99"/>
    <w:locked/>
    <w:rsid w:val="00A55118"/>
    <w:rPr>
      <w:rFonts w:ascii="Century Schoolbook" w:hAnsi="Century Schoolbook" w:cs="Century Schoolbook"/>
      <w:sz w:val="18"/>
      <w:szCs w:val="18"/>
      <w:shd w:val="clear" w:color="auto" w:fill="FFFFFF"/>
    </w:rPr>
  </w:style>
  <w:style w:type="paragraph" w:customStyle="1" w:styleId="12">
    <w:name w:val="Колонтитул1"/>
    <w:basedOn w:val="a"/>
    <w:link w:val="a9"/>
    <w:uiPriority w:val="99"/>
    <w:rsid w:val="00A55118"/>
    <w:pPr>
      <w:shd w:val="clear" w:color="auto" w:fill="FFFFFF"/>
      <w:autoSpaceDE/>
      <w:autoSpaceDN/>
      <w:adjustRightInd/>
      <w:spacing w:line="240" w:lineRule="atLeast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character" w:customStyle="1" w:styleId="aa">
    <w:name w:val="Колонтитул"/>
    <w:basedOn w:val="a9"/>
    <w:uiPriority w:val="99"/>
    <w:rsid w:val="00A55118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22">
    <w:name w:val="Основной текст (2)_"/>
    <w:basedOn w:val="a0"/>
    <w:link w:val="210"/>
    <w:uiPriority w:val="99"/>
    <w:locked/>
    <w:rsid w:val="00A55118"/>
    <w:rPr>
      <w:rFonts w:ascii="Arial Narrow" w:hAnsi="Arial Narrow" w:cs="Arial Narrow"/>
      <w:sz w:val="10"/>
      <w:szCs w:val="10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A55118"/>
    <w:pPr>
      <w:shd w:val="clear" w:color="auto" w:fill="FFFFFF"/>
      <w:autoSpaceDE/>
      <w:autoSpaceDN/>
      <w:adjustRightInd/>
      <w:spacing w:line="240" w:lineRule="atLeast"/>
      <w:ind w:firstLine="800"/>
      <w:jc w:val="both"/>
    </w:pPr>
    <w:rPr>
      <w:rFonts w:ascii="Arial Narrow" w:eastAsiaTheme="minorHAnsi" w:hAnsi="Arial Narrow" w:cs="Arial Narrow"/>
      <w:sz w:val="10"/>
      <w:szCs w:val="10"/>
      <w:lang w:eastAsia="en-US"/>
    </w:rPr>
  </w:style>
  <w:style w:type="character" w:customStyle="1" w:styleId="23">
    <w:name w:val="Основной текст (2)"/>
    <w:basedOn w:val="22"/>
    <w:uiPriority w:val="99"/>
    <w:rsid w:val="00A55118"/>
    <w:rPr>
      <w:rFonts w:ascii="Arial Narrow" w:hAnsi="Arial Narrow" w:cs="Arial Narrow"/>
      <w:strike/>
      <w:sz w:val="10"/>
      <w:szCs w:val="10"/>
      <w:shd w:val="clear" w:color="auto" w:fill="FFFFFF"/>
    </w:rPr>
  </w:style>
  <w:style w:type="character" w:customStyle="1" w:styleId="2FranklinGothicHeavy">
    <w:name w:val="Основной текст (2) + Franklin Gothic Heavy"/>
    <w:aliases w:val="7 pt,Курсив"/>
    <w:basedOn w:val="22"/>
    <w:uiPriority w:val="99"/>
    <w:rsid w:val="00A55118"/>
    <w:rPr>
      <w:rFonts w:ascii="Franklin Gothic Heavy" w:hAnsi="Franklin Gothic Heavy" w:cs="Franklin Gothic Heavy"/>
      <w:i/>
      <w:iCs/>
      <w:strike/>
      <w:sz w:val="14"/>
      <w:szCs w:val="14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locked/>
    <w:rsid w:val="00A55118"/>
    <w:rPr>
      <w:rFonts w:ascii="Arial Narrow" w:hAnsi="Arial Narrow" w:cs="Arial Narrow"/>
      <w:b/>
      <w:bCs/>
      <w:i/>
      <w:iCs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A55118"/>
    <w:pPr>
      <w:shd w:val="clear" w:color="auto" w:fill="FFFFFF"/>
      <w:autoSpaceDE/>
      <w:autoSpaceDN/>
      <w:adjustRightInd/>
      <w:spacing w:line="245" w:lineRule="exact"/>
    </w:pPr>
    <w:rPr>
      <w:rFonts w:ascii="Arial Narrow" w:eastAsiaTheme="minorHAnsi" w:hAnsi="Arial Narrow" w:cs="Arial Narrow"/>
      <w:b/>
      <w:bCs/>
      <w:i/>
      <w:iCs/>
      <w:sz w:val="20"/>
      <w:szCs w:val="20"/>
      <w:lang w:eastAsia="en-US"/>
    </w:rPr>
  </w:style>
  <w:style w:type="character" w:customStyle="1" w:styleId="32">
    <w:name w:val="Основной текст (3) + Не курсив"/>
    <w:basedOn w:val="3"/>
    <w:uiPriority w:val="99"/>
    <w:rsid w:val="00A55118"/>
    <w:rPr>
      <w:rFonts w:ascii="Arial Narrow" w:hAnsi="Arial Narrow" w:cs="Arial Narrow"/>
      <w:b/>
      <w:bCs/>
      <w:i/>
      <w:iCs/>
      <w:sz w:val="20"/>
      <w:szCs w:val="20"/>
      <w:shd w:val="clear" w:color="auto" w:fill="FFFFFF"/>
    </w:rPr>
  </w:style>
  <w:style w:type="character" w:customStyle="1" w:styleId="4">
    <w:name w:val="Основной текст (4)_"/>
    <w:basedOn w:val="a0"/>
    <w:link w:val="41"/>
    <w:uiPriority w:val="99"/>
    <w:locked/>
    <w:rsid w:val="00A55118"/>
    <w:rPr>
      <w:rFonts w:ascii="Arial Narrow" w:hAnsi="Arial Narrow" w:cs="Arial Narrow"/>
      <w:b/>
      <w:bCs/>
      <w:spacing w:val="10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A55118"/>
    <w:pPr>
      <w:shd w:val="clear" w:color="auto" w:fill="FFFFFF"/>
      <w:autoSpaceDE/>
      <w:autoSpaceDN/>
      <w:adjustRightInd/>
      <w:spacing w:before="480" w:after="360" w:line="240" w:lineRule="atLeast"/>
      <w:ind w:firstLine="800"/>
      <w:jc w:val="both"/>
    </w:pPr>
    <w:rPr>
      <w:rFonts w:ascii="Arial Narrow" w:eastAsiaTheme="minorHAnsi" w:hAnsi="Arial Narrow" w:cs="Arial Narrow"/>
      <w:b/>
      <w:bCs/>
      <w:spacing w:val="10"/>
      <w:lang w:eastAsia="en-US"/>
    </w:rPr>
  </w:style>
  <w:style w:type="character" w:customStyle="1" w:styleId="24">
    <w:name w:val="Заголовок №2_"/>
    <w:basedOn w:val="a0"/>
    <w:link w:val="211"/>
    <w:uiPriority w:val="99"/>
    <w:locked/>
    <w:rsid w:val="00A55118"/>
    <w:rPr>
      <w:rFonts w:ascii="Arial Narrow" w:hAnsi="Arial Narrow" w:cs="Arial Narrow"/>
      <w:b/>
      <w:bCs/>
      <w:shd w:val="clear" w:color="auto" w:fill="FFFFFF"/>
    </w:rPr>
  </w:style>
  <w:style w:type="paragraph" w:customStyle="1" w:styleId="211">
    <w:name w:val="Заголовок №21"/>
    <w:basedOn w:val="a"/>
    <w:link w:val="24"/>
    <w:uiPriority w:val="99"/>
    <w:rsid w:val="00A55118"/>
    <w:pPr>
      <w:shd w:val="clear" w:color="auto" w:fill="FFFFFF"/>
      <w:autoSpaceDE/>
      <w:autoSpaceDN/>
      <w:adjustRightInd/>
      <w:spacing w:before="360" w:after="180" w:line="240" w:lineRule="atLeast"/>
      <w:jc w:val="both"/>
      <w:outlineLvl w:val="1"/>
    </w:pPr>
    <w:rPr>
      <w:rFonts w:ascii="Arial Narrow" w:eastAsiaTheme="minorHAnsi" w:hAnsi="Arial Narrow" w:cs="Arial Narrow"/>
      <w:b/>
      <w:bCs/>
      <w:lang w:eastAsia="en-US"/>
    </w:rPr>
  </w:style>
  <w:style w:type="character" w:customStyle="1" w:styleId="13">
    <w:name w:val="Основной текст Знак1"/>
    <w:basedOn w:val="a0"/>
    <w:uiPriority w:val="99"/>
    <w:locked/>
    <w:rsid w:val="00A55118"/>
    <w:rPr>
      <w:rFonts w:ascii="Century Schoolbook" w:hAnsi="Century Schoolbook" w:cs="Century Schoolbook"/>
      <w:sz w:val="20"/>
      <w:szCs w:val="20"/>
      <w:shd w:val="clear" w:color="auto" w:fill="FFFFFF"/>
    </w:rPr>
  </w:style>
  <w:style w:type="character" w:customStyle="1" w:styleId="2pt0">
    <w:name w:val="Основной текст + Интервал 2 pt"/>
    <w:basedOn w:val="13"/>
    <w:uiPriority w:val="99"/>
    <w:rsid w:val="00A55118"/>
    <w:rPr>
      <w:rFonts w:ascii="Century Schoolbook" w:hAnsi="Century Schoolbook" w:cs="Century Schoolbook"/>
      <w:spacing w:val="50"/>
      <w:sz w:val="20"/>
      <w:szCs w:val="20"/>
      <w:shd w:val="clear" w:color="auto" w:fill="FFFFFF"/>
    </w:rPr>
  </w:style>
  <w:style w:type="character" w:customStyle="1" w:styleId="25">
    <w:name w:val="Заголовок №2"/>
    <w:basedOn w:val="24"/>
    <w:uiPriority w:val="99"/>
    <w:rsid w:val="00A55118"/>
    <w:rPr>
      <w:rFonts w:ascii="Arial Narrow" w:hAnsi="Arial Narrow" w:cs="Arial Narrow"/>
      <w:b/>
      <w:bCs/>
      <w:shd w:val="clear" w:color="auto" w:fill="FFFFFF"/>
    </w:rPr>
  </w:style>
  <w:style w:type="character" w:customStyle="1" w:styleId="2pt2">
    <w:name w:val="Основной текст + Интервал 2 pt2"/>
    <w:basedOn w:val="13"/>
    <w:uiPriority w:val="99"/>
    <w:rsid w:val="00A55118"/>
    <w:rPr>
      <w:rFonts w:ascii="Century Schoolbook" w:hAnsi="Century Schoolbook" w:cs="Century Schoolbook"/>
      <w:spacing w:val="50"/>
      <w:sz w:val="20"/>
      <w:szCs w:val="20"/>
      <w:shd w:val="clear" w:color="auto" w:fill="FFFFFF"/>
    </w:rPr>
  </w:style>
  <w:style w:type="character" w:customStyle="1" w:styleId="9pt">
    <w:name w:val="Основной текст + 9 pt"/>
    <w:aliases w:val="Полужирный,Курсив7"/>
    <w:basedOn w:val="13"/>
    <w:uiPriority w:val="99"/>
    <w:rsid w:val="00A55118"/>
    <w:rPr>
      <w:rFonts w:ascii="Century Schoolbook" w:hAnsi="Century Schoolbook" w:cs="Century Schoolbook"/>
      <w:b/>
      <w:bCs/>
      <w:i/>
      <w:iCs/>
      <w:sz w:val="18"/>
      <w:szCs w:val="18"/>
      <w:shd w:val="clear" w:color="auto" w:fill="FFFFFF"/>
    </w:rPr>
  </w:style>
  <w:style w:type="character" w:customStyle="1" w:styleId="6">
    <w:name w:val="Колонтитул6"/>
    <w:basedOn w:val="a9"/>
    <w:uiPriority w:val="99"/>
    <w:rsid w:val="00A55118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5">
    <w:name w:val="Колонтитул5"/>
    <w:basedOn w:val="a9"/>
    <w:uiPriority w:val="99"/>
    <w:rsid w:val="00A55118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40">
    <w:name w:val="Колонтитул4"/>
    <w:basedOn w:val="a9"/>
    <w:uiPriority w:val="99"/>
    <w:rsid w:val="00A55118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33">
    <w:name w:val="Заголовок №3_"/>
    <w:basedOn w:val="a0"/>
    <w:link w:val="310"/>
    <w:uiPriority w:val="99"/>
    <w:locked/>
    <w:rsid w:val="00A55118"/>
    <w:rPr>
      <w:rFonts w:ascii="Arial Narrow" w:hAnsi="Arial Narrow" w:cs="Arial Narrow"/>
      <w:b/>
      <w:bCs/>
      <w:shd w:val="clear" w:color="auto" w:fill="FFFFFF"/>
    </w:rPr>
  </w:style>
  <w:style w:type="paragraph" w:customStyle="1" w:styleId="310">
    <w:name w:val="Заголовок №31"/>
    <w:basedOn w:val="a"/>
    <w:link w:val="33"/>
    <w:uiPriority w:val="99"/>
    <w:rsid w:val="00A55118"/>
    <w:pPr>
      <w:shd w:val="clear" w:color="auto" w:fill="FFFFFF"/>
      <w:autoSpaceDE/>
      <w:autoSpaceDN/>
      <w:adjustRightInd/>
      <w:spacing w:before="360" w:after="60" w:line="278" w:lineRule="exact"/>
      <w:outlineLvl w:val="2"/>
    </w:pPr>
    <w:rPr>
      <w:rFonts w:ascii="Arial Narrow" w:eastAsiaTheme="minorHAnsi" w:hAnsi="Arial Narrow" w:cs="Arial Narrow"/>
      <w:b/>
      <w:bCs/>
      <w:lang w:eastAsia="en-US"/>
    </w:rPr>
  </w:style>
  <w:style w:type="character" w:customStyle="1" w:styleId="34">
    <w:name w:val="Колонтитул3"/>
    <w:basedOn w:val="a9"/>
    <w:uiPriority w:val="99"/>
    <w:rsid w:val="00A55118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8">
    <w:name w:val="Основной текст + 8"/>
    <w:aliases w:val="5 pt,Полужирный7"/>
    <w:basedOn w:val="13"/>
    <w:uiPriority w:val="99"/>
    <w:rsid w:val="00A55118"/>
    <w:rPr>
      <w:rFonts w:ascii="Century Schoolbook" w:hAnsi="Century Schoolbook" w:cs="Century Schoolbook"/>
      <w:b/>
      <w:bCs/>
      <w:sz w:val="17"/>
      <w:szCs w:val="17"/>
      <w:shd w:val="clear" w:color="auto" w:fill="FFFFFF"/>
    </w:rPr>
  </w:style>
  <w:style w:type="character" w:customStyle="1" w:styleId="50">
    <w:name w:val="Основной текст (5)_"/>
    <w:basedOn w:val="a0"/>
    <w:link w:val="51"/>
    <w:uiPriority w:val="99"/>
    <w:locked/>
    <w:rsid w:val="00A55118"/>
    <w:rPr>
      <w:rFonts w:ascii="Century Schoolbook" w:hAnsi="Century Schoolbook" w:cs="Century Schoolbook"/>
      <w:b/>
      <w:bCs/>
      <w:i/>
      <w:iCs/>
      <w:sz w:val="18"/>
      <w:szCs w:val="18"/>
      <w:shd w:val="clear" w:color="auto" w:fill="FFFFFF"/>
    </w:rPr>
  </w:style>
  <w:style w:type="paragraph" w:customStyle="1" w:styleId="51">
    <w:name w:val="Основной текст (5)1"/>
    <w:basedOn w:val="a"/>
    <w:link w:val="50"/>
    <w:uiPriority w:val="99"/>
    <w:rsid w:val="00A55118"/>
    <w:pPr>
      <w:shd w:val="clear" w:color="auto" w:fill="FFFFFF"/>
      <w:autoSpaceDE/>
      <w:autoSpaceDN/>
      <w:adjustRightInd/>
      <w:spacing w:line="226" w:lineRule="exact"/>
      <w:ind w:firstLine="280"/>
      <w:jc w:val="both"/>
    </w:pPr>
    <w:rPr>
      <w:rFonts w:ascii="Century Schoolbook" w:eastAsiaTheme="minorHAnsi" w:hAnsi="Century Schoolbook" w:cs="Century Schoolbook"/>
      <w:b/>
      <w:bCs/>
      <w:i/>
      <w:iCs/>
      <w:sz w:val="18"/>
      <w:szCs w:val="18"/>
      <w:lang w:eastAsia="en-US"/>
    </w:rPr>
  </w:style>
  <w:style w:type="character" w:customStyle="1" w:styleId="510pt">
    <w:name w:val="Основной текст (5) + 10 pt"/>
    <w:aliases w:val="Не полужирный,Не курсив"/>
    <w:basedOn w:val="50"/>
    <w:uiPriority w:val="99"/>
    <w:rsid w:val="00A55118"/>
    <w:rPr>
      <w:rFonts w:ascii="Century Schoolbook" w:hAnsi="Century Schoolbook" w:cs="Century Schoolbook"/>
      <w:b/>
      <w:bCs/>
      <w:i/>
      <w:iCs/>
      <w:sz w:val="20"/>
      <w:szCs w:val="20"/>
      <w:shd w:val="clear" w:color="auto" w:fill="FFFFFF"/>
    </w:rPr>
  </w:style>
  <w:style w:type="character" w:customStyle="1" w:styleId="26">
    <w:name w:val="Колонтитул2"/>
    <w:basedOn w:val="a9"/>
    <w:uiPriority w:val="99"/>
    <w:rsid w:val="00A55118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35">
    <w:name w:val="Заголовок №3"/>
    <w:basedOn w:val="33"/>
    <w:uiPriority w:val="99"/>
    <w:rsid w:val="00A55118"/>
    <w:rPr>
      <w:rFonts w:ascii="Arial Narrow" w:hAnsi="Arial Narrow" w:cs="Arial Narrow"/>
      <w:b/>
      <w:bCs/>
      <w:shd w:val="clear" w:color="auto" w:fill="FFFFFF"/>
    </w:rPr>
  </w:style>
  <w:style w:type="character" w:customStyle="1" w:styleId="42">
    <w:name w:val="Основной текст (4)"/>
    <w:basedOn w:val="4"/>
    <w:uiPriority w:val="99"/>
    <w:rsid w:val="00A55118"/>
    <w:rPr>
      <w:rFonts w:ascii="Arial Narrow" w:hAnsi="Arial Narrow" w:cs="Arial Narrow"/>
      <w:b/>
      <w:bCs/>
      <w:spacing w:val="10"/>
      <w:shd w:val="clear" w:color="auto" w:fill="FFFFFF"/>
    </w:rPr>
  </w:style>
  <w:style w:type="character" w:customStyle="1" w:styleId="43">
    <w:name w:val="Заголовок №4_"/>
    <w:basedOn w:val="a0"/>
    <w:link w:val="410"/>
    <w:uiPriority w:val="99"/>
    <w:locked/>
    <w:rsid w:val="00A55118"/>
    <w:rPr>
      <w:rFonts w:ascii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410">
    <w:name w:val="Заголовок №41"/>
    <w:basedOn w:val="a"/>
    <w:link w:val="43"/>
    <w:uiPriority w:val="99"/>
    <w:rsid w:val="00A55118"/>
    <w:pPr>
      <w:shd w:val="clear" w:color="auto" w:fill="FFFFFF"/>
      <w:autoSpaceDE/>
      <w:autoSpaceDN/>
      <w:adjustRightInd/>
      <w:spacing w:before="240" w:after="240" w:line="240" w:lineRule="atLeast"/>
      <w:outlineLvl w:val="3"/>
    </w:pPr>
    <w:rPr>
      <w:rFonts w:ascii="Arial Narrow" w:eastAsiaTheme="minorHAnsi" w:hAnsi="Arial Narrow" w:cs="Arial Narrow"/>
      <w:b/>
      <w:bCs/>
      <w:sz w:val="20"/>
      <w:szCs w:val="20"/>
      <w:lang w:eastAsia="en-US"/>
    </w:rPr>
  </w:style>
  <w:style w:type="character" w:customStyle="1" w:styleId="60">
    <w:name w:val="Основной текст (6)_"/>
    <w:basedOn w:val="a0"/>
    <w:link w:val="61"/>
    <w:uiPriority w:val="99"/>
    <w:locked/>
    <w:rsid w:val="00A55118"/>
    <w:rPr>
      <w:rFonts w:ascii="Century Schoolbook" w:hAnsi="Century Schoolbook" w:cs="Century Schoolbook"/>
      <w:sz w:val="15"/>
      <w:szCs w:val="15"/>
      <w:shd w:val="clear" w:color="auto" w:fill="FFFFFF"/>
    </w:rPr>
  </w:style>
  <w:style w:type="paragraph" w:customStyle="1" w:styleId="61">
    <w:name w:val="Основной текст (6)1"/>
    <w:basedOn w:val="a"/>
    <w:link w:val="60"/>
    <w:uiPriority w:val="99"/>
    <w:rsid w:val="00A55118"/>
    <w:pPr>
      <w:shd w:val="clear" w:color="auto" w:fill="FFFFFF"/>
      <w:autoSpaceDE/>
      <w:autoSpaceDN/>
      <w:adjustRightInd/>
      <w:spacing w:before="240" w:after="120" w:line="240" w:lineRule="atLeast"/>
    </w:pPr>
    <w:rPr>
      <w:rFonts w:ascii="Century Schoolbook" w:eastAsiaTheme="minorHAnsi" w:hAnsi="Century Schoolbook" w:cs="Century Schoolbook"/>
      <w:sz w:val="15"/>
      <w:szCs w:val="15"/>
      <w:lang w:eastAsia="en-US"/>
    </w:rPr>
  </w:style>
  <w:style w:type="character" w:customStyle="1" w:styleId="9pt6">
    <w:name w:val="Основной текст + 9 pt6"/>
    <w:aliases w:val="Полужирный6,Курсив6,Интервал 0 pt"/>
    <w:basedOn w:val="13"/>
    <w:uiPriority w:val="99"/>
    <w:rsid w:val="00A55118"/>
    <w:rPr>
      <w:rFonts w:ascii="Century Schoolbook" w:hAnsi="Century Schoolbook" w:cs="Century Schoolbook"/>
      <w:b/>
      <w:bCs/>
      <w:i/>
      <w:iCs/>
      <w:spacing w:val="10"/>
      <w:sz w:val="18"/>
      <w:szCs w:val="18"/>
      <w:shd w:val="clear" w:color="auto" w:fill="FFFFFF"/>
    </w:rPr>
  </w:style>
  <w:style w:type="character" w:customStyle="1" w:styleId="7">
    <w:name w:val="Основной текст (7)_"/>
    <w:basedOn w:val="a0"/>
    <w:link w:val="71"/>
    <w:uiPriority w:val="99"/>
    <w:locked/>
    <w:rsid w:val="00A55118"/>
    <w:rPr>
      <w:rFonts w:ascii="Arial Narrow" w:hAnsi="Arial Narrow" w:cs="Arial Narrow"/>
      <w:b/>
      <w:bCs/>
      <w:sz w:val="16"/>
      <w:szCs w:val="16"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rsid w:val="00A55118"/>
    <w:pPr>
      <w:shd w:val="clear" w:color="auto" w:fill="FFFFFF"/>
      <w:autoSpaceDE/>
      <w:autoSpaceDN/>
      <w:adjustRightInd/>
      <w:spacing w:before="240" w:after="240" w:line="240" w:lineRule="atLeast"/>
    </w:pPr>
    <w:rPr>
      <w:rFonts w:ascii="Arial Narrow" w:eastAsiaTheme="minorHAnsi" w:hAnsi="Arial Narrow" w:cs="Arial Narrow"/>
      <w:b/>
      <w:bCs/>
      <w:sz w:val="16"/>
      <w:szCs w:val="16"/>
      <w:lang w:eastAsia="en-US"/>
    </w:rPr>
  </w:style>
  <w:style w:type="character" w:customStyle="1" w:styleId="510pt2">
    <w:name w:val="Основной текст (5) + 10 pt2"/>
    <w:aliases w:val="Не полужирный3,Не курсив2"/>
    <w:basedOn w:val="50"/>
    <w:uiPriority w:val="99"/>
    <w:rsid w:val="00A55118"/>
    <w:rPr>
      <w:rFonts w:ascii="Century Schoolbook" w:hAnsi="Century Schoolbook" w:cs="Century Schoolbook"/>
      <w:b/>
      <w:bCs/>
      <w:i/>
      <w:iCs/>
      <w:sz w:val="20"/>
      <w:szCs w:val="20"/>
      <w:shd w:val="clear" w:color="auto" w:fill="FFFFFF"/>
    </w:rPr>
  </w:style>
  <w:style w:type="character" w:customStyle="1" w:styleId="50pt">
    <w:name w:val="Основной текст (5) + Интервал 0 pt"/>
    <w:basedOn w:val="50"/>
    <w:uiPriority w:val="99"/>
    <w:rsid w:val="00A55118"/>
    <w:rPr>
      <w:rFonts w:ascii="Century Schoolbook" w:hAnsi="Century Schoolbook" w:cs="Century Schoolbook"/>
      <w:b/>
      <w:bCs/>
      <w:i/>
      <w:iCs/>
      <w:spacing w:val="10"/>
      <w:sz w:val="18"/>
      <w:szCs w:val="18"/>
      <w:shd w:val="clear" w:color="auto" w:fill="FFFFFF"/>
    </w:rPr>
  </w:style>
  <w:style w:type="character" w:customStyle="1" w:styleId="40pt">
    <w:name w:val="Заголовок №4 + Интервал 0 pt"/>
    <w:basedOn w:val="43"/>
    <w:uiPriority w:val="99"/>
    <w:rsid w:val="00A55118"/>
    <w:rPr>
      <w:rFonts w:ascii="Arial Narrow" w:hAnsi="Arial Narrow" w:cs="Arial Narrow"/>
      <w:b/>
      <w:bCs/>
      <w:spacing w:val="10"/>
      <w:sz w:val="20"/>
      <w:szCs w:val="20"/>
      <w:shd w:val="clear" w:color="auto" w:fill="FFFFFF"/>
    </w:rPr>
  </w:style>
  <w:style w:type="character" w:customStyle="1" w:styleId="70">
    <w:name w:val="Основной текст (7)"/>
    <w:basedOn w:val="7"/>
    <w:uiPriority w:val="99"/>
    <w:rsid w:val="00A55118"/>
    <w:rPr>
      <w:rFonts w:ascii="Arial Narrow" w:hAnsi="Arial Narrow" w:cs="Arial Narrow"/>
      <w:b/>
      <w:bCs/>
      <w:sz w:val="16"/>
      <w:szCs w:val="16"/>
      <w:shd w:val="clear" w:color="auto" w:fill="FFFFFF"/>
    </w:rPr>
  </w:style>
  <w:style w:type="character" w:customStyle="1" w:styleId="9pt5">
    <w:name w:val="Основной текст + 9 pt5"/>
    <w:aliases w:val="Полужирный5,Курсив5"/>
    <w:basedOn w:val="13"/>
    <w:uiPriority w:val="99"/>
    <w:rsid w:val="00A55118"/>
    <w:rPr>
      <w:rFonts w:ascii="Century Schoolbook" w:hAnsi="Century Schoolbook" w:cs="Century Schoolbook"/>
      <w:b/>
      <w:bCs/>
      <w:i/>
      <w:iCs/>
      <w:sz w:val="18"/>
      <w:szCs w:val="18"/>
      <w:shd w:val="clear" w:color="auto" w:fill="FFFFFF"/>
    </w:rPr>
  </w:style>
  <w:style w:type="character" w:customStyle="1" w:styleId="FranklinGothicMediumCond">
    <w:name w:val="Колонтитул + Franklin Gothic Medium Cond"/>
    <w:aliases w:val="9,5 pt3"/>
    <w:basedOn w:val="a9"/>
    <w:uiPriority w:val="99"/>
    <w:rsid w:val="00A55118"/>
    <w:rPr>
      <w:rFonts w:ascii="Franklin Gothic Medium Cond" w:hAnsi="Franklin Gothic Medium Cond" w:cs="Franklin Gothic Medium Cond"/>
      <w:sz w:val="19"/>
      <w:szCs w:val="19"/>
      <w:shd w:val="clear" w:color="auto" w:fill="FFFFFF"/>
    </w:rPr>
  </w:style>
  <w:style w:type="character" w:customStyle="1" w:styleId="27">
    <w:name w:val="Колонтитул (2)_"/>
    <w:basedOn w:val="a0"/>
    <w:link w:val="212"/>
    <w:uiPriority w:val="99"/>
    <w:locked/>
    <w:rsid w:val="00A55118"/>
    <w:rPr>
      <w:rFonts w:ascii="Franklin Gothic Medium Cond" w:hAnsi="Franklin Gothic Medium Cond" w:cs="Franklin Gothic Medium Cond"/>
      <w:sz w:val="19"/>
      <w:szCs w:val="19"/>
      <w:shd w:val="clear" w:color="auto" w:fill="FFFFFF"/>
    </w:rPr>
  </w:style>
  <w:style w:type="paragraph" w:customStyle="1" w:styleId="212">
    <w:name w:val="Колонтитул (2)1"/>
    <w:basedOn w:val="a"/>
    <w:link w:val="27"/>
    <w:uiPriority w:val="99"/>
    <w:rsid w:val="00A55118"/>
    <w:pPr>
      <w:shd w:val="clear" w:color="auto" w:fill="FFFFFF"/>
      <w:autoSpaceDE/>
      <w:autoSpaceDN/>
      <w:adjustRightInd/>
      <w:spacing w:line="240" w:lineRule="atLeast"/>
    </w:pPr>
    <w:rPr>
      <w:rFonts w:ascii="Franklin Gothic Medium Cond" w:eastAsiaTheme="minorHAnsi" w:hAnsi="Franklin Gothic Medium Cond" w:cs="Franklin Gothic Medium Cond"/>
      <w:sz w:val="19"/>
      <w:szCs w:val="19"/>
      <w:lang w:eastAsia="en-US"/>
    </w:rPr>
  </w:style>
  <w:style w:type="character" w:customStyle="1" w:styleId="28">
    <w:name w:val="Колонтитул (2)"/>
    <w:basedOn w:val="27"/>
    <w:uiPriority w:val="99"/>
    <w:rsid w:val="00A55118"/>
    <w:rPr>
      <w:rFonts w:ascii="Franklin Gothic Medium Cond" w:hAnsi="Franklin Gothic Medium Cond" w:cs="Franklin Gothic Medium Cond"/>
      <w:sz w:val="19"/>
      <w:szCs w:val="19"/>
      <w:shd w:val="clear" w:color="auto" w:fill="FFFFFF"/>
    </w:rPr>
  </w:style>
  <w:style w:type="character" w:customStyle="1" w:styleId="44">
    <w:name w:val="Заголовок №4"/>
    <w:basedOn w:val="43"/>
    <w:uiPriority w:val="99"/>
    <w:rsid w:val="00A55118"/>
    <w:rPr>
      <w:rFonts w:ascii="Arial Narrow" w:hAnsi="Arial Narrow" w:cs="Arial Narrow"/>
      <w:b/>
      <w:bCs/>
      <w:sz w:val="20"/>
      <w:szCs w:val="20"/>
      <w:shd w:val="clear" w:color="auto" w:fill="FFFFFF"/>
    </w:rPr>
  </w:style>
  <w:style w:type="character" w:customStyle="1" w:styleId="72">
    <w:name w:val="Основной текст (7)2"/>
    <w:basedOn w:val="7"/>
    <w:uiPriority w:val="99"/>
    <w:rsid w:val="00A55118"/>
    <w:rPr>
      <w:rFonts w:ascii="Arial Narrow" w:hAnsi="Arial Narrow" w:cs="Arial Narrow"/>
      <w:b/>
      <w:bCs/>
      <w:sz w:val="16"/>
      <w:szCs w:val="16"/>
      <w:shd w:val="clear" w:color="auto" w:fill="FFFFFF"/>
    </w:rPr>
  </w:style>
  <w:style w:type="character" w:customStyle="1" w:styleId="80">
    <w:name w:val="Основной текст (8)_"/>
    <w:basedOn w:val="a0"/>
    <w:link w:val="81"/>
    <w:uiPriority w:val="99"/>
    <w:locked/>
    <w:rsid w:val="00A55118"/>
    <w:rPr>
      <w:rFonts w:ascii="Century Schoolbook" w:hAnsi="Century Schoolbook" w:cs="Century Schoolbook"/>
      <w:b/>
      <w:bCs/>
      <w:sz w:val="15"/>
      <w:szCs w:val="15"/>
      <w:shd w:val="clear" w:color="auto" w:fill="FFFFFF"/>
    </w:rPr>
  </w:style>
  <w:style w:type="paragraph" w:customStyle="1" w:styleId="81">
    <w:name w:val="Основной текст (8)1"/>
    <w:basedOn w:val="a"/>
    <w:link w:val="80"/>
    <w:uiPriority w:val="99"/>
    <w:rsid w:val="00A55118"/>
    <w:pPr>
      <w:shd w:val="clear" w:color="auto" w:fill="FFFFFF"/>
      <w:autoSpaceDE/>
      <w:autoSpaceDN/>
      <w:adjustRightInd/>
      <w:spacing w:before="180" w:after="180" w:line="240" w:lineRule="atLeast"/>
      <w:jc w:val="both"/>
    </w:pPr>
    <w:rPr>
      <w:rFonts w:ascii="Century Schoolbook" w:eastAsiaTheme="minorHAnsi" w:hAnsi="Century Schoolbook" w:cs="Century Schoolbook"/>
      <w:b/>
      <w:bCs/>
      <w:sz w:val="15"/>
      <w:szCs w:val="15"/>
      <w:lang w:eastAsia="en-US"/>
    </w:rPr>
  </w:style>
  <w:style w:type="character" w:customStyle="1" w:styleId="2CenturySchoolbook">
    <w:name w:val="Колонтитул (2) + Century Schoolbook"/>
    <w:aliases w:val="7,5 pt2"/>
    <w:basedOn w:val="27"/>
    <w:uiPriority w:val="99"/>
    <w:rsid w:val="00A55118"/>
    <w:rPr>
      <w:rFonts w:ascii="Century Schoolbook" w:hAnsi="Century Schoolbook" w:cs="Century Schoolbook"/>
      <w:sz w:val="15"/>
      <w:szCs w:val="15"/>
      <w:shd w:val="clear" w:color="auto" w:fill="FFFFFF"/>
    </w:rPr>
  </w:style>
  <w:style w:type="character" w:customStyle="1" w:styleId="9pt4">
    <w:name w:val="Основной текст + 9 pt4"/>
    <w:aliases w:val="Полужирный4,Курсив4,Интервал 0 pt3"/>
    <w:basedOn w:val="13"/>
    <w:uiPriority w:val="99"/>
    <w:rsid w:val="00A55118"/>
    <w:rPr>
      <w:rFonts w:ascii="Century Schoolbook" w:hAnsi="Century Schoolbook" w:cs="Century Schoolbook"/>
      <w:b/>
      <w:bCs/>
      <w:i/>
      <w:iCs/>
      <w:spacing w:val="10"/>
      <w:sz w:val="18"/>
      <w:szCs w:val="18"/>
      <w:shd w:val="clear" w:color="auto" w:fill="FFFFFF"/>
    </w:rPr>
  </w:style>
  <w:style w:type="character" w:customStyle="1" w:styleId="510pt1">
    <w:name w:val="Основной текст (5) + 10 pt1"/>
    <w:aliases w:val="Не полужирный2,Не курсив1"/>
    <w:basedOn w:val="50"/>
    <w:uiPriority w:val="99"/>
    <w:rsid w:val="00A55118"/>
    <w:rPr>
      <w:rFonts w:ascii="Century Schoolbook" w:hAnsi="Century Schoolbook" w:cs="Century Schoolbook"/>
      <w:b/>
      <w:bCs/>
      <w:i/>
      <w:iCs/>
      <w:sz w:val="20"/>
      <w:szCs w:val="20"/>
      <w:shd w:val="clear" w:color="auto" w:fill="FFFFFF"/>
    </w:rPr>
  </w:style>
  <w:style w:type="character" w:customStyle="1" w:styleId="50pt1">
    <w:name w:val="Основной текст (5) + Интервал 0 pt1"/>
    <w:basedOn w:val="50"/>
    <w:uiPriority w:val="99"/>
    <w:rsid w:val="00A55118"/>
    <w:rPr>
      <w:rFonts w:ascii="Century Schoolbook" w:hAnsi="Century Schoolbook" w:cs="Century Schoolbook"/>
      <w:b/>
      <w:bCs/>
      <w:i/>
      <w:iCs/>
      <w:spacing w:val="10"/>
      <w:sz w:val="18"/>
      <w:szCs w:val="18"/>
      <w:shd w:val="clear" w:color="auto" w:fill="FFFFFF"/>
    </w:rPr>
  </w:style>
  <w:style w:type="character" w:customStyle="1" w:styleId="56">
    <w:name w:val="Основной текст (5) + 6"/>
    <w:aliases w:val="5 pt1,Не полужирный1,Интервал 1 pt,Основной текст + 9"/>
    <w:basedOn w:val="50"/>
    <w:uiPriority w:val="99"/>
    <w:rsid w:val="00A55118"/>
    <w:rPr>
      <w:rFonts w:ascii="Century Schoolbook" w:hAnsi="Century Schoolbook" w:cs="Century Schoolbook"/>
      <w:b/>
      <w:bCs/>
      <w:i/>
      <w:iCs/>
      <w:spacing w:val="20"/>
      <w:sz w:val="13"/>
      <w:szCs w:val="13"/>
      <w:shd w:val="clear" w:color="auto" w:fill="FFFFFF"/>
    </w:rPr>
  </w:style>
  <w:style w:type="character" w:customStyle="1" w:styleId="9pt3">
    <w:name w:val="Основной текст + 9 pt3"/>
    <w:aliases w:val="Полужирный3,Курсив3,Интервал 0 pt2"/>
    <w:basedOn w:val="13"/>
    <w:uiPriority w:val="99"/>
    <w:rsid w:val="00A55118"/>
    <w:rPr>
      <w:rFonts w:ascii="Century Schoolbook" w:hAnsi="Century Schoolbook" w:cs="Century Schoolbook"/>
      <w:b/>
      <w:bCs/>
      <w:i/>
      <w:iCs/>
      <w:spacing w:val="10"/>
      <w:sz w:val="18"/>
      <w:szCs w:val="18"/>
      <w:shd w:val="clear" w:color="auto" w:fill="FFFFFF"/>
    </w:rPr>
  </w:style>
  <w:style w:type="character" w:customStyle="1" w:styleId="82">
    <w:name w:val="Основной текст (8)"/>
    <w:basedOn w:val="80"/>
    <w:uiPriority w:val="99"/>
    <w:rsid w:val="00A55118"/>
    <w:rPr>
      <w:rFonts w:ascii="Century Schoolbook" w:hAnsi="Century Schoolbook" w:cs="Century Schoolbook"/>
      <w:b/>
      <w:bCs/>
      <w:sz w:val="15"/>
      <w:szCs w:val="15"/>
      <w:shd w:val="clear" w:color="auto" w:fill="FFFFFF"/>
    </w:rPr>
  </w:style>
  <w:style w:type="character" w:customStyle="1" w:styleId="2pt1">
    <w:name w:val="Основной текст + Интервал 2 pt1"/>
    <w:basedOn w:val="13"/>
    <w:uiPriority w:val="99"/>
    <w:rsid w:val="00A55118"/>
    <w:rPr>
      <w:rFonts w:ascii="Century Schoolbook" w:hAnsi="Century Schoolbook" w:cs="Century Schoolbook"/>
      <w:spacing w:val="40"/>
      <w:sz w:val="20"/>
      <w:szCs w:val="20"/>
      <w:shd w:val="clear" w:color="auto" w:fill="FFFFFF"/>
    </w:rPr>
  </w:style>
  <w:style w:type="character" w:customStyle="1" w:styleId="62">
    <w:name w:val="Основной текст (6)"/>
    <w:basedOn w:val="60"/>
    <w:uiPriority w:val="99"/>
    <w:rsid w:val="00A55118"/>
    <w:rPr>
      <w:rFonts w:ascii="Century Schoolbook" w:hAnsi="Century Schoolbook" w:cs="Century Schoolbook"/>
      <w:sz w:val="15"/>
      <w:szCs w:val="15"/>
      <w:shd w:val="clear" w:color="auto" w:fill="FFFFFF"/>
    </w:rPr>
  </w:style>
  <w:style w:type="character" w:customStyle="1" w:styleId="430">
    <w:name w:val="Заголовок №43"/>
    <w:basedOn w:val="43"/>
    <w:uiPriority w:val="99"/>
    <w:rsid w:val="00A55118"/>
    <w:rPr>
      <w:rFonts w:ascii="Arial Narrow" w:hAnsi="Arial Narrow" w:cs="Arial Narrow"/>
      <w:b/>
      <w:bCs/>
      <w:sz w:val="20"/>
      <w:szCs w:val="20"/>
      <w:shd w:val="clear" w:color="auto" w:fill="FFFFFF"/>
    </w:rPr>
  </w:style>
  <w:style w:type="character" w:customStyle="1" w:styleId="64">
    <w:name w:val="Основной текст (6)4"/>
    <w:basedOn w:val="60"/>
    <w:uiPriority w:val="99"/>
    <w:rsid w:val="00A55118"/>
    <w:rPr>
      <w:rFonts w:ascii="Century Schoolbook" w:hAnsi="Century Schoolbook" w:cs="Century Schoolbook"/>
      <w:sz w:val="15"/>
      <w:szCs w:val="15"/>
      <w:shd w:val="clear" w:color="auto" w:fill="FFFFFF"/>
    </w:rPr>
  </w:style>
  <w:style w:type="character" w:customStyle="1" w:styleId="52">
    <w:name w:val="Основной текст (5)"/>
    <w:basedOn w:val="50"/>
    <w:uiPriority w:val="99"/>
    <w:rsid w:val="00A55118"/>
    <w:rPr>
      <w:rFonts w:ascii="Century Schoolbook" w:hAnsi="Century Schoolbook" w:cs="Century Schoolbook"/>
      <w:b/>
      <w:bCs/>
      <w:i/>
      <w:iCs/>
      <w:sz w:val="18"/>
      <w:szCs w:val="18"/>
      <w:shd w:val="clear" w:color="auto" w:fill="FFFFFF"/>
    </w:rPr>
  </w:style>
  <w:style w:type="character" w:customStyle="1" w:styleId="420">
    <w:name w:val="Заголовок №4 (2)_"/>
    <w:basedOn w:val="a0"/>
    <w:link w:val="421"/>
    <w:uiPriority w:val="99"/>
    <w:locked/>
    <w:rsid w:val="00A55118"/>
    <w:rPr>
      <w:rFonts w:ascii="Century Schoolbook" w:hAnsi="Century Schoolbook" w:cs="Century Schoolbook"/>
      <w:sz w:val="20"/>
      <w:szCs w:val="20"/>
      <w:shd w:val="clear" w:color="auto" w:fill="FFFFFF"/>
    </w:rPr>
  </w:style>
  <w:style w:type="paragraph" w:customStyle="1" w:styleId="421">
    <w:name w:val="Заголовок №4 (2)"/>
    <w:basedOn w:val="a"/>
    <w:link w:val="420"/>
    <w:uiPriority w:val="99"/>
    <w:rsid w:val="00A55118"/>
    <w:pPr>
      <w:shd w:val="clear" w:color="auto" w:fill="FFFFFF"/>
      <w:autoSpaceDE/>
      <w:autoSpaceDN/>
      <w:adjustRightInd/>
      <w:spacing w:after="180" w:line="240" w:lineRule="atLeast"/>
      <w:ind w:firstLine="280"/>
      <w:jc w:val="both"/>
      <w:outlineLvl w:val="3"/>
    </w:pPr>
    <w:rPr>
      <w:rFonts w:ascii="Century Schoolbook" w:eastAsiaTheme="minorHAnsi" w:hAnsi="Century Schoolbook" w:cs="Century Schoolbook"/>
      <w:sz w:val="20"/>
      <w:szCs w:val="20"/>
      <w:lang w:eastAsia="en-US"/>
    </w:rPr>
  </w:style>
  <w:style w:type="character" w:customStyle="1" w:styleId="63">
    <w:name w:val="Основной текст (6)3"/>
    <w:basedOn w:val="60"/>
    <w:uiPriority w:val="99"/>
    <w:rsid w:val="00A55118"/>
    <w:rPr>
      <w:rFonts w:ascii="Century Schoolbook" w:hAnsi="Century Schoolbook" w:cs="Century Schoolbook"/>
      <w:sz w:val="15"/>
      <w:szCs w:val="15"/>
      <w:shd w:val="clear" w:color="auto" w:fill="FFFFFF"/>
    </w:rPr>
  </w:style>
  <w:style w:type="character" w:customStyle="1" w:styleId="9pt2">
    <w:name w:val="Основной текст + 9 pt2"/>
    <w:aliases w:val="Полужирный2,Курсив2"/>
    <w:basedOn w:val="13"/>
    <w:uiPriority w:val="99"/>
    <w:rsid w:val="00A55118"/>
    <w:rPr>
      <w:rFonts w:ascii="Century Schoolbook" w:hAnsi="Century Schoolbook" w:cs="Century Schoolbook"/>
      <w:b/>
      <w:bCs/>
      <w:i/>
      <w:iCs/>
      <w:sz w:val="18"/>
      <w:szCs w:val="18"/>
      <w:shd w:val="clear" w:color="auto" w:fill="FFFFFF"/>
    </w:rPr>
  </w:style>
  <w:style w:type="character" w:customStyle="1" w:styleId="9">
    <w:name w:val="Основной текст (9)_"/>
    <w:basedOn w:val="a0"/>
    <w:link w:val="90"/>
    <w:uiPriority w:val="99"/>
    <w:locked/>
    <w:rsid w:val="00A55118"/>
    <w:rPr>
      <w:rFonts w:ascii="Century Schoolbook" w:hAnsi="Century Schoolbook" w:cs="Century Schoolbook"/>
      <w:i/>
      <w:iCs/>
      <w:w w:val="60"/>
      <w:sz w:val="9"/>
      <w:szCs w:val="9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rsid w:val="00A55118"/>
    <w:pPr>
      <w:shd w:val="clear" w:color="auto" w:fill="FFFFFF"/>
      <w:autoSpaceDE/>
      <w:autoSpaceDN/>
      <w:adjustRightInd/>
      <w:spacing w:line="240" w:lineRule="atLeast"/>
    </w:pPr>
    <w:rPr>
      <w:rFonts w:ascii="Century Schoolbook" w:eastAsiaTheme="minorHAnsi" w:hAnsi="Century Schoolbook" w:cs="Century Schoolbook"/>
      <w:i/>
      <w:iCs/>
      <w:w w:val="60"/>
      <w:sz w:val="9"/>
      <w:szCs w:val="9"/>
      <w:lang w:eastAsia="en-US"/>
    </w:rPr>
  </w:style>
  <w:style w:type="character" w:customStyle="1" w:styleId="9pt1">
    <w:name w:val="Основной текст + 9 pt1"/>
    <w:aliases w:val="Полужирный1,Курсив1"/>
    <w:basedOn w:val="13"/>
    <w:uiPriority w:val="99"/>
    <w:rsid w:val="00A55118"/>
    <w:rPr>
      <w:rFonts w:ascii="Century Schoolbook" w:hAnsi="Century Schoolbook" w:cs="Century Schoolbook"/>
      <w:b/>
      <w:bCs/>
      <w:i/>
      <w:iCs/>
      <w:sz w:val="18"/>
      <w:szCs w:val="18"/>
      <w:shd w:val="clear" w:color="auto" w:fill="FFFFFF"/>
    </w:rPr>
  </w:style>
  <w:style w:type="character" w:customStyle="1" w:styleId="520">
    <w:name w:val="Основной текст (5)2"/>
    <w:basedOn w:val="50"/>
    <w:uiPriority w:val="99"/>
    <w:rsid w:val="00A55118"/>
    <w:rPr>
      <w:rFonts w:ascii="Century Schoolbook" w:hAnsi="Century Schoolbook" w:cs="Century Schoolbook"/>
      <w:b/>
      <w:bCs/>
      <w:i/>
      <w:iCs/>
      <w:sz w:val="18"/>
      <w:szCs w:val="18"/>
      <w:shd w:val="clear" w:color="auto" w:fill="FFFFFF"/>
    </w:rPr>
  </w:style>
  <w:style w:type="character" w:customStyle="1" w:styleId="620">
    <w:name w:val="Основной текст (6)2"/>
    <w:basedOn w:val="60"/>
    <w:uiPriority w:val="99"/>
    <w:rsid w:val="00A55118"/>
    <w:rPr>
      <w:rFonts w:ascii="Century Schoolbook" w:hAnsi="Century Schoolbook" w:cs="Century Schoolbook"/>
      <w:sz w:val="15"/>
      <w:szCs w:val="15"/>
      <w:shd w:val="clear" w:color="auto" w:fill="FFFFFF"/>
    </w:rPr>
  </w:style>
  <w:style w:type="character" w:customStyle="1" w:styleId="100">
    <w:name w:val="Основной текст (10)_"/>
    <w:basedOn w:val="a0"/>
    <w:link w:val="101"/>
    <w:uiPriority w:val="99"/>
    <w:locked/>
    <w:rsid w:val="00A55118"/>
    <w:rPr>
      <w:rFonts w:ascii="Arial Narrow" w:hAnsi="Arial Narrow" w:cs="Arial Narrow"/>
      <w:i/>
      <w:iCs/>
      <w:sz w:val="9"/>
      <w:szCs w:val="9"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rsid w:val="00A55118"/>
    <w:pPr>
      <w:shd w:val="clear" w:color="auto" w:fill="FFFFFF"/>
      <w:autoSpaceDE/>
      <w:autoSpaceDN/>
      <w:adjustRightInd/>
      <w:spacing w:after="120" w:line="240" w:lineRule="atLeast"/>
    </w:pPr>
    <w:rPr>
      <w:rFonts w:ascii="Arial Narrow" w:eastAsiaTheme="minorHAnsi" w:hAnsi="Arial Narrow" w:cs="Arial Narrow"/>
      <w:i/>
      <w:iCs/>
      <w:sz w:val="9"/>
      <w:szCs w:val="9"/>
      <w:lang w:eastAsia="en-US"/>
    </w:rPr>
  </w:style>
  <w:style w:type="character" w:customStyle="1" w:styleId="422">
    <w:name w:val="Заголовок №42"/>
    <w:basedOn w:val="43"/>
    <w:uiPriority w:val="99"/>
    <w:rsid w:val="00A55118"/>
    <w:rPr>
      <w:rFonts w:ascii="Arial Narrow" w:hAnsi="Arial Narrow" w:cs="Arial Narrow"/>
      <w:b/>
      <w:bCs/>
      <w:sz w:val="20"/>
      <w:szCs w:val="20"/>
      <w:shd w:val="clear" w:color="auto" w:fill="FFFFFF"/>
    </w:rPr>
  </w:style>
  <w:style w:type="character" w:customStyle="1" w:styleId="411pt">
    <w:name w:val="Заголовок №4 + 11 pt"/>
    <w:aliases w:val="Интервал 0 pt1"/>
    <w:basedOn w:val="43"/>
    <w:uiPriority w:val="99"/>
    <w:rsid w:val="00A55118"/>
    <w:rPr>
      <w:rFonts w:ascii="Arial Narrow" w:hAnsi="Arial Narrow" w:cs="Arial Narrow"/>
      <w:b/>
      <w:bCs/>
      <w:spacing w:val="10"/>
      <w:sz w:val="22"/>
      <w:szCs w:val="22"/>
      <w:shd w:val="clear" w:color="auto" w:fill="FFFFFF"/>
    </w:rPr>
  </w:style>
  <w:style w:type="paragraph" w:customStyle="1" w:styleId="CharChar">
    <w:name w:val="Char Char"/>
    <w:basedOn w:val="a"/>
    <w:rsid w:val="00A55118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220">
    <w:name w:val="Заголовок №22"/>
    <w:basedOn w:val="24"/>
    <w:uiPriority w:val="99"/>
    <w:rsid w:val="00A55118"/>
    <w:rPr>
      <w:rFonts w:ascii="Arial Narrow" w:hAnsi="Arial Narrow" w:cs="Arial Narrow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character" w:customStyle="1" w:styleId="200">
    <w:name w:val="Основной текст (20)_"/>
    <w:basedOn w:val="a0"/>
    <w:link w:val="201"/>
    <w:uiPriority w:val="99"/>
    <w:locked/>
    <w:rsid w:val="00A55118"/>
    <w:rPr>
      <w:rFonts w:ascii="Arial Narrow" w:hAnsi="Arial Narrow" w:cs="Arial Narrow"/>
      <w:b/>
      <w:bCs/>
      <w:sz w:val="17"/>
      <w:szCs w:val="17"/>
      <w:shd w:val="clear" w:color="auto" w:fill="FFFFFF"/>
    </w:rPr>
  </w:style>
  <w:style w:type="paragraph" w:customStyle="1" w:styleId="201">
    <w:name w:val="Основной текст (20)1"/>
    <w:basedOn w:val="a"/>
    <w:link w:val="200"/>
    <w:uiPriority w:val="99"/>
    <w:rsid w:val="00A55118"/>
    <w:pPr>
      <w:shd w:val="clear" w:color="auto" w:fill="FFFFFF"/>
      <w:autoSpaceDE/>
      <w:autoSpaceDN/>
      <w:adjustRightInd/>
      <w:spacing w:before="240" w:after="240" w:line="240" w:lineRule="atLeast"/>
      <w:ind w:firstLine="780"/>
    </w:pPr>
    <w:rPr>
      <w:rFonts w:ascii="Arial Narrow" w:eastAsiaTheme="minorHAnsi" w:hAnsi="Arial Narrow" w:cs="Arial Narrow"/>
      <w:b/>
      <w:bCs/>
      <w:sz w:val="17"/>
      <w:szCs w:val="17"/>
      <w:lang w:eastAsia="en-US"/>
    </w:rPr>
  </w:style>
  <w:style w:type="character" w:customStyle="1" w:styleId="2pt4">
    <w:name w:val="Основной текст + Интервал 2 pt4"/>
    <w:basedOn w:val="13"/>
    <w:uiPriority w:val="99"/>
    <w:rsid w:val="00A55118"/>
    <w:rPr>
      <w:rFonts w:ascii="Times New Roman" w:hAnsi="Times New Roman" w:cs="Times New Roman"/>
      <w:color w:val="000000"/>
      <w:spacing w:val="50"/>
      <w:w w:val="100"/>
      <w:position w:val="0"/>
      <w:sz w:val="21"/>
      <w:szCs w:val="21"/>
      <w:shd w:val="clear" w:color="auto" w:fill="FFFFFF"/>
      <w:lang w:val="ru-RU" w:eastAsia="ru-RU"/>
    </w:rPr>
  </w:style>
  <w:style w:type="character" w:customStyle="1" w:styleId="202">
    <w:name w:val="Основной текст (20)"/>
    <w:basedOn w:val="200"/>
    <w:uiPriority w:val="99"/>
    <w:rsid w:val="00A55118"/>
    <w:rPr>
      <w:rFonts w:ascii="Arial Narrow" w:hAnsi="Arial Narrow" w:cs="Arial Narrow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/>
    </w:rPr>
  </w:style>
  <w:style w:type="character" w:customStyle="1" w:styleId="2pt3">
    <w:name w:val="Основной текст + Интервал 2 pt3"/>
    <w:basedOn w:val="13"/>
    <w:uiPriority w:val="99"/>
    <w:rsid w:val="00A55118"/>
    <w:rPr>
      <w:rFonts w:ascii="Times New Roman" w:hAnsi="Times New Roman" w:cs="Times New Roman"/>
      <w:color w:val="000000"/>
      <w:spacing w:val="50"/>
      <w:w w:val="100"/>
      <w:position w:val="0"/>
      <w:sz w:val="21"/>
      <w:szCs w:val="21"/>
      <w:shd w:val="clear" w:color="auto" w:fill="FFFFFF"/>
      <w:lang w:val="ru-RU" w:eastAsia="ru-RU"/>
    </w:rPr>
  </w:style>
  <w:style w:type="character" w:customStyle="1" w:styleId="Consolas">
    <w:name w:val="Основной текст + Consolas"/>
    <w:aliases w:val="11 pt"/>
    <w:basedOn w:val="13"/>
    <w:uiPriority w:val="99"/>
    <w:rsid w:val="00A55118"/>
    <w:rPr>
      <w:rFonts w:ascii="Consolas" w:hAnsi="Consolas" w:cs="Consolas"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CordiaUPC">
    <w:name w:val="Основной текст + CordiaUPC"/>
    <w:aliases w:val="23 pt"/>
    <w:basedOn w:val="13"/>
    <w:uiPriority w:val="99"/>
    <w:rsid w:val="00A55118"/>
    <w:rPr>
      <w:rFonts w:ascii="CordiaUPC" w:hAnsi="CordiaUPC" w:cs="CordiaUPC"/>
      <w:color w:val="000000"/>
      <w:spacing w:val="0"/>
      <w:w w:val="100"/>
      <w:position w:val="0"/>
      <w:sz w:val="46"/>
      <w:szCs w:val="46"/>
      <w:shd w:val="clear" w:color="auto" w:fill="FFFFFF"/>
      <w:lang w:val="ru-RU" w:eastAsia="ru-RU"/>
    </w:rPr>
  </w:style>
  <w:style w:type="character" w:customStyle="1" w:styleId="1pt">
    <w:name w:val="Основной текст + Интервал 1 pt"/>
    <w:basedOn w:val="13"/>
    <w:uiPriority w:val="99"/>
    <w:rsid w:val="00A55118"/>
    <w:rPr>
      <w:rFonts w:ascii="Times New Roman" w:hAnsi="Times New Roman" w:cs="Times New Roman"/>
      <w:color w:val="000000"/>
      <w:spacing w:val="30"/>
      <w:w w:val="100"/>
      <w:position w:val="0"/>
      <w:sz w:val="21"/>
      <w:szCs w:val="21"/>
      <w:shd w:val="clear" w:color="auto" w:fill="FFFFFF"/>
      <w:lang w:val="ru-RU" w:eastAsia="ru-RU"/>
    </w:rPr>
  </w:style>
  <w:style w:type="paragraph" w:customStyle="1" w:styleId="CharChar1">
    <w:name w:val="Char Char1"/>
    <w:basedOn w:val="a"/>
    <w:rsid w:val="00A55118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C850F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rsid w:val="00C850FB"/>
    <w:pPr>
      <w:widowControl/>
      <w:autoSpaceDE/>
      <w:autoSpaceDN/>
      <w:adjustRightInd/>
      <w:spacing w:after="160" w:line="259" w:lineRule="auto"/>
    </w:pPr>
    <w:rPr>
      <w:rFonts w:ascii="Calibri" w:eastAsia="Calibri" w:hAnsi="Calibri" w:cs="Calibri"/>
      <w:sz w:val="24"/>
      <w:szCs w:val="24"/>
      <w:lang w:eastAsia="en-US"/>
    </w:rPr>
  </w:style>
  <w:style w:type="paragraph" w:styleId="ad">
    <w:name w:val="header"/>
    <w:basedOn w:val="a"/>
    <w:link w:val="ae"/>
    <w:uiPriority w:val="99"/>
    <w:rsid w:val="00C850FB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 w:cs="Calibri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C850FB"/>
    <w:rPr>
      <w:rFonts w:ascii="Calibri" w:eastAsia="Calibri" w:hAnsi="Calibri" w:cs="Calibri"/>
    </w:rPr>
  </w:style>
  <w:style w:type="paragraph" w:styleId="af">
    <w:name w:val="footer"/>
    <w:basedOn w:val="a"/>
    <w:link w:val="af0"/>
    <w:uiPriority w:val="99"/>
    <w:rsid w:val="00C850FB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 w:cs="Calibri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C850FB"/>
    <w:rPr>
      <w:rFonts w:ascii="Calibri" w:eastAsia="Calibri" w:hAnsi="Calibri" w:cs="Calibri"/>
    </w:rPr>
  </w:style>
  <w:style w:type="character" w:styleId="af1">
    <w:name w:val="page number"/>
    <w:basedOn w:val="a0"/>
    <w:uiPriority w:val="99"/>
    <w:rsid w:val="00C850FB"/>
  </w:style>
  <w:style w:type="character" w:styleId="af2">
    <w:name w:val="FollowedHyperlink"/>
    <w:basedOn w:val="a0"/>
    <w:uiPriority w:val="99"/>
    <w:semiHidden/>
    <w:unhideWhenUsed/>
    <w:rsid w:val="00C850FB"/>
    <w:rPr>
      <w:color w:val="800080" w:themeColor="followedHyperlink"/>
      <w:u w:val="single"/>
    </w:rPr>
  </w:style>
  <w:style w:type="paragraph" w:customStyle="1" w:styleId="af3">
    <w:name w:val="Содержимое таблицы"/>
    <w:basedOn w:val="a"/>
    <w:rsid w:val="00151CE4"/>
    <w:pPr>
      <w:suppressLineNumbers/>
      <w:suppressAutoHyphens/>
      <w:autoSpaceDE/>
      <w:autoSpaceDN/>
      <w:adjustRightInd/>
    </w:pPr>
    <w:rPr>
      <w:rFonts w:eastAsia="WenQuanYi Micro Hei" w:cs="FreeSans"/>
      <w:kern w:val="2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04211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f4">
    <w:name w:val="Light Shading"/>
    <w:basedOn w:val="a1"/>
    <w:uiPriority w:val="60"/>
    <w:rsid w:val="007E3F1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7E3F1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7E3F1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5">
    <w:name w:val="Light Shading Accent 5"/>
    <w:basedOn w:val="a1"/>
    <w:uiPriority w:val="60"/>
    <w:rsid w:val="007E3F19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4">
    <w:name w:val="Light Shading Accent 4"/>
    <w:basedOn w:val="a1"/>
    <w:uiPriority w:val="60"/>
    <w:rsid w:val="007E3F19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af5">
    <w:name w:val="Balloon Text"/>
    <w:basedOn w:val="a"/>
    <w:link w:val="af6"/>
    <w:uiPriority w:val="99"/>
    <w:semiHidden/>
    <w:unhideWhenUsed/>
    <w:rsid w:val="00E63B20"/>
    <w:pPr>
      <w:widowControl/>
      <w:autoSpaceDE/>
      <w:autoSpaceDN/>
      <w:adjustRightInd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6">
    <w:name w:val="Текст выноски Знак"/>
    <w:basedOn w:val="a0"/>
    <w:link w:val="af5"/>
    <w:uiPriority w:val="99"/>
    <w:semiHidden/>
    <w:rsid w:val="00E63B2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E57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04211E"/>
    <w:pPr>
      <w:widowControl/>
      <w:autoSpaceDE/>
      <w:autoSpaceDN/>
      <w:adjustRightInd/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qFormat/>
    <w:rsid w:val="00694C24"/>
    <w:pPr>
      <w:ind w:left="106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694C2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694C24"/>
    <w:pPr>
      <w:spacing w:before="66"/>
      <w:ind w:left="106"/>
      <w:outlineLvl w:val="0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694C24"/>
    <w:pPr>
      <w:ind w:left="286"/>
      <w:outlineLvl w:val="1"/>
    </w:pPr>
    <w:rPr>
      <w:b/>
      <w:bCs/>
      <w:sz w:val="24"/>
      <w:szCs w:val="24"/>
    </w:rPr>
  </w:style>
  <w:style w:type="paragraph" w:customStyle="1" w:styleId="31">
    <w:name w:val="Заголовок 31"/>
    <w:basedOn w:val="a"/>
    <w:uiPriority w:val="1"/>
    <w:qFormat/>
    <w:rsid w:val="00694C24"/>
    <w:pPr>
      <w:spacing w:line="274" w:lineRule="exact"/>
      <w:ind w:left="286"/>
      <w:outlineLvl w:val="2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694C24"/>
    <w:pPr>
      <w:spacing w:before="111"/>
      <w:ind w:left="526" w:hanging="241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694C24"/>
    <w:pPr>
      <w:spacing w:before="86"/>
      <w:ind w:left="76"/>
    </w:pPr>
    <w:rPr>
      <w:sz w:val="24"/>
      <w:szCs w:val="24"/>
    </w:rPr>
  </w:style>
  <w:style w:type="character" w:styleId="a6">
    <w:name w:val="Hyperlink"/>
    <w:basedOn w:val="a0"/>
    <w:uiPriority w:val="99"/>
    <w:rsid w:val="00A55118"/>
    <w:rPr>
      <w:rFonts w:cs="Times New Roman"/>
      <w:color w:val="auto"/>
      <w:u w:val="single"/>
    </w:rPr>
  </w:style>
  <w:style w:type="character" w:customStyle="1" w:styleId="a7">
    <w:name w:val="Сноска_"/>
    <w:basedOn w:val="a0"/>
    <w:link w:val="a8"/>
    <w:uiPriority w:val="99"/>
    <w:locked/>
    <w:rsid w:val="00A55118"/>
    <w:rPr>
      <w:rFonts w:ascii="Century Schoolbook" w:hAnsi="Century Schoolbook" w:cs="Century Schoolbook"/>
      <w:b/>
      <w:bCs/>
      <w:sz w:val="17"/>
      <w:szCs w:val="17"/>
      <w:shd w:val="clear" w:color="auto" w:fill="FFFFFF"/>
    </w:rPr>
  </w:style>
  <w:style w:type="paragraph" w:customStyle="1" w:styleId="a8">
    <w:name w:val="Сноска"/>
    <w:basedOn w:val="a"/>
    <w:link w:val="a7"/>
    <w:uiPriority w:val="99"/>
    <w:rsid w:val="00A55118"/>
    <w:pPr>
      <w:shd w:val="clear" w:color="auto" w:fill="FFFFFF"/>
      <w:autoSpaceDE/>
      <w:autoSpaceDN/>
      <w:adjustRightInd/>
      <w:spacing w:line="206" w:lineRule="exact"/>
    </w:pPr>
    <w:rPr>
      <w:rFonts w:ascii="Century Schoolbook" w:eastAsiaTheme="minorHAnsi" w:hAnsi="Century Schoolbook" w:cs="Century Schoolbook"/>
      <w:b/>
      <w:bCs/>
      <w:sz w:val="17"/>
      <w:szCs w:val="17"/>
      <w:lang w:eastAsia="en-US"/>
    </w:rPr>
  </w:style>
  <w:style w:type="character" w:customStyle="1" w:styleId="2pt">
    <w:name w:val="Сноска + Интервал 2 pt"/>
    <w:basedOn w:val="a7"/>
    <w:uiPriority w:val="99"/>
    <w:rsid w:val="00A55118"/>
    <w:rPr>
      <w:rFonts w:ascii="Century Schoolbook" w:hAnsi="Century Schoolbook" w:cs="Century Schoolbook"/>
      <w:b/>
      <w:bCs/>
      <w:spacing w:val="40"/>
      <w:sz w:val="17"/>
      <w:szCs w:val="17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A55118"/>
    <w:rPr>
      <w:rFonts w:ascii="Franklin Gothic Heavy" w:hAnsi="Franklin Gothic Heavy" w:cs="Franklin Gothic Heavy"/>
      <w:sz w:val="30"/>
      <w:szCs w:val="30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55118"/>
    <w:pPr>
      <w:shd w:val="clear" w:color="auto" w:fill="FFFFFF"/>
      <w:autoSpaceDE/>
      <w:autoSpaceDN/>
      <w:adjustRightInd/>
      <w:spacing w:line="307" w:lineRule="exact"/>
      <w:outlineLvl w:val="0"/>
    </w:pPr>
    <w:rPr>
      <w:rFonts w:ascii="Franklin Gothic Heavy" w:eastAsiaTheme="minorHAnsi" w:hAnsi="Franklin Gothic Heavy" w:cs="Franklin Gothic Heavy"/>
      <w:sz w:val="30"/>
      <w:szCs w:val="30"/>
      <w:lang w:eastAsia="en-US"/>
    </w:rPr>
  </w:style>
  <w:style w:type="character" w:customStyle="1" w:styleId="1CenturySchoolbook">
    <w:name w:val="Заголовок №1 + Century Schoolbook"/>
    <w:basedOn w:val="1"/>
    <w:uiPriority w:val="99"/>
    <w:rsid w:val="00A55118"/>
    <w:rPr>
      <w:rFonts w:ascii="Century Schoolbook" w:hAnsi="Century Schoolbook" w:cs="Century Schoolbook"/>
      <w:sz w:val="30"/>
      <w:szCs w:val="30"/>
      <w:shd w:val="clear" w:color="auto" w:fill="FFFFFF"/>
    </w:rPr>
  </w:style>
  <w:style w:type="character" w:customStyle="1" w:styleId="a9">
    <w:name w:val="Колонтитул_"/>
    <w:basedOn w:val="a0"/>
    <w:link w:val="12"/>
    <w:uiPriority w:val="99"/>
    <w:locked/>
    <w:rsid w:val="00A55118"/>
    <w:rPr>
      <w:rFonts w:ascii="Century Schoolbook" w:hAnsi="Century Schoolbook" w:cs="Century Schoolbook"/>
      <w:sz w:val="18"/>
      <w:szCs w:val="18"/>
      <w:shd w:val="clear" w:color="auto" w:fill="FFFFFF"/>
    </w:rPr>
  </w:style>
  <w:style w:type="paragraph" w:customStyle="1" w:styleId="12">
    <w:name w:val="Колонтитул1"/>
    <w:basedOn w:val="a"/>
    <w:link w:val="a9"/>
    <w:uiPriority w:val="99"/>
    <w:rsid w:val="00A55118"/>
    <w:pPr>
      <w:shd w:val="clear" w:color="auto" w:fill="FFFFFF"/>
      <w:autoSpaceDE/>
      <w:autoSpaceDN/>
      <w:adjustRightInd/>
      <w:spacing w:line="240" w:lineRule="atLeast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character" w:customStyle="1" w:styleId="aa">
    <w:name w:val="Колонтитул"/>
    <w:basedOn w:val="a9"/>
    <w:uiPriority w:val="99"/>
    <w:rsid w:val="00A55118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22">
    <w:name w:val="Основной текст (2)_"/>
    <w:basedOn w:val="a0"/>
    <w:link w:val="210"/>
    <w:uiPriority w:val="99"/>
    <w:locked/>
    <w:rsid w:val="00A55118"/>
    <w:rPr>
      <w:rFonts w:ascii="Arial Narrow" w:hAnsi="Arial Narrow" w:cs="Arial Narrow"/>
      <w:sz w:val="10"/>
      <w:szCs w:val="10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A55118"/>
    <w:pPr>
      <w:shd w:val="clear" w:color="auto" w:fill="FFFFFF"/>
      <w:autoSpaceDE/>
      <w:autoSpaceDN/>
      <w:adjustRightInd/>
      <w:spacing w:line="240" w:lineRule="atLeast"/>
      <w:ind w:firstLine="800"/>
      <w:jc w:val="both"/>
    </w:pPr>
    <w:rPr>
      <w:rFonts w:ascii="Arial Narrow" w:eastAsiaTheme="minorHAnsi" w:hAnsi="Arial Narrow" w:cs="Arial Narrow"/>
      <w:sz w:val="10"/>
      <w:szCs w:val="10"/>
      <w:lang w:eastAsia="en-US"/>
    </w:rPr>
  </w:style>
  <w:style w:type="character" w:customStyle="1" w:styleId="23">
    <w:name w:val="Основной текст (2)"/>
    <w:basedOn w:val="22"/>
    <w:uiPriority w:val="99"/>
    <w:rsid w:val="00A55118"/>
    <w:rPr>
      <w:rFonts w:ascii="Arial Narrow" w:hAnsi="Arial Narrow" w:cs="Arial Narrow"/>
      <w:strike/>
      <w:sz w:val="10"/>
      <w:szCs w:val="10"/>
      <w:shd w:val="clear" w:color="auto" w:fill="FFFFFF"/>
    </w:rPr>
  </w:style>
  <w:style w:type="character" w:customStyle="1" w:styleId="2FranklinGothicHeavy">
    <w:name w:val="Основной текст (2) + Franklin Gothic Heavy"/>
    <w:aliases w:val="7 pt,Курсив"/>
    <w:basedOn w:val="22"/>
    <w:uiPriority w:val="99"/>
    <w:rsid w:val="00A55118"/>
    <w:rPr>
      <w:rFonts w:ascii="Franklin Gothic Heavy" w:hAnsi="Franklin Gothic Heavy" w:cs="Franklin Gothic Heavy"/>
      <w:i/>
      <w:iCs/>
      <w:strike/>
      <w:sz w:val="14"/>
      <w:szCs w:val="14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locked/>
    <w:rsid w:val="00A55118"/>
    <w:rPr>
      <w:rFonts w:ascii="Arial Narrow" w:hAnsi="Arial Narrow" w:cs="Arial Narrow"/>
      <w:b/>
      <w:bCs/>
      <w:i/>
      <w:iCs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A55118"/>
    <w:pPr>
      <w:shd w:val="clear" w:color="auto" w:fill="FFFFFF"/>
      <w:autoSpaceDE/>
      <w:autoSpaceDN/>
      <w:adjustRightInd/>
      <w:spacing w:line="245" w:lineRule="exact"/>
    </w:pPr>
    <w:rPr>
      <w:rFonts w:ascii="Arial Narrow" w:eastAsiaTheme="minorHAnsi" w:hAnsi="Arial Narrow" w:cs="Arial Narrow"/>
      <w:b/>
      <w:bCs/>
      <w:i/>
      <w:iCs/>
      <w:sz w:val="20"/>
      <w:szCs w:val="20"/>
      <w:lang w:eastAsia="en-US"/>
    </w:rPr>
  </w:style>
  <w:style w:type="character" w:customStyle="1" w:styleId="32">
    <w:name w:val="Основной текст (3) + Не курсив"/>
    <w:basedOn w:val="3"/>
    <w:uiPriority w:val="99"/>
    <w:rsid w:val="00A55118"/>
    <w:rPr>
      <w:rFonts w:ascii="Arial Narrow" w:hAnsi="Arial Narrow" w:cs="Arial Narrow"/>
      <w:b/>
      <w:bCs/>
      <w:i/>
      <w:iCs/>
      <w:sz w:val="20"/>
      <w:szCs w:val="20"/>
      <w:shd w:val="clear" w:color="auto" w:fill="FFFFFF"/>
    </w:rPr>
  </w:style>
  <w:style w:type="character" w:customStyle="1" w:styleId="4">
    <w:name w:val="Основной текст (4)_"/>
    <w:basedOn w:val="a0"/>
    <w:link w:val="41"/>
    <w:uiPriority w:val="99"/>
    <w:locked/>
    <w:rsid w:val="00A55118"/>
    <w:rPr>
      <w:rFonts w:ascii="Arial Narrow" w:hAnsi="Arial Narrow" w:cs="Arial Narrow"/>
      <w:b/>
      <w:bCs/>
      <w:spacing w:val="10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A55118"/>
    <w:pPr>
      <w:shd w:val="clear" w:color="auto" w:fill="FFFFFF"/>
      <w:autoSpaceDE/>
      <w:autoSpaceDN/>
      <w:adjustRightInd/>
      <w:spacing w:before="480" w:after="360" w:line="240" w:lineRule="atLeast"/>
      <w:ind w:firstLine="800"/>
      <w:jc w:val="both"/>
    </w:pPr>
    <w:rPr>
      <w:rFonts w:ascii="Arial Narrow" w:eastAsiaTheme="minorHAnsi" w:hAnsi="Arial Narrow" w:cs="Arial Narrow"/>
      <w:b/>
      <w:bCs/>
      <w:spacing w:val="10"/>
      <w:lang w:eastAsia="en-US"/>
    </w:rPr>
  </w:style>
  <w:style w:type="character" w:customStyle="1" w:styleId="24">
    <w:name w:val="Заголовок №2_"/>
    <w:basedOn w:val="a0"/>
    <w:link w:val="211"/>
    <w:uiPriority w:val="99"/>
    <w:locked/>
    <w:rsid w:val="00A55118"/>
    <w:rPr>
      <w:rFonts w:ascii="Arial Narrow" w:hAnsi="Arial Narrow" w:cs="Arial Narrow"/>
      <w:b/>
      <w:bCs/>
      <w:shd w:val="clear" w:color="auto" w:fill="FFFFFF"/>
    </w:rPr>
  </w:style>
  <w:style w:type="paragraph" w:customStyle="1" w:styleId="211">
    <w:name w:val="Заголовок №21"/>
    <w:basedOn w:val="a"/>
    <w:link w:val="24"/>
    <w:uiPriority w:val="99"/>
    <w:rsid w:val="00A55118"/>
    <w:pPr>
      <w:shd w:val="clear" w:color="auto" w:fill="FFFFFF"/>
      <w:autoSpaceDE/>
      <w:autoSpaceDN/>
      <w:adjustRightInd/>
      <w:spacing w:before="360" w:after="180" w:line="240" w:lineRule="atLeast"/>
      <w:jc w:val="both"/>
      <w:outlineLvl w:val="1"/>
    </w:pPr>
    <w:rPr>
      <w:rFonts w:ascii="Arial Narrow" w:eastAsiaTheme="minorHAnsi" w:hAnsi="Arial Narrow" w:cs="Arial Narrow"/>
      <w:b/>
      <w:bCs/>
      <w:lang w:eastAsia="en-US"/>
    </w:rPr>
  </w:style>
  <w:style w:type="character" w:customStyle="1" w:styleId="13">
    <w:name w:val="Основной текст Знак1"/>
    <w:basedOn w:val="a0"/>
    <w:uiPriority w:val="99"/>
    <w:locked/>
    <w:rsid w:val="00A55118"/>
    <w:rPr>
      <w:rFonts w:ascii="Century Schoolbook" w:hAnsi="Century Schoolbook" w:cs="Century Schoolbook"/>
      <w:sz w:val="20"/>
      <w:szCs w:val="20"/>
      <w:shd w:val="clear" w:color="auto" w:fill="FFFFFF"/>
    </w:rPr>
  </w:style>
  <w:style w:type="character" w:customStyle="1" w:styleId="2pt0">
    <w:name w:val="Основной текст + Интервал 2 pt"/>
    <w:basedOn w:val="13"/>
    <w:uiPriority w:val="99"/>
    <w:rsid w:val="00A55118"/>
    <w:rPr>
      <w:rFonts w:ascii="Century Schoolbook" w:hAnsi="Century Schoolbook" w:cs="Century Schoolbook"/>
      <w:spacing w:val="50"/>
      <w:sz w:val="20"/>
      <w:szCs w:val="20"/>
      <w:shd w:val="clear" w:color="auto" w:fill="FFFFFF"/>
    </w:rPr>
  </w:style>
  <w:style w:type="character" w:customStyle="1" w:styleId="25">
    <w:name w:val="Заголовок №2"/>
    <w:basedOn w:val="24"/>
    <w:uiPriority w:val="99"/>
    <w:rsid w:val="00A55118"/>
    <w:rPr>
      <w:rFonts w:ascii="Arial Narrow" w:hAnsi="Arial Narrow" w:cs="Arial Narrow"/>
      <w:b/>
      <w:bCs/>
      <w:shd w:val="clear" w:color="auto" w:fill="FFFFFF"/>
    </w:rPr>
  </w:style>
  <w:style w:type="character" w:customStyle="1" w:styleId="2pt2">
    <w:name w:val="Основной текст + Интервал 2 pt2"/>
    <w:basedOn w:val="13"/>
    <w:uiPriority w:val="99"/>
    <w:rsid w:val="00A55118"/>
    <w:rPr>
      <w:rFonts w:ascii="Century Schoolbook" w:hAnsi="Century Schoolbook" w:cs="Century Schoolbook"/>
      <w:spacing w:val="50"/>
      <w:sz w:val="20"/>
      <w:szCs w:val="20"/>
      <w:shd w:val="clear" w:color="auto" w:fill="FFFFFF"/>
    </w:rPr>
  </w:style>
  <w:style w:type="character" w:customStyle="1" w:styleId="9pt">
    <w:name w:val="Основной текст + 9 pt"/>
    <w:aliases w:val="Полужирный,Курсив7"/>
    <w:basedOn w:val="13"/>
    <w:uiPriority w:val="99"/>
    <w:rsid w:val="00A55118"/>
    <w:rPr>
      <w:rFonts w:ascii="Century Schoolbook" w:hAnsi="Century Schoolbook" w:cs="Century Schoolbook"/>
      <w:b/>
      <w:bCs/>
      <w:i/>
      <w:iCs/>
      <w:sz w:val="18"/>
      <w:szCs w:val="18"/>
      <w:shd w:val="clear" w:color="auto" w:fill="FFFFFF"/>
    </w:rPr>
  </w:style>
  <w:style w:type="character" w:customStyle="1" w:styleId="6">
    <w:name w:val="Колонтитул6"/>
    <w:basedOn w:val="a9"/>
    <w:uiPriority w:val="99"/>
    <w:rsid w:val="00A55118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5">
    <w:name w:val="Колонтитул5"/>
    <w:basedOn w:val="a9"/>
    <w:uiPriority w:val="99"/>
    <w:rsid w:val="00A55118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40">
    <w:name w:val="Колонтитул4"/>
    <w:basedOn w:val="a9"/>
    <w:uiPriority w:val="99"/>
    <w:rsid w:val="00A55118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33">
    <w:name w:val="Заголовок №3_"/>
    <w:basedOn w:val="a0"/>
    <w:link w:val="310"/>
    <w:uiPriority w:val="99"/>
    <w:locked/>
    <w:rsid w:val="00A55118"/>
    <w:rPr>
      <w:rFonts w:ascii="Arial Narrow" w:hAnsi="Arial Narrow" w:cs="Arial Narrow"/>
      <w:b/>
      <w:bCs/>
      <w:shd w:val="clear" w:color="auto" w:fill="FFFFFF"/>
    </w:rPr>
  </w:style>
  <w:style w:type="paragraph" w:customStyle="1" w:styleId="310">
    <w:name w:val="Заголовок №31"/>
    <w:basedOn w:val="a"/>
    <w:link w:val="33"/>
    <w:uiPriority w:val="99"/>
    <w:rsid w:val="00A55118"/>
    <w:pPr>
      <w:shd w:val="clear" w:color="auto" w:fill="FFFFFF"/>
      <w:autoSpaceDE/>
      <w:autoSpaceDN/>
      <w:adjustRightInd/>
      <w:spacing w:before="360" w:after="60" w:line="278" w:lineRule="exact"/>
      <w:outlineLvl w:val="2"/>
    </w:pPr>
    <w:rPr>
      <w:rFonts w:ascii="Arial Narrow" w:eastAsiaTheme="minorHAnsi" w:hAnsi="Arial Narrow" w:cs="Arial Narrow"/>
      <w:b/>
      <w:bCs/>
      <w:lang w:eastAsia="en-US"/>
    </w:rPr>
  </w:style>
  <w:style w:type="character" w:customStyle="1" w:styleId="34">
    <w:name w:val="Колонтитул3"/>
    <w:basedOn w:val="a9"/>
    <w:uiPriority w:val="99"/>
    <w:rsid w:val="00A55118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8">
    <w:name w:val="Основной текст + 8"/>
    <w:aliases w:val="5 pt,Полужирный7"/>
    <w:basedOn w:val="13"/>
    <w:uiPriority w:val="99"/>
    <w:rsid w:val="00A55118"/>
    <w:rPr>
      <w:rFonts w:ascii="Century Schoolbook" w:hAnsi="Century Schoolbook" w:cs="Century Schoolbook"/>
      <w:b/>
      <w:bCs/>
      <w:sz w:val="17"/>
      <w:szCs w:val="17"/>
      <w:shd w:val="clear" w:color="auto" w:fill="FFFFFF"/>
    </w:rPr>
  </w:style>
  <w:style w:type="character" w:customStyle="1" w:styleId="50">
    <w:name w:val="Основной текст (5)_"/>
    <w:basedOn w:val="a0"/>
    <w:link w:val="51"/>
    <w:uiPriority w:val="99"/>
    <w:locked/>
    <w:rsid w:val="00A55118"/>
    <w:rPr>
      <w:rFonts w:ascii="Century Schoolbook" w:hAnsi="Century Schoolbook" w:cs="Century Schoolbook"/>
      <w:b/>
      <w:bCs/>
      <w:i/>
      <w:iCs/>
      <w:sz w:val="18"/>
      <w:szCs w:val="18"/>
      <w:shd w:val="clear" w:color="auto" w:fill="FFFFFF"/>
    </w:rPr>
  </w:style>
  <w:style w:type="paragraph" w:customStyle="1" w:styleId="51">
    <w:name w:val="Основной текст (5)1"/>
    <w:basedOn w:val="a"/>
    <w:link w:val="50"/>
    <w:uiPriority w:val="99"/>
    <w:rsid w:val="00A55118"/>
    <w:pPr>
      <w:shd w:val="clear" w:color="auto" w:fill="FFFFFF"/>
      <w:autoSpaceDE/>
      <w:autoSpaceDN/>
      <w:adjustRightInd/>
      <w:spacing w:line="226" w:lineRule="exact"/>
      <w:ind w:firstLine="280"/>
      <w:jc w:val="both"/>
    </w:pPr>
    <w:rPr>
      <w:rFonts w:ascii="Century Schoolbook" w:eastAsiaTheme="minorHAnsi" w:hAnsi="Century Schoolbook" w:cs="Century Schoolbook"/>
      <w:b/>
      <w:bCs/>
      <w:i/>
      <w:iCs/>
      <w:sz w:val="18"/>
      <w:szCs w:val="18"/>
      <w:lang w:eastAsia="en-US"/>
    </w:rPr>
  </w:style>
  <w:style w:type="character" w:customStyle="1" w:styleId="510pt">
    <w:name w:val="Основной текст (5) + 10 pt"/>
    <w:aliases w:val="Не полужирный,Не курсив"/>
    <w:basedOn w:val="50"/>
    <w:uiPriority w:val="99"/>
    <w:rsid w:val="00A55118"/>
    <w:rPr>
      <w:rFonts w:ascii="Century Schoolbook" w:hAnsi="Century Schoolbook" w:cs="Century Schoolbook"/>
      <w:b/>
      <w:bCs/>
      <w:i/>
      <w:iCs/>
      <w:sz w:val="20"/>
      <w:szCs w:val="20"/>
      <w:shd w:val="clear" w:color="auto" w:fill="FFFFFF"/>
    </w:rPr>
  </w:style>
  <w:style w:type="character" w:customStyle="1" w:styleId="26">
    <w:name w:val="Колонтитул2"/>
    <w:basedOn w:val="a9"/>
    <w:uiPriority w:val="99"/>
    <w:rsid w:val="00A55118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35">
    <w:name w:val="Заголовок №3"/>
    <w:basedOn w:val="33"/>
    <w:uiPriority w:val="99"/>
    <w:rsid w:val="00A55118"/>
    <w:rPr>
      <w:rFonts w:ascii="Arial Narrow" w:hAnsi="Arial Narrow" w:cs="Arial Narrow"/>
      <w:b/>
      <w:bCs/>
      <w:shd w:val="clear" w:color="auto" w:fill="FFFFFF"/>
    </w:rPr>
  </w:style>
  <w:style w:type="character" w:customStyle="1" w:styleId="42">
    <w:name w:val="Основной текст (4)"/>
    <w:basedOn w:val="4"/>
    <w:uiPriority w:val="99"/>
    <w:rsid w:val="00A55118"/>
    <w:rPr>
      <w:rFonts w:ascii="Arial Narrow" w:hAnsi="Arial Narrow" w:cs="Arial Narrow"/>
      <w:b/>
      <w:bCs/>
      <w:spacing w:val="10"/>
      <w:shd w:val="clear" w:color="auto" w:fill="FFFFFF"/>
    </w:rPr>
  </w:style>
  <w:style w:type="character" w:customStyle="1" w:styleId="43">
    <w:name w:val="Заголовок №4_"/>
    <w:basedOn w:val="a0"/>
    <w:link w:val="410"/>
    <w:uiPriority w:val="99"/>
    <w:locked/>
    <w:rsid w:val="00A55118"/>
    <w:rPr>
      <w:rFonts w:ascii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410">
    <w:name w:val="Заголовок №41"/>
    <w:basedOn w:val="a"/>
    <w:link w:val="43"/>
    <w:uiPriority w:val="99"/>
    <w:rsid w:val="00A55118"/>
    <w:pPr>
      <w:shd w:val="clear" w:color="auto" w:fill="FFFFFF"/>
      <w:autoSpaceDE/>
      <w:autoSpaceDN/>
      <w:adjustRightInd/>
      <w:spacing w:before="240" w:after="240" w:line="240" w:lineRule="atLeast"/>
      <w:outlineLvl w:val="3"/>
    </w:pPr>
    <w:rPr>
      <w:rFonts w:ascii="Arial Narrow" w:eastAsiaTheme="minorHAnsi" w:hAnsi="Arial Narrow" w:cs="Arial Narrow"/>
      <w:b/>
      <w:bCs/>
      <w:sz w:val="20"/>
      <w:szCs w:val="20"/>
      <w:lang w:eastAsia="en-US"/>
    </w:rPr>
  </w:style>
  <w:style w:type="character" w:customStyle="1" w:styleId="60">
    <w:name w:val="Основной текст (6)_"/>
    <w:basedOn w:val="a0"/>
    <w:link w:val="61"/>
    <w:uiPriority w:val="99"/>
    <w:locked/>
    <w:rsid w:val="00A55118"/>
    <w:rPr>
      <w:rFonts w:ascii="Century Schoolbook" w:hAnsi="Century Schoolbook" w:cs="Century Schoolbook"/>
      <w:sz w:val="15"/>
      <w:szCs w:val="15"/>
      <w:shd w:val="clear" w:color="auto" w:fill="FFFFFF"/>
    </w:rPr>
  </w:style>
  <w:style w:type="paragraph" w:customStyle="1" w:styleId="61">
    <w:name w:val="Основной текст (6)1"/>
    <w:basedOn w:val="a"/>
    <w:link w:val="60"/>
    <w:uiPriority w:val="99"/>
    <w:rsid w:val="00A55118"/>
    <w:pPr>
      <w:shd w:val="clear" w:color="auto" w:fill="FFFFFF"/>
      <w:autoSpaceDE/>
      <w:autoSpaceDN/>
      <w:adjustRightInd/>
      <w:spacing w:before="240" w:after="120" w:line="240" w:lineRule="atLeast"/>
    </w:pPr>
    <w:rPr>
      <w:rFonts w:ascii="Century Schoolbook" w:eastAsiaTheme="minorHAnsi" w:hAnsi="Century Schoolbook" w:cs="Century Schoolbook"/>
      <w:sz w:val="15"/>
      <w:szCs w:val="15"/>
      <w:lang w:eastAsia="en-US"/>
    </w:rPr>
  </w:style>
  <w:style w:type="character" w:customStyle="1" w:styleId="9pt6">
    <w:name w:val="Основной текст + 9 pt6"/>
    <w:aliases w:val="Полужирный6,Курсив6,Интервал 0 pt"/>
    <w:basedOn w:val="13"/>
    <w:uiPriority w:val="99"/>
    <w:rsid w:val="00A55118"/>
    <w:rPr>
      <w:rFonts w:ascii="Century Schoolbook" w:hAnsi="Century Schoolbook" w:cs="Century Schoolbook"/>
      <w:b/>
      <w:bCs/>
      <w:i/>
      <w:iCs/>
      <w:spacing w:val="10"/>
      <w:sz w:val="18"/>
      <w:szCs w:val="18"/>
      <w:shd w:val="clear" w:color="auto" w:fill="FFFFFF"/>
    </w:rPr>
  </w:style>
  <w:style w:type="character" w:customStyle="1" w:styleId="7">
    <w:name w:val="Основной текст (7)_"/>
    <w:basedOn w:val="a0"/>
    <w:link w:val="71"/>
    <w:uiPriority w:val="99"/>
    <w:locked/>
    <w:rsid w:val="00A55118"/>
    <w:rPr>
      <w:rFonts w:ascii="Arial Narrow" w:hAnsi="Arial Narrow" w:cs="Arial Narrow"/>
      <w:b/>
      <w:bCs/>
      <w:sz w:val="16"/>
      <w:szCs w:val="16"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rsid w:val="00A55118"/>
    <w:pPr>
      <w:shd w:val="clear" w:color="auto" w:fill="FFFFFF"/>
      <w:autoSpaceDE/>
      <w:autoSpaceDN/>
      <w:adjustRightInd/>
      <w:spacing w:before="240" w:after="240" w:line="240" w:lineRule="atLeast"/>
    </w:pPr>
    <w:rPr>
      <w:rFonts w:ascii="Arial Narrow" w:eastAsiaTheme="minorHAnsi" w:hAnsi="Arial Narrow" w:cs="Arial Narrow"/>
      <w:b/>
      <w:bCs/>
      <w:sz w:val="16"/>
      <w:szCs w:val="16"/>
      <w:lang w:eastAsia="en-US"/>
    </w:rPr>
  </w:style>
  <w:style w:type="character" w:customStyle="1" w:styleId="510pt2">
    <w:name w:val="Основной текст (5) + 10 pt2"/>
    <w:aliases w:val="Не полужирный3,Не курсив2"/>
    <w:basedOn w:val="50"/>
    <w:uiPriority w:val="99"/>
    <w:rsid w:val="00A55118"/>
    <w:rPr>
      <w:rFonts w:ascii="Century Schoolbook" w:hAnsi="Century Schoolbook" w:cs="Century Schoolbook"/>
      <w:b/>
      <w:bCs/>
      <w:i/>
      <w:iCs/>
      <w:sz w:val="20"/>
      <w:szCs w:val="20"/>
      <w:shd w:val="clear" w:color="auto" w:fill="FFFFFF"/>
    </w:rPr>
  </w:style>
  <w:style w:type="character" w:customStyle="1" w:styleId="50pt">
    <w:name w:val="Основной текст (5) + Интервал 0 pt"/>
    <w:basedOn w:val="50"/>
    <w:uiPriority w:val="99"/>
    <w:rsid w:val="00A55118"/>
    <w:rPr>
      <w:rFonts w:ascii="Century Schoolbook" w:hAnsi="Century Schoolbook" w:cs="Century Schoolbook"/>
      <w:b/>
      <w:bCs/>
      <w:i/>
      <w:iCs/>
      <w:spacing w:val="10"/>
      <w:sz w:val="18"/>
      <w:szCs w:val="18"/>
      <w:shd w:val="clear" w:color="auto" w:fill="FFFFFF"/>
    </w:rPr>
  </w:style>
  <w:style w:type="character" w:customStyle="1" w:styleId="40pt">
    <w:name w:val="Заголовок №4 + Интервал 0 pt"/>
    <w:basedOn w:val="43"/>
    <w:uiPriority w:val="99"/>
    <w:rsid w:val="00A55118"/>
    <w:rPr>
      <w:rFonts w:ascii="Arial Narrow" w:hAnsi="Arial Narrow" w:cs="Arial Narrow"/>
      <w:b/>
      <w:bCs/>
      <w:spacing w:val="10"/>
      <w:sz w:val="20"/>
      <w:szCs w:val="20"/>
      <w:shd w:val="clear" w:color="auto" w:fill="FFFFFF"/>
    </w:rPr>
  </w:style>
  <w:style w:type="character" w:customStyle="1" w:styleId="70">
    <w:name w:val="Основной текст (7)"/>
    <w:basedOn w:val="7"/>
    <w:uiPriority w:val="99"/>
    <w:rsid w:val="00A55118"/>
    <w:rPr>
      <w:rFonts w:ascii="Arial Narrow" w:hAnsi="Arial Narrow" w:cs="Arial Narrow"/>
      <w:b/>
      <w:bCs/>
      <w:sz w:val="16"/>
      <w:szCs w:val="16"/>
      <w:shd w:val="clear" w:color="auto" w:fill="FFFFFF"/>
    </w:rPr>
  </w:style>
  <w:style w:type="character" w:customStyle="1" w:styleId="9pt5">
    <w:name w:val="Основной текст + 9 pt5"/>
    <w:aliases w:val="Полужирный5,Курсив5"/>
    <w:basedOn w:val="13"/>
    <w:uiPriority w:val="99"/>
    <w:rsid w:val="00A55118"/>
    <w:rPr>
      <w:rFonts w:ascii="Century Schoolbook" w:hAnsi="Century Schoolbook" w:cs="Century Schoolbook"/>
      <w:b/>
      <w:bCs/>
      <w:i/>
      <w:iCs/>
      <w:sz w:val="18"/>
      <w:szCs w:val="18"/>
      <w:shd w:val="clear" w:color="auto" w:fill="FFFFFF"/>
    </w:rPr>
  </w:style>
  <w:style w:type="character" w:customStyle="1" w:styleId="FranklinGothicMediumCond">
    <w:name w:val="Колонтитул + Franklin Gothic Medium Cond"/>
    <w:aliases w:val="9,5 pt3"/>
    <w:basedOn w:val="a9"/>
    <w:uiPriority w:val="99"/>
    <w:rsid w:val="00A55118"/>
    <w:rPr>
      <w:rFonts w:ascii="Franklin Gothic Medium Cond" w:hAnsi="Franklin Gothic Medium Cond" w:cs="Franklin Gothic Medium Cond"/>
      <w:sz w:val="19"/>
      <w:szCs w:val="19"/>
      <w:shd w:val="clear" w:color="auto" w:fill="FFFFFF"/>
    </w:rPr>
  </w:style>
  <w:style w:type="character" w:customStyle="1" w:styleId="27">
    <w:name w:val="Колонтитул (2)_"/>
    <w:basedOn w:val="a0"/>
    <w:link w:val="212"/>
    <w:uiPriority w:val="99"/>
    <w:locked/>
    <w:rsid w:val="00A55118"/>
    <w:rPr>
      <w:rFonts w:ascii="Franklin Gothic Medium Cond" w:hAnsi="Franklin Gothic Medium Cond" w:cs="Franklin Gothic Medium Cond"/>
      <w:sz w:val="19"/>
      <w:szCs w:val="19"/>
      <w:shd w:val="clear" w:color="auto" w:fill="FFFFFF"/>
    </w:rPr>
  </w:style>
  <w:style w:type="paragraph" w:customStyle="1" w:styleId="212">
    <w:name w:val="Колонтитул (2)1"/>
    <w:basedOn w:val="a"/>
    <w:link w:val="27"/>
    <w:uiPriority w:val="99"/>
    <w:rsid w:val="00A55118"/>
    <w:pPr>
      <w:shd w:val="clear" w:color="auto" w:fill="FFFFFF"/>
      <w:autoSpaceDE/>
      <w:autoSpaceDN/>
      <w:adjustRightInd/>
      <w:spacing w:line="240" w:lineRule="atLeast"/>
    </w:pPr>
    <w:rPr>
      <w:rFonts w:ascii="Franklin Gothic Medium Cond" w:eastAsiaTheme="minorHAnsi" w:hAnsi="Franklin Gothic Medium Cond" w:cs="Franklin Gothic Medium Cond"/>
      <w:sz w:val="19"/>
      <w:szCs w:val="19"/>
      <w:lang w:eastAsia="en-US"/>
    </w:rPr>
  </w:style>
  <w:style w:type="character" w:customStyle="1" w:styleId="28">
    <w:name w:val="Колонтитул (2)"/>
    <w:basedOn w:val="27"/>
    <w:uiPriority w:val="99"/>
    <w:rsid w:val="00A55118"/>
    <w:rPr>
      <w:rFonts w:ascii="Franklin Gothic Medium Cond" w:hAnsi="Franklin Gothic Medium Cond" w:cs="Franklin Gothic Medium Cond"/>
      <w:sz w:val="19"/>
      <w:szCs w:val="19"/>
      <w:shd w:val="clear" w:color="auto" w:fill="FFFFFF"/>
    </w:rPr>
  </w:style>
  <w:style w:type="character" w:customStyle="1" w:styleId="44">
    <w:name w:val="Заголовок №4"/>
    <w:basedOn w:val="43"/>
    <w:uiPriority w:val="99"/>
    <w:rsid w:val="00A55118"/>
    <w:rPr>
      <w:rFonts w:ascii="Arial Narrow" w:hAnsi="Arial Narrow" w:cs="Arial Narrow"/>
      <w:b/>
      <w:bCs/>
      <w:sz w:val="20"/>
      <w:szCs w:val="20"/>
      <w:shd w:val="clear" w:color="auto" w:fill="FFFFFF"/>
    </w:rPr>
  </w:style>
  <w:style w:type="character" w:customStyle="1" w:styleId="72">
    <w:name w:val="Основной текст (7)2"/>
    <w:basedOn w:val="7"/>
    <w:uiPriority w:val="99"/>
    <w:rsid w:val="00A55118"/>
    <w:rPr>
      <w:rFonts w:ascii="Arial Narrow" w:hAnsi="Arial Narrow" w:cs="Arial Narrow"/>
      <w:b/>
      <w:bCs/>
      <w:sz w:val="16"/>
      <w:szCs w:val="16"/>
      <w:shd w:val="clear" w:color="auto" w:fill="FFFFFF"/>
    </w:rPr>
  </w:style>
  <w:style w:type="character" w:customStyle="1" w:styleId="80">
    <w:name w:val="Основной текст (8)_"/>
    <w:basedOn w:val="a0"/>
    <w:link w:val="81"/>
    <w:uiPriority w:val="99"/>
    <w:locked/>
    <w:rsid w:val="00A55118"/>
    <w:rPr>
      <w:rFonts w:ascii="Century Schoolbook" w:hAnsi="Century Schoolbook" w:cs="Century Schoolbook"/>
      <w:b/>
      <w:bCs/>
      <w:sz w:val="15"/>
      <w:szCs w:val="15"/>
      <w:shd w:val="clear" w:color="auto" w:fill="FFFFFF"/>
    </w:rPr>
  </w:style>
  <w:style w:type="paragraph" w:customStyle="1" w:styleId="81">
    <w:name w:val="Основной текст (8)1"/>
    <w:basedOn w:val="a"/>
    <w:link w:val="80"/>
    <w:uiPriority w:val="99"/>
    <w:rsid w:val="00A55118"/>
    <w:pPr>
      <w:shd w:val="clear" w:color="auto" w:fill="FFFFFF"/>
      <w:autoSpaceDE/>
      <w:autoSpaceDN/>
      <w:adjustRightInd/>
      <w:spacing w:before="180" w:after="180" w:line="240" w:lineRule="atLeast"/>
      <w:jc w:val="both"/>
    </w:pPr>
    <w:rPr>
      <w:rFonts w:ascii="Century Schoolbook" w:eastAsiaTheme="minorHAnsi" w:hAnsi="Century Schoolbook" w:cs="Century Schoolbook"/>
      <w:b/>
      <w:bCs/>
      <w:sz w:val="15"/>
      <w:szCs w:val="15"/>
      <w:lang w:eastAsia="en-US"/>
    </w:rPr>
  </w:style>
  <w:style w:type="character" w:customStyle="1" w:styleId="2CenturySchoolbook">
    <w:name w:val="Колонтитул (2) + Century Schoolbook"/>
    <w:aliases w:val="7,5 pt2"/>
    <w:basedOn w:val="27"/>
    <w:uiPriority w:val="99"/>
    <w:rsid w:val="00A55118"/>
    <w:rPr>
      <w:rFonts w:ascii="Century Schoolbook" w:hAnsi="Century Schoolbook" w:cs="Century Schoolbook"/>
      <w:sz w:val="15"/>
      <w:szCs w:val="15"/>
      <w:shd w:val="clear" w:color="auto" w:fill="FFFFFF"/>
    </w:rPr>
  </w:style>
  <w:style w:type="character" w:customStyle="1" w:styleId="9pt4">
    <w:name w:val="Основной текст + 9 pt4"/>
    <w:aliases w:val="Полужирный4,Курсив4,Интервал 0 pt3"/>
    <w:basedOn w:val="13"/>
    <w:uiPriority w:val="99"/>
    <w:rsid w:val="00A55118"/>
    <w:rPr>
      <w:rFonts w:ascii="Century Schoolbook" w:hAnsi="Century Schoolbook" w:cs="Century Schoolbook"/>
      <w:b/>
      <w:bCs/>
      <w:i/>
      <w:iCs/>
      <w:spacing w:val="10"/>
      <w:sz w:val="18"/>
      <w:szCs w:val="18"/>
      <w:shd w:val="clear" w:color="auto" w:fill="FFFFFF"/>
    </w:rPr>
  </w:style>
  <w:style w:type="character" w:customStyle="1" w:styleId="510pt1">
    <w:name w:val="Основной текст (5) + 10 pt1"/>
    <w:aliases w:val="Не полужирный2,Не курсив1"/>
    <w:basedOn w:val="50"/>
    <w:uiPriority w:val="99"/>
    <w:rsid w:val="00A55118"/>
    <w:rPr>
      <w:rFonts w:ascii="Century Schoolbook" w:hAnsi="Century Schoolbook" w:cs="Century Schoolbook"/>
      <w:b/>
      <w:bCs/>
      <w:i/>
      <w:iCs/>
      <w:sz w:val="20"/>
      <w:szCs w:val="20"/>
      <w:shd w:val="clear" w:color="auto" w:fill="FFFFFF"/>
    </w:rPr>
  </w:style>
  <w:style w:type="character" w:customStyle="1" w:styleId="50pt1">
    <w:name w:val="Основной текст (5) + Интервал 0 pt1"/>
    <w:basedOn w:val="50"/>
    <w:uiPriority w:val="99"/>
    <w:rsid w:val="00A55118"/>
    <w:rPr>
      <w:rFonts w:ascii="Century Schoolbook" w:hAnsi="Century Schoolbook" w:cs="Century Schoolbook"/>
      <w:b/>
      <w:bCs/>
      <w:i/>
      <w:iCs/>
      <w:spacing w:val="10"/>
      <w:sz w:val="18"/>
      <w:szCs w:val="18"/>
      <w:shd w:val="clear" w:color="auto" w:fill="FFFFFF"/>
    </w:rPr>
  </w:style>
  <w:style w:type="character" w:customStyle="1" w:styleId="56">
    <w:name w:val="Основной текст (5) + 6"/>
    <w:aliases w:val="5 pt1,Не полужирный1,Интервал 1 pt,Основной текст + 9"/>
    <w:basedOn w:val="50"/>
    <w:uiPriority w:val="99"/>
    <w:rsid w:val="00A55118"/>
    <w:rPr>
      <w:rFonts w:ascii="Century Schoolbook" w:hAnsi="Century Schoolbook" w:cs="Century Schoolbook"/>
      <w:b/>
      <w:bCs/>
      <w:i/>
      <w:iCs/>
      <w:spacing w:val="20"/>
      <w:sz w:val="13"/>
      <w:szCs w:val="13"/>
      <w:shd w:val="clear" w:color="auto" w:fill="FFFFFF"/>
    </w:rPr>
  </w:style>
  <w:style w:type="character" w:customStyle="1" w:styleId="9pt3">
    <w:name w:val="Основной текст + 9 pt3"/>
    <w:aliases w:val="Полужирный3,Курсив3,Интервал 0 pt2"/>
    <w:basedOn w:val="13"/>
    <w:uiPriority w:val="99"/>
    <w:rsid w:val="00A55118"/>
    <w:rPr>
      <w:rFonts w:ascii="Century Schoolbook" w:hAnsi="Century Schoolbook" w:cs="Century Schoolbook"/>
      <w:b/>
      <w:bCs/>
      <w:i/>
      <w:iCs/>
      <w:spacing w:val="10"/>
      <w:sz w:val="18"/>
      <w:szCs w:val="18"/>
      <w:shd w:val="clear" w:color="auto" w:fill="FFFFFF"/>
    </w:rPr>
  </w:style>
  <w:style w:type="character" w:customStyle="1" w:styleId="82">
    <w:name w:val="Основной текст (8)"/>
    <w:basedOn w:val="80"/>
    <w:uiPriority w:val="99"/>
    <w:rsid w:val="00A55118"/>
    <w:rPr>
      <w:rFonts w:ascii="Century Schoolbook" w:hAnsi="Century Schoolbook" w:cs="Century Schoolbook"/>
      <w:b/>
      <w:bCs/>
      <w:sz w:val="15"/>
      <w:szCs w:val="15"/>
      <w:shd w:val="clear" w:color="auto" w:fill="FFFFFF"/>
    </w:rPr>
  </w:style>
  <w:style w:type="character" w:customStyle="1" w:styleId="2pt1">
    <w:name w:val="Основной текст + Интервал 2 pt1"/>
    <w:basedOn w:val="13"/>
    <w:uiPriority w:val="99"/>
    <w:rsid w:val="00A55118"/>
    <w:rPr>
      <w:rFonts w:ascii="Century Schoolbook" w:hAnsi="Century Schoolbook" w:cs="Century Schoolbook"/>
      <w:spacing w:val="40"/>
      <w:sz w:val="20"/>
      <w:szCs w:val="20"/>
      <w:shd w:val="clear" w:color="auto" w:fill="FFFFFF"/>
    </w:rPr>
  </w:style>
  <w:style w:type="character" w:customStyle="1" w:styleId="62">
    <w:name w:val="Основной текст (6)"/>
    <w:basedOn w:val="60"/>
    <w:uiPriority w:val="99"/>
    <w:rsid w:val="00A55118"/>
    <w:rPr>
      <w:rFonts w:ascii="Century Schoolbook" w:hAnsi="Century Schoolbook" w:cs="Century Schoolbook"/>
      <w:sz w:val="15"/>
      <w:szCs w:val="15"/>
      <w:shd w:val="clear" w:color="auto" w:fill="FFFFFF"/>
    </w:rPr>
  </w:style>
  <w:style w:type="character" w:customStyle="1" w:styleId="430">
    <w:name w:val="Заголовок №43"/>
    <w:basedOn w:val="43"/>
    <w:uiPriority w:val="99"/>
    <w:rsid w:val="00A55118"/>
    <w:rPr>
      <w:rFonts w:ascii="Arial Narrow" w:hAnsi="Arial Narrow" w:cs="Arial Narrow"/>
      <w:b/>
      <w:bCs/>
      <w:sz w:val="20"/>
      <w:szCs w:val="20"/>
      <w:shd w:val="clear" w:color="auto" w:fill="FFFFFF"/>
    </w:rPr>
  </w:style>
  <w:style w:type="character" w:customStyle="1" w:styleId="64">
    <w:name w:val="Основной текст (6)4"/>
    <w:basedOn w:val="60"/>
    <w:uiPriority w:val="99"/>
    <w:rsid w:val="00A55118"/>
    <w:rPr>
      <w:rFonts w:ascii="Century Schoolbook" w:hAnsi="Century Schoolbook" w:cs="Century Schoolbook"/>
      <w:sz w:val="15"/>
      <w:szCs w:val="15"/>
      <w:shd w:val="clear" w:color="auto" w:fill="FFFFFF"/>
    </w:rPr>
  </w:style>
  <w:style w:type="character" w:customStyle="1" w:styleId="52">
    <w:name w:val="Основной текст (5)"/>
    <w:basedOn w:val="50"/>
    <w:uiPriority w:val="99"/>
    <w:rsid w:val="00A55118"/>
    <w:rPr>
      <w:rFonts w:ascii="Century Schoolbook" w:hAnsi="Century Schoolbook" w:cs="Century Schoolbook"/>
      <w:b/>
      <w:bCs/>
      <w:i/>
      <w:iCs/>
      <w:sz w:val="18"/>
      <w:szCs w:val="18"/>
      <w:shd w:val="clear" w:color="auto" w:fill="FFFFFF"/>
    </w:rPr>
  </w:style>
  <w:style w:type="character" w:customStyle="1" w:styleId="420">
    <w:name w:val="Заголовок №4 (2)_"/>
    <w:basedOn w:val="a0"/>
    <w:link w:val="421"/>
    <w:uiPriority w:val="99"/>
    <w:locked/>
    <w:rsid w:val="00A55118"/>
    <w:rPr>
      <w:rFonts w:ascii="Century Schoolbook" w:hAnsi="Century Schoolbook" w:cs="Century Schoolbook"/>
      <w:sz w:val="20"/>
      <w:szCs w:val="20"/>
      <w:shd w:val="clear" w:color="auto" w:fill="FFFFFF"/>
    </w:rPr>
  </w:style>
  <w:style w:type="paragraph" w:customStyle="1" w:styleId="421">
    <w:name w:val="Заголовок №4 (2)"/>
    <w:basedOn w:val="a"/>
    <w:link w:val="420"/>
    <w:uiPriority w:val="99"/>
    <w:rsid w:val="00A55118"/>
    <w:pPr>
      <w:shd w:val="clear" w:color="auto" w:fill="FFFFFF"/>
      <w:autoSpaceDE/>
      <w:autoSpaceDN/>
      <w:adjustRightInd/>
      <w:spacing w:after="180" w:line="240" w:lineRule="atLeast"/>
      <w:ind w:firstLine="280"/>
      <w:jc w:val="both"/>
      <w:outlineLvl w:val="3"/>
    </w:pPr>
    <w:rPr>
      <w:rFonts w:ascii="Century Schoolbook" w:eastAsiaTheme="minorHAnsi" w:hAnsi="Century Schoolbook" w:cs="Century Schoolbook"/>
      <w:sz w:val="20"/>
      <w:szCs w:val="20"/>
      <w:lang w:eastAsia="en-US"/>
    </w:rPr>
  </w:style>
  <w:style w:type="character" w:customStyle="1" w:styleId="63">
    <w:name w:val="Основной текст (6)3"/>
    <w:basedOn w:val="60"/>
    <w:uiPriority w:val="99"/>
    <w:rsid w:val="00A55118"/>
    <w:rPr>
      <w:rFonts w:ascii="Century Schoolbook" w:hAnsi="Century Schoolbook" w:cs="Century Schoolbook"/>
      <w:sz w:val="15"/>
      <w:szCs w:val="15"/>
      <w:shd w:val="clear" w:color="auto" w:fill="FFFFFF"/>
    </w:rPr>
  </w:style>
  <w:style w:type="character" w:customStyle="1" w:styleId="9pt2">
    <w:name w:val="Основной текст + 9 pt2"/>
    <w:aliases w:val="Полужирный2,Курсив2"/>
    <w:basedOn w:val="13"/>
    <w:uiPriority w:val="99"/>
    <w:rsid w:val="00A55118"/>
    <w:rPr>
      <w:rFonts w:ascii="Century Schoolbook" w:hAnsi="Century Schoolbook" w:cs="Century Schoolbook"/>
      <w:b/>
      <w:bCs/>
      <w:i/>
      <w:iCs/>
      <w:sz w:val="18"/>
      <w:szCs w:val="18"/>
      <w:shd w:val="clear" w:color="auto" w:fill="FFFFFF"/>
    </w:rPr>
  </w:style>
  <w:style w:type="character" w:customStyle="1" w:styleId="9">
    <w:name w:val="Основной текст (9)_"/>
    <w:basedOn w:val="a0"/>
    <w:link w:val="90"/>
    <w:uiPriority w:val="99"/>
    <w:locked/>
    <w:rsid w:val="00A55118"/>
    <w:rPr>
      <w:rFonts w:ascii="Century Schoolbook" w:hAnsi="Century Schoolbook" w:cs="Century Schoolbook"/>
      <w:i/>
      <w:iCs/>
      <w:w w:val="60"/>
      <w:sz w:val="9"/>
      <w:szCs w:val="9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rsid w:val="00A55118"/>
    <w:pPr>
      <w:shd w:val="clear" w:color="auto" w:fill="FFFFFF"/>
      <w:autoSpaceDE/>
      <w:autoSpaceDN/>
      <w:adjustRightInd/>
      <w:spacing w:line="240" w:lineRule="atLeast"/>
    </w:pPr>
    <w:rPr>
      <w:rFonts w:ascii="Century Schoolbook" w:eastAsiaTheme="minorHAnsi" w:hAnsi="Century Schoolbook" w:cs="Century Schoolbook"/>
      <w:i/>
      <w:iCs/>
      <w:w w:val="60"/>
      <w:sz w:val="9"/>
      <w:szCs w:val="9"/>
      <w:lang w:eastAsia="en-US"/>
    </w:rPr>
  </w:style>
  <w:style w:type="character" w:customStyle="1" w:styleId="9pt1">
    <w:name w:val="Основной текст + 9 pt1"/>
    <w:aliases w:val="Полужирный1,Курсив1"/>
    <w:basedOn w:val="13"/>
    <w:uiPriority w:val="99"/>
    <w:rsid w:val="00A55118"/>
    <w:rPr>
      <w:rFonts w:ascii="Century Schoolbook" w:hAnsi="Century Schoolbook" w:cs="Century Schoolbook"/>
      <w:b/>
      <w:bCs/>
      <w:i/>
      <w:iCs/>
      <w:sz w:val="18"/>
      <w:szCs w:val="18"/>
      <w:shd w:val="clear" w:color="auto" w:fill="FFFFFF"/>
    </w:rPr>
  </w:style>
  <w:style w:type="character" w:customStyle="1" w:styleId="520">
    <w:name w:val="Основной текст (5)2"/>
    <w:basedOn w:val="50"/>
    <w:uiPriority w:val="99"/>
    <w:rsid w:val="00A55118"/>
    <w:rPr>
      <w:rFonts w:ascii="Century Schoolbook" w:hAnsi="Century Schoolbook" w:cs="Century Schoolbook"/>
      <w:b/>
      <w:bCs/>
      <w:i/>
      <w:iCs/>
      <w:sz w:val="18"/>
      <w:szCs w:val="18"/>
      <w:shd w:val="clear" w:color="auto" w:fill="FFFFFF"/>
    </w:rPr>
  </w:style>
  <w:style w:type="character" w:customStyle="1" w:styleId="620">
    <w:name w:val="Основной текст (6)2"/>
    <w:basedOn w:val="60"/>
    <w:uiPriority w:val="99"/>
    <w:rsid w:val="00A55118"/>
    <w:rPr>
      <w:rFonts w:ascii="Century Schoolbook" w:hAnsi="Century Schoolbook" w:cs="Century Schoolbook"/>
      <w:sz w:val="15"/>
      <w:szCs w:val="15"/>
      <w:shd w:val="clear" w:color="auto" w:fill="FFFFFF"/>
    </w:rPr>
  </w:style>
  <w:style w:type="character" w:customStyle="1" w:styleId="100">
    <w:name w:val="Основной текст (10)_"/>
    <w:basedOn w:val="a0"/>
    <w:link w:val="101"/>
    <w:uiPriority w:val="99"/>
    <w:locked/>
    <w:rsid w:val="00A55118"/>
    <w:rPr>
      <w:rFonts w:ascii="Arial Narrow" w:hAnsi="Arial Narrow" w:cs="Arial Narrow"/>
      <w:i/>
      <w:iCs/>
      <w:sz w:val="9"/>
      <w:szCs w:val="9"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rsid w:val="00A55118"/>
    <w:pPr>
      <w:shd w:val="clear" w:color="auto" w:fill="FFFFFF"/>
      <w:autoSpaceDE/>
      <w:autoSpaceDN/>
      <w:adjustRightInd/>
      <w:spacing w:after="120" w:line="240" w:lineRule="atLeast"/>
    </w:pPr>
    <w:rPr>
      <w:rFonts w:ascii="Arial Narrow" w:eastAsiaTheme="minorHAnsi" w:hAnsi="Arial Narrow" w:cs="Arial Narrow"/>
      <w:i/>
      <w:iCs/>
      <w:sz w:val="9"/>
      <w:szCs w:val="9"/>
      <w:lang w:eastAsia="en-US"/>
    </w:rPr>
  </w:style>
  <w:style w:type="character" w:customStyle="1" w:styleId="422">
    <w:name w:val="Заголовок №42"/>
    <w:basedOn w:val="43"/>
    <w:uiPriority w:val="99"/>
    <w:rsid w:val="00A55118"/>
    <w:rPr>
      <w:rFonts w:ascii="Arial Narrow" w:hAnsi="Arial Narrow" w:cs="Arial Narrow"/>
      <w:b/>
      <w:bCs/>
      <w:sz w:val="20"/>
      <w:szCs w:val="20"/>
      <w:shd w:val="clear" w:color="auto" w:fill="FFFFFF"/>
    </w:rPr>
  </w:style>
  <w:style w:type="character" w:customStyle="1" w:styleId="411pt">
    <w:name w:val="Заголовок №4 + 11 pt"/>
    <w:aliases w:val="Интервал 0 pt1"/>
    <w:basedOn w:val="43"/>
    <w:uiPriority w:val="99"/>
    <w:rsid w:val="00A55118"/>
    <w:rPr>
      <w:rFonts w:ascii="Arial Narrow" w:hAnsi="Arial Narrow" w:cs="Arial Narrow"/>
      <w:b/>
      <w:bCs/>
      <w:spacing w:val="10"/>
      <w:sz w:val="22"/>
      <w:szCs w:val="22"/>
      <w:shd w:val="clear" w:color="auto" w:fill="FFFFFF"/>
    </w:rPr>
  </w:style>
  <w:style w:type="paragraph" w:customStyle="1" w:styleId="CharChar">
    <w:name w:val="Char Char"/>
    <w:basedOn w:val="a"/>
    <w:rsid w:val="00A55118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220">
    <w:name w:val="Заголовок №22"/>
    <w:basedOn w:val="24"/>
    <w:uiPriority w:val="99"/>
    <w:rsid w:val="00A55118"/>
    <w:rPr>
      <w:rFonts w:ascii="Arial Narrow" w:hAnsi="Arial Narrow" w:cs="Arial Narrow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character" w:customStyle="1" w:styleId="200">
    <w:name w:val="Основной текст (20)_"/>
    <w:basedOn w:val="a0"/>
    <w:link w:val="201"/>
    <w:uiPriority w:val="99"/>
    <w:locked/>
    <w:rsid w:val="00A55118"/>
    <w:rPr>
      <w:rFonts w:ascii="Arial Narrow" w:hAnsi="Arial Narrow" w:cs="Arial Narrow"/>
      <w:b/>
      <w:bCs/>
      <w:sz w:val="17"/>
      <w:szCs w:val="17"/>
      <w:shd w:val="clear" w:color="auto" w:fill="FFFFFF"/>
    </w:rPr>
  </w:style>
  <w:style w:type="paragraph" w:customStyle="1" w:styleId="201">
    <w:name w:val="Основной текст (20)1"/>
    <w:basedOn w:val="a"/>
    <w:link w:val="200"/>
    <w:uiPriority w:val="99"/>
    <w:rsid w:val="00A55118"/>
    <w:pPr>
      <w:shd w:val="clear" w:color="auto" w:fill="FFFFFF"/>
      <w:autoSpaceDE/>
      <w:autoSpaceDN/>
      <w:adjustRightInd/>
      <w:spacing w:before="240" w:after="240" w:line="240" w:lineRule="atLeast"/>
      <w:ind w:firstLine="780"/>
    </w:pPr>
    <w:rPr>
      <w:rFonts w:ascii="Arial Narrow" w:eastAsiaTheme="minorHAnsi" w:hAnsi="Arial Narrow" w:cs="Arial Narrow"/>
      <w:b/>
      <w:bCs/>
      <w:sz w:val="17"/>
      <w:szCs w:val="17"/>
      <w:lang w:eastAsia="en-US"/>
    </w:rPr>
  </w:style>
  <w:style w:type="character" w:customStyle="1" w:styleId="2pt4">
    <w:name w:val="Основной текст + Интервал 2 pt4"/>
    <w:basedOn w:val="13"/>
    <w:uiPriority w:val="99"/>
    <w:rsid w:val="00A55118"/>
    <w:rPr>
      <w:rFonts w:ascii="Times New Roman" w:hAnsi="Times New Roman" w:cs="Times New Roman"/>
      <w:color w:val="000000"/>
      <w:spacing w:val="50"/>
      <w:w w:val="100"/>
      <w:position w:val="0"/>
      <w:sz w:val="21"/>
      <w:szCs w:val="21"/>
      <w:shd w:val="clear" w:color="auto" w:fill="FFFFFF"/>
      <w:lang w:val="ru-RU" w:eastAsia="ru-RU"/>
    </w:rPr>
  </w:style>
  <w:style w:type="character" w:customStyle="1" w:styleId="202">
    <w:name w:val="Основной текст (20)"/>
    <w:basedOn w:val="200"/>
    <w:uiPriority w:val="99"/>
    <w:rsid w:val="00A55118"/>
    <w:rPr>
      <w:rFonts w:ascii="Arial Narrow" w:hAnsi="Arial Narrow" w:cs="Arial Narrow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/>
    </w:rPr>
  </w:style>
  <w:style w:type="character" w:customStyle="1" w:styleId="2pt3">
    <w:name w:val="Основной текст + Интервал 2 pt3"/>
    <w:basedOn w:val="13"/>
    <w:uiPriority w:val="99"/>
    <w:rsid w:val="00A55118"/>
    <w:rPr>
      <w:rFonts w:ascii="Times New Roman" w:hAnsi="Times New Roman" w:cs="Times New Roman"/>
      <w:color w:val="000000"/>
      <w:spacing w:val="50"/>
      <w:w w:val="100"/>
      <w:position w:val="0"/>
      <w:sz w:val="21"/>
      <w:szCs w:val="21"/>
      <w:shd w:val="clear" w:color="auto" w:fill="FFFFFF"/>
      <w:lang w:val="ru-RU" w:eastAsia="ru-RU"/>
    </w:rPr>
  </w:style>
  <w:style w:type="character" w:customStyle="1" w:styleId="Consolas">
    <w:name w:val="Основной текст + Consolas"/>
    <w:aliases w:val="11 pt"/>
    <w:basedOn w:val="13"/>
    <w:uiPriority w:val="99"/>
    <w:rsid w:val="00A55118"/>
    <w:rPr>
      <w:rFonts w:ascii="Consolas" w:hAnsi="Consolas" w:cs="Consolas"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CordiaUPC">
    <w:name w:val="Основной текст + CordiaUPC"/>
    <w:aliases w:val="23 pt"/>
    <w:basedOn w:val="13"/>
    <w:uiPriority w:val="99"/>
    <w:rsid w:val="00A55118"/>
    <w:rPr>
      <w:rFonts w:ascii="CordiaUPC" w:hAnsi="CordiaUPC" w:cs="CordiaUPC"/>
      <w:color w:val="000000"/>
      <w:spacing w:val="0"/>
      <w:w w:val="100"/>
      <w:position w:val="0"/>
      <w:sz w:val="46"/>
      <w:szCs w:val="46"/>
      <w:shd w:val="clear" w:color="auto" w:fill="FFFFFF"/>
      <w:lang w:val="ru-RU" w:eastAsia="ru-RU"/>
    </w:rPr>
  </w:style>
  <w:style w:type="character" w:customStyle="1" w:styleId="1pt">
    <w:name w:val="Основной текст + Интервал 1 pt"/>
    <w:basedOn w:val="13"/>
    <w:uiPriority w:val="99"/>
    <w:rsid w:val="00A55118"/>
    <w:rPr>
      <w:rFonts w:ascii="Times New Roman" w:hAnsi="Times New Roman" w:cs="Times New Roman"/>
      <w:color w:val="000000"/>
      <w:spacing w:val="30"/>
      <w:w w:val="100"/>
      <w:position w:val="0"/>
      <w:sz w:val="21"/>
      <w:szCs w:val="21"/>
      <w:shd w:val="clear" w:color="auto" w:fill="FFFFFF"/>
      <w:lang w:val="ru-RU" w:eastAsia="ru-RU"/>
    </w:rPr>
  </w:style>
  <w:style w:type="paragraph" w:customStyle="1" w:styleId="CharChar1">
    <w:name w:val="Char Char1"/>
    <w:basedOn w:val="a"/>
    <w:rsid w:val="00A55118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C850F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rsid w:val="00C850FB"/>
    <w:pPr>
      <w:widowControl/>
      <w:autoSpaceDE/>
      <w:autoSpaceDN/>
      <w:adjustRightInd/>
      <w:spacing w:after="160" w:line="259" w:lineRule="auto"/>
    </w:pPr>
    <w:rPr>
      <w:rFonts w:ascii="Calibri" w:eastAsia="Calibri" w:hAnsi="Calibri" w:cs="Calibri"/>
      <w:sz w:val="24"/>
      <w:szCs w:val="24"/>
      <w:lang w:eastAsia="en-US"/>
    </w:rPr>
  </w:style>
  <w:style w:type="paragraph" w:styleId="ad">
    <w:name w:val="header"/>
    <w:basedOn w:val="a"/>
    <w:link w:val="ae"/>
    <w:uiPriority w:val="99"/>
    <w:rsid w:val="00C850FB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 w:cs="Calibri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C850FB"/>
    <w:rPr>
      <w:rFonts w:ascii="Calibri" w:eastAsia="Calibri" w:hAnsi="Calibri" w:cs="Calibri"/>
    </w:rPr>
  </w:style>
  <w:style w:type="paragraph" w:styleId="af">
    <w:name w:val="footer"/>
    <w:basedOn w:val="a"/>
    <w:link w:val="af0"/>
    <w:uiPriority w:val="99"/>
    <w:rsid w:val="00C850FB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 w:cs="Calibri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C850FB"/>
    <w:rPr>
      <w:rFonts w:ascii="Calibri" w:eastAsia="Calibri" w:hAnsi="Calibri" w:cs="Calibri"/>
    </w:rPr>
  </w:style>
  <w:style w:type="character" w:styleId="af1">
    <w:name w:val="page number"/>
    <w:basedOn w:val="a0"/>
    <w:uiPriority w:val="99"/>
    <w:rsid w:val="00C850FB"/>
  </w:style>
  <w:style w:type="character" w:styleId="af2">
    <w:name w:val="FollowedHyperlink"/>
    <w:basedOn w:val="a0"/>
    <w:uiPriority w:val="99"/>
    <w:semiHidden/>
    <w:unhideWhenUsed/>
    <w:rsid w:val="00C850FB"/>
    <w:rPr>
      <w:color w:val="800080" w:themeColor="followedHyperlink"/>
      <w:u w:val="single"/>
    </w:rPr>
  </w:style>
  <w:style w:type="paragraph" w:customStyle="1" w:styleId="af3">
    <w:name w:val="Содержимое таблицы"/>
    <w:basedOn w:val="a"/>
    <w:rsid w:val="00151CE4"/>
    <w:pPr>
      <w:suppressLineNumbers/>
      <w:suppressAutoHyphens/>
      <w:autoSpaceDE/>
      <w:autoSpaceDN/>
      <w:adjustRightInd/>
    </w:pPr>
    <w:rPr>
      <w:rFonts w:eastAsia="WenQuanYi Micro Hei" w:cs="FreeSans"/>
      <w:kern w:val="2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04211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f4">
    <w:name w:val="Light Shading"/>
    <w:basedOn w:val="a1"/>
    <w:uiPriority w:val="60"/>
    <w:rsid w:val="007E3F1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7E3F1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7E3F1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5">
    <w:name w:val="Light Shading Accent 5"/>
    <w:basedOn w:val="a1"/>
    <w:uiPriority w:val="60"/>
    <w:rsid w:val="007E3F19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4">
    <w:name w:val="Light Shading Accent 4"/>
    <w:basedOn w:val="a1"/>
    <w:uiPriority w:val="60"/>
    <w:rsid w:val="007E3F19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af5">
    <w:name w:val="Balloon Text"/>
    <w:basedOn w:val="a"/>
    <w:link w:val="af6"/>
    <w:uiPriority w:val="99"/>
    <w:semiHidden/>
    <w:unhideWhenUsed/>
    <w:rsid w:val="00E63B20"/>
    <w:pPr>
      <w:widowControl/>
      <w:autoSpaceDE/>
      <w:autoSpaceDN/>
      <w:adjustRightInd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6">
    <w:name w:val="Текст выноски Знак"/>
    <w:basedOn w:val="a0"/>
    <w:link w:val="af5"/>
    <w:uiPriority w:val="99"/>
    <w:semiHidden/>
    <w:rsid w:val="00E63B2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3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13/" TargetMode="External"/><Relationship Id="rId671" Type="http://schemas.openxmlformats.org/officeDocument/2006/relationships/hyperlink" Target="http://orthographia.ru/" TargetMode="External"/><Relationship Id="rId769" Type="http://schemas.openxmlformats.org/officeDocument/2006/relationships/hyperlink" Target="http://school-collection.edu.ru/catalog/" TargetMode="External"/><Relationship Id="rId976" Type="http://schemas.openxmlformats.org/officeDocument/2006/relationships/hyperlink" Target="https://resh.edu.ru/subject/13/" TargetMode="External"/><Relationship Id="rId21" Type="http://schemas.openxmlformats.org/officeDocument/2006/relationships/hyperlink" Target="http://orthographia.ru/" TargetMode="External"/><Relationship Id="rId324" Type="http://schemas.openxmlformats.org/officeDocument/2006/relationships/hyperlink" Target="http://gramma.ru/RUS/" TargetMode="External"/><Relationship Id="rId531" Type="http://schemas.openxmlformats.org/officeDocument/2006/relationships/hyperlink" Target="http://www.gramota.ru/" TargetMode="External"/><Relationship Id="rId629" Type="http://schemas.openxmlformats.org/officeDocument/2006/relationships/hyperlink" Target="http://gramma.ru/RUS/" TargetMode="External"/><Relationship Id="rId170" Type="http://schemas.openxmlformats.org/officeDocument/2006/relationships/hyperlink" Target="http://gramma.ru/RUS/" TargetMode="External"/><Relationship Id="rId836" Type="http://schemas.openxmlformats.org/officeDocument/2006/relationships/hyperlink" Target="http://gramma.ru/RUS/" TargetMode="External"/><Relationship Id="rId268" Type="http://schemas.openxmlformats.org/officeDocument/2006/relationships/hyperlink" Target="http://www.gramota.ru/" TargetMode="External"/><Relationship Id="rId475" Type="http://schemas.openxmlformats.org/officeDocument/2006/relationships/hyperlink" Target="http://school-collection.edu.ru/catalog/" TargetMode="External"/><Relationship Id="rId682" Type="http://schemas.openxmlformats.org/officeDocument/2006/relationships/hyperlink" Target="http://orthographia.ru/" TargetMode="External"/><Relationship Id="rId903" Type="http://schemas.openxmlformats.org/officeDocument/2006/relationships/hyperlink" Target="http://orthographia.ru/" TargetMode="External"/><Relationship Id="rId32" Type="http://schemas.openxmlformats.org/officeDocument/2006/relationships/hyperlink" Target="https://resh.edu.ru/subject/13/" TargetMode="External"/><Relationship Id="rId128" Type="http://schemas.openxmlformats.org/officeDocument/2006/relationships/hyperlink" Target="https://resh.edu.ru/subject/13/" TargetMode="External"/><Relationship Id="rId335" Type="http://schemas.openxmlformats.org/officeDocument/2006/relationships/hyperlink" Target="https://resh.edu.ru/subject/13/" TargetMode="External"/><Relationship Id="rId542" Type="http://schemas.openxmlformats.org/officeDocument/2006/relationships/hyperlink" Target="http://www.gramota.ru/" TargetMode="External"/><Relationship Id="rId987" Type="http://schemas.openxmlformats.org/officeDocument/2006/relationships/hyperlink" Target="http://orthographia.ru/" TargetMode="External"/><Relationship Id="rId181" Type="http://schemas.openxmlformats.org/officeDocument/2006/relationships/hyperlink" Target="https://resh.edu.ru/subject/13/" TargetMode="External"/><Relationship Id="rId402" Type="http://schemas.openxmlformats.org/officeDocument/2006/relationships/hyperlink" Target="https://resh.edu.ru/subject/13/" TargetMode="External"/><Relationship Id="rId847" Type="http://schemas.openxmlformats.org/officeDocument/2006/relationships/hyperlink" Target="http://school-collection.edu.ru/catalog/" TargetMode="External"/><Relationship Id="rId279" Type="http://schemas.openxmlformats.org/officeDocument/2006/relationships/hyperlink" Target="http://school-collection.edu.ru/catalog/" TargetMode="External"/><Relationship Id="rId486" Type="http://schemas.openxmlformats.org/officeDocument/2006/relationships/hyperlink" Target="https://resh.edu.ru/subject/13/" TargetMode="External"/><Relationship Id="rId693" Type="http://schemas.openxmlformats.org/officeDocument/2006/relationships/hyperlink" Target="https://resh.edu.ru/subject/13/" TargetMode="External"/><Relationship Id="rId707" Type="http://schemas.openxmlformats.org/officeDocument/2006/relationships/hyperlink" Target="https://resh.edu.ru/subject/13/" TargetMode="External"/><Relationship Id="rId914" Type="http://schemas.openxmlformats.org/officeDocument/2006/relationships/hyperlink" Target="http://school-collection.edu.ru/catalog/" TargetMode="External"/><Relationship Id="rId43" Type="http://schemas.openxmlformats.org/officeDocument/2006/relationships/hyperlink" Target="https://resh.edu.ru/subject/13/" TargetMode="External"/><Relationship Id="rId139" Type="http://schemas.openxmlformats.org/officeDocument/2006/relationships/hyperlink" Target="http://school-collection.edu.ru/catalog/" TargetMode="External"/><Relationship Id="rId346" Type="http://schemas.openxmlformats.org/officeDocument/2006/relationships/hyperlink" Target="https://resh.edu.ru/subject/13/" TargetMode="External"/><Relationship Id="rId553" Type="http://schemas.openxmlformats.org/officeDocument/2006/relationships/hyperlink" Target="http://school-collection.edu.ru/catalog/" TargetMode="External"/><Relationship Id="rId760" Type="http://schemas.openxmlformats.org/officeDocument/2006/relationships/hyperlink" Target="https://resh.edu.ru/subject/13/" TargetMode="External"/><Relationship Id="rId998" Type="http://schemas.openxmlformats.org/officeDocument/2006/relationships/hyperlink" Target="http://school-collection.edu.ru/catalog/" TargetMode="External"/><Relationship Id="rId192" Type="http://schemas.openxmlformats.org/officeDocument/2006/relationships/hyperlink" Target="https://resh.edu.ru/subject/13/" TargetMode="External"/><Relationship Id="rId206" Type="http://schemas.openxmlformats.org/officeDocument/2006/relationships/hyperlink" Target="https://resh.edu.ru/subject/13/" TargetMode="External"/><Relationship Id="rId413" Type="http://schemas.openxmlformats.org/officeDocument/2006/relationships/hyperlink" Target="https://resh.edu.ru/subject/13/" TargetMode="External"/><Relationship Id="rId858" Type="http://schemas.openxmlformats.org/officeDocument/2006/relationships/hyperlink" Target="https://prosv.ru/static/tsok" TargetMode="External"/><Relationship Id="rId497" Type="http://schemas.openxmlformats.org/officeDocument/2006/relationships/hyperlink" Target="http://gramma.ru/RUS/" TargetMode="External"/><Relationship Id="rId620" Type="http://schemas.openxmlformats.org/officeDocument/2006/relationships/hyperlink" Target="https://resh.edu.ru/subject/13/" TargetMode="External"/><Relationship Id="rId718" Type="http://schemas.openxmlformats.org/officeDocument/2006/relationships/hyperlink" Target="http://orthographia.ru/" TargetMode="External"/><Relationship Id="rId925" Type="http://schemas.openxmlformats.org/officeDocument/2006/relationships/hyperlink" Target="http://gramma.ru/RUS/" TargetMode="External"/><Relationship Id="rId357" Type="http://schemas.openxmlformats.org/officeDocument/2006/relationships/hyperlink" Target="http://school-collection.edu.ru/catalog/" TargetMode="External"/><Relationship Id="rId54" Type="http://schemas.openxmlformats.org/officeDocument/2006/relationships/hyperlink" Target="https://resh.edu.ru/subject/13/" TargetMode="External"/><Relationship Id="rId217" Type="http://schemas.openxmlformats.org/officeDocument/2006/relationships/hyperlink" Target="https://prosv.ru/static/tsok" TargetMode="External"/><Relationship Id="rId564" Type="http://schemas.openxmlformats.org/officeDocument/2006/relationships/hyperlink" Target="https://resh.edu.ru/subject/13/" TargetMode="External"/><Relationship Id="rId771" Type="http://schemas.openxmlformats.org/officeDocument/2006/relationships/hyperlink" Target="http://school-collection.edu.ru/catalog/" TargetMode="External"/><Relationship Id="rId869" Type="http://schemas.openxmlformats.org/officeDocument/2006/relationships/hyperlink" Target="http://school-collection.edu.ru/catalog/" TargetMode="External"/><Relationship Id="rId424" Type="http://schemas.openxmlformats.org/officeDocument/2006/relationships/hyperlink" Target="https://resh.edu.ru/subject/13/" TargetMode="External"/><Relationship Id="rId631" Type="http://schemas.openxmlformats.org/officeDocument/2006/relationships/hyperlink" Target="http://orthographia.ru/" TargetMode="External"/><Relationship Id="rId729" Type="http://schemas.openxmlformats.org/officeDocument/2006/relationships/hyperlink" Target="https://resh.edu.ru/subject/13/" TargetMode="External"/><Relationship Id="rId270" Type="http://schemas.openxmlformats.org/officeDocument/2006/relationships/hyperlink" Target="http://www.gramota.ru/" TargetMode="External"/><Relationship Id="rId936" Type="http://schemas.openxmlformats.org/officeDocument/2006/relationships/hyperlink" Target="https://resh.edu.ru/subject/13/" TargetMode="External"/><Relationship Id="rId65" Type="http://schemas.openxmlformats.org/officeDocument/2006/relationships/hyperlink" Target="https://resh.edu.ru/subject/13/" TargetMode="External"/><Relationship Id="rId130" Type="http://schemas.openxmlformats.org/officeDocument/2006/relationships/hyperlink" Target="https://resh.edu.ru/subject/13/" TargetMode="External"/><Relationship Id="rId368" Type="http://schemas.openxmlformats.org/officeDocument/2006/relationships/hyperlink" Target="https://resh.edu.ru/subject/13/" TargetMode="External"/><Relationship Id="rId575" Type="http://schemas.openxmlformats.org/officeDocument/2006/relationships/hyperlink" Target="https://prosv.ru/static/tsok" TargetMode="External"/><Relationship Id="rId782" Type="http://schemas.openxmlformats.org/officeDocument/2006/relationships/hyperlink" Target="https://prosv.ru/static/tsok" TargetMode="External"/><Relationship Id="rId228" Type="http://schemas.openxmlformats.org/officeDocument/2006/relationships/hyperlink" Target="http://school-collection.edu.ru/catalog/" TargetMode="External"/><Relationship Id="rId435" Type="http://schemas.openxmlformats.org/officeDocument/2006/relationships/hyperlink" Target="https://resh.edu.ru/subject/13/" TargetMode="External"/><Relationship Id="rId642" Type="http://schemas.openxmlformats.org/officeDocument/2006/relationships/hyperlink" Target="https://resh.edu.ru/subject/13/" TargetMode="External"/><Relationship Id="rId281" Type="http://schemas.openxmlformats.org/officeDocument/2006/relationships/hyperlink" Target="https://resh.edu.ru/subject/13/" TargetMode="External"/><Relationship Id="rId502" Type="http://schemas.openxmlformats.org/officeDocument/2006/relationships/hyperlink" Target="https://resh.edu.ru/subject/13/" TargetMode="External"/><Relationship Id="rId947" Type="http://schemas.openxmlformats.org/officeDocument/2006/relationships/hyperlink" Target="http://orthographia.ru/" TargetMode="External"/><Relationship Id="rId76" Type="http://schemas.openxmlformats.org/officeDocument/2006/relationships/hyperlink" Target="https://resh.edu.ru/subject/13/" TargetMode="External"/><Relationship Id="rId141" Type="http://schemas.openxmlformats.org/officeDocument/2006/relationships/hyperlink" Target="https://resh.edu.ru/subject/13/" TargetMode="External"/><Relationship Id="rId379" Type="http://schemas.openxmlformats.org/officeDocument/2006/relationships/hyperlink" Target="https://resh.edu.ru/subject/13/" TargetMode="External"/><Relationship Id="rId586" Type="http://schemas.openxmlformats.org/officeDocument/2006/relationships/hyperlink" Target="https://resh.edu.ru/subject/13/" TargetMode="External"/><Relationship Id="rId793" Type="http://schemas.openxmlformats.org/officeDocument/2006/relationships/hyperlink" Target="http://school-collection.edu.ru/catalog/" TargetMode="External"/><Relationship Id="rId807" Type="http://schemas.openxmlformats.org/officeDocument/2006/relationships/hyperlink" Target="http://school-collection.edu.ru/catalog/" TargetMode="External"/><Relationship Id="rId7" Type="http://schemas.openxmlformats.org/officeDocument/2006/relationships/hyperlink" Target="http://school-collection.edu.ru/catalog/" TargetMode="External"/><Relationship Id="rId239" Type="http://schemas.openxmlformats.org/officeDocument/2006/relationships/hyperlink" Target="http://www.gramota.ru/" TargetMode="External"/><Relationship Id="rId446" Type="http://schemas.openxmlformats.org/officeDocument/2006/relationships/hyperlink" Target="https://resh.edu.ru/subject/13/" TargetMode="External"/><Relationship Id="rId653" Type="http://schemas.openxmlformats.org/officeDocument/2006/relationships/hyperlink" Target="http://orthographia.ru/" TargetMode="External"/><Relationship Id="rId292" Type="http://schemas.openxmlformats.org/officeDocument/2006/relationships/hyperlink" Target="http://www.gramota.ru/" TargetMode="External"/><Relationship Id="rId306" Type="http://schemas.openxmlformats.org/officeDocument/2006/relationships/hyperlink" Target="https://resh.edu.ru/subject/13/" TargetMode="External"/><Relationship Id="rId860" Type="http://schemas.openxmlformats.org/officeDocument/2006/relationships/hyperlink" Target="http://gramma.ru/RUS/" TargetMode="External"/><Relationship Id="rId958" Type="http://schemas.openxmlformats.org/officeDocument/2006/relationships/hyperlink" Target="http://school-collection.edu.ru/catalog/" TargetMode="External"/><Relationship Id="rId87" Type="http://schemas.openxmlformats.org/officeDocument/2006/relationships/hyperlink" Target="http://school-collection.edu.ru/catalog/" TargetMode="External"/><Relationship Id="rId513" Type="http://schemas.openxmlformats.org/officeDocument/2006/relationships/hyperlink" Target="http://www.gramota.ru/" TargetMode="External"/><Relationship Id="rId597" Type="http://schemas.openxmlformats.org/officeDocument/2006/relationships/hyperlink" Target="https://resh.edu.ru/subject/13/" TargetMode="External"/><Relationship Id="rId720" Type="http://schemas.openxmlformats.org/officeDocument/2006/relationships/hyperlink" Target="http://gramma.ru/RUS/" TargetMode="External"/><Relationship Id="rId818" Type="http://schemas.openxmlformats.org/officeDocument/2006/relationships/hyperlink" Target="https://prosv.ru/static/tsok" TargetMode="External"/><Relationship Id="rId152" Type="http://schemas.openxmlformats.org/officeDocument/2006/relationships/hyperlink" Target="http://school-collection.edu.ru/catalog/" TargetMode="External"/><Relationship Id="rId457" Type="http://schemas.openxmlformats.org/officeDocument/2006/relationships/hyperlink" Target="https://resh.edu.ru/subject/13/" TargetMode="External"/><Relationship Id="rId1003" Type="http://schemas.openxmlformats.org/officeDocument/2006/relationships/hyperlink" Target="http://www.slovari.ru/" TargetMode="External"/><Relationship Id="rId664" Type="http://schemas.openxmlformats.org/officeDocument/2006/relationships/hyperlink" Target="https://resh.edu.ru/subject/13/" TargetMode="External"/><Relationship Id="rId871" Type="http://schemas.openxmlformats.org/officeDocument/2006/relationships/hyperlink" Target="http://school-collection.edu.ru/catalog/" TargetMode="External"/><Relationship Id="rId969" Type="http://schemas.openxmlformats.org/officeDocument/2006/relationships/hyperlink" Target="http://gramma.ru/RUS/" TargetMode="External"/><Relationship Id="rId14" Type="http://schemas.openxmlformats.org/officeDocument/2006/relationships/hyperlink" Target="https://resh.edu.ru/subject/13/" TargetMode="External"/><Relationship Id="rId317" Type="http://schemas.openxmlformats.org/officeDocument/2006/relationships/hyperlink" Target="http://www.gramota.ru/" TargetMode="External"/><Relationship Id="rId524" Type="http://schemas.openxmlformats.org/officeDocument/2006/relationships/hyperlink" Target="http://www.gramota.ru/" TargetMode="External"/><Relationship Id="rId731" Type="http://schemas.openxmlformats.org/officeDocument/2006/relationships/hyperlink" Target="https://resh.edu.ru/subject/13/" TargetMode="External"/><Relationship Id="rId98" Type="http://schemas.openxmlformats.org/officeDocument/2006/relationships/hyperlink" Target="http://school-collection.edu.ru/catalog/" TargetMode="External"/><Relationship Id="rId163" Type="http://schemas.openxmlformats.org/officeDocument/2006/relationships/hyperlink" Target="https://resh.edu.ru/subject/13/" TargetMode="External"/><Relationship Id="rId370" Type="http://schemas.openxmlformats.org/officeDocument/2006/relationships/hyperlink" Target="http://school-collection.edu.ru/catalog/" TargetMode="External"/><Relationship Id="rId829" Type="http://schemas.openxmlformats.org/officeDocument/2006/relationships/hyperlink" Target="http://school-collection.edu.ru/catalog/" TargetMode="External"/><Relationship Id="rId1014" Type="http://schemas.openxmlformats.org/officeDocument/2006/relationships/hyperlink" Target="http://gramma.ru/RUS/" TargetMode="External"/><Relationship Id="rId230" Type="http://schemas.openxmlformats.org/officeDocument/2006/relationships/hyperlink" Target="http://school-collection.edu.ru/catalog/" TargetMode="External"/><Relationship Id="rId468" Type="http://schemas.openxmlformats.org/officeDocument/2006/relationships/hyperlink" Target="https://resh.edu.ru/subject/13/" TargetMode="External"/><Relationship Id="rId675" Type="http://schemas.openxmlformats.org/officeDocument/2006/relationships/hyperlink" Target="http://orthographia.ru/" TargetMode="External"/><Relationship Id="rId882" Type="http://schemas.openxmlformats.org/officeDocument/2006/relationships/hyperlink" Target="https://prosv.ru/static/tsok" TargetMode="External"/><Relationship Id="rId25" Type="http://schemas.openxmlformats.org/officeDocument/2006/relationships/hyperlink" Target="https://resh.edu.ru/subject/13/" TargetMode="External"/><Relationship Id="rId328" Type="http://schemas.openxmlformats.org/officeDocument/2006/relationships/hyperlink" Target="http://orthographia.ru/" TargetMode="External"/><Relationship Id="rId535" Type="http://schemas.openxmlformats.org/officeDocument/2006/relationships/hyperlink" Target="http://school-collection.edu.ru/catalog/" TargetMode="External"/><Relationship Id="rId742" Type="http://schemas.openxmlformats.org/officeDocument/2006/relationships/hyperlink" Target="http://orthographia.ru/" TargetMode="External"/><Relationship Id="rId174" Type="http://schemas.openxmlformats.org/officeDocument/2006/relationships/hyperlink" Target="https://resh.edu.ru/subject/13/" TargetMode="External"/><Relationship Id="rId381" Type="http://schemas.openxmlformats.org/officeDocument/2006/relationships/hyperlink" Target="https://resh.edu.ru/subject/13/" TargetMode="External"/><Relationship Id="rId602" Type="http://schemas.openxmlformats.org/officeDocument/2006/relationships/hyperlink" Target="http://www.gramota.ru/" TargetMode="External"/><Relationship Id="rId241" Type="http://schemas.openxmlformats.org/officeDocument/2006/relationships/hyperlink" Target="https://resh.edu.ru/subject/13/" TargetMode="External"/><Relationship Id="rId479" Type="http://schemas.openxmlformats.org/officeDocument/2006/relationships/hyperlink" Target="http://school-collection.edu.ru/catalog/" TargetMode="External"/><Relationship Id="rId686" Type="http://schemas.openxmlformats.org/officeDocument/2006/relationships/hyperlink" Target="http://orthographia.ru/" TargetMode="External"/><Relationship Id="rId893" Type="http://schemas.openxmlformats.org/officeDocument/2006/relationships/hyperlink" Target="http://school-collection.edu.ru/catalog/" TargetMode="External"/><Relationship Id="rId907" Type="http://schemas.openxmlformats.org/officeDocument/2006/relationships/hyperlink" Target="http://orthographia.ru/" TargetMode="External"/><Relationship Id="rId36" Type="http://schemas.openxmlformats.org/officeDocument/2006/relationships/hyperlink" Target="https://resh.edu.ru/subject/13/" TargetMode="External"/><Relationship Id="rId339" Type="http://schemas.openxmlformats.org/officeDocument/2006/relationships/hyperlink" Target="http://orthographia.ru/" TargetMode="External"/><Relationship Id="rId546" Type="http://schemas.openxmlformats.org/officeDocument/2006/relationships/hyperlink" Target="http://www.gramota.ru/" TargetMode="External"/><Relationship Id="rId753" Type="http://schemas.openxmlformats.org/officeDocument/2006/relationships/hyperlink" Target="https://resh.edu.ru/subject/13/" TargetMode="External"/><Relationship Id="rId101" Type="http://schemas.openxmlformats.org/officeDocument/2006/relationships/hyperlink" Target="http://school-collection.edu.ru/catalog/" TargetMode="External"/><Relationship Id="rId185" Type="http://schemas.openxmlformats.org/officeDocument/2006/relationships/hyperlink" Target="https://resh.edu.ru/subject/13/" TargetMode="External"/><Relationship Id="rId406" Type="http://schemas.openxmlformats.org/officeDocument/2006/relationships/hyperlink" Target="https://resh.edu.ru/subject/13/" TargetMode="External"/><Relationship Id="rId960" Type="http://schemas.openxmlformats.org/officeDocument/2006/relationships/hyperlink" Target="https://resh.edu.ru/subject/13/" TargetMode="External"/><Relationship Id="rId392" Type="http://schemas.openxmlformats.org/officeDocument/2006/relationships/hyperlink" Target="https://resh.edu.ru/subject/13/" TargetMode="External"/><Relationship Id="rId613" Type="http://schemas.openxmlformats.org/officeDocument/2006/relationships/hyperlink" Target="https://resh.edu.ru/subject/13/" TargetMode="External"/><Relationship Id="rId697" Type="http://schemas.openxmlformats.org/officeDocument/2006/relationships/hyperlink" Target="http://school-collection.edu.ru/catalog/" TargetMode="External"/><Relationship Id="rId820" Type="http://schemas.openxmlformats.org/officeDocument/2006/relationships/hyperlink" Target="http://gramma.ru/RUS/" TargetMode="External"/><Relationship Id="rId918" Type="http://schemas.openxmlformats.org/officeDocument/2006/relationships/hyperlink" Target="http://school-collection.edu.ru/catalog/" TargetMode="External"/><Relationship Id="rId252" Type="http://schemas.openxmlformats.org/officeDocument/2006/relationships/hyperlink" Target="http://school-collection.edu.ru/catalog/" TargetMode="External"/><Relationship Id="rId47" Type="http://schemas.openxmlformats.org/officeDocument/2006/relationships/hyperlink" Target="http://gramma.ru/RUS/" TargetMode="External"/><Relationship Id="rId112" Type="http://schemas.openxmlformats.org/officeDocument/2006/relationships/hyperlink" Target="https://resh.edu.ru/subject/13/" TargetMode="External"/><Relationship Id="rId557" Type="http://schemas.openxmlformats.org/officeDocument/2006/relationships/hyperlink" Target="http://school-collection.edu.ru/catalog/" TargetMode="External"/><Relationship Id="rId764" Type="http://schemas.openxmlformats.org/officeDocument/2006/relationships/hyperlink" Target="https://resh.edu.ru/subject/13/" TargetMode="External"/><Relationship Id="rId971" Type="http://schemas.openxmlformats.org/officeDocument/2006/relationships/hyperlink" Target="http://orthographia.ru/" TargetMode="External"/><Relationship Id="rId196" Type="http://schemas.openxmlformats.org/officeDocument/2006/relationships/hyperlink" Target="https://resh.edu.ru/subject/13/" TargetMode="External"/><Relationship Id="rId417" Type="http://schemas.openxmlformats.org/officeDocument/2006/relationships/hyperlink" Target="http://school-collection.edu.ru/catalog/" TargetMode="External"/><Relationship Id="rId624" Type="http://schemas.openxmlformats.org/officeDocument/2006/relationships/hyperlink" Target="http://www.gramota.ru/" TargetMode="External"/><Relationship Id="rId831" Type="http://schemas.openxmlformats.org/officeDocument/2006/relationships/hyperlink" Target="http://school-collection.edu.ru/catalog/" TargetMode="External"/><Relationship Id="rId263" Type="http://schemas.openxmlformats.org/officeDocument/2006/relationships/hyperlink" Target="http://gramma.ru/RUS/" TargetMode="External"/><Relationship Id="rId470" Type="http://schemas.openxmlformats.org/officeDocument/2006/relationships/hyperlink" Target="https://prosv.ru/static/tsok" TargetMode="External"/><Relationship Id="rId929" Type="http://schemas.openxmlformats.org/officeDocument/2006/relationships/hyperlink" Target="http://gramma.ru/RUS/" TargetMode="External"/><Relationship Id="rId58" Type="http://schemas.openxmlformats.org/officeDocument/2006/relationships/hyperlink" Target="https://resh.edu.ru/subject/13/" TargetMode="External"/><Relationship Id="rId123" Type="http://schemas.openxmlformats.org/officeDocument/2006/relationships/hyperlink" Target="https://resh.edu.ru/subject/13/" TargetMode="External"/><Relationship Id="rId330" Type="http://schemas.openxmlformats.org/officeDocument/2006/relationships/hyperlink" Target="http://orthographia.ru/" TargetMode="External"/><Relationship Id="rId568" Type="http://schemas.openxmlformats.org/officeDocument/2006/relationships/hyperlink" Target="https://resh.edu.ru/subject/13/" TargetMode="External"/><Relationship Id="rId775" Type="http://schemas.openxmlformats.org/officeDocument/2006/relationships/hyperlink" Target="http://school-collection.edu.ru/catalog/" TargetMode="External"/><Relationship Id="rId982" Type="http://schemas.openxmlformats.org/officeDocument/2006/relationships/hyperlink" Target="http://school-collection.edu.ru/catalog/" TargetMode="External"/><Relationship Id="rId428" Type="http://schemas.openxmlformats.org/officeDocument/2006/relationships/hyperlink" Target="https://resh.edu.ru/subject/13/" TargetMode="External"/><Relationship Id="rId635" Type="http://schemas.openxmlformats.org/officeDocument/2006/relationships/hyperlink" Target="http://orthographia.ru/" TargetMode="External"/><Relationship Id="rId842" Type="http://schemas.openxmlformats.org/officeDocument/2006/relationships/hyperlink" Target="https://prosv.ru/static/tsok" TargetMode="External"/><Relationship Id="rId274" Type="http://schemas.openxmlformats.org/officeDocument/2006/relationships/hyperlink" Target="http://www.gramota.ru/" TargetMode="External"/><Relationship Id="rId481" Type="http://schemas.openxmlformats.org/officeDocument/2006/relationships/hyperlink" Target="http://www.gramota.ru/" TargetMode="External"/><Relationship Id="rId702" Type="http://schemas.openxmlformats.org/officeDocument/2006/relationships/hyperlink" Target="http://gramma.ru/RUS/" TargetMode="External"/><Relationship Id="rId69" Type="http://schemas.openxmlformats.org/officeDocument/2006/relationships/hyperlink" Target="https://resh.edu.ru/subject/13/" TargetMode="External"/><Relationship Id="rId134" Type="http://schemas.openxmlformats.org/officeDocument/2006/relationships/hyperlink" Target="https://resh.edu.ru/subject/13/" TargetMode="External"/><Relationship Id="rId579" Type="http://schemas.openxmlformats.org/officeDocument/2006/relationships/hyperlink" Target="https://resh.edu.ru/subject/13/" TargetMode="External"/><Relationship Id="rId786" Type="http://schemas.openxmlformats.org/officeDocument/2006/relationships/hyperlink" Target="https://prosv.ru/static/tsok" TargetMode="External"/><Relationship Id="rId993" Type="http://schemas.openxmlformats.org/officeDocument/2006/relationships/hyperlink" Target="http://gramma.ru/RUS/" TargetMode="External"/><Relationship Id="rId341" Type="http://schemas.openxmlformats.org/officeDocument/2006/relationships/hyperlink" Target="https://resh.edu.ru/subject/13/" TargetMode="External"/><Relationship Id="rId439" Type="http://schemas.openxmlformats.org/officeDocument/2006/relationships/hyperlink" Target="http://www.gramota.ru/" TargetMode="External"/><Relationship Id="rId646" Type="http://schemas.openxmlformats.org/officeDocument/2006/relationships/hyperlink" Target="https://resh.edu.ru/subject/13/" TargetMode="External"/><Relationship Id="rId201" Type="http://schemas.openxmlformats.org/officeDocument/2006/relationships/hyperlink" Target="https://resh.edu.ru/subject/13/" TargetMode="External"/><Relationship Id="rId285" Type="http://schemas.openxmlformats.org/officeDocument/2006/relationships/hyperlink" Target="https://resh.edu.ru/subject/13/" TargetMode="External"/><Relationship Id="rId506" Type="http://schemas.openxmlformats.org/officeDocument/2006/relationships/hyperlink" Target="http://www.gramota.ru/" TargetMode="External"/><Relationship Id="rId853" Type="http://schemas.openxmlformats.org/officeDocument/2006/relationships/hyperlink" Target="http://school-collection.edu.ru/catalog/" TargetMode="External"/><Relationship Id="rId38" Type="http://schemas.openxmlformats.org/officeDocument/2006/relationships/hyperlink" Target="https://resh.edu.ru/subject/13/" TargetMode="External"/><Relationship Id="rId103" Type="http://schemas.openxmlformats.org/officeDocument/2006/relationships/hyperlink" Target="http://school-collection.edu.ru/catalog/" TargetMode="External"/><Relationship Id="rId310" Type="http://schemas.openxmlformats.org/officeDocument/2006/relationships/hyperlink" Target="https://resh.edu.ru/subject/13/" TargetMode="External"/><Relationship Id="rId492" Type="http://schemas.openxmlformats.org/officeDocument/2006/relationships/hyperlink" Target="https://resh.edu.ru/subject/13/" TargetMode="External"/><Relationship Id="rId548" Type="http://schemas.openxmlformats.org/officeDocument/2006/relationships/hyperlink" Target="http://www.gramota.ru/" TargetMode="External"/><Relationship Id="rId713" Type="http://schemas.openxmlformats.org/officeDocument/2006/relationships/hyperlink" Target="https://resh.edu.ru/subject/13/" TargetMode="External"/><Relationship Id="rId755" Type="http://schemas.openxmlformats.org/officeDocument/2006/relationships/hyperlink" Target="https://resh.edu.ru/subject/13/" TargetMode="External"/><Relationship Id="rId797" Type="http://schemas.openxmlformats.org/officeDocument/2006/relationships/hyperlink" Target="http://school-collection.edu.ru/catalog/" TargetMode="External"/><Relationship Id="rId920" Type="http://schemas.openxmlformats.org/officeDocument/2006/relationships/hyperlink" Target="https://resh.edu.ru/subject/13/" TargetMode="External"/><Relationship Id="rId962" Type="http://schemas.openxmlformats.org/officeDocument/2006/relationships/hyperlink" Target="http://school-collection.edu.ru/catalog/" TargetMode="External"/><Relationship Id="rId91" Type="http://schemas.openxmlformats.org/officeDocument/2006/relationships/hyperlink" Target="http://school-collection.edu.ru/catalog/" TargetMode="External"/><Relationship Id="rId145" Type="http://schemas.openxmlformats.org/officeDocument/2006/relationships/hyperlink" Target="https://resh.edu.ru/subject/13/" TargetMode="External"/><Relationship Id="rId187" Type="http://schemas.openxmlformats.org/officeDocument/2006/relationships/hyperlink" Target="https://resh.edu.ru/subject/13/" TargetMode="External"/><Relationship Id="rId352" Type="http://schemas.openxmlformats.org/officeDocument/2006/relationships/hyperlink" Target="https://resh.edu.ru/subject/13/" TargetMode="External"/><Relationship Id="rId394" Type="http://schemas.openxmlformats.org/officeDocument/2006/relationships/hyperlink" Target="https://resh.edu.ru/subject/13/" TargetMode="External"/><Relationship Id="rId408" Type="http://schemas.openxmlformats.org/officeDocument/2006/relationships/hyperlink" Target="https://resh.edu.ru/subject/13/" TargetMode="External"/><Relationship Id="rId615" Type="http://schemas.openxmlformats.org/officeDocument/2006/relationships/hyperlink" Target="https://resh.edu.ru/subject/13/" TargetMode="External"/><Relationship Id="rId822" Type="http://schemas.openxmlformats.org/officeDocument/2006/relationships/hyperlink" Target="https://prosv.ru/static/tsok" TargetMode="External"/><Relationship Id="rId212" Type="http://schemas.openxmlformats.org/officeDocument/2006/relationships/hyperlink" Target="https://resh.edu.ru/subject/13/" TargetMode="External"/><Relationship Id="rId254" Type="http://schemas.openxmlformats.org/officeDocument/2006/relationships/hyperlink" Target="https://resh.edu.ru/subject/13/" TargetMode="External"/><Relationship Id="rId657" Type="http://schemas.openxmlformats.org/officeDocument/2006/relationships/hyperlink" Target="http://orthographia.ru/" TargetMode="External"/><Relationship Id="rId699" Type="http://schemas.openxmlformats.org/officeDocument/2006/relationships/hyperlink" Target="https://resh.edu.ru/subject/13/" TargetMode="External"/><Relationship Id="rId864" Type="http://schemas.openxmlformats.org/officeDocument/2006/relationships/hyperlink" Target="http://gramma.ru/RUS/" TargetMode="External"/><Relationship Id="rId49" Type="http://schemas.openxmlformats.org/officeDocument/2006/relationships/hyperlink" Target="https://resh.edu.ru/subject/13/" TargetMode="External"/><Relationship Id="rId114" Type="http://schemas.openxmlformats.org/officeDocument/2006/relationships/hyperlink" Target="https://resh.edu.ru/subject/13/" TargetMode="External"/><Relationship Id="rId296" Type="http://schemas.openxmlformats.org/officeDocument/2006/relationships/hyperlink" Target="http://www.gramota.ru/" TargetMode="External"/><Relationship Id="rId461" Type="http://schemas.openxmlformats.org/officeDocument/2006/relationships/hyperlink" Target="https://prosv.ru/static/tsok" TargetMode="External"/><Relationship Id="rId517" Type="http://schemas.openxmlformats.org/officeDocument/2006/relationships/hyperlink" Target="http://www.gramota.ru/" TargetMode="External"/><Relationship Id="rId559" Type="http://schemas.openxmlformats.org/officeDocument/2006/relationships/hyperlink" Target="http://school-collection.edu.ru/catalog/" TargetMode="External"/><Relationship Id="rId724" Type="http://schemas.openxmlformats.org/officeDocument/2006/relationships/hyperlink" Target="http://orthographia.ru/" TargetMode="External"/><Relationship Id="rId766" Type="http://schemas.openxmlformats.org/officeDocument/2006/relationships/hyperlink" Target="https://prosv.ru/static/tsok" TargetMode="External"/><Relationship Id="rId931" Type="http://schemas.openxmlformats.org/officeDocument/2006/relationships/hyperlink" Target="http://orthographia.ru/" TargetMode="External"/><Relationship Id="rId60" Type="http://schemas.openxmlformats.org/officeDocument/2006/relationships/hyperlink" Target="http://school-collection.edu.ru/catalog/" TargetMode="External"/><Relationship Id="rId156" Type="http://schemas.openxmlformats.org/officeDocument/2006/relationships/hyperlink" Target="https://resh.edu.ru/subject/13/" TargetMode="External"/><Relationship Id="rId198" Type="http://schemas.openxmlformats.org/officeDocument/2006/relationships/hyperlink" Target="https://resh.edu.ru/subject/13/" TargetMode="External"/><Relationship Id="rId321" Type="http://schemas.openxmlformats.org/officeDocument/2006/relationships/hyperlink" Target="https://prosv.ru/static/tsok" TargetMode="External"/><Relationship Id="rId363" Type="http://schemas.openxmlformats.org/officeDocument/2006/relationships/hyperlink" Target="https://resh.edu.ru/subject/13/" TargetMode="External"/><Relationship Id="rId419" Type="http://schemas.openxmlformats.org/officeDocument/2006/relationships/hyperlink" Target="http://school-collection.edu.ru/catalog/" TargetMode="External"/><Relationship Id="rId570" Type="http://schemas.openxmlformats.org/officeDocument/2006/relationships/hyperlink" Target="https://resh.edu.ru/subject/13/" TargetMode="External"/><Relationship Id="rId626" Type="http://schemas.openxmlformats.org/officeDocument/2006/relationships/hyperlink" Target="http://www.gramota.ru/" TargetMode="External"/><Relationship Id="rId973" Type="http://schemas.openxmlformats.org/officeDocument/2006/relationships/hyperlink" Target="http://gramma.ru/RUS/" TargetMode="External"/><Relationship Id="rId1007" Type="http://schemas.openxmlformats.org/officeDocument/2006/relationships/hyperlink" Target="http://www.languages-study.com/russian.html" TargetMode="External"/><Relationship Id="rId223" Type="http://schemas.openxmlformats.org/officeDocument/2006/relationships/hyperlink" Target="https://resh.edu.ru/subject/13/" TargetMode="External"/><Relationship Id="rId430" Type="http://schemas.openxmlformats.org/officeDocument/2006/relationships/hyperlink" Target="http://www.gramota.ru/" TargetMode="External"/><Relationship Id="rId668" Type="http://schemas.openxmlformats.org/officeDocument/2006/relationships/hyperlink" Target="https://resh.edu.ru/subject/13/" TargetMode="External"/><Relationship Id="rId833" Type="http://schemas.openxmlformats.org/officeDocument/2006/relationships/hyperlink" Target="http://school-collection.edu.ru/catalog/" TargetMode="External"/><Relationship Id="rId875" Type="http://schemas.openxmlformats.org/officeDocument/2006/relationships/hyperlink" Target="http://school-collection.edu.ru/catalog/" TargetMode="External"/><Relationship Id="rId18" Type="http://schemas.openxmlformats.org/officeDocument/2006/relationships/hyperlink" Target="http://orthographia.ru/" TargetMode="External"/><Relationship Id="rId265" Type="http://schemas.openxmlformats.org/officeDocument/2006/relationships/hyperlink" Target="https://resh.edu.ru/subject/13/" TargetMode="External"/><Relationship Id="rId472" Type="http://schemas.openxmlformats.org/officeDocument/2006/relationships/hyperlink" Target="https://resh.edu.ru/subject/13/" TargetMode="External"/><Relationship Id="rId528" Type="http://schemas.openxmlformats.org/officeDocument/2006/relationships/hyperlink" Target="https://resh.edu.ru/subject/13/" TargetMode="External"/><Relationship Id="rId735" Type="http://schemas.openxmlformats.org/officeDocument/2006/relationships/hyperlink" Target="https://resh.edu.ru/subject/13/" TargetMode="External"/><Relationship Id="rId900" Type="http://schemas.openxmlformats.org/officeDocument/2006/relationships/hyperlink" Target="http://gramma.ru/RUS/" TargetMode="External"/><Relationship Id="rId942" Type="http://schemas.openxmlformats.org/officeDocument/2006/relationships/hyperlink" Target="http://school-collection.edu.ru/catalog/" TargetMode="External"/><Relationship Id="rId125" Type="http://schemas.openxmlformats.org/officeDocument/2006/relationships/hyperlink" Target="http://www.gramota.ru/" TargetMode="External"/><Relationship Id="rId167" Type="http://schemas.openxmlformats.org/officeDocument/2006/relationships/hyperlink" Target="https://resh.edu.ru/subject/13/" TargetMode="External"/><Relationship Id="rId332" Type="http://schemas.openxmlformats.org/officeDocument/2006/relationships/hyperlink" Target="http://orthographia.ru/" TargetMode="External"/><Relationship Id="rId374" Type="http://schemas.openxmlformats.org/officeDocument/2006/relationships/hyperlink" Target="http://school-collection.edu.ru/catalog/" TargetMode="External"/><Relationship Id="rId581" Type="http://schemas.openxmlformats.org/officeDocument/2006/relationships/hyperlink" Target="https://resh.edu.ru/subject/13/" TargetMode="External"/><Relationship Id="rId777" Type="http://schemas.openxmlformats.org/officeDocument/2006/relationships/hyperlink" Target="http://school-collection.edu.ru/catalog/" TargetMode="External"/><Relationship Id="rId984" Type="http://schemas.openxmlformats.org/officeDocument/2006/relationships/hyperlink" Target="https://resh.edu.ru/subject/13/" TargetMode="External"/><Relationship Id="rId71" Type="http://schemas.openxmlformats.org/officeDocument/2006/relationships/hyperlink" Target="https://resh.edu.ru/subject/13/" TargetMode="External"/><Relationship Id="rId234" Type="http://schemas.openxmlformats.org/officeDocument/2006/relationships/hyperlink" Target="http://school-collection.edu.ru/catalog/" TargetMode="External"/><Relationship Id="rId637" Type="http://schemas.openxmlformats.org/officeDocument/2006/relationships/hyperlink" Target="http://orthographia.ru/" TargetMode="External"/><Relationship Id="rId679" Type="http://schemas.openxmlformats.org/officeDocument/2006/relationships/hyperlink" Target="http://gramma.ru/RUS/" TargetMode="External"/><Relationship Id="rId802" Type="http://schemas.openxmlformats.org/officeDocument/2006/relationships/hyperlink" Target="https://prosv.ru/static/tsok" TargetMode="External"/><Relationship Id="rId844" Type="http://schemas.openxmlformats.org/officeDocument/2006/relationships/hyperlink" Target="http://gramma.ru/RUS/" TargetMode="External"/><Relationship Id="rId886" Type="http://schemas.openxmlformats.org/officeDocument/2006/relationships/hyperlink" Target="https://prosv.ru/static/tsok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prosv.ru/static/tsok" TargetMode="External"/><Relationship Id="rId276" Type="http://schemas.openxmlformats.org/officeDocument/2006/relationships/hyperlink" Target="http://www.gramota.ru/" TargetMode="External"/><Relationship Id="rId441" Type="http://schemas.openxmlformats.org/officeDocument/2006/relationships/hyperlink" Target="https://resh.edu.ru/subject/13/" TargetMode="External"/><Relationship Id="rId483" Type="http://schemas.openxmlformats.org/officeDocument/2006/relationships/hyperlink" Target="https://resh.edu.ru/subject/13/" TargetMode="External"/><Relationship Id="rId539" Type="http://schemas.openxmlformats.org/officeDocument/2006/relationships/hyperlink" Target="https://resh.edu.ru/subject/13/" TargetMode="External"/><Relationship Id="rId690" Type="http://schemas.openxmlformats.org/officeDocument/2006/relationships/hyperlink" Target="http://gramma.ru/RUS/" TargetMode="External"/><Relationship Id="rId704" Type="http://schemas.openxmlformats.org/officeDocument/2006/relationships/hyperlink" Target="http://orthographia.ru/" TargetMode="External"/><Relationship Id="rId746" Type="http://schemas.openxmlformats.org/officeDocument/2006/relationships/hyperlink" Target="http://orthographia.ru/" TargetMode="External"/><Relationship Id="rId911" Type="http://schemas.openxmlformats.org/officeDocument/2006/relationships/hyperlink" Target="http://orthographia.ru/" TargetMode="External"/><Relationship Id="rId40" Type="http://schemas.openxmlformats.org/officeDocument/2006/relationships/hyperlink" Target="https://resh.edu.ru/subject/13/" TargetMode="External"/><Relationship Id="rId136" Type="http://schemas.openxmlformats.org/officeDocument/2006/relationships/hyperlink" Target="https://resh.edu.ru/subject/13/" TargetMode="External"/><Relationship Id="rId178" Type="http://schemas.openxmlformats.org/officeDocument/2006/relationships/hyperlink" Target="https://resh.edu.ru/subject/13/" TargetMode="External"/><Relationship Id="rId301" Type="http://schemas.openxmlformats.org/officeDocument/2006/relationships/hyperlink" Target="http://www.gramota.ru/" TargetMode="External"/><Relationship Id="rId343" Type="http://schemas.openxmlformats.org/officeDocument/2006/relationships/hyperlink" Target="https://resh.edu.ru/subject/13/" TargetMode="External"/><Relationship Id="rId550" Type="http://schemas.openxmlformats.org/officeDocument/2006/relationships/hyperlink" Target="https://resh.edu.ru/subject/13/" TargetMode="External"/><Relationship Id="rId788" Type="http://schemas.openxmlformats.org/officeDocument/2006/relationships/hyperlink" Target="http://gramma.ru/RUS/" TargetMode="External"/><Relationship Id="rId953" Type="http://schemas.openxmlformats.org/officeDocument/2006/relationships/hyperlink" Target="http://gramma.ru/RUS/" TargetMode="External"/><Relationship Id="rId995" Type="http://schemas.openxmlformats.org/officeDocument/2006/relationships/hyperlink" Target="http://orthographia.ru/" TargetMode="External"/><Relationship Id="rId82" Type="http://schemas.openxmlformats.org/officeDocument/2006/relationships/hyperlink" Target="https://resh.edu.ru/subject/13/" TargetMode="External"/><Relationship Id="rId203" Type="http://schemas.openxmlformats.org/officeDocument/2006/relationships/hyperlink" Target="https://resh.edu.ru/subject/13/" TargetMode="External"/><Relationship Id="rId385" Type="http://schemas.openxmlformats.org/officeDocument/2006/relationships/hyperlink" Target="https://resh.edu.ru/subject/13/" TargetMode="External"/><Relationship Id="rId592" Type="http://schemas.openxmlformats.org/officeDocument/2006/relationships/hyperlink" Target="https://resh.edu.ru/subject/13/" TargetMode="External"/><Relationship Id="rId606" Type="http://schemas.openxmlformats.org/officeDocument/2006/relationships/hyperlink" Target="http://www.gramota.ru/" TargetMode="External"/><Relationship Id="rId648" Type="http://schemas.openxmlformats.org/officeDocument/2006/relationships/hyperlink" Target="https://resh.edu.ru/subject/13/" TargetMode="External"/><Relationship Id="rId813" Type="http://schemas.openxmlformats.org/officeDocument/2006/relationships/hyperlink" Target="http://school-collection.edu.ru/catalog/" TargetMode="External"/><Relationship Id="rId855" Type="http://schemas.openxmlformats.org/officeDocument/2006/relationships/hyperlink" Target="http://school-collection.edu.ru/catalog/" TargetMode="External"/><Relationship Id="rId245" Type="http://schemas.openxmlformats.org/officeDocument/2006/relationships/hyperlink" Target="https://resh.edu.ru/subject/13/" TargetMode="External"/><Relationship Id="rId287" Type="http://schemas.openxmlformats.org/officeDocument/2006/relationships/hyperlink" Target="https://resh.edu.ru/subject/13/" TargetMode="External"/><Relationship Id="rId410" Type="http://schemas.openxmlformats.org/officeDocument/2006/relationships/hyperlink" Target="https://resh.edu.ru/subject/13/" TargetMode="External"/><Relationship Id="rId452" Type="http://schemas.openxmlformats.org/officeDocument/2006/relationships/hyperlink" Target="https://resh.edu.ru/subject/13/" TargetMode="External"/><Relationship Id="rId494" Type="http://schemas.openxmlformats.org/officeDocument/2006/relationships/hyperlink" Target="https://resh.edu.ru/subject/13/" TargetMode="External"/><Relationship Id="rId508" Type="http://schemas.openxmlformats.org/officeDocument/2006/relationships/hyperlink" Target="https://resh.edu.ru/subject/13/" TargetMode="External"/><Relationship Id="rId715" Type="http://schemas.openxmlformats.org/officeDocument/2006/relationships/hyperlink" Target="http://school-collection.edu.ru/catalog/" TargetMode="External"/><Relationship Id="rId897" Type="http://schemas.openxmlformats.org/officeDocument/2006/relationships/hyperlink" Target="http://school-collection.edu.ru/catalog/" TargetMode="External"/><Relationship Id="rId922" Type="http://schemas.openxmlformats.org/officeDocument/2006/relationships/hyperlink" Target="http://school-collection.edu.ru/catalog/" TargetMode="External"/><Relationship Id="rId105" Type="http://schemas.openxmlformats.org/officeDocument/2006/relationships/hyperlink" Target="http://school-collection.edu.ru/catalog/" TargetMode="External"/><Relationship Id="rId147" Type="http://schemas.openxmlformats.org/officeDocument/2006/relationships/hyperlink" Target="https://prosv.ru/static/tsok" TargetMode="External"/><Relationship Id="rId312" Type="http://schemas.openxmlformats.org/officeDocument/2006/relationships/hyperlink" Target="https://resh.edu.ru/subject/13/" TargetMode="External"/><Relationship Id="rId354" Type="http://schemas.openxmlformats.org/officeDocument/2006/relationships/hyperlink" Target="https://resh.edu.ru/subject/13/" TargetMode="External"/><Relationship Id="rId757" Type="http://schemas.openxmlformats.org/officeDocument/2006/relationships/hyperlink" Target="http://school-collection.edu.ru/catalog/" TargetMode="External"/><Relationship Id="rId799" Type="http://schemas.openxmlformats.org/officeDocument/2006/relationships/hyperlink" Target="http://school-collection.edu.ru/catalog/" TargetMode="External"/><Relationship Id="rId964" Type="http://schemas.openxmlformats.org/officeDocument/2006/relationships/hyperlink" Target="https://resh.edu.ru/subject/13/" TargetMode="External"/><Relationship Id="rId51" Type="http://schemas.openxmlformats.org/officeDocument/2006/relationships/hyperlink" Target="https://resh.edu.ru/subject/13/" TargetMode="External"/><Relationship Id="rId93" Type="http://schemas.openxmlformats.org/officeDocument/2006/relationships/hyperlink" Target="https://resh.edu.ru/subject/13/" TargetMode="External"/><Relationship Id="rId189" Type="http://schemas.openxmlformats.org/officeDocument/2006/relationships/hyperlink" Target="https://resh.edu.ru/subject/13/" TargetMode="External"/><Relationship Id="rId396" Type="http://schemas.openxmlformats.org/officeDocument/2006/relationships/hyperlink" Target="https://resh.edu.ru/subject/13/" TargetMode="External"/><Relationship Id="rId561" Type="http://schemas.openxmlformats.org/officeDocument/2006/relationships/hyperlink" Target="http://school-collection.edu.ru/catalog/" TargetMode="External"/><Relationship Id="rId617" Type="http://schemas.openxmlformats.org/officeDocument/2006/relationships/hyperlink" Target="https://resh.edu.ru/subject/13/" TargetMode="External"/><Relationship Id="rId659" Type="http://schemas.openxmlformats.org/officeDocument/2006/relationships/hyperlink" Target="http://orthographia.ru/" TargetMode="External"/><Relationship Id="rId824" Type="http://schemas.openxmlformats.org/officeDocument/2006/relationships/hyperlink" Target="http://gramma.ru/RUS/" TargetMode="External"/><Relationship Id="rId866" Type="http://schemas.openxmlformats.org/officeDocument/2006/relationships/hyperlink" Target="https://prosv.ru/static/tsok" TargetMode="External"/><Relationship Id="rId214" Type="http://schemas.openxmlformats.org/officeDocument/2006/relationships/hyperlink" Target="https://resh.edu.ru/subject/13/" TargetMode="External"/><Relationship Id="rId256" Type="http://schemas.openxmlformats.org/officeDocument/2006/relationships/hyperlink" Target="http://www.gramota.ru/" TargetMode="External"/><Relationship Id="rId298" Type="http://schemas.openxmlformats.org/officeDocument/2006/relationships/hyperlink" Target="https://resh.edu.ru/subject/13/" TargetMode="External"/><Relationship Id="rId421" Type="http://schemas.openxmlformats.org/officeDocument/2006/relationships/hyperlink" Target="http://school-collection.edu.ru/catalog/" TargetMode="External"/><Relationship Id="rId463" Type="http://schemas.openxmlformats.org/officeDocument/2006/relationships/hyperlink" Target="http://school-collection.edu.ru/catalog/" TargetMode="External"/><Relationship Id="rId519" Type="http://schemas.openxmlformats.org/officeDocument/2006/relationships/hyperlink" Target="https://resh.edu.ru/subject/13/" TargetMode="External"/><Relationship Id="rId670" Type="http://schemas.openxmlformats.org/officeDocument/2006/relationships/hyperlink" Target="https://resh.edu.ru/subject/13/" TargetMode="External"/><Relationship Id="rId116" Type="http://schemas.openxmlformats.org/officeDocument/2006/relationships/hyperlink" Target="http://www.gramota.ru/" TargetMode="External"/><Relationship Id="rId158" Type="http://schemas.openxmlformats.org/officeDocument/2006/relationships/hyperlink" Target="https://resh.edu.ru/subject/13/" TargetMode="External"/><Relationship Id="rId323" Type="http://schemas.openxmlformats.org/officeDocument/2006/relationships/hyperlink" Target="http://gramma.ru/RUS/" TargetMode="External"/><Relationship Id="rId530" Type="http://schemas.openxmlformats.org/officeDocument/2006/relationships/hyperlink" Target="https://resh.edu.ru/subject/13/" TargetMode="External"/><Relationship Id="rId726" Type="http://schemas.openxmlformats.org/officeDocument/2006/relationships/hyperlink" Target="http://gramma.ru/RUS/" TargetMode="External"/><Relationship Id="rId768" Type="http://schemas.openxmlformats.org/officeDocument/2006/relationships/hyperlink" Target="http://gramma.ru/RUS/" TargetMode="External"/><Relationship Id="rId933" Type="http://schemas.openxmlformats.org/officeDocument/2006/relationships/hyperlink" Target="http://gramma.ru/RUS/" TargetMode="External"/><Relationship Id="rId975" Type="http://schemas.openxmlformats.org/officeDocument/2006/relationships/hyperlink" Target="http://orthographia.ru/" TargetMode="External"/><Relationship Id="rId1009" Type="http://schemas.openxmlformats.org/officeDocument/2006/relationships/hyperlink" Target="http://www.orfografus.ru/" TargetMode="External"/><Relationship Id="rId20" Type="http://schemas.openxmlformats.org/officeDocument/2006/relationships/hyperlink" Target="https://resh.edu.ru/subject/13/" TargetMode="External"/><Relationship Id="rId62" Type="http://schemas.openxmlformats.org/officeDocument/2006/relationships/hyperlink" Target="http://gramma.ru/RUS/" TargetMode="External"/><Relationship Id="rId365" Type="http://schemas.openxmlformats.org/officeDocument/2006/relationships/hyperlink" Target="https://resh.edu.ru/subject/13/" TargetMode="External"/><Relationship Id="rId572" Type="http://schemas.openxmlformats.org/officeDocument/2006/relationships/hyperlink" Target="https://resh.edu.ru/subject/13/" TargetMode="External"/><Relationship Id="rId628" Type="http://schemas.openxmlformats.org/officeDocument/2006/relationships/hyperlink" Target="https://resh.edu.ru/subject/13/" TargetMode="External"/><Relationship Id="rId835" Type="http://schemas.openxmlformats.org/officeDocument/2006/relationships/hyperlink" Target="http://school-collection.edu.ru/catalog/" TargetMode="External"/><Relationship Id="rId225" Type="http://schemas.openxmlformats.org/officeDocument/2006/relationships/hyperlink" Target="https://resh.edu.ru/subject/13/" TargetMode="External"/><Relationship Id="rId267" Type="http://schemas.openxmlformats.org/officeDocument/2006/relationships/hyperlink" Target="https://resh.edu.ru/subject/13/" TargetMode="External"/><Relationship Id="rId432" Type="http://schemas.openxmlformats.org/officeDocument/2006/relationships/hyperlink" Target="http://www.gramota.ru/" TargetMode="External"/><Relationship Id="rId474" Type="http://schemas.openxmlformats.org/officeDocument/2006/relationships/hyperlink" Target="https://resh.edu.ru/subject/13/" TargetMode="External"/><Relationship Id="rId877" Type="http://schemas.openxmlformats.org/officeDocument/2006/relationships/hyperlink" Target="http://school-collection.edu.ru/catalog/" TargetMode="External"/><Relationship Id="rId127" Type="http://schemas.openxmlformats.org/officeDocument/2006/relationships/hyperlink" Target="https://resh.edu.ru/subject/13/" TargetMode="External"/><Relationship Id="rId681" Type="http://schemas.openxmlformats.org/officeDocument/2006/relationships/hyperlink" Target="https://resh.edu.ru/subject/13/" TargetMode="External"/><Relationship Id="rId737" Type="http://schemas.openxmlformats.org/officeDocument/2006/relationships/hyperlink" Target="https://resh.edu.ru/subject/13/" TargetMode="External"/><Relationship Id="rId779" Type="http://schemas.openxmlformats.org/officeDocument/2006/relationships/hyperlink" Target="http://school-collection.edu.ru/catalog/" TargetMode="External"/><Relationship Id="rId902" Type="http://schemas.openxmlformats.org/officeDocument/2006/relationships/hyperlink" Target="http://school-collection.edu.ru/catalog/" TargetMode="External"/><Relationship Id="rId944" Type="http://schemas.openxmlformats.org/officeDocument/2006/relationships/hyperlink" Target="https://resh.edu.ru/subject/13/" TargetMode="External"/><Relationship Id="rId986" Type="http://schemas.openxmlformats.org/officeDocument/2006/relationships/hyperlink" Target="http://school-collection.edu.ru/catalog/" TargetMode="External"/><Relationship Id="rId31" Type="http://schemas.openxmlformats.org/officeDocument/2006/relationships/hyperlink" Target="https://prosv.ru/static/tsok" TargetMode="External"/><Relationship Id="rId73" Type="http://schemas.openxmlformats.org/officeDocument/2006/relationships/hyperlink" Target="http://gramma.ru/RUS/" TargetMode="External"/><Relationship Id="rId169" Type="http://schemas.openxmlformats.org/officeDocument/2006/relationships/hyperlink" Target="https://resh.edu.ru/subject/13/" TargetMode="External"/><Relationship Id="rId334" Type="http://schemas.openxmlformats.org/officeDocument/2006/relationships/hyperlink" Target="http://orthographia.ru/" TargetMode="External"/><Relationship Id="rId376" Type="http://schemas.openxmlformats.org/officeDocument/2006/relationships/hyperlink" Target="http://gramma.ru/RUS/" TargetMode="External"/><Relationship Id="rId541" Type="http://schemas.openxmlformats.org/officeDocument/2006/relationships/hyperlink" Target="https://resh.edu.ru/subject/13/" TargetMode="External"/><Relationship Id="rId583" Type="http://schemas.openxmlformats.org/officeDocument/2006/relationships/hyperlink" Target="https://resh.edu.ru/subject/13/" TargetMode="External"/><Relationship Id="rId639" Type="http://schemas.openxmlformats.org/officeDocument/2006/relationships/hyperlink" Target="http://orthographia.ru/" TargetMode="External"/><Relationship Id="rId790" Type="http://schemas.openxmlformats.org/officeDocument/2006/relationships/hyperlink" Target="https://prosv.ru/static/tsok" TargetMode="External"/><Relationship Id="rId804" Type="http://schemas.openxmlformats.org/officeDocument/2006/relationships/hyperlink" Target="http://gramma.ru/RUS/" TargetMode="External"/><Relationship Id="rId4" Type="http://schemas.microsoft.com/office/2007/relationships/stylesWithEffects" Target="stylesWithEffects.xml"/><Relationship Id="rId180" Type="http://schemas.openxmlformats.org/officeDocument/2006/relationships/hyperlink" Target="http://school-collection.edu.ru/catalog/" TargetMode="External"/><Relationship Id="rId236" Type="http://schemas.openxmlformats.org/officeDocument/2006/relationships/hyperlink" Target="https://prosv.ru/static/tsok" TargetMode="External"/><Relationship Id="rId278" Type="http://schemas.openxmlformats.org/officeDocument/2006/relationships/hyperlink" Target="http://www.gramota.ru/" TargetMode="External"/><Relationship Id="rId401" Type="http://schemas.openxmlformats.org/officeDocument/2006/relationships/hyperlink" Target="http://school-collection.edu.ru/catalog/" TargetMode="External"/><Relationship Id="rId443" Type="http://schemas.openxmlformats.org/officeDocument/2006/relationships/hyperlink" Target="https://resh.edu.ru/subject/13/" TargetMode="External"/><Relationship Id="rId650" Type="http://schemas.openxmlformats.org/officeDocument/2006/relationships/hyperlink" Target="https://resh.edu.ru/subject/13/" TargetMode="External"/><Relationship Id="rId846" Type="http://schemas.openxmlformats.org/officeDocument/2006/relationships/hyperlink" Target="https://prosv.ru/static/tsok" TargetMode="External"/><Relationship Id="rId888" Type="http://schemas.openxmlformats.org/officeDocument/2006/relationships/hyperlink" Target="http://gramma.ru/RUS/" TargetMode="External"/><Relationship Id="rId303" Type="http://schemas.openxmlformats.org/officeDocument/2006/relationships/hyperlink" Target="http://www.gramota.ru/" TargetMode="External"/><Relationship Id="rId485" Type="http://schemas.openxmlformats.org/officeDocument/2006/relationships/hyperlink" Target="https://resh.edu.ru/subject/13/" TargetMode="External"/><Relationship Id="rId692" Type="http://schemas.openxmlformats.org/officeDocument/2006/relationships/hyperlink" Target="http://orthographia.ru/" TargetMode="External"/><Relationship Id="rId706" Type="http://schemas.openxmlformats.org/officeDocument/2006/relationships/hyperlink" Target="http://orthographia.ru/" TargetMode="External"/><Relationship Id="rId748" Type="http://schemas.openxmlformats.org/officeDocument/2006/relationships/hyperlink" Target="http://orthographia.ru/" TargetMode="External"/><Relationship Id="rId913" Type="http://schemas.openxmlformats.org/officeDocument/2006/relationships/hyperlink" Target="http://gramma.ru/RUS/" TargetMode="External"/><Relationship Id="rId955" Type="http://schemas.openxmlformats.org/officeDocument/2006/relationships/hyperlink" Target="http://orthographia.ru/" TargetMode="External"/><Relationship Id="rId42" Type="http://schemas.openxmlformats.org/officeDocument/2006/relationships/hyperlink" Target="https://prosv.ru/static/tsok" TargetMode="External"/><Relationship Id="rId84" Type="http://schemas.openxmlformats.org/officeDocument/2006/relationships/hyperlink" Target="https://resh.edu.ru/subject/13/" TargetMode="External"/><Relationship Id="rId138" Type="http://schemas.openxmlformats.org/officeDocument/2006/relationships/hyperlink" Target="https://resh.edu.ru/subject/13/" TargetMode="External"/><Relationship Id="rId345" Type="http://schemas.openxmlformats.org/officeDocument/2006/relationships/hyperlink" Target="https://resh.edu.ru/subject/13/" TargetMode="External"/><Relationship Id="rId387" Type="http://schemas.openxmlformats.org/officeDocument/2006/relationships/hyperlink" Target="http://gramma.ru/RUS/" TargetMode="External"/><Relationship Id="rId510" Type="http://schemas.openxmlformats.org/officeDocument/2006/relationships/hyperlink" Target="https://resh.edu.ru/subject/13/" TargetMode="External"/><Relationship Id="rId552" Type="http://schemas.openxmlformats.org/officeDocument/2006/relationships/hyperlink" Target="https://resh.edu.ru/subject/13/" TargetMode="External"/><Relationship Id="rId594" Type="http://schemas.openxmlformats.org/officeDocument/2006/relationships/hyperlink" Target="http://www.gramota.ru/" TargetMode="External"/><Relationship Id="rId608" Type="http://schemas.openxmlformats.org/officeDocument/2006/relationships/hyperlink" Target="https://resh.edu.ru/subject/13/" TargetMode="External"/><Relationship Id="rId815" Type="http://schemas.openxmlformats.org/officeDocument/2006/relationships/hyperlink" Target="http://school-collection.edu.ru/catalog/" TargetMode="External"/><Relationship Id="rId997" Type="http://schemas.openxmlformats.org/officeDocument/2006/relationships/hyperlink" Target="http://gramma.ru/RUS/" TargetMode="External"/><Relationship Id="rId191" Type="http://schemas.openxmlformats.org/officeDocument/2006/relationships/hyperlink" Target="https://resh.edu.ru/subject/13/" TargetMode="External"/><Relationship Id="rId205" Type="http://schemas.openxmlformats.org/officeDocument/2006/relationships/hyperlink" Target="https://resh.edu.ru/subject/13/" TargetMode="External"/><Relationship Id="rId247" Type="http://schemas.openxmlformats.org/officeDocument/2006/relationships/hyperlink" Target="https://prosv.ru/static/tsok" TargetMode="External"/><Relationship Id="rId412" Type="http://schemas.openxmlformats.org/officeDocument/2006/relationships/hyperlink" Target="http://school-collection.edu.ru/catalog/" TargetMode="External"/><Relationship Id="rId857" Type="http://schemas.openxmlformats.org/officeDocument/2006/relationships/hyperlink" Target="http://school-collection.edu.ru/catalog/" TargetMode="External"/><Relationship Id="rId899" Type="http://schemas.openxmlformats.org/officeDocument/2006/relationships/hyperlink" Target="http://school-collection.edu.ru/catalog/" TargetMode="External"/><Relationship Id="rId1000" Type="http://schemas.openxmlformats.org/officeDocument/2006/relationships/hyperlink" Target="https://resh.edu.ru/subject/13/" TargetMode="External"/><Relationship Id="rId107" Type="http://schemas.openxmlformats.org/officeDocument/2006/relationships/hyperlink" Target="http://school-collection.edu.ru/catalog/" TargetMode="External"/><Relationship Id="rId289" Type="http://schemas.openxmlformats.org/officeDocument/2006/relationships/hyperlink" Target="https://resh.edu.ru/subject/13/" TargetMode="External"/><Relationship Id="rId454" Type="http://schemas.openxmlformats.org/officeDocument/2006/relationships/hyperlink" Target="http://school-collection.edu.ru/catalog/" TargetMode="External"/><Relationship Id="rId496" Type="http://schemas.openxmlformats.org/officeDocument/2006/relationships/hyperlink" Target="https://resh.edu.ru/subject/13/" TargetMode="External"/><Relationship Id="rId661" Type="http://schemas.openxmlformats.org/officeDocument/2006/relationships/hyperlink" Target="http://orthographia.ru/" TargetMode="External"/><Relationship Id="rId717" Type="http://schemas.openxmlformats.org/officeDocument/2006/relationships/hyperlink" Target="https://resh.edu.ru/subject/13/" TargetMode="External"/><Relationship Id="rId759" Type="http://schemas.openxmlformats.org/officeDocument/2006/relationships/hyperlink" Target="https://resh.edu.ru/subject/13/" TargetMode="External"/><Relationship Id="rId924" Type="http://schemas.openxmlformats.org/officeDocument/2006/relationships/hyperlink" Target="https://resh.edu.ru/subject/13/" TargetMode="External"/><Relationship Id="rId966" Type="http://schemas.openxmlformats.org/officeDocument/2006/relationships/hyperlink" Target="http://school-collection.edu.ru/catalog/" TargetMode="External"/><Relationship Id="rId11" Type="http://schemas.openxmlformats.org/officeDocument/2006/relationships/hyperlink" Target="http://gramma.ru/RUS/" TargetMode="External"/><Relationship Id="rId53" Type="http://schemas.openxmlformats.org/officeDocument/2006/relationships/hyperlink" Target="https://resh.edu.ru/subject/13/" TargetMode="External"/><Relationship Id="rId149" Type="http://schemas.openxmlformats.org/officeDocument/2006/relationships/hyperlink" Target="https://resh.edu.ru/subject/13/" TargetMode="External"/><Relationship Id="rId314" Type="http://schemas.openxmlformats.org/officeDocument/2006/relationships/hyperlink" Target="https://resh.edu.ru/subject/13/" TargetMode="External"/><Relationship Id="rId356" Type="http://schemas.openxmlformats.org/officeDocument/2006/relationships/hyperlink" Target="https://resh.edu.ru/subject/13/" TargetMode="External"/><Relationship Id="rId398" Type="http://schemas.openxmlformats.org/officeDocument/2006/relationships/hyperlink" Target="https://resh.edu.ru/subject/13/" TargetMode="External"/><Relationship Id="rId521" Type="http://schemas.openxmlformats.org/officeDocument/2006/relationships/hyperlink" Target="https://resh.edu.ru/subject/13/" TargetMode="External"/><Relationship Id="rId563" Type="http://schemas.openxmlformats.org/officeDocument/2006/relationships/hyperlink" Target="https://prosv.ru/static/tsok" TargetMode="External"/><Relationship Id="rId619" Type="http://schemas.openxmlformats.org/officeDocument/2006/relationships/hyperlink" Target="https://resh.edu.ru/subject/13/" TargetMode="External"/><Relationship Id="rId770" Type="http://schemas.openxmlformats.org/officeDocument/2006/relationships/hyperlink" Target="https://prosv.ru/static/tsok" TargetMode="External"/><Relationship Id="rId95" Type="http://schemas.openxmlformats.org/officeDocument/2006/relationships/hyperlink" Target="http://school-collection.edu.ru/catalog/" TargetMode="External"/><Relationship Id="rId160" Type="http://schemas.openxmlformats.org/officeDocument/2006/relationships/hyperlink" Target="https://resh.edu.ru/subject/13/" TargetMode="External"/><Relationship Id="rId216" Type="http://schemas.openxmlformats.org/officeDocument/2006/relationships/hyperlink" Target="https://resh.edu.ru/subject/13/" TargetMode="External"/><Relationship Id="rId423" Type="http://schemas.openxmlformats.org/officeDocument/2006/relationships/hyperlink" Target="http://school-collection.edu.ru/catalog/" TargetMode="External"/><Relationship Id="rId826" Type="http://schemas.openxmlformats.org/officeDocument/2006/relationships/hyperlink" Target="https://prosv.ru/static/tsok" TargetMode="External"/><Relationship Id="rId868" Type="http://schemas.openxmlformats.org/officeDocument/2006/relationships/hyperlink" Target="http://gramma.ru/RUS/" TargetMode="External"/><Relationship Id="rId1011" Type="http://schemas.openxmlformats.org/officeDocument/2006/relationships/hyperlink" Target="http://www.school-collection.edu.ru/" TargetMode="External"/><Relationship Id="rId258" Type="http://schemas.openxmlformats.org/officeDocument/2006/relationships/hyperlink" Target="https://resh.edu.ru/subject/13/" TargetMode="External"/><Relationship Id="rId465" Type="http://schemas.openxmlformats.org/officeDocument/2006/relationships/hyperlink" Target="https://resh.edu.ru/subject/13/" TargetMode="External"/><Relationship Id="rId630" Type="http://schemas.openxmlformats.org/officeDocument/2006/relationships/hyperlink" Target="http://school-collection.edu.ru/catalog/" TargetMode="External"/><Relationship Id="rId672" Type="http://schemas.openxmlformats.org/officeDocument/2006/relationships/hyperlink" Target="https://resh.edu.ru/subject/13/" TargetMode="External"/><Relationship Id="rId728" Type="http://schemas.openxmlformats.org/officeDocument/2006/relationships/hyperlink" Target="http://orthographia.ru/" TargetMode="External"/><Relationship Id="rId935" Type="http://schemas.openxmlformats.org/officeDocument/2006/relationships/hyperlink" Target="http://orthographia.ru/" TargetMode="External"/><Relationship Id="rId22" Type="http://schemas.openxmlformats.org/officeDocument/2006/relationships/hyperlink" Target="https://resh.edu.ru/subject/13/" TargetMode="External"/><Relationship Id="rId64" Type="http://schemas.openxmlformats.org/officeDocument/2006/relationships/hyperlink" Target="https://prosv.ru/static/tsok" TargetMode="External"/><Relationship Id="rId118" Type="http://schemas.openxmlformats.org/officeDocument/2006/relationships/hyperlink" Target="http://www.gramota.ru/" TargetMode="External"/><Relationship Id="rId325" Type="http://schemas.openxmlformats.org/officeDocument/2006/relationships/hyperlink" Target="http://gramma.ru/RUS/" TargetMode="External"/><Relationship Id="rId367" Type="http://schemas.openxmlformats.org/officeDocument/2006/relationships/hyperlink" Target="https://resh.edu.ru/subject/13/" TargetMode="External"/><Relationship Id="rId532" Type="http://schemas.openxmlformats.org/officeDocument/2006/relationships/hyperlink" Target="https://resh.edu.ru/subject/13/" TargetMode="External"/><Relationship Id="rId574" Type="http://schemas.openxmlformats.org/officeDocument/2006/relationships/hyperlink" Target="http://www.gramota.ru/" TargetMode="External"/><Relationship Id="rId977" Type="http://schemas.openxmlformats.org/officeDocument/2006/relationships/hyperlink" Target="http://gramma.ru/RUS/" TargetMode="External"/><Relationship Id="rId171" Type="http://schemas.openxmlformats.org/officeDocument/2006/relationships/hyperlink" Target="https://resh.edu.ru/subject/13/" TargetMode="External"/><Relationship Id="rId227" Type="http://schemas.openxmlformats.org/officeDocument/2006/relationships/hyperlink" Target="https://resh.edu.ru/subject/13/" TargetMode="External"/><Relationship Id="rId781" Type="http://schemas.openxmlformats.org/officeDocument/2006/relationships/hyperlink" Target="http://school-collection.edu.ru/catalog/" TargetMode="External"/><Relationship Id="rId837" Type="http://schemas.openxmlformats.org/officeDocument/2006/relationships/hyperlink" Target="http://school-collection.edu.ru/catalog/" TargetMode="External"/><Relationship Id="rId879" Type="http://schemas.openxmlformats.org/officeDocument/2006/relationships/hyperlink" Target="http://school-collection.edu.ru/catalog/" TargetMode="External"/><Relationship Id="rId269" Type="http://schemas.openxmlformats.org/officeDocument/2006/relationships/hyperlink" Target="https://resh.edu.ru/subject/13/" TargetMode="External"/><Relationship Id="rId434" Type="http://schemas.openxmlformats.org/officeDocument/2006/relationships/hyperlink" Target="http://www.gramota.ru/" TargetMode="External"/><Relationship Id="rId476" Type="http://schemas.openxmlformats.org/officeDocument/2006/relationships/hyperlink" Target="https://resh.edu.ru/subject/13/" TargetMode="External"/><Relationship Id="rId641" Type="http://schemas.openxmlformats.org/officeDocument/2006/relationships/hyperlink" Target="http://orthographia.ru/" TargetMode="External"/><Relationship Id="rId683" Type="http://schemas.openxmlformats.org/officeDocument/2006/relationships/hyperlink" Target="https://resh.edu.ru/subject/13/" TargetMode="External"/><Relationship Id="rId739" Type="http://schemas.openxmlformats.org/officeDocument/2006/relationships/hyperlink" Target="http://school-collection.edu.ru/catalog/" TargetMode="External"/><Relationship Id="rId890" Type="http://schemas.openxmlformats.org/officeDocument/2006/relationships/hyperlink" Target="https://prosv.ru/static/tsok" TargetMode="External"/><Relationship Id="rId904" Type="http://schemas.openxmlformats.org/officeDocument/2006/relationships/hyperlink" Target="https://resh.edu.ru/subject/13/" TargetMode="External"/><Relationship Id="rId33" Type="http://schemas.openxmlformats.org/officeDocument/2006/relationships/hyperlink" Target="https://resh.edu.ru/subject/13/" TargetMode="External"/><Relationship Id="rId129" Type="http://schemas.openxmlformats.org/officeDocument/2006/relationships/hyperlink" Target="https://resh.edu.ru/subject/13/" TargetMode="External"/><Relationship Id="rId280" Type="http://schemas.openxmlformats.org/officeDocument/2006/relationships/hyperlink" Target="https://resh.edu.ru/subject/13/" TargetMode="External"/><Relationship Id="rId336" Type="http://schemas.openxmlformats.org/officeDocument/2006/relationships/hyperlink" Target="https://resh.edu.ru/subject/13/" TargetMode="External"/><Relationship Id="rId501" Type="http://schemas.openxmlformats.org/officeDocument/2006/relationships/hyperlink" Target="https://resh.edu.ru/subject/13/" TargetMode="External"/><Relationship Id="rId543" Type="http://schemas.openxmlformats.org/officeDocument/2006/relationships/hyperlink" Target="https://resh.edu.ru/subject/13/" TargetMode="External"/><Relationship Id="rId946" Type="http://schemas.openxmlformats.org/officeDocument/2006/relationships/hyperlink" Target="http://school-collection.edu.ru/catalog/" TargetMode="External"/><Relationship Id="rId988" Type="http://schemas.openxmlformats.org/officeDocument/2006/relationships/hyperlink" Target="https://resh.edu.ru/subject/13/" TargetMode="External"/><Relationship Id="rId75" Type="http://schemas.openxmlformats.org/officeDocument/2006/relationships/hyperlink" Target="https://resh.edu.ru/subject/13/" TargetMode="External"/><Relationship Id="rId140" Type="http://schemas.openxmlformats.org/officeDocument/2006/relationships/hyperlink" Target="https://resh.edu.ru/subject/13/" TargetMode="External"/><Relationship Id="rId182" Type="http://schemas.openxmlformats.org/officeDocument/2006/relationships/hyperlink" Target="https://resh.edu.ru/subject/13/" TargetMode="External"/><Relationship Id="rId378" Type="http://schemas.openxmlformats.org/officeDocument/2006/relationships/hyperlink" Target="https://prosv.ru/static/tsok" TargetMode="External"/><Relationship Id="rId403" Type="http://schemas.openxmlformats.org/officeDocument/2006/relationships/hyperlink" Target="http://school-collection.edu.ru/catalog/" TargetMode="External"/><Relationship Id="rId585" Type="http://schemas.openxmlformats.org/officeDocument/2006/relationships/hyperlink" Target="http://school-collection.edu.ru/catalog/" TargetMode="External"/><Relationship Id="rId750" Type="http://schemas.openxmlformats.org/officeDocument/2006/relationships/hyperlink" Target="http://gramma.ru/RUS/" TargetMode="External"/><Relationship Id="rId792" Type="http://schemas.openxmlformats.org/officeDocument/2006/relationships/hyperlink" Target="http://gramma.ru/RUS/" TargetMode="External"/><Relationship Id="rId806" Type="http://schemas.openxmlformats.org/officeDocument/2006/relationships/hyperlink" Target="https://prosv.ru/static/tsok" TargetMode="External"/><Relationship Id="rId848" Type="http://schemas.openxmlformats.org/officeDocument/2006/relationships/hyperlink" Target="http://gramma.ru/RUS/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resh.edu.ru/subject/13/" TargetMode="External"/><Relationship Id="rId445" Type="http://schemas.openxmlformats.org/officeDocument/2006/relationships/hyperlink" Target="http://www.gramota.ru/" TargetMode="External"/><Relationship Id="rId487" Type="http://schemas.openxmlformats.org/officeDocument/2006/relationships/hyperlink" Target="https://resh.edu.ru/subject/13/" TargetMode="External"/><Relationship Id="rId610" Type="http://schemas.openxmlformats.org/officeDocument/2006/relationships/hyperlink" Target="http://www.gramota.ru/" TargetMode="External"/><Relationship Id="rId652" Type="http://schemas.openxmlformats.org/officeDocument/2006/relationships/hyperlink" Target="https://resh.edu.ru/subject/13/" TargetMode="External"/><Relationship Id="rId694" Type="http://schemas.openxmlformats.org/officeDocument/2006/relationships/hyperlink" Target="http://orthographia.ru/" TargetMode="External"/><Relationship Id="rId708" Type="http://schemas.openxmlformats.org/officeDocument/2006/relationships/hyperlink" Target="http://gramma.ru/RUS/" TargetMode="External"/><Relationship Id="rId915" Type="http://schemas.openxmlformats.org/officeDocument/2006/relationships/hyperlink" Target="http://orthographia.ru/" TargetMode="External"/><Relationship Id="rId291" Type="http://schemas.openxmlformats.org/officeDocument/2006/relationships/hyperlink" Target="https://resh.edu.ru/subject/13/" TargetMode="External"/><Relationship Id="rId305" Type="http://schemas.openxmlformats.org/officeDocument/2006/relationships/hyperlink" Target="http://www.gramota.ru/" TargetMode="External"/><Relationship Id="rId347" Type="http://schemas.openxmlformats.org/officeDocument/2006/relationships/hyperlink" Target="https://resh.edu.ru/subject/13/" TargetMode="External"/><Relationship Id="rId512" Type="http://schemas.openxmlformats.org/officeDocument/2006/relationships/hyperlink" Target="https://resh.edu.ru/subject/13/" TargetMode="External"/><Relationship Id="rId957" Type="http://schemas.openxmlformats.org/officeDocument/2006/relationships/hyperlink" Target="http://gramma.ru/RUS/" TargetMode="External"/><Relationship Id="rId999" Type="http://schemas.openxmlformats.org/officeDocument/2006/relationships/hyperlink" Target="http://orthographia.ru/" TargetMode="External"/><Relationship Id="rId44" Type="http://schemas.openxmlformats.org/officeDocument/2006/relationships/hyperlink" Target="http://school-collection.edu.ru/catalog/" TargetMode="External"/><Relationship Id="rId86" Type="http://schemas.openxmlformats.org/officeDocument/2006/relationships/hyperlink" Target="https://resh.edu.ru/subject/13/" TargetMode="External"/><Relationship Id="rId151" Type="http://schemas.openxmlformats.org/officeDocument/2006/relationships/hyperlink" Target="http://gramma.ru/RUS/" TargetMode="External"/><Relationship Id="rId389" Type="http://schemas.openxmlformats.org/officeDocument/2006/relationships/hyperlink" Target="https://resh.edu.ru/subject/13/" TargetMode="External"/><Relationship Id="rId554" Type="http://schemas.openxmlformats.org/officeDocument/2006/relationships/hyperlink" Target="https://resh.edu.ru/subject/13/" TargetMode="External"/><Relationship Id="rId596" Type="http://schemas.openxmlformats.org/officeDocument/2006/relationships/hyperlink" Target="http://www.gramota.ru/" TargetMode="External"/><Relationship Id="rId761" Type="http://schemas.openxmlformats.org/officeDocument/2006/relationships/hyperlink" Target="https://resh.edu.ru/subject/13/" TargetMode="External"/><Relationship Id="rId817" Type="http://schemas.openxmlformats.org/officeDocument/2006/relationships/hyperlink" Target="http://school-collection.edu.ru/catalog/" TargetMode="External"/><Relationship Id="rId859" Type="http://schemas.openxmlformats.org/officeDocument/2006/relationships/hyperlink" Target="http://school-collection.edu.ru/catalog/" TargetMode="External"/><Relationship Id="rId1002" Type="http://schemas.openxmlformats.org/officeDocument/2006/relationships/hyperlink" Target="http://school-collection.edu.ru/catalog/" TargetMode="External"/><Relationship Id="rId193" Type="http://schemas.openxmlformats.org/officeDocument/2006/relationships/hyperlink" Target="http://www.gramota.ru/" TargetMode="External"/><Relationship Id="rId207" Type="http://schemas.openxmlformats.org/officeDocument/2006/relationships/hyperlink" Target="http://www.gramota.ru/" TargetMode="External"/><Relationship Id="rId249" Type="http://schemas.openxmlformats.org/officeDocument/2006/relationships/hyperlink" Target="https://resh.edu.ru/subject/13/" TargetMode="External"/><Relationship Id="rId414" Type="http://schemas.openxmlformats.org/officeDocument/2006/relationships/hyperlink" Target="https://resh.edu.ru/subject/13/" TargetMode="External"/><Relationship Id="rId456" Type="http://schemas.openxmlformats.org/officeDocument/2006/relationships/hyperlink" Target="https://resh.edu.ru/subject/13/" TargetMode="External"/><Relationship Id="rId498" Type="http://schemas.openxmlformats.org/officeDocument/2006/relationships/hyperlink" Target="https://resh.edu.ru/subject/13/" TargetMode="External"/><Relationship Id="rId621" Type="http://schemas.openxmlformats.org/officeDocument/2006/relationships/hyperlink" Target="https://resh.edu.ru/subject/13/" TargetMode="External"/><Relationship Id="rId663" Type="http://schemas.openxmlformats.org/officeDocument/2006/relationships/hyperlink" Target="http://orthographia.ru/" TargetMode="External"/><Relationship Id="rId870" Type="http://schemas.openxmlformats.org/officeDocument/2006/relationships/hyperlink" Target="https://prosv.ru/static/tsok" TargetMode="External"/><Relationship Id="rId13" Type="http://schemas.openxmlformats.org/officeDocument/2006/relationships/hyperlink" Target="http://orthographia.ru/" TargetMode="External"/><Relationship Id="rId109" Type="http://schemas.openxmlformats.org/officeDocument/2006/relationships/hyperlink" Target="http://school-collection.edu.ru/catalog/" TargetMode="External"/><Relationship Id="rId260" Type="http://schemas.openxmlformats.org/officeDocument/2006/relationships/hyperlink" Target="https://resh.edu.ru/subject/13/" TargetMode="External"/><Relationship Id="rId316" Type="http://schemas.openxmlformats.org/officeDocument/2006/relationships/hyperlink" Target="https://resh.edu.ru/subject/13/" TargetMode="External"/><Relationship Id="rId523" Type="http://schemas.openxmlformats.org/officeDocument/2006/relationships/hyperlink" Target="https://resh.edu.ru/subject/13/" TargetMode="External"/><Relationship Id="rId719" Type="http://schemas.openxmlformats.org/officeDocument/2006/relationships/hyperlink" Target="https://resh.edu.ru/subject/13/" TargetMode="External"/><Relationship Id="rId926" Type="http://schemas.openxmlformats.org/officeDocument/2006/relationships/hyperlink" Target="http://school-collection.edu.ru/catalog/" TargetMode="External"/><Relationship Id="rId968" Type="http://schemas.openxmlformats.org/officeDocument/2006/relationships/hyperlink" Target="https://resh.edu.ru/subject/13/" TargetMode="External"/><Relationship Id="rId55" Type="http://schemas.openxmlformats.org/officeDocument/2006/relationships/hyperlink" Target="https://resh.edu.ru/subject/13/" TargetMode="External"/><Relationship Id="rId97" Type="http://schemas.openxmlformats.org/officeDocument/2006/relationships/hyperlink" Target="https://resh.edu.ru/subject/13/" TargetMode="External"/><Relationship Id="rId120" Type="http://schemas.openxmlformats.org/officeDocument/2006/relationships/hyperlink" Target="http://www.gramota.ru/" TargetMode="External"/><Relationship Id="rId358" Type="http://schemas.openxmlformats.org/officeDocument/2006/relationships/hyperlink" Target="https://resh.edu.ru/subject/13/" TargetMode="External"/><Relationship Id="rId565" Type="http://schemas.openxmlformats.org/officeDocument/2006/relationships/hyperlink" Target="https://resh.edu.ru/subject/13/" TargetMode="External"/><Relationship Id="rId730" Type="http://schemas.openxmlformats.org/officeDocument/2006/relationships/hyperlink" Target="http://orthographia.ru/" TargetMode="External"/><Relationship Id="rId772" Type="http://schemas.openxmlformats.org/officeDocument/2006/relationships/hyperlink" Target="http://gramma.ru/RUS/" TargetMode="External"/><Relationship Id="rId828" Type="http://schemas.openxmlformats.org/officeDocument/2006/relationships/hyperlink" Target="http://gramma.ru/RUS/" TargetMode="External"/><Relationship Id="rId1013" Type="http://schemas.openxmlformats.org/officeDocument/2006/relationships/hyperlink" Target="http://school-collection.edu.ru/catalog/" TargetMode="External"/><Relationship Id="rId162" Type="http://schemas.openxmlformats.org/officeDocument/2006/relationships/hyperlink" Target="https://resh.edu.ru/subject/13/" TargetMode="External"/><Relationship Id="rId218" Type="http://schemas.openxmlformats.org/officeDocument/2006/relationships/hyperlink" Target="http://gramma.ru/RUS/" TargetMode="External"/><Relationship Id="rId425" Type="http://schemas.openxmlformats.org/officeDocument/2006/relationships/hyperlink" Target="http://school-collection.edu.ru/catalog/" TargetMode="External"/><Relationship Id="rId467" Type="http://schemas.openxmlformats.org/officeDocument/2006/relationships/hyperlink" Target="http://school-collection.edu.ru/catalog/" TargetMode="External"/><Relationship Id="rId632" Type="http://schemas.openxmlformats.org/officeDocument/2006/relationships/hyperlink" Target="https://resh.edu.ru/subject/13/" TargetMode="External"/><Relationship Id="rId271" Type="http://schemas.openxmlformats.org/officeDocument/2006/relationships/hyperlink" Target="https://resh.edu.ru/subject/13/" TargetMode="External"/><Relationship Id="rId674" Type="http://schemas.openxmlformats.org/officeDocument/2006/relationships/hyperlink" Target="https://resh.edu.ru/subject/13/" TargetMode="External"/><Relationship Id="rId881" Type="http://schemas.openxmlformats.org/officeDocument/2006/relationships/hyperlink" Target="http://school-collection.edu.ru/catalog/" TargetMode="External"/><Relationship Id="rId937" Type="http://schemas.openxmlformats.org/officeDocument/2006/relationships/hyperlink" Target="http://gramma.ru/RUS/" TargetMode="External"/><Relationship Id="rId979" Type="http://schemas.openxmlformats.org/officeDocument/2006/relationships/hyperlink" Target="http://orthographia.ru/" TargetMode="External"/><Relationship Id="rId24" Type="http://schemas.openxmlformats.org/officeDocument/2006/relationships/hyperlink" Target="https://resh.edu.ru/subject/13/" TargetMode="External"/><Relationship Id="rId66" Type="http://schemas.openxmlformats.org/officeDocument/2006/relationships/hyperlink" Target="https://resh.edu.ru/subject/13/" TargetMode="External"/><Relationship Id="rId131" Type="http://schemas.openxmlformats.org/officeDocument/2006/relationships/hyperlink" Target="http://www.gramota.ru/" TargetMode="External"/><Relationship Id="rId327" Type="http://schemas.openxmlformats.org/officeDocument/2006/relationships/hyperlink" Target="https://resh.edu.ru/subject/13/" TargetMode="External"/><Relationship Id="rId369" Type="http://schemas.openxmlformats.org/officeDocument/2006/relationships/hyperlink" Target="https://resh.edu.ru/subject/13/" TargetMode="External"/><Relationship Id="rId534" Type="http://schemas.openxmlformats.org/officeDocument/2006/relationships/hyperlink" Target="http://www.gramota.ru/" TargetMode="External"/><Relationship Id="rId576" Type="http://schemas.openxmlformats.org/officeDocument/2006/relationships/hyperlink" Target="https://resh.edu.ru/subject/13/" TargetMode="External"/><Relationship Id="rId741" Type="http://schemas.openxmlformats.org/officeDocument/2006/relationships/hyperlink" Target="https://resh.edu.ru/subject/13/" TargetMode="External"/><Relationship Id="rId783" Type="http://schemas.openxmlformats.org/officeDocument/2006/relationships/hyperlink" Target="http://school-collection.edu.ru/catalog/" TargetMode="External"/><Relationship Id="rId839" Type="http://schemas.openxmlformats.org/officeDocument/2006/relationships/hyperlink" Target="http://school-collection.edu.ru/catalog/" TargetMode="External"/><Relationship Id="rId990" Type="http://schemas.openxmlformats.org/officeDocument/2006/relationships/hyperlink" Target="http://school-collection.edu.ru/catalog/" TargetMode="External"/><Relationship Id="rId173" Type="http://schemas.openxmlformats.org/officeDocument/2006/relationships/hyperlink" Target="http://www.gramota.ru/" TargetMode="External"/><Relationship Id="rId229" Type="http://schemas.openxmlformats.org/officeDocument/2006/relationships/hyperlink" Target="https://resh.edu.ru/subject/13/" TargetMode="External"/><Relationship Id="rId380" Type="http://schemas.openxmlformats.org/officeDocument/2006/relationships/hyperlink" Target="https://resh.edu.ru/subject/13/" TargetMode="External"/><Relationship Id="rId436" Type="http://schemas.openxmlformats.org/officeDocument/2006/relationships/hyperlink" Target="https://resh.edu.ru/subject/13/" TargetMode="External"/><Relationship Id="rId601" Type="http://schemas.openxmlformats.org/officeDocument/2006/relationships/hyperlink" Target="https://resh.edu.ru/subject/13/" TargetMode="External"/><Relationship Id="rId643" Type="http://schemas.openxmlformats.org/officeDocument/2006/relationships/hyperlink" Target="http://orthographia.ru/" TargetMode="External"/><Relationship Id="rId240" Type="http://schemas.openxmlformats.org/officeDocument/2006/relationships/hyperlink" Target="https://resh.edu.ru/subject/13/" TargetMode="External"/><Relationship Id="rId478" Type="http://schemas.openxmlformats.org/officeDocument/2006/relationships/hyperlink" Target="http://gramma.ru/RUS/" TargetMode="External"/><Relationship Id="rId685" Type="http://schemas.openxmlformats.org/officeDocument/2006/relationships/hyperlink" Target="http://school-collection.edu.ru/catalog/" TargetMode="External"/><Relationship Id="rId850" Type="http://schemas.openxmlformats.org/officeDocument/2006/relationships/hyperlink" Target="https://prosv.ru/static/tsok" TargetMode="External"/><Relationship Id="rId892" Type="http://schemas.openxmlformats.org/officeDocument/2006/relationships/hyperlink" Target="http://gramma.ru/RUS/" TargetMode="External"/><Relationship Id="rId906" Type="http://schemas.openxmlformats.org/officeDocument/2006/relationships/hyperlink" Target="http://school-collection.edu.ru/catalog/" TargetMode="External"/><Relationship Id="rId948" Type="http://schemas.openxmlformats.org/officeDocument/2006/relationships/hyperlink" Target="https://resh.edu.ru/subject/13/" TargetMode="External"/><Relationship Id="rId35" Type="http://schemas.openxmlformats.org/officeDocument/2006/relationships/hyperlink" Target="https://prosv.ru/static/tsok" TargetMode="External"/><Relationship Id="rId77" Type="http://schemas.openxmlformats.org/officeDocument/2006/relationships/hyperlink" Target="http://gramma.ru/RUS/" TargetMode="External"/><Relationship Id="rId100" Type="http://schemas.openxmlformats.org/officeDocument/2006/relationships/hyperlink" Target="https://resh.edu.ru/subject/13/" TargetMode="External"/><Relationship Id="rId282" Type="http://schemas.openxmlformats.org/officeDocument/2006/relationships/hyperlink" Target="http://www.gramota.ru/" TargetMode="External"/><Relationship Id="rId338" Type="http://schemas.openxmlformats.org/officeDocument/2006/relationships/hyperlink" Target="https://resh.edu.ru/subject/13/" TargetMode="External"/><Relationship Id="rId503" Type="http://schemas.openxmlformats.org/officeDocument/2006/relationships/hyperlink" Target="http://www.gramota.ru/" TargetMode="External"/><Relationship Id="rId545" Type="http://schemas.openxmlformats.org/officeDocument/2006/relationships/hyperlink" Target="http://gramma.ru/RUS/" TargetMode="External"/><Relationship Id="rId587" Type="http://schemas.openxmlformats.org/officeDocument/2006/relationships/hyperlink" Target="https://resh.edu.ru/subject/13/" TargetMode="External"/><Relationship Id="rId710" Type="http://schemas.openxmlformats.org/officeDocument/2006/relationships/hyperlink" Target="http://orthographia.ru/" TargetMode="External"/><Relationship Id="rId752" Type="http://schemas.openxmlformats.org/officeDocument/2006/relationships/hyperlink" Target="http://orthographia.ru/" TargetMode="External"/><Relationship Id="rId808" Type="http://schemas.openxmlformats.org/officeDocument/2006/relationships/hyperlink" Target="http://gramma.ru/RUS/" TargetMode="External"/><Relationship Id="rId8" Type="http://schemas.openxmlformats.org/officeDocument/2006/relationships/hyperlink" Target="https://prosv.ru/static/tsok" TargetMode="External"/><Relationship Id="rId142" Type="http://schemas.openxmlformats.org/officeDocument/2006/relationships/hyperlink" Target="https://resh.edu.ru/subject/13/" TargetMode="External"/><Relationship Id="rId184" Type="http://schemas.openxmlformats.org/officeDocument/2006/relationships/hyperlink" Target="http://www.gramota.ru/" TargetMode="External"/><Relationship Id="rId391" Type="http://schemas.openxmlformats.org/officeDocument/2006/relationships/hyperlink" Target="http://gramma.ru/RUS/" TargetMode="External"/><Relationship Id="rId405" Type="http://schemas.openxmlformats.org/officeDocument/2006/relationships/hyperlink" Target="http://school-collection.edu.ru/catalog/" TargetMode="External"/><Relationship Id="rId447" Type="http://schemas.openxmlformats.org/officeDocument/2006/relationships/hyperlink" Target="http://www.gramota.ru/" TargetMode="External"/><Relationship Id="rId612" Type="http://schemas.openxmlformats.org/officeDocument/2006/relationships/hyperlink" Target="http://www.gramota.ru/" TargetMode="External"/><Relationship Id="rId794" Type="http://schemas.openxmlformats.org/officeDocument/2006/relationships/hyperlink" Target="https://prosv.ru/static/tsok" TargetMode="External"/><Relationship Id="rId251" Type="http://schemas.openxmlformats.org/officeDocument/2006/relationships/hyperlink" Target="https://resh.edu.ru/subject/13/" TargetMode="External"/><Relationship Id="rId489" Type="http://schemas.openxmlformats.org/officeDocument/2006/relationships/hyperlink" Target="https://resh.edu.ru/subject/13/" TargetMode="External"/><Relationship Id="rId654" Type="http://schemas.openxmlformats.org/officeDocument/2006/relationships/hyperlink" Target="https://resh.edu.ru/subject/13/" TargetMode="External"/><Relationship Id="rId696" Type="http://schemas.openxmlformats.org/officeDocument/2006/relationships/hyperlink" Target="http://gramma.ru/RUS/" TargetMode="External"/><Relationship Id="rId861" Type="http://schemas.openxmlformats.org/officeDocument/2006/relationships/hyperlink" Target="http://school-collection.edu.ru/catalog/" TargetMode="External"/><Relationship Id="rId917" Type="http://schemas.openxmlformats.org/officeDocument/2006/relationships/hyperlink" Target="http://gramma.ru/RUS/" TargetMode="External"/><Relationship Id="rId959" Type="http://schemas.openxmlformats.org/officeDocument/2006/relationships/hyperlink" Target="http://orthographia.ru/" TargetMode="External"/><Relationship Id="rId46" Type="http://schemas.openxmlformats.org/officeDocument/2006/relationships/hyperlink" Target="http://school-collection.edu.ru/catalog/" TargetMode="External"/><Relationship Id="rId293" Type="http://schemas.openxmlformats.org/officeDocument/2006/relationships/hyperlink" Target="https://resh.edu.ru/subject/13/" TargetMode="External"/><Relationship Id="rId307" Type="http://schemas.openxmlformats.org/officeDocument/2006/relationships/hyperlink" Target="http://www.gramota.ru/" TargetMode="External"/><Relationship Id="rId349" Type="http://schemas.openxmlformats.org/officeDocument/2006/relationships/hyperlink" Target="https://resh.edu.ru/subject/13/" TargetMode="External"/><Relationship Id="rId514" Type="http://schemas.openxmlformats.org/officeDocument/2006/relationships/hyperlink" Target="https://resh.edu.ru/subject/13/" TargetMode="External"/><Relationship Id="rId556" Type="http://schemas.openxmlformats.org/officeDocument/2006/relationships/hyperlink" Target="https://resh.edu.ru/subject/13/" TargetMode="External"/><Relationship Id="rId721" Type="http://schemas.openxmlformats.org/officeDocument/2006/relationships/hyperlink" Target="http://school-collection.edu.ru/catalog/" TargetMode="External"/><Relationship Id="rId763" Type="http://schemas.openxmlformats.org/officeDocument/2006/relationships/hyperlink" Target="http://orthographia.ru/" TargetMode="External"/><Relationship Id="rId88" Type="http://schemas.openxmlformats.org/officeDocument/2006/relationships/hyperlink" Target="https://resh.edu.ru/subject/13/" TargetMode="External"/><Relationship Id="rId111" Type="http://schemas.openxmlformats.org/officeDocument/2006/relationships/hyperlink" Target="http://school-collection.edu.ru/catalog/" TargetMode="External"/><Relationship Id="rId153" Type="http://schemas.openxmlformats.org/officeDocument/2006/relationships/hyperlink" Target="https://resh.edu.ru/subject/13/" TargetMode="External"/><Relationship Id="rId195" Type="http://schemas.openxmlformats.org/officeDocument/2006/relationships/hyperlink" Target="http://www.gramota.ru/" TargetMode="External"/><Relationship Id="rId209" Type="http://schemas.openxmlformats.org/officeDocument/2006/relationships/hyperlink" Target="https://resh.edu.ru/subject/13/" TargetMode="External"/><Relationship Id="rId360" Type="http://schemas.openxmlformats.org/officeDocument/2006/relationships/hyperlink" Target="http://gramma.ru/RUS/" TargetMode="External"/><Relationship Id="rId416" Type="http://schemas.openxmlformats.org/officeDocument/2006/relationships/hyperlink" Target="http://gramma.ru/RUS/" TargetMode="External"/><Relationship Id="rId598" Type="http://schemas.openxmlformats.org/officeDocument/2006/relationships/hyperlink" Target="http://www.gramota.ru/" TargetMode="External"/><Relationship Id="rId819" Type="http://schemas.openxmlformats.org/officeDocument/2006/relationships/hyperlink" Target="http://school-collection.edu.ru/catalog/" TargetMode="External"/><Relationship Id="rId970" Type="http://schemas.openxmlformats.org/officeDocument/2006/relationships/hyperlink" Target="http://school-collection.edu.ru/catalog/" TargetMode="External"/><Relationship Id="rId1004" Type="http://schemas.openxmlformats.org/officeDocument/2006/relationships/hyperlink" Target="http://www.gramota.ru/" TargetMode="External"/><Relationship Id="rId220" Type="http://schemas.openxmlformats.org/officeDocument/2006/relationships/hyperlink" Target="https://resh.edu.ru/subject/13/" TargetMode="External"/><Relationship Id="rId458" Type="http://schemas.openxmlformats.org/officeDocument/2006/relationships/hyperlink" Target="http://www.gramota.ru/" TargetMode="External"/><Relationship Id="rId623" Type="http://schemas.openxmlformats.org/officeDocument/2006/relationships/hyperlink" Target="https://resh.edu.ru/subject/13/" TargetMode="External"/><Relationship Id="rId665" Type="http://schemas.openxmlformats.org/officeDocument/2006/relationships/hyperlink" Target="http://orthographia.ru/" TargetMode="External"/><Relationship Id="rId830" Type="http://schemas.openxmlformats.org/officeDocument/2006/relationships/hyperlink" Target="https://prosv.ru/static/tsok" TargetMode="External"/><Relationship Id="rId872" Type="http://schemas.openxmlformats.org/officeDocument/2006/relationships/hyperlink" Target="http://gramma.ru/RUS/" TargetMode="External"/><Relationship Id="rId928" Type="http://schemas.openxmlformats.org/officeDocument/2006/relationships/hyperlink" Target="https://resh.edu.ru/subject/13/" TargetMode="External"/><Relationship Id="rId15" Type="http://schemas.openxmlformats.org/officeDocument/2006/relationships/hyperlink" Target="http://orthographia.ru/" TargetMode="External"/><Relationship Id="rId57" Type="http://schemas.openxmlformats.org/officeDocument/2006/relationships/hyperlink" Target="http://school-collection.edu.ru/catalog/" TargetMode="External"/><Relationship Id="rId262" Type="http://schemas.openxmlformats.org/officeDocument/2006/relationships/hyperlink" Target="https://resh.edu.ru/subject/13/" TargetMode="External"/><Relationship Id="rId318" Type="http://schemas.openxmlformats.org/officeDocument/2006/relationships/hyperlink" Target="https://resh.edu.ru/subject/13/" TargetMode="External"/><Relationship Id="rId525" Type="http://schemas.openxmlformats.org/officeDocument/2006/relationships/hyperlink" Target="https://resh.edu.ru/subject/13/" TargetMode="External"/><Relationship Id="rId567" Type="http://schemas.openxmlformats.org/officeDocument/2006/relationships/hyperlink" Target="https://resh.edu.ru/subject/13/" TargetMode="External"/><Relationship Id="rId732" Type="http://schemas.openxmlformats.org/officeDocument/2006/relationships/hyperlink" Target="http://gramma.ru/RUS/" TargetMode="External"/><Relationship Id="rId99" Type="http://schemas.openxmlformats.org/officeDocument/2006/relationships/hyperlink" Target="https://resh.edu.ru/subject/13/" TargetMode="External"/><Relationship Id="rId122" Type="http://schemas.openxmlformats.org/officeDocument/2006/relationships/hyperlink" Target="https://resh.edu.ru/subject/13/" TargetMode="External"/><Relationship Id="rId164" Type="http://schemas.openxmlformats.org/officeDocument/2006/relationships/hyperlink" Target="http://www.gramota.ru/" TargetMode="External"/><Relationship Id="rId371" Type="http://schemas.openxmlformats.org/officeDocument/2006/relationships/hyperlink" Target="http://school-collection.edu.ru/catalog/" TargetMode="External"/><Relationship Id="rId774" Type="http://schemas.openxmlformats.org/officeDocument/2006/relationships/hyperlink" Target="https://prosv.ru/static/tsok" TargetMode="External"/><Relationship Id="rId981" Type="http://schemas.openxmlformats.org/officeDocument/2006/relationships/hyperlink" Target="http://gramma.ru/RUS/" TargetMode="External"/><Relationship Id="rId1015" Type="http://schemas.openxmlformats.org/officeDocument/2006/relationships/fontTable" Target="fontTable.xml"/><Relationship Id="rId427" Type="http://schemas.openxmlformats.org/officeDocument/2006/relationships/hyperlink" Target="https://prosv.ru/static/tsok" TargetMode="External"/><Relationship Id="rId469" Type="http://schemas.openxmlformats.org/officeDocument/2006/relationships/hyperlink" Target="http://www.gramota.ru/" TargetMode="External"/><Relationship Id="rId634" Type="http://schemas.openxmlformats.org/officeDocument/2006/relationships/hyperlink" Target="https://resh.edu.ru/subject/13/" TargetMode="External"/><Relationship Id="rId676" Type="http://schemas.openxmlformats.org/officeDocument/2006/relationships/hyperlink" Target="https://resh.edu.ru/subject/13/" TargetMode="External"/><Relationship Id="rId841" Type="http://schemas.openxmlformats.org/officeDocument/2006/relationships/hyperlink" Target="http://school-collection.edu.ru/catalog/" TargetMode="External"/><Relationship Id="rId883" Type="http://schemas.openxmlformats.org/officeDocument/2006/relationships/hyperlink" Target="http://school-collection.edu.ru/catalog/" TargetMode="External"/><Relationship Id="rId26" Type="http://schemas.openxmlformats.org/officeDocument/2006/relationships/hyperlink" Target="http://orthographia.ru/" TargetMode="External"/><Relationship Id="rId231" Type="http://schemas.openxmlformats.org/officeDocument/2006/relationships/hyperlink" Target="https://resh.edu.ru/subject/13/" TargetMode="External"/><Relationship Id="rId273" Type="http://schemas.openxmlformats.org/officeDocument/2006/relationships/hyperlink" Target="https://resh.edu.ru/subject/13/" TargetMode="External"/><Relationship Id="rId329" Type="http://schemas.openxmlformats.org/officeDocument/2006/relationships/hyperlink" Target="http://orthographia.ru/" TargetMode="External"/><Relationship Id="rId480" Type="http://schemas.openxmlformats.org/officeDocument/2006/relationships/hyperlink" Target="https://resh.edu.ru/subject/13/" TargetMode="External"/><Relationship Id="rId536" Type="http://schemas.openxmlformats.org/officeDocument/2006/relationships/hyperlink" Target="https://resh.edu.ru/subject/13/" TargetMode="External"/><Relationship Id="rId701" Type="http://schemas.openxmlformats.org/officeDocument/2006/relationships/hyperlink" Target="https://resh.edu.ru/subject/13/" TargetMode="External"/><Relationship Id="rId939" Type="http://schemas.openxmlformats.org/officeDocument/2006/relationships/hyperlink" Target="http://orthographia.ru/" TargetMode="External"/><Relationship Id="rId68" Type="http://schemas.openxmlformats.org/officeDocument/2006/relationships/hyperlink" Target="https://resh.edu.ru/subject/13/" TargetMode="External"/><Relationship Id="rId133" Type="http://schemas.openxmlformats.org/officeDocument/2006/relationships/hyperlink" Target="http://www.gramota.ru/" TargetMode="External"/><Relationship Id="rId175" Type="http://schemas.openxmlformats.org/officeDocument/2006/relationships/hyperlink" Target="https://resh.edu.ru/subject/13/" TargetMode="External"/><Relationship Id="rId340" Type="http://schemas.openxmlformats.org/officeDocument/2006/relationships/hyperlink" Target="http://gramma.ru/RUS/" TargetMode="External"/><Relationship Id="rId578" Type="http://schemas.openxmlformats.org/officeDocument/2006/relationships/hyperlink" Target="http://gramma.ru/RUS/" TargetMode="External"/><Relationship Id="rId743" Type="http://schemas.openxmlformats.org/officeDocument/2006/relationships/hyperlink" Target="https://resh.edu.ru/subject/13/" TargetMode="External"/><Relationship Id="rId785" Type="http://schemas.openxmlformats.org/officeDocument/2006/relationships/hyperlink" Target="http://school-collection.edu.ru/catalog/" TargetMode="External"/><Relationship Id="rId950" Type="http://schemas.openxmlformats.org/officeDocument/2006/relationships/hyperlink" Target="http://school-collection.edu.ru/catalog/" TargetMode="External"/><Relationship Id="rId992" Type="http://schemas.openxmlformats.org/officeDocument/2006/relationships/hyperlink" Target="https://resh.edu.ru/subject/13/" TargetMode="External"/><Relationship Id="rId200" Type="http://schemas.openxmlformats.org/officeDocument/2006/relationships/hyperlink" Target="http://school-collection.edu.ru/catalog/" TargetMode="External"/><Relationship Id="rId382" Type="http://schemas.openxmlformats.org/officeDocument/2006/relationships/hyperlink" Target="https://resh.edu.ru/subject/13/" TargetMode="External"/><Relationship Id="rId438" Type="http://schemas.openxmlformats.org/officeDocument/2006/relationships/hyperlink" Target="https://resh.edu.ru/subject/13/" TargetMode="External"/><Relationship Id="rId603" Type="http://schemas.openxmlformats.org/officeDocument/2006/relationships/hyperlink" Target="https://resh.edu.ru/subject/13/" TargetMode="External"/><Relationship Id="rId645" Type="http://schemas.openxmlformats.org/officeDocument/2006/relationships/hyperlink" Target="http://orthographia.ru/" TargetMode="External"/><Relationship Id="rId687" Type="http://schemas.openxmlformats.org/officeDocument/2006/relationships/hyperlink" Target="https://resh.edu.ru/subject/13/" TargetMode="External"/><Relationship Id="rId810" Type="http://schemas.openxmlformats.org/officeDocument/2006/relationships/hyperlink" Target="https://prosv.ru/static/tsok" TargetMode="External"/><Relationship Id="rId852" Type="http://schemas.openxmlformats.org/officeDocument/2006/relationships/hyperlink" Target="http://gramma.ru/RUS/" TargetMode="External"/><Relationship Id="rId908" Type="http://schemas.openxmlformats.org/officeDocument/2006/relationships/hyperlink" Target="https://resh.edu.ru/subject/13/" TargetMode="External"/><Relationship Id="rId242" Type="http://schemas.openxmlformats.org/officeDocument/2006/relationships/hyperlink" Target="https://resh.edu.ru/subject/13/" TargetMode="External"/><Relationship Id="rId284" Type="http://schemas.openxmlformats.org/officeDocument/2006/relationships/hyperlink" Target="http://www.gramota.ru/" TargetMode="External"/><Relationship Id="rId491" Type="http://schemas.openxmlformats.org/officeDocument/2006/relationships/hyperlink" Target="http://www.gramota.ru/" TargetMode="External"/><Relationship Id="rId505" Type="http://schemas.openxmlformats.org/officeDocument/2006/relationships/hyperlink" Target="https://resh.edu.ru/subject/13/" TargetMode="External"/><Relationship Id="rId712" Type="http://schemas.openxmlformats.org/officeDocument/2006/relationships/hyperlink" Target="http://orthographia.ru/" TargetMode="External"/><Relationship Id="rId894" Type="http://schemas.openxmlformats.org/officeDocument/2006/relationships/hyperlink" Target="https://prosv.ru/static/tsok" TargetMode="External"/><Relationship Id="rId37" Type="http://schemas.openxmlformats.org/officeDocument/2006/relationships/hyperlink" Target="https://resh.edu.ru/subject/13/" TargetMode="External"/><Relationship Id="rId79" Type="http://schemas.openxmlformats.org/officeDocument/2006/relationships/hyperlink" Target="https://resh.edu.ru/subject/13/" TargetMode="External"/><Relationship Id="rId102" Type="http://schemas.openxmlformats.org/officeDocument/2006/relationships/hyperlink" Target="http://gramma.ru/RUS/" TargetMode="External"/><Relationship Id="rId144" Type="http://schemas.openxmlformats.org/officeDocument/2006/relationships/hyperlink" Target="https://resh.edu.ru/subject/13/" TargetMode="External"/><Relationship Id="rId547" Type="http://schemas.openxmlformats.org/officeDocument/2006/relationships/hyperlink" Target="https://resh.edu.ru/subject/13/" TargetMode="External"/><Relationship Id="rId589" Type="http://schemas.openxmlformats.org/officeDocument/2006/relationships/hyperlink" Target="https://resh.edu.ru/subject/13/" TargetMode="External"/><Relationship Id="rId754" Type="http://schemas.openxmlformats.org/officeDocument/2006/relationships/hyperlink" Target="http://orthographia.ru/" TargetMode="External"/><Relationship Id="rId796" Type="http://schemas.openxmlformats.org/officeDocument/2006/relationships/hyperlink" Target="http://gramma.ru/RUS/" TargetMode="External"/><Relationship Id="rId961" Type="http://schemas.openxmlformats.org/officeDocument/2006/relationships/hyperlink" Target="http://gramma.ru/RUS/" TargetMode="External"/><Relationship Id="rId90" Type="http://schemas.openxmlformats.org/officeDocument/2006/relationships/hyperlink" Target="https://resh.edu.ru/subject/13/" TargetMode="External"/><Relationship Id="rId186" Type="http://schemas.openxmlformats.org/officeDocument/2006/relationships/hyperlink" Target="http://www.gramota.ru/" TargetMode="External"/><Relationship Id="rId351" Type="http://schemas.openxmlformats.org/officeDocument/2006/relationships/hyperlink" Target="https://resh.edu.ru/subject/13/" TargetMode="External"/><Relationship Id="rId393" Type="http://schemas.openxmlformats.org/officeDocument/2006/relationships/hyperlink" Target="https://resh.edu.ru/subject/13/" TargetMode="External"/><Relationship Id="rId407" Type="http://schemas.openxmlformats.org/officeDocument/2006/relationships/hyperlink" Target="https://resh.edu.ru/subject/13/" TargetMode="External"/><Relationship Id="rId449" Type="http://schemas.openxmlformats.org/officeDocument/2006/relationships/hyperlink" Target="http://www.gramota.ru/" TargetMode="External"/><Relationship Id="rId614" Type="http://schemas.openxmlformats.org/officeDocument/2006/relationships/hyperlink" Target="http://www.gramota.ru/" TargetMode="External"/><Relationship Id="rId656" Type="http://schemas.openxmlformats.org/officeDocument/2006/relationships/hyperlink" Target="https://resh.edu.ru/subject/13/" TargetMode="External"/><Relationship Id="rId821" Type="http://schemas.openxmlformats.org/officeDocument/2006/relationships/hyperlink" Target="http://school-collection.edu.ru/catalog/" TargetMode="External"/><Relationship Id="rId863" Type="http://schemas.openxmlformats.org/officeDocument/2006/relationships/hyperlink" Target="http://school-collection.edu.ru/catalog/" TargetMode="External"/><Relationship Id="rId211" Type="http://schemas.openxmlformats.org/officeDocument/2006/relationships/hyperlink" Target="http://www.gramota.ru/" TargetMode="External"/><Relationship Id="rId253" Type="http://schemas.openxmlformats.org/officeDocument/2006/relationships/hyperlink" Target="https://resh.edu.ru/subject/13/" TargetMode="External"/><Relationship Id="rId295" Type="http://schemas.openxmlformats.org/officeDocument/2006/relationships/hyperlink" Target="https://resh.edu.ru/subject/13/" TargetMode="External"/><Relationship Id="rId309" Type="http://schemas.openxmlformats.org/officeDocument/2006/relationships/hyperlink" Target="http://www.gramota.ru/" TargetMode="External"/><Relationship Id="rId460" Type="http://schemas.openxmlformats.org/officeDocument/2006/relationships/hyperlink" Target="https://resh.edu.ru/subject/13/" TargetMode="External"/><Relationship Id="rId516" Type="http://schemas.openxmlformats.org/officeDocument/2006/relationships/hyperlink" Target="https://resh.edu.ru/subject/13/" TargetMode="External"/><Relationship Id="rId698" Type="http://schemas.openxmlformats.org/officeDocument/2006/relationships/hyperlink" Target="http://orthographia.ru/" TargetMode="External"/><Relationship Id="rId919" Type="http://schemas.openxmlformats.org/officeDocument/2006/relationships/hyperlink" Target="http://orthographia.ru/" TargetMode="External"/><Relationship Id="rId48" Type="http://schemas.openxmlformats.org/officeDocument/2006/relationships/hyperlink" Target="https://resh.edu.ru/subject/13/" TargetMode="External"/><Relationship Id="rId113" Type="http://schemas.openxmlformats.org/officeDocument/2006/relationships/hyperlink" Target="https://prosv.ru/static/tsok" TargetMode="External"/><Relationship Id="rId320" Type="http://schemas.openxmlformats.org/officeDocument/2006/relationships/hyperlink" Target="http://school-collection.edu.ru/catalog/" TargetMode="External"/><Relationship Id="rId558" Type="http://schemas.openxmlformats.org/officeDocument/2006/relationships/hyperlink" Target="https://resh.edu.ru/subject/13/" TargetMode="External"/><Relationship Id="rId723" Type="http://schemas.openxmlformats.org/officeDocument/2006/relationships/hyperlink" Target="https://resh.edu.ru/subject/13/" TargetMode="External"/><Relationship Id="rId765" Type="http://schemas.openxmlformats.org/officeDocument/2006/relationships/hyperlink" Target="http://school-collection.edu.ru/catalog/" TargetMode="External"/><Relationship Id="rId930" Type="http://schemas.openxmlformats.org/officeDocument/2006/relationships/hyperlink" Target="http://school-collection.edu.ru/catalog/" TargetMode="External"/><Relationship Id="rId972" Type="http://schemas.openxmlformats.org/officeDocument/2006/relationships/hyperlink" Target="https://resh.edu.ru/subject/13/" TargetMode="External"/><Relationship Id="rId1006" Type="http://schemas.openxmlformats.org/officeDocument/2006/relationships/hyperlink" Target="http://www.about-russian-language.com/" TargetMode="External"/><Relationship Id="rId155" Type="http://schemas.openxmlformats.org/officeDocument/2006/relationships/hyperlink" Target="https://prosv.ru/static/tsok" TargetMode="External"/><Relationship Id="rId197" Type="http://schemas.openxmlformats.org/officeDocument/2006/relationships/hyperlink" Target="http://www.gramota.ru/" TargetMode="External"/><Relationship Id="rId362" Type="http://schemas.openxmlformats.org/officeDocument/2006/relationships/hyperlink" Target="https://resh.edu.ru/subject/13/" TargetMode="External"/><Relationship Id="rId418" Type="http://schemas.openxmlformats.org/officeDocument/2006/relationships/hyperlink" Target="https://resh.edu.ru/subject/13/" TargetMode="External"/><Relationship Id="rId625" Type="http://schemas.openxmlformats.org/officeDocument/2006/relationships/hyperlink" Target="https://resh.edu.ru/subject/13/" TargetMode="External"/><Relationship Id="rId832" Type="http://schemas.openxmlformats.org/officeDocument/2006/relationships/hyperlink" Target="http://gramma.ru/RUS/" TargetMode="External"/><Relationship Id="rId222" Type="http://schemas.openxmlformats.org/officeDocument/2006/relationships/hyperlink" Target="https://resh.edu.ru/subject/13/" TargetMode="External"/><Relationship Id="rId264" Type="http://schemas.openxmlformats.org/officeDocument/2006/relationships/hyperlink" Target="https://resh.edu.ru/subject/13/" TargetMode="External"/><Relationship Id="rId471" Type="http://schemas.openxmlformats.org/officeDocument/2006/relationships/hyperlink" Target="https://resh.edu.ru/subject/13/" TargetMode="External"/><Relationship Id="rId667" Type="http://schemas.openxmlformats.org/officeDocument/2006/relationships/hyperlink" Target="http://orthographia.ru/" TargetMode="External"/><Relationship Id="rId874" Type="http://schemas.openxmlformats.org/officeDocument/2006/relationships/hyperlink" Target="https://prosv.ru/static/tsok" TargetMode="External"/><Relationship Id="rId17" Type="http://schemas.openxmlformats.org/officeDocument/2006/relationships/hyperlink" Target="http://orthographia.ru/" TargetMode="External"/><Relationship Id="rId59" Type="http://schemas.openxmlformats.org/officeDocument/2006/relationships/hyperlink" Target="https://resh.edu.ru/subject/13/" TargetMode="External"/><Relationship Id="rId124" Type="http://schemas.openxmlformats.org/officeDocument/2006/relationships/hyperlink" Target="https://resh.edu.ru/subject/13/" TargetMode="External"/><Relationship Id="rId527" Type="http://schemas.openxmlformats.org/officeDocument/2006/relationships/hyperlink" Target="http://school-collection.edu.ru/catalog/" TargetMode="External"/><Relationship Id="rId569" Type="http://schemas.openxmlformats.org/officeDocument/2006/relationships/hyperlink" Target="https://resh.edu.ru/subject/13/" TargetMode="External"/><Relationship Id="rId734" Type="http://schemas.openxmlformats.org/officeDocument/2006/relationships/hyperlink" Target="http://orthographia.ru/" TargetMode="External"/><Relationship Id="rId776" Type="http://schemas.openxmlformats.org/officeDocument/2006/relationships/hyperlink" Target="http://gramma.ru/RUS/" TargetMode="External"/><Relationship Id="rId941" Type="http://schemas.openxmlformats.org/officeDocument/2006/relationships/hyperlink" Target="http://gramma.ru/RUS/" TargetMode="External"/><Relationship Id="rId983" Type="http://schemas.openxmlformats.org/officeDocument/2006/relationships/hyperlink" Target="http://orthographia.ru/" TargetMode="External"/><Relationship Id="rId70" Type="http://schemas.openxmlformats.org/officeDocument/2006/relationships/hyperlink" Target="https://resh.edu.ru/subject/13/" TargetMode="External"/><Relationship Id="rId166" Type="http://schemas.openxmlformats.org/officeDocument/2006/relationships/hyperlink" Target="https://resh.edu.ru/subject/13/" TargetMode="External"/><Relationship Id="rId331" Type="http://schemas.openxmlformats.org/officeDocument/2006/relationships/hyperlink" Target="http://orthographia.ru/" TargetMode="External"/><Relationship Id="rId373" Type="http://schemas.openxmlformats.org/officeDocument/2006/relationships/hyperlink" Target="https://resh.edu.ru/subject/13/" TargetMode="External"/><Relationship Id="rId429" Type="http://schemas.openxmlformats.org/officeDocument/2006/relationships/hyperlink" Target="https://prosv.ru/static/tsok" TargetMode="External"/><Relationship Id="rId580" Type="http://schemas.openxmlformats.org/officeDocument/2006/relationships/hyperlink" Target="http://school-collection.edu.ru/catalog/" TargetMode="External"/><Relationship Id="rId636" Type="http://schemas.openxmlformats.org/officeDocument/2006/relationships/hyperlink" Target="https://resh.edu.ru/subject/13/" TargetMode="External"/><Relationship Id="rId801" Type="http://schemas.openxmlformats.org/officeDocument/2006/relationships/hyperlink" Target="http://school-collection.edu.ru/catalog/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s://resh.edu.ru/subject/13/" TargetMode="External"/><Relationship Id="rId440" Type="http://schemas.openxmlformats.org/officeDocument/2006/relationships/hyperlink" Target="https://resh.edu.ru/subject/13/" TargetMode="External"/><Relationship Id="rId678" Type="http://schemas.openxmlformats.org/officeDocument/2006/relationships/hyperlink" Target="https://resh.edu.ru/subject/13/" TargetMode="External"/><Relationship Id="rId843" Type="http://schemas.openxmlformats.org/officeDocument/2006/relationships/hyperlink" Target="http://school-collection.edu.ru/catalog/" TargetMode="External"/><Relationship Id="rId885" Type="http://schemas.openxmlformats.org/officeDocument/2006/relationships/hyperlink" Target="http://school-collection.edu.ru/catalog/" TargetMode="External"/><Relationship Id="rId28" Type="http://schemas.openxmlformats.org/officeDocument/2006/relationships/hyperlink" Target="https://resh.edu.ru/subject/13/" TargetMode="External"/><Relationship Id="rId275" Type="http://schemas.openxmlformats.org/officeDocument/2006/relationships/hyperlink" Target="https://resh.edu.ru/subject/13/" TargetMode="External"/><Relationship Id="rId300" Type="http://schemas.openxmlformats.org/officeDocument/2006/relationships/hyperlink" Target="https://resh.edu.ru/subject/13/" TargetMode="External"/><Relationship Id="rId482" Type="http://schemas.openxmlformats.org/officeDocument/2006/relationships/hyperlink" Target="https://prosv.ru/static/tsok" TargetMode="External"/><Relationship Id="rId538" Type="http://schemas.openxmlformats.org/officeDocument/2006/relationships/hyperlink" Target="http://www.gramota.ru/" TargetMode="External"/><Relationship Id="rId703" Type="http://schemas.openxmlformats.org/officeDocument/2006/relationships/hyperlink" Target="http://school-collection.edu.ru/catalog/" TargetMode="External"/><Relationship Id="rId745" Type="http://schemas.openxmlformats.org/officeDocument/2006/relationships/hyperlink" Target="http://school-collection.edu.ru/catalog/" TargetMode="External"/><Relationship Id="rId910" Type="http://schemas.openxmlformats.org/officeDocument/2006/relationships/hyperlink" Target="http://school-collection.edu.ru/catalog/" TargetMode="External"/><Relationship Id="rId952" Type="http://schemas.openxmlformats.org/officeDocument/2006/relationships/hyperlink" Target="https://resh.edu.ru/subject/13/" TargetMode="External"/><Relationship Id="rId81" Type="http://schemas.openxmlformats.org/officeDocument/2006/relationships/hyperlink" Target="http://school-collection.edu.ru/catalog/" TargetMode="External"/><Relationship Id="rId135" Type="http://schemas.openxmlformats.org/officeDocument/2006/relationships/hyperlink" Target="http://www.gramota.ru/" TargetMode="External"/><Relationship Id="rId177" Type="http://schemas.openxmlformats.org/officeDocument/2006/relationships/hyperlink" Target="https://resh.edu.ru/subject/13/" TargetMode="External"/><Relationship Id="rId342" Type="http://schemas.openxmlformats.org/officeDocument/2006/relationships/hyperlink" Target="https://prosv.ru/static/tsok" TargetMode="External"/><Relationship Id="rId384" Type="http://schemas.openxmlformats.org/officeDocument/2006/relationships/hyperlink" Target="https://resh.edu.ru/subject/13/" TargetMode="External"/><Relationship Id="rId591" Type="http://schemas.openxmlformats.org/officeDocument/2006/relationships/hyperlink" Target="http://gramma.ru/RUS/" TargetMode="External"/><Relationship Id="rId605" Type="http://schemas.openxmlformats.org/officeDocument/2006/relationships/hyperlink" Target="https://resh.edu.ru/subject/13/" TargetMode="External"/><Relationship Id="rId787" Type="http://schemas.openxmlformats.org/officeDocument/2006/relationships/hyperlink" Target="http://school-collection.edu.ru/catalog/" TargetMode="External"/><Relationship Id="rId812" Type="http://schemas.openxmlformats.org/officeDocument/2006/relationships/hyperlink" Target="http://gramma.ru/RUS/" TargetMode="External"/><Relationship Id="rId994" Type="http://schemas.openxmlformats.org/officeDocument/2006/relationships/hyperlink" Target="http://school-collection.edu.ru/catalog/" TargetMode="External"/><Relationship Id="rId202" Type="http://schemas.openxmlformats.org/officeDocument/2006/relationships/hyperlink" Target="https://resh.edu.ru/subject/13/" TargetMode="External"/><Relationship Id="rId244" Type="http://schemas.openxmlformats.org/officeDocument/2006/relationships/hyperlink" Target="https://resh.edu.ru/subject/13/" TargetMode="External"/><Relationship Id="rId647" Type="http://schemas.openxmlformats.org/officeDocument/2006/relationships/hyperlink" Target="http://orthographia.ru/" TargetMode="External"/><Relationship Id="rId689" Type="http://schemas.openxmlformats.org/officeDocument/2006/relationships/hyperlink" Target="https://resh.edu.ru/subject/13/" TargetMode="External"/><Relationship Id="rId854" Type="http://schemas.openxmlformats.org/officeDocument/2006/relationships/hyperlink" Target="https://prosv.ru/static/tsok" TargetMode="External"/><Relationship Id="rId896" Type="http://schemas.openxmlformats.org/officeDocument/2006/relationships/hyperlink" Target="http://gramma.ru/RUS/" TargetMode="External"/><Relationship Id="rId39" Type="http://schemas.openxmlformats.org/officeDocument/2006/relationships/hyperlink" Target="https://resh.edu.ru/subject/13/" TargetMode="External"/><Relationship Id="rId286" Type="http://schemas.openxmlformats.org/officeDocument/2006/relationships/hyperlink" Target="http://www.gramota.ru/" TargetMode="External"/><Relationship Id="rId451" Type="http://schemas.openxmlformats.org/officeDocument/2006/relationships/hyperlink" Target="https://resh.edu.ru/subject/13/" TargetMode="External"/><Relationship Id="rId493" Type="http://schemas.openxmlformats.org/officeDocument/2006/relationships/hyperlink" Target="https://resh.edu.ru/subject/13/" TargetMode="External"/><Relationship Id="rId507" Type="http://schemas.openxmlformats.org/officeDocument/2006/relationships/hyperlink" Target="http://school-collection.edu.ru/catalog/" TargetMode="External"/><Relationship Id="rId549" Type="http://schemas.openxmlformats.org/officeDocument/2006/relationships/hyperlink" Target="https://resh.edu.ru/subject/13/" TargetMode="External"/><Relationship Id="rId714" Type="http://schemas.openxmlformats.org/officeDocument/2006/relationships/hyperlink" Target="http://gramma.ru/RUS/" TargetMode="External"/><Relationship Id="rId756" Type="http://schemas.openxmlformats.org/officeDocument/2006/relationships/hyperlink" Target="http://gramma.ru/RUS/" TargetMode="External"/><Relationship Id="rId921" Type="http://schemas.openxmlformats.org/officeDocument/2006/relationships/hyperlink" Target="http://gramma.ru/RUS/" TargetMode="External"/><Relationship Id="rId50" Type="http://schemas.openxmlformats.org/officeDocument/2006/relationships/hyperlink" Target="https://resh.edu.ru/subject/13/" TargetMode="External"/><Relationship Id="rId104" Type="http://schemas.openxmlformats.org/officeDocument/2006/relationships/hyperlink" Target="https://resh.edu.ru/subject/13/" TargetMode="External"/><Relationship Id="rId146" Type="http://schemas.openxmlformats.org/officeDocument/2006/relationships/hyperlink" Target="https://prosv.ru/static/tsok" TargetMode="External"/><Relationship Id="rId188" Type="http://schemas.openxmlformats.org/officeDocument/2006/relationships/hyperlink" Target="http://www.gramota.ru/" TargetMode="External"/><Relationship Id="rId311" Type="http://schemas.openxmlformats.org/officeDocument/2006/relationships/hyperlink" Target="http://www.gramota.ru/" TargetMode="External"/><Relationship Id="rId353" Type="http://schemas.openxmlformats.org/officeDocument/2006/relationships/hyperlink" Target="https://resh.edu.ru/subject/13/" TargetMode="External"/><Relationship Id="rId395" Type="http://schemas.openxmlformats.org/officeDocument/2006/relationships/hyperlink" Target="http://school-collection.edu.ru/catalog/" TargetMode="External"/><Relationship Id="rId409" Type="http://schemas.openxmlformats.org/officeDocument/2006/relationships/hyperlink" Target="http://school-collection.edu.ru/catalog/" TargetMode="External"/><Relationship Id="rId560" Type="http://schemas.openxmlformats.org/officeDocument/2006/relationships/hyperlink" Target="https://resh.edu.ru/subject/13/" TargetMode="External"/><Relationship Id="rId798" Type="http://schemas.openxmlformats.org/officeDocument/2006/relationships/hyperlink" Target="https://prosv.ru/static/tsok" TargetMode="External"/><Relationship Id="rId963" Type="http://schemas.openxmlformats.org/officeDocument/2006/relationships/hyperlink" Target="http://orthographia.ru/" TargetMode="External"/><Relationship Id="rId92" Type="http://schemas.openxmlformats.org/officeDocument/2006/relationships/hyperlink" Target="https://resh.edu.ru/subject/13/" TargetMode="External"/><Relationship Id="rId213" Type="http://schemas.openxmlformats.org/officeDocument/2006/relationships/hyperlink" Target="http://www.gramota.ru/" TargetMode="External"/><Relationship Id="rId420" Type="http://schemas.openxmlformats.org/officeDocument/2006/relationships/hyperlink" Target="https://resh.edu.ru/subject/13/" TargetMode="External"/><Relationship Id="rId616" Type="http://schemas.openxmlformats.org/officeDocument/2006/relationships/hyperlink" Target="http://www.gramota.ru/" TargetMode="External"/><Relationship Id="rId658" Type="http://schemas.openxmlformats.org/officeDocument/2006/relationships/hyperlink" Target="https://resh.edu.ru/subject/13/" TargetMode="External"/><Relationship Id="rId823" Type="http://schemas.openxmlformats.org/officeDocument/2006/relationships/hyperlink" Target="http://school-collection.edu.ru/catalog/" TargetMode="External"/><Relationship Id="rId865" Type="http://schemas.openxmlformats.org/officeDocument/2006/relationships/hyperlink" Target="http://school-collection.edu.ru/catalog/" TargetMode="External"/><Relationship Id="rId255" Type="http://schemas.openxmlformats.org/officeDocument/2006/relationships/hyperlink" Target="https://resh.edu.ru/subject/13/" TargetMode="External"/><Relationship Id="rId297" Type="http://schemas.openxmlformats.org/officeDocument/2006/relationships/hyperlink" Target="https://prosv.ru/static/tsok" TargetMode="External"/><Relationship Id="rId462" Type="http://schemas.openxmlformats.org/officeDocument/2006/relationships/hyperlink" Target="https://prosv.ru/static/tsok" TargetMode="External"/><Relationship Id="rId518" Type="http://schemas.openxmlformats.org/officeDocument/2006/relationships/hyperlink" Target="https://resh.edu.ru/subject/13/" TargetMode="External"/><Relationship Id="rId725" Type="http://schemas.openxmlformats.org/officeDocument/2006/relationships/hyperlink" Target="https://resh.edu.ru/subject/13/" TargetMode="External"/><Relationship Id="rId932" Type="http://schemas.openxmlformats.org/officeDocument/2006/relationships/hyperlink" Target="https://resh.edu.ru/subject/13/" TargetMode="External"/><Relationship Id="rId115" Type="http://schemas.openxmlformats.org/officeDocument/2006/relationships/hyperlink" Target="https://prosv.ru/static/tsok" TargetMode="External"/><Relationship Id="rId157" Type="http://schemas.openxmlformats.org/officeDocument/2006/relationships/hyperlink" Target="https://resh.edu.ru/subject/13/" TargetMode="External"/><Relationship Id="rId322" Type="http://schemas.openxmlformats.org/officeDocument/2006/relationships/hyperlink" Target="http://school-collection.edu.ru/catalog/" TargetMode="External"/><Relationship Id="rId364" Type="http://schemas.openxmlformats.org/officeDocument/2006/relationships/hyperlink" Target="https://resh.edu.ru/subject/13/" TargetMode="External"/><Relationship Id="rId767" Type="http://schemas.openxmlformats.org/officeDocument/2006/relationships/hyperlink" Target="http://school-collection.edu.ru/catalog/" TargetMode="External"/><Relationship Id="rId974" Type="http://schemas.openxmlformats.org/officeDocument/2006/relationships/hyperlink" Target="http://school-collection.edu.ru/catalog/" TargetMode="External"/><Relationship Id="rId1008" Type="http://schemas.openxmlformats.org/officeDocument/2006/relationships/hyperlink" Target="http://www.etymolo.ruslang.ru/" TargetMode="External"/><Relationship Id="rId61" Type="http://schemas.openxmlformats.org/officeDocument/2006/relationships/hyperlink" Target="https://resh.edu.ru/subject/13/" TargetMode="External"/><Relationship Id="rId199" Type="http://schemas.openxmlformats.org/officeDocument/2006/relationships/hyperlink" Target="http://www.gramota.ru/" TargetMode="External"/><Relationship Id="rId571" Type="http://schemas.openxmlformats.org/officeDocument/2006/relationships/hyperlink" Target="http://www.gramota.ru/" TargetMode="External"/><Relationship Id="rId627" Type="http://schemas.openxmlformats.org/officeDocument/2006/relationships/hyperlink" Target="http://orthographia.ru/" TargetMode="External"/><Relationship Id="rId669" Type="http://schemas.openxmlformats.org/officeDocument/2006/relationships/hyperlink" Target="http://orthographia.ru/" TargetMode="External"/><Relationship Id="rId834" Type="http://schemas.openxmlformats.org/officeDocument/2006/relationships/hyperlink" Target="https://prosv.ru/static/tsok" TargetMode="External"/><Relationship Id="rId876" Type="http://schemas.openxmlformats.org/officeDocument/2006/relationships/hyperlink" Target="http://gramma.ru/RUS/" TargetMode="External"/><Relationship Id="rId19" Type="http://schemas.openxmlformats.org/officeDocument/2006/relationships/hyperlink" Target="http://orthographia.ru/" TargetMode="External"/><Relationship Id="rId224" Type="http://schemas.openxmlformats.org/officeDocument/2006/relationships/hyperlink" Target="http://www.gramota.ru/" TargetMode="External"/><Relationship Id="rId266" Type="http://schemas.openxmlformats.org/officeDocument/2006/relationships/hyperlink" Target="http://www.gramota.ru/" TargetMode="External"/><Relationship Id="rId431" Type="http://schemas.openxmlformats.org/officeDocument/2006/relationships/hyperlink" Target="https://resh.edu.ru/subject/13/" TargetMode="External"/><Relationship Id="rId473" Type="http://schemas.openxmlformats.org/officeDocument/2006/relationships/hyperlink" Target="https://resh.edu.ru/subject/13/" TargetMode="External"/><Relationship Id="rId529" Type="http://schemas.openxmlformats.org/officeDocument/2006/relationships/hyperlink" Target="https://resh.edu.ru/subject/13/" TargetMode="External"/><Relationship Id="rId680" Type="http://schemas.openxmlformats.org/officeDocument/2006/relationships/hyperlink" Target="http://orthographia.ru/" TargetMode="External"/><Relationship Id="rId736" Type="http://schemas.openxmlformats.org/officeDocument/2006/relationships/hyperlink" Target="http://orthographia.ru/" TargetMode="External"/><Relationship Id="rId901" Type="http://schemas.openxmlformats.org/officeDocument/2006/relationships/hyperlink" Target="http://gramma.ru/RUS/" TargetMode="External"/><Relationship Id="rId30" Type="http://schemas.openxmlformats.org/officeDocument/2006/relationships/hyperlink" Target="https://resh.edu.ru/subject/13/" TargetMode="External"/><Relationship Id="rId126" Type="http://schemas.openxmlformats.org/officeDocument/2006/relationships/hyperlink" Target="https://resh.edu.ru/subject/13/" TargetMode="External"/><Relationship Id="rId168" Type="http://schemas.openxmlformats.org/officeDocument/2006/relationships/hyperlink" Target="http://www.gramota.ru/" TargetMode="External"/><Relationship Id="rId333" Type="http://schemas.openxmlformats.org/officeDocument/2006/relationships/hyperlink" Target="https://resh.edu.ru/subject/13/" TargetMode="External"/><Relationship Id="rId540" Type="http://schemas.openxmlformats.org/officeDocument/2006/relationships/hyperlink" Target="http://www.gramota.ru/" TargetMode="External"/><Relationship Id="rId778" Type="http://schemas.openxmlformats.org/officeDocument/2006/relationships/hyperlink" Target="https://prosv.ru/static/tsok" TargetMode="External"/><Relationship Id="rId943" Type="http://schemas.openxmlformats.org/officeDocument/2006/relationships/hyperlink" Target="http://orthographia.ru/" TargetMode="External"/><Relationship Id="rId985" Type="http://schemas.openxmlformats.org/officeDocument/2006/relationships/hyperlink" Target="http://gramma.ru/RUS/" TargetMode="External"/><Relationship Id="rId72" Type="http://schemas.openxmlformats.org/officeDocument/2006/relationships/hyperlink" Target="https://resh.edu.ru/subject/13/" TargetMode="External"/><Relationship Id="rId375" Type="http://schemas.openxmlformats.org/officeDocument/2006/relationships/hyperlink" Target="https://resh.edu.ru/subject/13/" TargetMode="External"/><Relationship Id="rId582" Type="http://schemas.openxmlformats.org/officeDocument/2006/relationships/hyperlink" Target="https://resh.edu.ru/subject/13/" TargetMode="External"/><Relationship Id="rId638" Type="http://schemas.openxmlformats.org/officeDocument/2006/relationships/hyperlink" Target="https://resh.edu.ru/subject/13/" TargetMode="External"/><Relationship Id="rId803" Type="http://schemas.openxmlformats.org/officeDocument/2006/relationships/hyperlink" Target="http://school-collection.edu.ru/catalog/" TargetMode="External"/><Relationship Id="rId845" Type="http://schemas.openxmlformats.org/officeDocument/2006/relationships/hyperlink" Target="http://school-collection.edu.ru/catalog/" TargetMode="External"/><Relationship Id="rId3" Type="http://schemas.openxmlformats.org/officeDocument/2006/relationships/styles" Target="styles.xml"/><Relationship Id="rId235" Type="http://schemas.openxmlformats.org/officeDocument/2006/relationships/hyperlink" Target="https://prosv.ru/static/tsok" TargetMode="External"/><Relationship Id="rId277" Type="http://schemas.openxmlformats.org/officeDocument/2006/relationships/hyperlink" Target="https://resh.edu.ru/subject/13/" TargetMode="External"/><Relationship Id="rId400" Type="http://schemas.openxmlformats.org/officeDocument/2006/relationships/hyperlink" Target="https://resh.edu.ru/subject/13/" TargetMode="External"/><Relationship Id="rId442" Type="http://schemas.openxmlformats.org/officeDocument/2006/relationships/hyperlink" Target="https://resh.edu.ru/subject/13/" TargetMode="External"/><Relationship Id="rId484" Type="http://schemas.openxmlformats.org/officeDocument/2006/relationships/hyperlink" Target="https://resh.edu.ru/subject/13/" TargetMode="External"/><Relationship Id="rId705" Type="http://schemas.openxmlformats.org/officeDocument/2006/relationships/hyperlink" Target="https://resh.edu.ru/subject/13/" TargetMode="External"/><Relationship Id="rId887" Type="http://schemas.openxmlformats.org/officeDocument/2006/relationships/hyperlink" Target="http://school-collection.edu.ru/catalog/" TargetMode="External"/><Relationship Id="rId137" Type="http://schemas.openxmlformats.org/officeDocument/2006/relationships/hyperlink" Target="https://resh.edu.ru/subject/13/" TargetMode="External"/><Relationship Id="rId302" Type="http://schemas.openxmlformats.org/officeDocument/2006/relationships/hyperlink" Target="https://resh.edu.ru/subject/13/" TargetMode="External"/><Relationship Id="rId344" Type="http://schemas.openxmlformats.org/officeDocument/2006/relationships/hyperlink" Target="https://prosv.ru/static/tsok" TargetMode="External"/><Relationship Id="rId691" Type="http://schemas.openxmlformats.org/officeDocument/2006/relationships/hyperlink" Target="http://school-collection.edu.ru/catalog/" TargetMode="External"/><Relationship Id="rId747" Type="http://schemas.openxmlformats.org/officeDocument/2006/relationships/hyperlink" Target="https://resh.edu.ru/subject/13/" TargetMode="External"/><Relationship Id="rId789" Type="http://schemas.openxmlformats.org/officeDocument/2006/relationships/hyperlink" Target="http://school-collection.edu.ru/catalog/" TargetMode="External"/><Relationship Id="rId912" Type="http://schemas.openxmlformats.org/officeDocument/2006/relationships/hyperlink" Target="https://resh.edu.ru/subject/13/" TargetMode="External"/><Relationship Id="rId954" Type="http://schemas.openxmlformats.org/officeDocument/2006/relationships/hyperlink" Target="http://school-collection.edu.ru/catalog/" TargetMode="External"/><Relationship Id="rId996" Type="http://schemas.openxmlformats.org/officeDocument/2006/relationships/hyperlink" Target="https://resh.edu.ru/subject/13/" TargetMode="External"/><Relationship Id="rId41" Type="http://schemas.openxmlformats.org/officeDocument/2006/relationships/hyperlink" Target="https://resh.edu.ru/subject/13/" TargetMode="External"/><Relationship Id="rId83" Type="http://schemas.openxmlformats.org/officeDocument/2006/relationships/hyperlink" Target="http://school-collection.edu.ru/catalog/" TargetMode="External"/><Relationship Id="rId179" Type="http://schemas.openxmlformats.org/officeDocument/2006/relationships/hyperlink" Target="http://www.gramota.ru/" TargetMode="External"/><Relationship Id="rId386" Type="http://schemas.openxmlformats.org/officeDocument/2006/relationships/hyperlink" Target="https://resh.edu.ru/subject/13/" TargetMode="External"/><Relationship Id="rId551" Type="http://schemas.openxmlformats.org/officeDocument/2006/relationships/hyperlink" Target="http://www.gramota.ru/" TargetMode="External"/><Relationship Id="rId593" Type="http://schemas.openxmlformats.org/officeDocument/2006/relationships/hyperlink" Target="https://resh.edu.ru/subject/13/" TargetMode="External"/><Relationship Id="rId607" Type="http://schemas.openxmlformats.org/officeDocument/2006/relationships/hyperlink" Target="http://school-collection.edu.ru/catalog/" TargetMode="External"/><Relationship Id="rId649" Type="http://schemas.openxmlformats.org/officeDocument/2006/relationships/hyperlink" Target="http://orthographia.ru/" TargetMode="External"/><Relationship Id="rId814" Type="http://schemas.openxmlformats.org/officeDocument/2006/relationships/hyperlink" Target="https://prosv.ru/static/tsok" TargetMode="External"/><Relationship Id="rId856" Type="http://schemas.openxmlformats.org/officeDocument/2006/relationships/hyperlink" Target="http://gramma.ru/RUS/" TargetMode="External"/><Relationship Id="rId190" Type="http://schemas.openxmlformats.org/officeDocument/2006/relationships/hyperlink" Target="http://www.gramota.ru/" TargetMode="External"/><Relationship Id="rId204" Type="http://schemas.openxmlformats.org/officeDocument/2006/relationships/hyperlink" Target="http://www.gramota.ru/" TargetMode="External"/><Relationship Id="rId246" Type="http://schemas.openxmlformats.org/officeDocument/2006/relationships/hyperlink" Target="http://www.gramota.ru/" TargetMode="External"/><Relationship Id="rId288" Type="http://schemas.openxmlformats.org/officeDocument/2006/relationships/hyperlink" Target="http://www.gramota.ru/" TargetMode="External"/><Relationship Id="rId411" Type="http://schemas.openxmlformats.org/officeDocument/2006/relationships/hyperlink" Target="https://resh.edu.ru/subject/13/" TargetMode="External"/><Relationship Id="rId453" Type="http://schemas.openxmlformats.org/officeDocument/2006/relationships/hyperlink" Target="https://resh.edu.ru/subject/13/" TargetMode="External"/><Relationship Id="rId509" Type="http://schemas.openxmlformats.org/officeDocument/2006/relationships/hyperlink" Target="https://resh.edu.ru/subject/13/" TargetMode="External"/><Relationship Id="rId660" Type="http://schemas.openxmlformats.org/officeDocument/2006/relationships/hyperlink" Target="https://resh.edu.ru/subject/13/" TargetMode="External"/><Relationship Id="rId898" Type="http://schemas.openxmlformats.org/officeDocument/2006/relationships/hyperlink" Target="https://prosv.ru/static/tsok" TargetMode="External"/><Relationship Id="rId106" Type="http://schemas.openxmlformats.org/officeDocument/2006/relationships/hyperlink" Target="https://resh.edu.ru/subject/13/" TargetMode="External"/><Relationship Id="rId313" Type="http://schemas.openxmlformats.org/officeDocument/2006/relationships/hyperlink" Target="http://www.gramota.ru/" TargetMode="External"/><Relationship Id="rId495" Type="http://schemas.openxmlformats.org/officeDocument/2006/relationships/hyperlink" Target="http://www.gramota.ru/" TargetMode="External"/><Relationship Id="rId716" Type="http://schemas.openxmlformats.org/officeDocument/2006/relationships/hyperlink" Target="http://orthographia.ru/" TargetMode="External"/><Relationship Id="rId758" Type="http://schemas.openxmlformats.org/officeDocument/2006/relationships/hyperlink" Target="http://orthographia.ru/" TargetMode="External"/><Relationship Id="rId923" Type="http://schemas.openxmlformats.org/officeDocument/2006/relationships/hyperlink" Target="http://orthographia.ru/" TargetMode="External"/><Relationship Id="rId965" Type="http://schemas.openxmlformats.org/officeDocument/2006/relationships/hyperlink" Target="http://gramma.ru/RUS/" TargetMode="External"/><Relationship Id="rId10" Type="http://schemas.openxmlformats.org/officeDocument/2006/relationships/hyperlink" Target="http://gramma.ru/RUS/" TargetMode="External"/><Relationship Id="rId52" Type="http://schemas.openxmlformats.org/officeDocument/2006/relationships/hyperlink" Target="https://resh.edu.ru/subject/13/" TargetMode="External"/><Relationship Id="rId94" Type="http://schemas.openxmlformats.org/officeDocument/2006/relationships/hyperlink" Target="https://resh.edu.ru/subject/13/" TargetMode="External"/><Relationship Id="rId148" Type="http://schemas.openxmlformats.org/officeDocument/2006/relationships/hyperlink" Target="http://school-collection.edu.ru/catalog/" TargetMode="External"/><Relationship Id="rId355" Type="http://schemas.openxmlformats.org/officeDocument/2006/relationships/hyperlink" Target="https://prosv.ru/static/tsok" TargetMode="External"/><Relationship Id="rId397" Type="http://schemas.openxmlformats.org/officeDocument/2006/relationships/hyperlink" Target="http://school-collection.edu.ru/catalog/" TargetMode="External"/><Relationship Id="rId520" Type="http://schemas.openxmlformats.org/officeDocument/2006/relationships/hyperlink" Target="http://www.gramota.ru/" TargetMode="External"/><Relationship Id="rId562" Type="http://schemas.openxmlformats.org/officeDocument/2006/relationships/hyperlink" Target="https://prosv.ru/static/tsok" TargetMode="External"/><Relationship Id="rId618" Type="http://schemas.openxmlformats.org/officeDocument/2006/relationships/hyperlink" Target="http://www.gramota.ru/" TargetMode="External"/><Relationship Id="rId825" Type="http://schemas.openxmlformats.org/officeDocument/2006/relationships/hyperlink" Target="http://school-collection.edu.ru/catalog/" TargetMode="External"/><Relationship Id="rId215" Type="http://schemas.openxmlformats.org/officeDocument/2006/relationships/hyperlink" Target="http://www.gramota.ru/" TargetMode="External"/><Relationship Id="rId257" Type="http://schemas.openxmlformats.org/officeDocument/2006/relationships/hyperlink" Target="http://school-collection.edu.ru/catalog/" TargetMode="External"/><Relationship Id="rId422" Type="http://schemas.openxmlformats.org/officeDocument/2006/relationships/hyperlink" Target="https://resh.edu.ru/subject/13/" TargetMode="External"/><Relationship Id="rId464" Type="http://schemas.openxmlformats.org/officeDocument/2006/relationships/hyperlink" Target="https://resh.edu.ru/subject/13/" TargetMode="External"/><Relationship Id="rId867" Type="http://schemas.openxmlformats.org/officeDocument/2006/relationships/hyperlink" Target="http://school-collection.edu.ru/catalog/" TargetMode="External"/><Relationship Id="rId1010" Type="http://schemas.openxmlformats.org/officeDocument/2006/relationships/hyperlink" Target="http://www.wordsland.ru/" TargetMode="External"/><Relationship Id="rId299" Type="http://schemas.openxmlformats.org/officeDocument/2006/relationships/hyperlink" Target="https://prosv.ru/static/tsok" TargetMode="External"/><Relationship Id="rId727" Type="http://schemas.openxmlformats.org/officeDocument/2006/relationships/hyperlink" Target="http://school-collection.edu.ru/catalog/" TargetMode="External"/><Relationship Id="rId934" Type="http://schemas.openxmlformats.org/officeDocument/2006/relationships/hyperlink" Target="http://school-collection.edu.ru/catalog/" TargetMode="External"/><Relationship Id="rId63" Type="http://schemas.openxmlformats.org/officeDocument/2006/relationships/hyperlink" Target="http://school-collection.edu.ru/catalog/" TargetMode="External"/><Relationship Id="rId159" Type="http://schemas.openxmlformats.org/officeDocument/2006/relationships/hyperlink" Target="https://resh.edu.ru/subject/13/" TargetMode="External"/><Relationship Id="rId366" Type="http://schemas.openxmlformats.org/officeDocument/2006/relationships/hyperlink" Target="https://resh.edu.ru/subject/13/" TargetMode="External"/><Relationship Id="rId573" Type="http://schemas.openxmlformats.org/officeDocument/2006/relationships/hyperlink" Target="https://resh.edu.ru/subject/13/" TargetMode="External"/><Relationship Id="rId780" Type="http://schemas.openxmlformats.org/officeDocument/2006/relationships/hyperlink" Target="http://gramma.ru/RUS/" TargetMode="External"/><Relationship Id="rId226" Type="http://schemas.openxmlformats.org/officeDocument/2006/relationships/hyperlink" Target="http://school-collection.edu.ru/catalog/" TargetMode="External"/><Relationship Id="rId433" Type="http://schemas.openxmlformats.org/officeDocument/2006/relationships/hyperlink" Target="https://resh.edu.ru/subject/13/" TargetMode="External"/><Relationship Id="rId878" Type="http://schemas.openxmlformats.org/officeDocument/2006/relationships/hyperlink" Target="https://prosv.ru/static/tsok" TargetMode="External"/><Relationship Id="rId640" Type="http://schemas.openxmlformats.org/officeDocument/2006/relationships/hyperlink" Target="https://resh.edu.ru/subject/13/" TargetMode="External"/><Relationship Id="rId738" Type="http://schemas.openxmlformats.org/officeDocument/2006/relationships/hyperlink" Target="http://gramma.ru/RUS/" TargetMode="External"/><Relationship Id="rId945" Type="http://schemas.openxmlformats.org/officeDocument/2006/relationships/hyperlink" Target="http://gramma.ru/RUS/" TargetMode="External"/><Relationship Id="rId74" Type="http://schemas.openxmlformats.org/officeDocument/2006/relationships/hyperlink" Target="https://resh.edu.ru/subject/13/" TargetMode="External"/><Relationship Id="rId377" Type="http://schemas.openxmlformats.org/officeDocument/2006/relationships/hyperlink" Target="http://school-collection.edu.ru/catalog/" TargetMode="External"/><Relationship Id="rId500" Type="http://schemas.openxmlformats.org/officeDocument/2006/relationships/hyperlink" Target="http://www.gramota.ru/" TargetMode="External"/><Relationship Id="rId584" Type="http://schemas.openxmlformats.org/officeDocument/2006/relationships/hyperlink" Target="http://www.gramota.ru/" TargetMode="External"/><Relationship Id="rId805" Type="http://schemas.openxmlformats.org/officeDocument/2006/relationships/hyperlink" Target="http://school-collection.edu.ru/catalog/" TargetMode="External"/><Relationship Id="rId5" Type="http://schemas.openxmlformats.org/officeDocument/2006/relationships/settings" Target="settings.xml"/><Relationship Id="rId237" Type="http://schemas.openxmlformats.org/officeDocument/2006/relationships/hyperlink" Target="https://resh.edu.ru/subject/13/" TargetMode="External"/><Relationship Id="rId791" Type="http://schemas.openxmlformats.org/officeDocument/2006/relationships/hyperlink" Target="http://school-collection.edu.ru/catalog/" TargetMode="External"/><Relationship Id="rId889" Type="http://schemas.openxmlformats.org/officeDocument/2006/relationships/hyperlink" Target="http://school-collection.edu.ru/catalog/" TargetMode="External"/><Relationship Id="rId444" Type="http://schemas.openxmlformats.org/officeDocument/2006/relationships/hyperlink" Target="https://resh.edu.ru/subject/13/" TargetMode="External"/><Relationship Id="rId651" Type="http://schemas.openxmlformats.org/officeDocument/2006/relationships/hyperlink" Target="http://orthographia.ru/" TargetMode="External"/><Relationship Id="rId749" Type="http://schemas.openxmlformats.org/officeDocument/2006/relationships/hyperlink" Target="https://resh.edu.ru/subject/13/" TargetMode="External"/><Relationship Id="rId290" Type="http://schemas.openxmlformats.org/officeDocument/2006/relationships/hyperlink" Target="http://www.gramota.ru/" TargetMode="External"/><Relationship Id="rId304" Type="http://schemas.openxmlformats.org/officeDocument/2006/relationships/hyperlink" Target="https://resh.edu.ru/subject/13/" TargetMode="External"/><Relationship Id="rId388" Type="http://schemas.openxmlformats.org/officeDocument/2006/relationships/hyperlink" Target="https://resh.edu.ru/subject/13/" TargetMode="External"/><Relationship Id="rId511" Type="http://schemas.openxmlformats.org/officeDocument/2006/relationships/hyperlink" Target="http://www.gramota.ru/" TargetMode="External"/><Relationship Id="rId609" Type="http://schemas.openxmlformats.org/officeDocument/2006/relationships/hyperlink" Target="https://resh.edu.ru/subject/13/" TargetMode="External"/><Relationship Id="rId956" Type="http://schemas.openxmlformats.org/officeDocument/2006/relationships/hyperlink" Target="https://resh.edu.ru/subject/13/" TargetMode="External"/><Relationship Id="rId85" Type="http://schemas.openxmlformats.org/officeDocument/2006/relationships/hyperlink" Target="http://school-collection.edu.ru/catalog/" TargetMode="External"/><Relationship Id="rId150" Type="http://schemas.openxmlformats.org/officeDocument/2006/relationships/hyperlink" Target="https://resh.edu.ru/subject/13/" TargetMode="External"/><Relationship Id="rId595" Type="http://schemas.openxmlformats.org/officeDocument/2006/relationships/hyperlink" Target="https://resh.edu.ru/subject/13/" TargetMode="External"/><Relationship Id="rId816" Type="http://schemas.openxmlformats.org/officeDocument/2006/relationships/hyperlink" Target="http://gramma.ru/RUS/" TargetMode="External"/><Relationship Id="rId1001" Type="http://schemas.openxmlformats.org/officeDocument/2006/relationships/hyperlink" Target="http://gramma.ru/RUS/" TargetMode="External"/><Relationship Id="rId248" Type="http://schemas.openxmlformats.org/officeDocument/2006/relationships/hyperlink" Target="https://resh.edu.ru/subject/13/" TargetMode="External"/><Relationship Id="rId455" Type="http://schemas.openxmlformats.org/officeDocument/2006/relationships/hyperlink" Target="https://resh.edu.ru/subject/13/" TargetMode="External"/><Relationship Id="rId662" Type="http://schemas.openxmlformats.org/officeDocument/2006/relationships/hyperlink" Target="https://resh.edu.ru/subject/13/" TargetMode="External"/><Relationship Id="rId12" Type="http://schemas.openxmlformats.org/officeDocument/2006/relationships/hyperlink" Target="http://gramma.ru/RUS/" TargetMode="External"/><Relationship Id="rId108" Type="http://schemas.openxmlformats.org/officeDocument/2006/relationships/hyperlink" Target="https://resh.edu.ru/subject/13/" TargetMode="External"/><Relationship Id="rId315" Type="http://schemas.openxmlformats.org/officeDocument/2006/relationships/hyperlink" Target="https://resh.edu.ru/subject/13/" TargetMode="External"/><Relationship Id="rId522" Type="http://schemas.openxmlformats.org/officeDocument/2006/relationships/hyperlink" Target="http://www.gramota.ru/" TargetMode="External"/><Relationship Id="rId967" Type="http://schemas.openxmlformats.org/officeDocument/2006/relationships/hyperlink" Target="http://orthographia.ru/" TargetMode="External"/><Relationship Id="rId96" Type="http://schemas.openxmlformats.org/officeDocument/2006/relationships/hyperlink" Target="https://resh.edu.ru/subject/13/" TargetMode="External"/><Relationship Id="rId161" Type="http://schemas.openxmlformats.org/officeDocument/2006/relationships/hyperlink" Target="https://resh.edu.ru/subject/13/" TargetMode="External"/><Relationship Id="rId399" Type="http://schemas.openxmlformats.org/officeDocument/2006/relationships/hyperlink" Target="http://school-collection.edu.ru/catalog/" TargetMode="External"/><Relationship Id="rId827" Type="http://schemas.openxmlformats.org/officeDocument/2006/relationships/hyperlink" Target="http://school-collection.edu.ru/catalog/" TargetMode="External"/><Relationship Id="rId1012" Type="http://schemas.openxmlformats.org/officeDocument/2006/relationships/hyperlink" Target="http://www.urokirus.com/" TargetMode="External"/><Relationship Id="rId259" Type="http://schemas.openxmlformats.org/officeDocument/2006/relationships/hyperlink" Target="https://resh.edu.ru/subject/13/" TargetMode="External"/><Relationship Id="rId466" Type="http://schemas.openxmlformats.org/officeDocument/2006/relationships/hyperlink" Target="http://gramma.ru/RUS/" TargetMode="External"/><Relationship Id="rId673" Type="http://schemas.openxmlformats.org/officeDocument/2006/relationships/hyperlink" Target="http://orthographia.ru/" TargetMode="External"/><Relationship Id="rId880" Type="http://schemas.openxmlformats.org/officeDocument/2006/relationships/hyperlink" Target="http://gramma.ru/RUS/" TargetMode="External"/><Relationship Id="rId23" Type="http://schemas.openxmlformats.org/officeDocument/2006/relationships/hyperlink" Target="https://resh.edu.ru/subject/13/" TargetMode="External"/><Relationship Id="rId119" Type="http://schemas.openxmlformats.org/officeDocument/2006/relationships/hyperlink" Target="https://resh.edu.ru/subject/13/" TargetMode="External"/><Relationship Id="rId326" Type="http://schemas.openxmlformats.org/officeDocument/2006/relationships/hyperlink" Target="http://orthographia.ru/" TargetMode="External"/><Relationship Id="rId533" Type="http://schemas.openxmlformats.org/officeDocument/2006/relationships/hyperlink" Target="https://resh.edu.ru/subject/13/" TargetMode="External"/><Relationship Id="rId978" Type="http://schemas.openxmlformats.org/officeDocument/2006/relationships/hyperlink" Target="http://school-collection.edu.ru/catalog/" TargetMode="External"/><Relationship Id="rId740" Type="http://schemas.openxmlformats.org/officeDocument/2006/relationships/hyperlink" Target="http://orthographia.ru/" TargetMode="External"/><Relationship Id="rId838" Type="http://schemas.openxmlformats.org/officeDocument/2006/relationships/hyperlink" Target="https://prosv.ru/static/tsok" TargetMode="External"/><Relationship Id="rId172" Type="http://schemas.openxmlformats.org/officeDocument/2006/relationships/hyperlink" Target="https://resh.edu.ru/subject/13/" TargetMode="External"/><Relationship Id="rId477" Type="http://schemas.openxmlformats.org/officeDocument/2006/relationships/hyperlink" Target="https://resh.edu.ru/subject/13/" TargetMode="External"/><Relationship Id="rId600" Type="http://schemas.openxmlformats.org/officeDocument/2006/relationships/hyperlink" Target="http://www.gramota.ru/" TargetMode="External"/><Relationship Id="rId684" Type="http://schemas.openxmlformats.org/officeDocument/2006/relationships/hyperlink" Target="http://gramma.ru/RUS/" TargetMode="External"/><Relationship Id="rId337" Type="http://schemas.openxmlformats.org/officeDocument/2006/relationships/hyperlink" Target="https://resh.edu.ru/subject/13/" TargetMode="External"/><Relationship Id="rId891" Type="http://schemas.openxmlformats.org/officeDocument/2006/relationships/hyperlink" Target="http://school-collection.edu.ru/catalog/" TargetMode="External"/><Relationship Id="rId905" Type="http://schemas.openxmlformats.org/officeDocument/2006/relationships/hyperlink" Target="http://gramma.ru/RUS/" TargetMode="External"/><Relationship Id="rId989" Type="http://schemas.openxmlformats.org/officeDocument/2006/relationships/hyperlink" Target="http://gramma.ru/RUS/" TargetMode="External"/><Relationship Id="rId34" Type="http://schemas.openxmlformats.org/officeDocument/2006/relationships/hyperlink" Target="https://resh.edu.ru/subject/13/" TargetMode="External"/><Relationship Id="rId544" Type="http://schemas.openxmlformats.org/officeDocument/2006/relationships/hyperlink" Target="https://prosv.ru/static/tsok" TargetMode="External"/><Relationship Id="rId751" Type="http://schemas.openxmlformats.org/officeDocument/2006/relationships/hyperlink" Target="http://school-collection.edu.ru/catalog/" TargetMode="External"/><Relationship Id="rId849" Type="http://schemas.openxmlformats.org/officeDocument/2006/relationships/hyperlink" Target="http://school-collection.edu.ru/catalog/" TargetMode="External"/><Relationship Id="rId183" Type="http://schemas.openxmlformats.org/officeDocument/2006/relationships/hyperlink" Target="https://resh.edu.ru/subject/13/" TargetMode="External"/><Relationship Id="rId390" Type="http://schemas.openxmlformats.org/officeDocument/2006/relationships/hyperlink" Target="https://resh.edu.ru/subject/13/" TargetMode="External"/><Relationship Id="rId404" Type="http://schemas.openxmlformats.org/officeDocument/2006/relationships/hyperlink" Target="https://resh.edu.ru/subject/13/" TargetMode="External"/><Relationship Id="rId611" Type="http://schemas.openxmlformats.org/officeDocument/2006/relationships/hyperlink" Target="https://resh.edu.ru/subject/13/" TargetMode="External"/><Relationship Id="rId250" Type="http://schemas.openxmlformats.org/officeDocument/2006/relationships/hyperlink" Target="http://gramma.ru/RUS/" TargetMode="External"/><Relationship Id="rId488" Type="http://schemas.openxmlformats.org/officeDocument/2006/relationships/hyperlink" Target="https://resh.edu.ru/subject/13/" TargetMode="External"/><Relationship Id="rId695" Type="http://schemas.openxmlformats.org/officeDocument/2006/relationships/hyperlink" Target="https://resh.edu.ru/subject/13/" TargetMode="External"/><Relationship Id="rId709" Type="http://schemas.openxmlformats.org/officeDocument/2006/relationships/hyperlink" Target="http://school-01collection.edu.ru/catalog/" TargetMode="External"/><Relationship Id="rId916" Type="http://schemas.openxmlformats.org/officeDocument/2006/relationships/hyperlink" Target="https://resh.edu.ru/subject/13/" TargetMode="External"/><Relationship Id="rId45" Type="http://schemas.openxmlformats.org/officeDocument/2006/relationships/hyperlink" Target="https://resh.edu.ru/subject/13/" TargetMode="External"/><Relationship Id="rId110" Type="http://schemas.openxmlformats.org/officeDocument/2006/relationships/hyperlink" Target="https://resh.edu.ru/subject/13/" TargetMode="External"/><Relationship Id="rId348" Type="http://schemas.openxmlformats.org/officeDocument/2006/relationships/hyperlink" Target="https://prosv.ru/static/tsok" TargetMode="External"/><Relationship Id="rId555" Type="http://schemas.openxmlformats.org/officeDocument/2006/relationships/hyperlink" Target="http://school-collection.edu.ru/catalog/" TargetMode="External"/><Relationship Id="rId762" Type="http://schemas.openxmlformats.org/officeDocument/2006/relationships/hyperlink" Target="https://resh.edu.ru/subject/13/" TargetMode="External"/><Relationship Id="rId194" Type="http://schemas.openxmlformats.org/officeDocument/2006/relationships/hyperlink" Target="https://resh.edu.ru/subject/13/" TargetMode="External"/><Relationship Id="rId208" Type="http://schemas.openxmlformats.org/officeDocument/2006/relationships/hyperlink" Target="http://school-collection.edu.ru/catalog/" TargetMode="External"/><Relationship Id="rId415" Type="http://schemas.openxmlformats.org/officeDocument/2006/relationships/hyperlink" Target="http://school-collection.edu.ru/catalog/" TargetMode="External"/><Relationship Id="rId622" Type="http://schemas.openxmlformats.org/officeDocument/2006/relationships/hyperlink" Target="http://www.gramota.ru/" TargetMode="External"/><Relationship Id="rId261" Type="http://schemas.openxmlformats.org/officeDocument/2006/relationships/hyperlink" Target="https://resh.edu.ru/subject/13/" TargetMode="External"/><Relationship Id="rId499" Type="http://schemas.openxmlformats.org/officeDocument/2006/relationships/hyperlink" Target="https://resh.edu.ru/subject/13/" TargetMode="External"/><Relationship Id="rId927" Type="http://schemas.openxmlformats.org/officeDocument/2006/relationships/hyperlink" Target="http://orthographia.ru/" TargetMode="External"/><Relationship Id="rId56" Type="http://schemas.openxmlformats.org/officeDocument/2006/relationships/hyperlink" Target="http://school-collection.edu.ru/catalog/" TargetMode="External"/><Relationship Id="rId359" Type="http://schemas.openxmlformats.org/officeDocument/2006/relationships/hyperlink" Target="http://school-collection.edu.ru/catalog/" TargetMode="External"/><Relationship Id="rId566" Type="http://schemas.openxmlformats.org/officeDocument/2006/relationships/hyperlink" Target="http://www.gramota.ru/" TargetMode="External"/><Relationship Id="rId773" Type="http://schemas.openxmlformats.org/officeDocument/2006/relationships/hyperlink" Target="http://school-collection.edu.ru/catalog/" TargetMode="External"/><Relationship Id="rId121" Type="http://schemas.openxmlformats.org/officeDocument/2006/relationships/hyperlink" Target="https://resh.edu.ru/subject/13/" TargetMode="External"/><Relationship Id="rId219" Type="http://schemas.openxmlformats.org/officeDocument/2006/relationships/hyperlink" Target="http://www.gramota.ru/" TargetMode="External"/><Relationship Id="rId426" Type="http://schemas.openxmlformats.org/officeDocument/2006/relationships/hyperlink" Target="https://resh.edu.ru/subject/13/" TargetMode="External"/><Relationship Id="rId633" Type="http://schemas.openxmlformats.org/officeDocument/2006/relationships/hyperlink" Target="http://orthographia.ru/" TargetMode="External"/><Relationship Id="rId980" Type="http://schemas.openxmlformats.org/officeDocument/2006/relationships/hyperlink" Target="https://resh.edu.ru/subject/13/" TargetMode="External"/><Relationship Id="rId840" Type="http://schemas.openxmlformats.org/officeDocument/2006/relationships/hyperlink" Target="http://gramma.ru/RUS/" TargetMode="External"/><Relationship Id="rId938" Type="http://schemas.openxmlformats.org/officeDocument/2006/relationships/hyperlink" Target="http://school-collection.edu.ru/catalog/" TargetMode="External"/><Relationship Id="rId67" Type="http://schemas.openxmlformats.org/officeDocument/2006/relationships/hyperlink" Target="https://resh.edu.ru/subject/13/" TargetMode="External"/><Relationship Id="rId272" Type="http://schemas.openxmlformats.org/officeDocument/2006/relationships/hyperlink" Target="http://www.gramota.ru/" TargetMode="External"/><Relationship Id="rId577" Type="http://schemas.openxmlformats.org/officeDocument/2006/relationships/hyperlink" Target="https://resh.edu.ru/subject/13/" TargetMode="External"/><Relationship Id="rId700" Type="http://schemas.openxmlformats.org/officeDocument/2006/relationships/hyperlink" Target="http://orthographia.ru/" TargetMode="External"/><Relationship Id="rId132" Type="http://schemas.openxmlformats.org/officeDocument/2006/relationships/hyperlink" Target="https://resh.edu.ru/subject/13/" TargetMode="External"/><Relationship Id="rId784" Type="http://schemas.openxmlformats.org/officeDocument/2006/relationships/hyperlink" Target="http://gramma.ru/RUS/" TargetMode="External"/><Relationship Id="rId991" Type="http://schemas.openxmlformats.org/officeDocument/2006/relationships/hyperlink" Target="http://orthographia.ru/" TargetMode="External"/><Relationship Id="rId437" Type="http://schemas.openxmlformats.org/officeDocument/2006/relationships/hyperlink" Target="https://resh.edu.ru/subject/13/" TargetMode="External"/><Relationship Id="rId644" Type="http://schemas.openxmlformats.org/officeDocument/2006/relationships/hyperlink" Target="https://resh.edu.ru/subject/13/" TargetMode="External"/><Relationship Id="rId851" Type="http://schemas.openxmlformats.org/officeDocument/2006/relationships/hyperlink" Target="http://school-collection.edu.ru/catalog/" TargetMode="External"/><Relationship Id="rId283" Type="http://schemas.openxmlformats.org/officeDocument/2006/relationships/hyperlink" Target="https://resh.edu.ru/subject/13/" TargetMode="External"/><Relationship Id="rId490" Type="http://schemas.openxmlformats.org/officeDocument/2006/relationships/hyperlink" Target="https://resh.edu.ru/subject/13/" TargetMode="External"/><Relationship Id="rId504" Type="http://schemas.openxmlformats.org/officeDocument/2006/relationships/hyperlink" Target="https://resh.edu.ru/subject/13/" TargetMode="External"/><Relationship Id="rId711" Type="http://schemas.openxmlformats.org/officeDocument/2006/relationships/hyperlink" Target="https://resh.edu.ru/subject/13/" TargetMode="External"/><Relationship Id="rId949" Type="http://schemas.openxmlformats.org/officeDocument/2006/relationships/hyperlink" Target="http://gramma.ru/RUS/" TargetMode="External"/><Relationship Id="rId78" Type="http://schemas.openxmlformats.org/officeDocument/2006/relationships/hyperlink" Target="https://resh.edu.ru/subject/13/" TargetMode="External"/><Relationship Id="rId143" Type="http://schemas.openxmlformats.org/officeDocument/2006/relationships/hyperlink" Target="http://www.gramota.ru/" TargetMode="External"/><Relationship Id="rId350" Type="http://schemas.openxmlformats.org/officeDocument/2006/relationships/hyperlink" Target="https://resh.edu.ru/subject/13/" TargetMode="External"/><Relationship Id="rId588" Type="http://schemas.openxmlformats.org/officeDocument/2006/relationships/hyperlink" Target="https://resh.edu.ru/subject/13/" TargetMode="External"/><Relationship Id="rId795" Type="http://schemas.openxmlformats.org/officeDocument/2006/relationships/hyperlink" Target="http://school-collection.edu.ru/catalog/" TargetMode="External"/><Relationship Id="rId809" Type="http://schemas.openxmlformats.org/officeDocument/2006/relationships/hyperlink" Target="http://school-collection.edu.ru/catalog/" TargetMode="External"/><Relationship Id="rId9" Type="http://schemas.openxmlformats.org/officeDocument/2006/relationships/hyperlink" Target="http://school-collection.edu.ru/catalog/" TargetMode="External"/><Relationship Id="rId210" Type="http://schemas.openxmlformats.org/officeDocument/2006/relationships/hyperlink" Target="https://resh.edu.ru/subject/13/" TargetMode="External"/><Relationship Id="rId448" Type="http://schemas.openxmlformats.org/officeDocument/2006/relationships/hyperlink" Target="https://resh.edu.ru/subject/13/" TargetMode="External"/><Relationship Id="rId655" Type="http://schemas.openxmlformats.org/officeDocument/2006/relationships/hyperlink" Target="http://orthographia.ru/" TargetMode="External"/><Relationship Id="rId862" Type="http://schemas.openxmlformats.org/officeDocument/2006/relationships/hyperlink" Target="https://prosv.ru/static/tsok" TargetMode="External"/><Relationship Id="rId294" Type="http://schemas.openxmlformats.org/officeDocument/2006/relationships/hyperlink" Target="http://www.gramota.ru/" TargetMode="External"/><Relationship Id="rId308" Type="http://schemas.openxmlformats.org/officeDocument/2006/relationships/hyperlink" Target="https://resh.edu.ru/subject/13/" TargetMode="External"/><Relationship Id="rId515" Type="http://schemas.openxmlformats.org/officeDocument/2006/relationships/hyperlink" Target="http://www.gramota.ru/" TargetMode="External"/><Relationship Id="rId722" Type="http://schemas.openxmlformats.org/officeDocument/2006/relationships/hyperlink" Target="http://orthographia.ru/" TargetMode="External"/><Relationship Id="rId89" Type="http://schemas.openxmlformats.org/officeDocument/2006/relationships/hyperlink" Target="http://school-collection.edu.ru/catalog/" TargetMode="External"/><Relationship Id="rId154" Type="http://schemas.openxmlformats.org/officeDocument/2006/relationships/hyperlink" Target="http://www.gramota.ru/" TargetMode="External"/><Relationship Id="rId361" Type="http://schemas.openxmlformats.org/officeDocument/2006/relationships/hyperlink" Target="https://resh.edu.ru/subject/13/" TargetMode="External"/><Relationship Id="rId599" Type="http://schemas.openxmlformats.org/officeDocument/2006/relationships/hyperlink" Target="https://resh.edu.ru/subject/13/" TargetMode="External"/><Relationship Id="rId1005" Type="http://schemas.openxmlformats.org/officeDocument/2006/relationships/hyperlink" Target="http://www.rusword.com.ua/" TargetMode="External"/><Relationship Id="rId459" Type="http://schemas.openxmlformats.org/officeDocument/2006/relationships/hyperlink" Target="https://resh.edu.ru/subject/13/" TargetMode="External"/><Relationship Id="rId666" Type="http://schemas.openxmlformats.org/officeDocument/2006/relationships/hyperlink" Target="https://resh.edu.ru/subject/13/" TargetMode="External"/><Relationship Id="rId873" Type="http://schemas.openxmlformats.org/officeDocument/2006/relationships/hyperlink" Target="http://school-collection.edu.ru/catalog/" TargetMode="External"/><Relationship Id="rId16" Type="http://schemas.openxmlformats.org/officeDocument/2006/relationships/hyperlink" Target="http://orthographia.ru/" TargetMode="External"/><Relationship Id="rId221" Type="http://schemas.openxmlformats.org/officeDocument/2006/relationships/hyperlink" Target="http://www.gramota.ru/" TargetMode="External"/><Relationship Id="rId319" Type="http://schemas.openxmlformats.org/officeDocument/2006/relationships/hyperlink" Target="http://www.gramota.ru/" TargetMode="External"/><Relationship Id="rId526" Type="http://schemas.openxmlformats.org/officeDocument/2006/relationships/hyperlink" Target="http://www.gramota.ru/" TargetMode="External"/><Relationship Id="rId733" Type="http://schemas.openxmlformats.org/officeDocument/2006/relationships/hyperlink" Target="http://school-collection.edu.ru/catalog/" TargetMode="External"/><Relationship Id="rId940" Type="http://schemas.openxmlformats.org/officeDocument/2006/relationships/hyperlink" Target="https://resh.edu.ru/subject/13/" TargetMode="External"/><Relationship Id="rId1016" Type="http://schemas.openxmlformats.org/officeDocument/2006/relationships/theme" Target="theme/theme1.xml"/><Relationship Id="rId165" Type="http://schemas.openxmlformats.org/officeDocument/2006/relationships/hyperlink" Target="https://resh.edu.ru/subject/13/" TargetMode="External"/><Relationship Id="rId372" Type="http://schemas.openxmlformats.org/officeDocument/2006/relationships/hyperlink" Target="https://resh.edu.ru/subject/13/" TargetMode="External"/><Relationship Id="rId677" Type="http://schemas.openxmlformats.org/officeDocument/2006/relationships/hyperlink" Target="http://orthographia.ru/" TargetMode="External"/><Relationship Id="rId800" Type="http://schemas.openxmlformats.org/officeDocument/2006/relationships/hyperlink" Target="http://gramma.ru/RUS/" TargetMode="External"/><Relationship Id="rId232" Type="http://schemas.openxmlformats.org/officeDocument/2006/relationships/hyperlink" Target="http://school-collection.edu.ru/catalog/" TargetMode="External"/><Relationship Id="rId884" Type="http://schemas.openxmlformats.org/officeDocument/2006/relationships/hyperlink" Target="http://gramma.ru/RUS/" TargetMode="External"/><Relationship Id="rId27" Type="http://schemas.openxmlformats.org/officeDocument/2006/relationships/hyperlink" Target="http://gramma.ru/RUS/" TargetMode="External"/><Relationship Id="rId537" Type="http://schemas.openxmlformats.org/officeDocument/2006/relationships/hyperlink" Target="https://resh.edu.ru/subject/13/" TargetMode="External"/><Relationship Id="rId744" Type="http://schemas.openxmlformats.org/officeDocument/2006/relationships/hyperlink" Target="http://gramma.ru/RUS/" TargetMode="External"/><Relationship Id="rId951" Type="http://schemas.openxmlformats.org/officeDocument/2006/relationships/hyperlink" Target="http://orthographia.ru/" TargetMode="External"/><Relationship Id="rId80" Type="http://schemas.openxmlformats.org/officeDocument/2006/relationships/hyperlink" Target="https://resh.edu.ru/subject/13/" TargetMode="External"/><Relationship Id="rId176" Type="http://schemas.openxmlformats.org/officeDocument/2006/relationships/hyperlink" Target="http://www.gramota.ru/" TargetMode="External"/><Relationship Id="rId383" Type="http://schemas.openxmlformats.org/officeDocument/2006/relationships/hyperlink" Target="https://resh.edu.ru/subject/13/" TargetMode="External"/><Relationship Id="rId590" Type="http://schemas.openxmlformats.org/officeDocument/2006/relationships/hyperlink" Target="https://resh.edu.ru/subject/13/" TargetMode="External"/><Relationship Id="rId604" Type="http://schemas.openxmlformats.org/officeDocument/2006/relationships/hyperlink" Target="http://www.gramota.ru/" TargetMode="External"/><Relationship Id="rId811" Type="http://schemas.openxmlformats.org/officeDocument/2006/relationships/hyperlink" Target="http://school-collection.edu.ru/catalog/" TargetMode="External"/><Relationship Id="rId243" Type="http://schemas.openxmlformats.org/officeDocument/2006/relationships/hyperlink" Target="http://www.gramota.ru/" TargetMode="External"/><Relationship Id="rId450" Type="http://schemas.openxmlformats.org/officeDocument/2006/relationships/hyperlink" Target="https://resh.edu.ru/subject/13/" TargetMode="External"/><Relationship Id="rId688" Type="http://schemas.openxmlformats.org/officeDocument/2006/relationships/hyperlink" Target="http://orthographia.ru/" TargetMode="External"/><Relationship Id="rId895" Type="http://schemas.openxmlformats.org/officeDocument/2006/relationships/hyperlink" Target="http://school-collection.edu.ru/catalog/" TargetMode="External"/><Relationship Id="rId909" Type="http://schemas.openxmlformats.org/officeDocument/2006/relationships/hyperlink" Target="http://gramma.ru/RU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37E4A-1D28-47E2-8DD5-0B72224D4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107</Pages>
  <Words>34820</Words>
  <Characters>198474</Characters>
  <Application>Microsoft Office Word</Application>
  <DocSecurity>0</DocSecurity>
  <Lines>1653</Lines>
  <Paragraphs>465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2</cp:revision>
  <dcterms:created xsi:type="dcterms:W3CDTF">2022-11-18T08:47:00Z</dcterms:created>
  <dcterms:modified xsi:type="dcterms:W3CDTF">2022-11-18T08:47:00Z</dcterms:modified>
</cp:coreProperties>
</file>